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10.xml" ContentType="application/vnd.openxmlformats-officedocument.wordprocessingml.footer+xml"/>
  <Override PartName="/word/footer100.xml" ContentType="application/vnd.openxmlformats-officedocument.wordprocessingml.footer+xml"/>
  <Override PartName="/word/footer101.xml" ContentType="application/vnd.openxmlformats-officedocument.wordprocessingml.footer+xml"/>
  <Override PartName="/word/footer102.xml" ContentType="application/vnd.openxmlformats-officedocument.wordprocessingml.footer+xml"/>
  <Override PartName="/word/footer103.xml" ContentType="application/vnd.openxmlformats-officedocument.wordprocessingml.footer+xml"/>
  <Override PartName="/word/footer104.xml" ContentType="application/vnd.openxmlformats-officedocument.wordprocessingml.footer+xml"/>
  <Override PartName="/word/footer105.xml" ContentType="application/vnd.openxmlformats-officedocument.wordprocessingml.footer+xml"/>
  <Override PartName="/word/footer106.xml" ContentType="application/vnd.openxmlformats-officedocument.wordprocessingml.footer+xml"/>
  <Override PartName="/word/footer107.xml" ContentType="application/vnd.openxmlformats-officedocument.wordprocessingml.footer+xml"/>
  <Override PartName="/word/footer108.xml" ContentType="application/vnd.openxmlformats-officedocument.wordprocessingml.footer+xml"/>
  <Override PartName="/word/footer109.xml" ContentType="application/vnd.openxmlformats-officedocument.wordprocessingml.footer+xml"/>
  <Override PartName="/word/footer11.xml" ContentType="application/vnd.openxmlformats-officedocument.wordprocessingml.footer+xml"/>
  <Override PartName="/word/footer110.xml" ContentType="application/vnd.openxmlformats-officedocument.wordprocessingml.footer+xml"/>
  <Override PartName="/word/footer111.xml" ContentType="application/vnd.openxmlformats-officedocument.wordprocessingml.footer+xml"/>
  <Override PartName="/word/footer112.xml" ContentType="application/vnd.openxmlformats-officedocument.wordprocessingml.footer+xml"/>
  <Override PartName="/word/footer113.xml" ContentType="application/vnd.openxmlformats-officedocument.wordprocessingml.footer+xml"/>
  <Override PartName="/word/footer114.xml" ContentType="application/vnd.openxmlformats-officedocument.wordprocessingml.footer+xml"/>
  <Override PartName="/word/footer115.xml" ContentType="application/vnd.openxmlformats-officedocument.wordprocessingml.footer+xml"/>
  <Override PartName="/word/footer116.xml" ContentType="application/vnd.openxmlformats-officedocument.wordprocessingml.footer+xml"/>
  <Override PartName="/word/footer117.xml" ContentType="application/vnd.openxmlformats-officedocument.wordprocessingml.footer+xml"/>
  <Override PartName="/word/footer118.xml" ContentType="application/vnd.openxmlformats-officedocument.wordprocessingml.footer+xml"/>
  <Override PartName="/word/footer119.xml" ContentType="application/vnd.openxmlformats-officedocument.wordprocessingml.footer+xml"/>
  <Override PartName="/word/footer12.xml" ContentType="application/vnd.openxmlformats-officedocument.wordprocessingml.footer+xml"/>
  <Override PartName="/word/footer120.xml" ContentType="application/vnd.openxmlformats-officedocument.wordprocessingml.footer+xml"/>
  <Override PartName="/word/footer121.xml" ContentType="application/vnd.openxmlformats-officedocument.wordprocessingml.footer+xml"/>
  <Override PartName="/word/footer122.xml" ContentType="application/vnd.openxmlformats-officedocument.wordprocessingml.footer+xml"/>
  <Override PartName="/word/footer123.xml" ContentType="application/vnd.openxmlformats-officedocument.wordprocessingml.footer+xml"/>
  <Override PartName="/word/footer124.xml" ContentType="application/vnd.openxmlformats-officedocument.wordprocessingml.footer+xml"/>
  <Override PartName="/word/footer125.xml" ContentType="application/vnd.openxmlformats-officedocument.wordprocessingml.footer+xml"/>
  <Override PartName="/word/footer126.xml" ContentType="application/vnd.openxmlformats-officedocument.wordprocessingml.footer+xml"/>
  <Override PartName="/word/footer127.xml" ContentType="application/vnd.openxmlformats-officedocument.wordprocessingml.footer+xml"/>
  <Override PartName="/word/footer128.xml" ContentType="application/vnd.openxmlformats-officedocument.wordprocessingml.footer+xml"/>
  <Override PartName="/word/footer129.xml" ContentType="application/vnd.openxmlformats-officedocument.wordprocessingml.footer+xml"/>
  <Override PartName="/word/footer13.xml" ContentType="application/vnd.openxmlformats-officedocument.wordprocessingml.footer+xml"/>
  <Override PartName="/word/footer130.xml" ContentType="application/vnd.openxmlformats-officedocument.wordprocessingml.footer+xml"/>
  <Override PartName="/word/footer131.xml" ContentType="application/vnd.openxmlformats-officedocument.wordprocessingml.footer+xml"/>
  <Override PartName="/word/footer132.xml" ContentType="application/vnd.openxmlformats-officedocument.wordprocessingml.footer+xml"/>
  <Override PartName="/word/footer133.xml" ContentType="application/vnd.openxmlformats-officedocument.wordprocessingml.footer+xml"/>
  <Override PartName="/word/footer134.xml" ContentType="application/vnd.openxmlformats-officedocument.wordprocessingml.footer+xml"/>
  <Override PartName="/word/footer135.xml" ContentType="application/vnd.openxmlformats-officedocument.wordprocessingml.footer+xml"/>
  <Override PartName="/word/footer136.xml" ContentType="application/vnd.openxmlformats-officedocument.wordprocessingml.footer+xml"/>
  <Override PartName="/word/footer137.xml" ContentType="application/vnd.openxmlformats-officedocument.wordprocessingml.footer+xml"/>
  <Override PartName="/word/footer138.xml" ContentType="application/vnd.openxmlformats-officedocument.wordprocessingml.footer+xml"/>
  <Override PartName="/word/footer139.xml" ContentType="application/vnd.openxmlformats-officedocument.wordprocessingml.footer+xml"/>
  <Override PartName="/word/footer14.xml" ContentType="application/vnd.openxmlformats-officedocument.wordprocessingml.footer+xml"/>
  <Override PartName="/word/footer140.xml" ContentType="application/vnd.openxmlformats-officedocument.wordprocessingml.footer+xml"/>
  <Override PartName="/word/footer141.xml" ContentType="application/vnd.openxmlformats-officedocument.wordprocessingml.footer+xml"/>
  <Override PartName="/word/footer142.xml" ContentType="application/vnd.openxmlformats-officedocument.wordprocessingml.footer+xml"/>
  <Override PartName="/word/footer143.xml" ContentType="application/vnd.openxmlformats-officedocument.wordprocessingml.footer+xml"/>
  <Override PartName="/word/footer144.xml" ContentType="application/vnd.openxmlformats-officedocument.wordprocessingml.footer+xml"/>
  <Override PartName="/word/footer145.xml" ContentType="application/vnd.openxmlformats-officedocument.wordprocessingml.footer+xml"/>
  <Override PartName="/word/footer146.xml" ContentType="application/vnd.openxmlformats-officedocument.wordprocessingml.footer+xml"/>
  <Override PartName="/word/footer147.xml" ContentType="application/vnd.openxmlformats-officedocument.wordprocessingml.footer+xml"/>
  <Override PartName="/word/footer148.xml" ContentType="application/vnd.openxmlformats-officedocument.wordprocessingml.footer+xml"/>
  <Override PartName="/word/footer149.xml" ContentType="application/vnd.openxmlformats-officedocument.wordprocessingml.footer+xml"/>
  <Override PartName="/word/footer15.xml" ContentType="application/vnd.openxmlformats-officedocument.wordprocessingml.footer+xml"/>
  <Override PartName="/word/footer150.xml" ContentType="application/vnd.openxmlformats-officedocument.wordprocessingml.footer+xml"/>
  <Override PartName="/word/footer151.xml" ContentType="application/vnd.openxmlformats-officedocument.wordprocessingml.footer+xml"/>
  <Override PartName="/word/footer152.xml" ContentType="application/vnd.openxmlformats-officedocument.wordprocessingml.footer+xml"/>
  <Override PartName="/word/footer153.xml" ContentType="application/vnd.openxmlformats-officedocument.wordprocessingml.footer+xml"/>
  <Override PartName="/word/footer154.xml" ContentType="application/vnd.openxmlformats-officedocument.wordprocessingml.footer+xml"/>
  <Override PartName="/word/footer155.xml" ContentType="application/vnd.openxmlformats-officedocument.wordprocessingml.footer+xml"/>
  <Override PartName="/word/footer156.xml" ContentType="application/vnd.openxmlformats-officedocument.wordprocessingml.footer+xml"/>
  <Override PartName="/word/footer157.xml" ContentType="application/vnd.openxmlformats-officedocument.wordprocessingml.footer+xml"/>
  <Override PartName="/word/footer158.xml" ContentType="application/vnd.openxmlformats-officedocument.wordprocessingml.footer+xml"/>
  <Override PartName="/word/footer159.xml" ContentType="application/vnd.openxmlformats-officedocument.wordprocessingml.footer+xml"/>
  <Override PartName="/word/footer16.xml" ContentType="application/vnd.openxmlformats-officedocument.wordprocessingml.footer+xml"/>
  <Override PartName="/word/footer160.xml" ContentType="application/vnd.openxmlformats-officedocument.wordprocessingml.footer+xml"/>
  <Override PartName="/word/footer161.xml" ContentType="application/vnd.openxmlformats-officedocument.wordprocessingml.footer+xml"/>
  <Override PartName="/word/footer162.xml" ContentType="application/vnd.openxmlformats-officedocument.wordprocessingml.footer+xml"/>
  <Override PartName="/word/footer163.xml" ContentType="application/vnd.openxmlformats-officedocument.wordprocessingml.footer+xml"/>
  <Override PartName="/word/footer164.xml" ContentType="application/vnd.openxmlformats-officedocument.wordprocessingml.footer+xml"/>
  <Override PartName="/word/footer165.xml" ContentType="application/vnd.openxmlformats-officedocument.wordprocessingml.footer+xml"/>
  <Override PartName="/word/footer166.xml" ContentType="application/vnd.openxmlformats-officedocument.wordprocessingml.footer+xml"/>
  <Override PartName="/word/footer167.xml" ContentType="application/vnd.openxmlformats-officedocument.wordprocessingml.footer+xml"/>
  <Override PartName="/word/footer168.xml" ContentType="application/vnd.openxmlformats-officedocument.wordprocessingml.footer+xml"/>
  <Override PartName="/word/footer169.xml" ContentType="application/vnd.openxmlformats-officedocument.wordprocessingml.footer+xml"/>
  <Override PartName="/word/footer17.xml" ContentType="application/vnd.openxmlformats-officedocument.wordprocessingml.footer+xml"/>
  <Override PartName="/word/footer170.xml" ContentType="application/vnd.openxmlformats-officedocument.wordprocessingml.footer+xml"/>
  <Override PartName="/word/footer171.xml" ContentType="application/vnd.openxmlformats-officedocument.wordprocessingml.footer+xml"/>
  <Override PartName="/word/footer172.xml" ContentType="application/vnd.openxmlformats-officedocument.wordprocessingml.footer+xml"/>
  <Override PartName="/word/footer173.xml" ContentType="application/vnd.openxmlformats-officedocument.wordprocessingml.footer+xml"/>
  <Override PartName="/word/footer174.xml" ContentType="application/vnd.openxmlformats-officedocument.wordprocessingml.footer+xml"/>
  <Override PartName="/word/footer175.xml" ContentType="application/vnd.openxmlformats-officedocument.wordprocessingml.footer+xml"/>
  <Override PartName="/word/footer176.xml" ContentType="application/vnd.openxmlformats-officedocument.wordprocessingml.footer+xml"/>
  <Override PartName="/word/footer177.xml" ContentType="application/vnd.openxmlformats-officedocument.wordprocessingml.footer+xml"/>
  <Override PartName="/word/footer178.xml" ContentType="application/vnd.openxmlformats-officedocument.wordprocessingml.footer+xml"/>
  <Override PartName="/word/footer179.xml" ContentType="application/vnd.openxmlformats-officedocument.wordprocessingml.footer+xml"/>
  <Override PartName="/word/footer18.xml" ContentType="application/vnd.openxmlformats-officedocument.wordprocessingml.footer+xml"/>
  <Override PartName="/word/footer180.xml" ContentType="application/vnd.openxmlformats-officedocument.wordprocessingml.footer+xml"/>
  <Override PartName="/word/footer181.xml" ContentType="application/vnd.openxmlformats-officedocument.wordprocessingml.footer+xml"/>
  <Override PartName="/word/footer182.xml" ContentType="application/vnd.openxmlformats-officedocument.wordprocessingml.footer+xml"/>
  <Override PartName="/word/footer183.xml" ContentType="application/vnd.openxmlformats-officedocument.wordprocessingml.footer+xml"/>
  <Override PartName="/word/footer184.xml" ContentType="application/vnd.openxmlformats-officedocument.wordprocessingml.footer+xml"/>
  <Override PartName="/word/footer185.xml" ContentType="application/vnd.openxmlformats-officedocument.wordprocessingml.footer+xml"/>
  <Override PartName="/word/footer186.xml" ContentType="application/vnd.openxmlformats-officedocument.wordprocessingml.footer+xml"/>
  <Override PartName="/word/footer187.xml" ContentType="application/vnd.openxmlformats-officedocument.wordprocessingml.footer+xml"/>
  <Override PartName="/word/footer188.xml" ContentType="application/vnd.openxmlformats-officedocument.wordprocessingml.footer+xml"/>
  <Override PartName="/word/footer189.xml" ContentType="application/vnd.openxmlformats-officedocument.wordprocessingml.footer+xml"/>
  <Override PartName="/word/footer19.xml" ContentType="application/vnd.openxmlformats-officedocument.wordprocessingml.footer+xml"/>
  <Override PartName="/word/footer190.xml" ContentType="application/vnd.openxmlformats-officedocument.wordprocessingml.footer+xml"/>
  <Override PartName="/word/footer191.xml" ContentType="application/vnd.openxmlformats-officedocument.wordprocessingml.footer+xml"/>
  <Override PartName="/word/footer192.xml" ContentType="application/vnd.openxmlformats-officedocument.wordprocessingml.footer+xml"/>
  <Override PartName="/word/footer193.xml" ContentType="application/vnd.openxmlformats-officedocument.wordprocessingml.footer+xml"/>
  <Override PartName="/word/footer194.xml" ContentType="application/vnd.openxmlformats-officedocument.wordprocessingml.footer+xml"/>
  <Override PartName="/word/footer195.xml" ContentType="application/vnd.openxmlformats-officedocument.wordprocessingml.footer+xml"/>
  <Override PartName="/word/footer196.xml" ContentType="application/vnd.openxmlformats-officedocument.wordprocessingml.footer+xml"/>
  <Override PartName="/word/footer197.xml" ContentType="application/vnd.openxmlformats-officedocument.wordprocessingml.footer+xml"/>
  <Override PartName="/word/footer198.xml" ContentType="application/vnd.openxmlformats-officedocument.wordprocessingml.footer+xml"/>
  <Override PartName="/word/footer199.xml" ContentType="application/vnd.openxmlformats-officedocument.wordprocessingml.footer+xml"/>
  <Override PartName="/word/footer2.xml" ContentType="application/vnd.openxmlformats-officedocument.wordprocessingml.footer+xml"/>
  <Override PartName="/word/footer20.xml" ContentType="application/vnd.openxmlformats-officedocument.wordprocessingml.footer+xml"/>
  <Override PartName="/word/footer200.xml" ContentType="application/vnd.openxmlformats-officedocument.wordprocessingml.footer+xml"/>
  <Override PartName="/word/footer201.xml" ContentType="application/vnd.openxmlformats-officedocument.wordprocessingml.footer+xml"/>
  <Override PartName="/word/footer202.xml" ContentType="application/vnd.openxmlformats-officedocument.wordprocessingml.footer+xml"/>
  <Override PartName="/word/footer203.xml" ContentType="application/vnd.openxmlformats-officedocument.wordprocessingml.footer+xml"/>
  <Override PartName="/word/footer204.xml" ContentType="application/vnd.openxmlformats-officedocument.wordprocessingml.footer+xml"/>
  <Override PartName="/word/footer205.xml" ContentType="application/vnd.openxmlformats-officedocument.wordprocessingml.footer+xml"/>
  <Override PartName="/word/footer206.xml" ContentType="application/vnd.openxmlformats-officedocument.wordprocessingml.footer+xml"/>
  <Override PartName="/word/footer207.xml" ContentType="application/vnd.openxmlformats-officedocument.wordprocessingml.footer+xml"/>
  <Override PartName="/word/footer208.xml" ContentType="application/vnd.openxmlformats-officedocument.wordprocessingml.footer+xml"/>
  <Override PartName="/word/footer209.xml" ContentType="application/vnd.openxmlformats-officedocument.wordprocessingml.footer+xml"/>
  <Override PartName="/word/footer21.xml" ContentType="application/vnd.openxmlformats-officedocument.wordprocessingml.footer+xml"/>
  <Override PartName="/word/footer210.xml" ContentType="application/vnd.openxmlformats-officedocument.wordprocessingml.footer+xml"/>
  <Override PartName="/word/footer211.xml" ContentType="application/vnd.openxmlformats-officedocument.wordprocessingml.footer+xml"/>
  <Override PartName="/word/footer212.xml" ContentType="application/vnd.openxmlformats-officedocument.wordprocessingml.footer+xml"/>
  <Override PartName="/word/footer213.xml" ContentType="application/vnd.openxmlformats-officedocument.wordprocessingml.footer+xml"/>
  <Override PartName="/word/footer214.xml" ContentType="application/vnd.openxmlformats-officedocument.wordprocessingml.footer+xml"/>
  <Override PartName="/word/footer215.xml" ContentType="application/vnd.openxmlformats-officedocument.wordprocessingml.footer+xml"/>
  <Override PartName="/word/footer216.xml" ContentType="application/vnd.openxmlformats-officedocument.wordprocessingml.footer+xml"/>
  <Override PartName="/word/footer217.xml" ContentType="application/vnd.openxmlformats-officedocument.wordprocessingml.footer+xml"/>
  <Override PartName="/word/footer218.xml" ContentType="application/vnd.openxmlformats-officedocument.wordprocessingml.footer+xml"/>
  <Override PartName="/word/footer219.xml" ContentType="application/vnd.openxmlformats-officedocument.wordprocessingml.footer+xml"/>
  <Override PartName="/word/footer22.xml" ContentType="application/vnd.openxmlformats-officedocument.wordprocessingml.footer+xml"/>
  <Override PartName="/word/footer220.xml" ContentType="application/vnd.openxmlformats-officedocument.wordprocessingml.footer+xml"/>
  <Override PartName="/word/footer221.xml" ContentType="application/vnd.openxmlformats-officedocument.wordprocessingml.footer+xml"/>
  <Override PartName="/word/footer222.xml" ContentType="application/vnd.openxmlformats-officedocument.wordprocessingml.footer+xml"/>
  <Override PartName="/word/footer223.xml" ContentType="application/vnd.openxmlformats-officedocument.wordprocessingml.footer+xml"/>
  <Override PartName="/word/footer224.xml" ContentType="application/vnd.openxmlformats-officedocument.wordprocessingml.footer+xml"/>
  <Override PartName="/word/footer225.xml" ContentType="application/vnd.openxmlformats-officedocument.wordprocessingml.footer+xml"/>
  <Override PartName="/word/footer226.xml" ContentType="application/vnd.openxmlformats-officedocument.wordprocessingml.footer+xml"/>
  <Override PartName="/word/footer227.xml" ContentType="application/vnd.openxmlformats-officedocument.wordprocessingml.footer+xml"/>
  <Override PartName="/word/footer228.xml" ContentType="application/vnd.openxmlformats-officedocument.wordprocessingml.footer+xml"/>
  <Override PartName="/word/footer229.xml" ContentType="application/vnd.openxmlformats-officedocument.wordprocessingml.footer+xml"/>
  <Override PartName="/word/footer23.xml" ContentType="application/vnd.openxmlformats-officedocument.wordprocessingml.footer+xml"/>
  <Override PartName="/word/footer230.xml" ContentType="application/vnd.openxmlformats-officedocument.wordprocessingml.footer+xml"/>
  <Override PartName="/word/footer231.xml" ContentType="application/vnd.openxmlformats-officedocument.wordprocessingml.footer+xml"/>
  <Override PartName="/word/footer232.xml" ContentType="application/vnd.openxmlformats-officedocument.wordprocessingml.footer+xml"/>
  <Override PartName="/word/footer233.xml" ContentType="application/vnd.openxmlformats-officedocument.wordprocessingml.footer+xml"/>
  <Override PartName="/word/footer234.xml" ContentType="application/vnd.openxmlformats-officedocument.wordprocessingml.footer+xml"/>
  <Override PartName="/word/footer235.xml" ContentType="application/vnd.openxmlformats-officedocument.wordprocessingml.footer+xml"/>
  <Override PartName="/word/footer236.xml" ContentType="application/vnd.openxmlformats-officedocument.wordprocessingml.footer+xml"/>
  <Override PartName="/word/footer237.xml" ContentType="application/vnd.openxmlformats-officedocument.wordprocessingml.footer+xml"/>
  <Override PartName="/word/footer238.xml" ContentType="application/vnd.openxmlformats-officedocument.wordprocessingml.footer+xml"/>
  <Override PartName="/word/footer239.xml" ContentType="application/vnd.openxmlformats-officedocument.wordprocessingml.footer+xml"/>
  <Override PartName="/word/footer24.xml" ContentType="application/vnd.openxmlformats-officedocument.wordprocessingml.footer+xml"/>
  <Override PartName="/word/footer240.xml" ContentType="application/vnd.openxmlformats-officedocument.wordprocessingml.footer+xml"/>
  <Override PartName="/word/footer241.xml" ContentType="application/vnd.openxmlformats-officedocument.wordprocessingml.footer+xml"/>
  <Override PartName="/word/footer242.xml" ContentType="application/vnd.openxmlformats-officedocument.wordprocessingml.footer+xml"/>
  <Override PartName="/word/footer243.xml" ContentType="application/vnd.openxmlformats-officedocument.wordprocessingml.footer+xml"/>
  <Override PartName="/word/footer244.xml" ContentType="application/vnd.openxmlformats-officedocument.wordprocessingml.footer+xml"/>
  <Override PartName="/word/footer245.xml" ContentType="application/vnd.openxmlformats-officedocument.wordprocessingml.footer+xml"/>
  <Override PartName="/word/footer246.xml" ContentType="application/vnd.openxmlformats-officedocument.wordprocessingml.footer+xml"/>
  <Override PartName="/word/footer247.xml" ContentType="application/vnd.openxmlformats-officedocument.wordprocessingml.footer+xml"/>
  <Override PartName="/word/footer248.xml" ContentType="application/vnd.openxmlformats-officedocument.wordprocessingml.footer+xml"/>
  <Override PartName="/word/footer249.xml" ContentType="application/vnd.openxmlformats-officedocument.wordprocessingml.footer+xml"/>
  <Override PartName="/word/footer25.xml" ContentType="application/vnd.openxmlformats-officedocument.wordprocessingml.footer+xml"/>
  <Override PartName="/word/footer250.xml" ContentType="application/vnd.openxmlformats-officedocument.wordprocessingml.footer+xml"/>
  <Override PartName="/word/footer251.xml" ContentType="application/vnd.openxmlformats-officedocument.wordprocessingml.footer+xml"/>
  <Override PartName="/word/footer252.xml" ContentType="application/vnd.openxmlformats-officedocument.wordprocessingml.footer+xml"/>
  <Override PartName="/word/footer253.xml" ContentType="application/vnd.openxmlformats-officedocument.wordprocessingml.footer+xml"/>
  <Override PartName="/word/footer254.xml" ContentType="application/vnd.openxmlformats-officedocument.wordprocessingml.footer+xml"/>
  <Override PartName="/word/footer255.xml" ContentType="application/vnd.openxmlformats-officedocument.wordprocessingml.footer+xml"/>
  <Override PartName="/word/footer256.xml" ContentType="application/vnd.openxmlformats-officedocument.wordprocessingml.footer+xml"/>
  <Override PartName="/word/footer257.xml" ContentType="application/vnd.openxmlformats-officedocument.wordprocessingml.footer+xml"/>
  <Override PartName="/word/footer258.xml" ContentType="application/vnd.openxmlformats-officedocument.wordprocessingml.footer+xml"/>
  <Override PartName="/word/footer259.xml" ContentType="application/vnd.openxmlformats-officedocument.wordprocessingml.footer+xml"/>
  <Override PartName="/word/footer26.xml" ContentType="application/vnd.openxmlformats-officedocument.wordprocessingml.footer+xml"/>
  <Override PartName="/word/footer260.xml" ContentType="application/vnd.openxmlformats-officedocument.wordprocessingml.footer+xml"/>
  <Override PartName="/word/footer261.xml" ContentType="application/vnd.openxmlformats-officedocument.wordprocessingml.footer+xml"/>
  <Override PartName="/word/footer262.xml" ContentType="application/vnd.openxmlformats-officedocument.wordprocessingml.footer+xml"/>
  <Override PartName="/word/footer263.xml" ContentType="application/vnd.openxmlformats-officedocument.wordprocessingml.footer+xml"/>
  <Override PartName="/word/footer264.xml" ContentType="application/vnd.openxmlformats-officedocument.wordprocessingml.footer+xml"/>
  <Override PartName="/word/footer265.xml" ContentType="application/vnd.openxmlformats-officedocument.wordprocessingml.footer+xml"/>
  <Override PartName="/word/footer266.xml" ContentType="application/vnd.openxmlformats-officedocument.wordprocessingml.footer+xml"/>
  <Override PartName="/word/footer267.xml" ContentType="application/vnd.openxmlformats-officedocument.wordprocessingml.footer+xml"/>
  <Override PartName="/word/footer268.xml" ContentType="application/vnd.openxmlformats-officedocument.wordprocessingml.footer+xml"/>
  <Override PartName="/word/footer269.xml" ContentType="application/vnd.openxmlformats-officedocument.wordprocessingml.footer+xml"/>
  <Override PartName="/word/footer27.xml" ContentType="application/vnd.openxmlformats-officedocument.wordprocessingml.footer+xml"/>
  <Override PartName="/word/footer270.xml" ContentType="application/vnd.openxmlformats-officedocument.wordprocessingml.footer+xml"/>
  <Override PartName="/word/footer271.xml" ContentType="application/vnd.openxmlformats-officedocument.wordprocessingml.footer+xml"/>
  <Override PartName="/word/footer272.xml" ContentType="application/vnd.openxmlformats-officedocument.wordprocessingml.footer+xml"/>
  <Override PartName="/word/footer273.xml" ContentType="application/vnd.openxmlformats-officedocument.wordprocessingml.footer+xml"/>
  <Override PartName="/word/footer274.xml" ContentType="application/vnd.openxmlformats-officedocument.wordprocessingml.footer+xml"/>
  <Override PartName="/word/footer275.xml" ContentType="application/vnd.openxmlformats-officedocument.wordprocessingml.footer+xml"/>
  <Override PartName="/word/footer276.xml" ContentType="application/vnd.openxmlformats-officedocument.wordprocessingml.footer+xml"/>
  <Override PartName="/word/footer277.xml" ContentType="application/vnd.openxmlformats-officedocument.wordprocessingml.footer+xml"/>
  <Override PartName="/word/footer278.xml" ContentType="application/vnd.openxmlformats-officedocument.wordprocessingml.footer+xml"/>
  <Override PartName="/word/footer279.xml" ContentType="application/vnd.openxmlformats-officedocument.wordprocessingml.footer+xml"/>
  <Override PartName="/word/footer28.xml" ContentType="application/vnd.openxmlformats-officedocument.wordprocessingml.footer+xml"/>
  <Override PartName="/word/footer280.xml" ContentType="application/vnd.openxmlformats-officedocument.wordprocessingml.footer+xml"/>
  <Override PartName="/word/footer29.xml" ContentType="application/vnd.openxmlformats-officedocument.wordprocessingml.footer+xml"/>
  <Override PartName="/word/footer3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footer45.xml" ContentType="application/vnd.openxmlformats-officedocument.wordprocessingml.footer+xml"/>
  <Override PartName="/word/footer46.xml" ContentType="application/vnd.openxmlformats-officedocument.wordprocessingml.footer+xml"/>
  <Override PartName="/word/footer47.xml" ContentType="application/vnd.openxmlformats-officedocument.wordprocessingml.footer+xml"/>
  <Override PartName="/word/footer48.xml" ContentType="application/vnd.openxmlformats-officedocument.wordprocessingml.footer+xml"/>
  <Override PartName="/word/footer49.xml" ContentType="application/vnd.openxmlformats-officedocument.wordprocessingml.footer+xml"/>
  <Override PartName="/word/footer5.xml" ContentType="application/vnd.openxmlformats-officedocument.wordprocessingml.footer+xml"/>
  <Override PartName="/word/footer50.xml" ContentType="application/vnd.openxmlformats-officedocument.wordprocessingml.footer+xml"/>
  <Override PartName="/word/footer51.xml" ContentType="application/vnd.openxmlformats-officedocument.wordprocessingml.footer+xml"/>
  <Override PartName="/word/footer52.xml" ContentType="application/vnd.openxmlformats-officedocument.wordprocessingml.footer+xml"/>
  <Override PartName="/word/footer53.xml" ContentType="application/vnd.openxmlformats-officedocument.wordprocessingml.footer+xml"/>
  <Override PartName="/word/footer54.xml" ContentType="application/vnd.openxmlformats-officedocument.wordprocessingml.footer+xml"/>
  <Override PartName="/word/footer55.xml" ContentType="application/vnd.openxmlformats-officedocument.wordprocessingml.footer+xml"/>
  <Override PartName="/word/footer56.xml" ContentType="application/vnd.openxmlformats-officedocument.wordprocessingml.footer+xml"/>
  <Override PartName="/word/footer57.xml" ContentType="application/vnd.openxmlformats-officedocument.wordprocessingml.footer+xml"/>
  <Override PartName="/word/footer58.xml" ContentType="application/vnd.openxmlformats-officedocument.wordprocessingml.footer+xml"/>
  <Override PartName="/word/footer59.xml" ContentType="application/vnd.openxmlformats-officedocument.wordprocessingml.footer+xml"/>
  <Override PartName="/word/footer6.xml" ContentType="application/vnd.openxmlformats-officedocument.wordprocessingml.footer+xml"/>
  <Override PartName="/word/footer60.xml" ContentType="application/vnd.openxmlformats-officedocument.wordprocessingml.footer+xml"/>
  <Override PartName="/word/footer61.xml" ContentType="application/vnd.openxmlformats-officedocument.wordprocessingml.footer+xml"/>
  <Override PartName="/word/footer62.xml" ContentType="application/vnd.openxmlformats-officedocument.wordprocessingml.footer+xml"/>
  <Override PartName="/word/footer63.xml" ContentType="application/vnd.openxmlformats-officedocument.wordprocessingml.footer+xml"/>
  <Override PartName="/word/footer64.xml" ContentType="application/vnd.openxmlformats-officedocument.wordprocessingml.footer+xml"/>
  <Override PartName="/word/footer65.xml" ContentType="application/vnd.openxmlformats-officedocument.wordprocessingml.footer+xml"/>
  <Override PartName="/word/footer66.xml" ContentType="application/vnd.openxmlformats-officedocument.wordprocessingml.footer+xml"/>
  <Override PartName="/word/footer67.xml" ContentType="application/vnd.openxmlformats-officedocument.wordprocessingml.footer+xml"/>
  <Override PartName="/word/footer68.xml" ContentType="application/vnd.openxmlformats-officedocument.wordprocessingml.footer+xml"/>
  <Override PartName="/word/footer69.xml" ContentType="application/vnd.openxmlformats-officedocument.wordprocessingml.footer+xml"/>
  <Override PartName="/word/footer7.xml" ContentType="application/vnd.openxmlformats-officedocument.wordprocessingml.footer+xml"/>
  <Override PartName="/word/footer70.xml" ContentType="application/vnd.openxmlformats-officedocument.wordprocessingml.footer+xml"/>
  <Override PartName="/word/footer71.xml" ContentType="application/vnd.openxmlformats-officedocument.wordprocessingml.footer+xml"/>
  <Override PartName="/word/footer72.xml" ContentType="application/vnd.openxmlformats-officedocument.wordprocessingml.footer+xml"/>
  <Override PartName="/word/footer73.xml" ContentType="application/vnd.openxmlformats-officedocument.wordprocessingml.footer+xml"/>
  <Override PartName="/word/footer74.xml" ContentType="application/vnd.openxmlformats-officedocument.wordprocessingml.footer+xml"/>
  <Override PartName="/word/footer75.xml" ContentType="application/vnd.openxmlformats-officedocument.wordprocessingml.footer+xml"/>
  <Override PartName="/word/footer76.xml" ContentType="application/vnd.openxmlformats-officedocument.wordprocessingml.footer+xml"/>
  <Override PartName="/word/footer77.xml" ContentType="application/vnd.openxmlformats-officedocument.wordprocessingml.footer+xml"/>
  <Override PartName="/word/footer78.xml" ContentType="application/vnd.openxmlformats-officedocument.wordprocessingml.footer+xml"/>
  <Override PartName="/word/footer79.xml" ContentType="application/vnd.openxmlformats-officedocument.wordprocessingml.footer+xml"/>
  <Override PartName="/word/footer8.xml" ContentType="application/vnd.openxmlformats-officedocument.wordprocessingml.footer+xml"/>
  <Override PartName="/word/footer80.xml" ContentType="application/vnd.openxmlformats-officedocument.wordprocessingml.footer+xml"/>
  <Override PartName="/word/footer81.xml" ContentType="application/vnd.openxmlformats-officedocument.wordprocessingml.footer+xml"/>
  <Override PartName="/word/footer82.xml" ContentType="application/vnd.openxmlformats-officedocument.wordprocessingml.footer+xml"/>
  <Override PartName="/word/footer83.xml" ContentType="application/vnd.openxmlformats-officedocument.wordprocessingml.footer+xml"/>
  <Override PartName="/word/footer84.xml" ContentType="application/vnd.openxmlformats-officedocument.wordprocessingml.footer+xml"/>
  <Override PartName="/word/footer85.xml" ContentType="application/vnd.openxmlformats-officedocument.wordprocessingml.footer+xml"/>
  <Override PartName="/word/footer86.xml" ContentType="application/vnd.openxmlformats-officedocument.wordprocessingml.footer+xml"/>
  <Override PartName="/word/footer87.xml" ContentType="application/vnd.openxmlformats-officedocument.wordprocessingml.footer+xml"/>
  <Override PartName="/word/footer88.xml" ContentType="application/vnd.openxmlformats-officedocument.wordprocessingml.footer+xml"/>
  <Override PartName="/word/footer89.xml" ContentType="application/vnd.openxmlformats-officedocument.wordprocessingml.footer+xml"/>
  <Override PartName="/word/footer9.xml" ContentType="application/vnd.openxmlformats-officedocument.wordprocessingml.footer+xml"/>
  <Override PartName="/word/footer90.xml" ContentType="application/vnd.openxmlformats-officedocument.wordprocessingml.footer+xml"/>
  <Override PartName="/word/footer91.xml" ContentType="application/vnd.openxmlformats-officedocument.wordprocessingml.footer+xml"/>
  <Override PartName="/word/footer92.xml" ContentType="application/vnd.openxmlformats-officedocument.wordprocessingml.footer+xml"/>
  <Override PartName="/word/footer93.xml" ContentType="application/vnd.openxmlformats-officedocument.wordprocessingml.footer+xml"/>
  <Override PartName="/word/footer94.xml" ContentType="application/vnd.openxmlformats-officedocument.wordprocessingml.footer+xml"/>
  <Override PartName="/word/footer95.xml" ContentType="application/vnd.openxmlformats-officedocument.wordprocessingml.footer+xml"/>
  <Override PartName="/word/footer96.xml" ContentType="application/vnd.openxmlformats-officedocument.wordprocessingml.footer+xml"/>
  <Override PartName="/word/footer97.xml" ContentType="application/vnd.openxmlformats-officedocument.wordprocessingml.footer+xml"/>
  <Override PartName="/word/footer98.xml" ContentType="application/vnd.openxmlformats-officedocument.wordprocessingml.footer+xml"/>
  <Override PartName="/word/footer99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10.xml" ContentType="application/vnd.openxmlformats-officedocument.wordprocessingml.header+xml"/>
  <Override PartName="/word/header100.xml" ContentType="application/vnd.openxmlformats-officedocument.wordprocessingml.header+xml"/>
  <Override PartName="/word/header101.xml" ContentType="application/vnd.openxmlformats-officedocument.wordprocessingml.header+xml"/>
  <Override PartName="/word/header102.xml" ContentType="application/vnd.openxmlformats-officedocument.wordprocessingml.header+xml"/>
  <Override PartName="/word/header103.xml" ContentType="application/vnd.openxmlformats-officedocument.wordprocessingml.header+xml"/>
  <Override PartName="/word/header104.xml" ContentType="application/vnd.openxmlformats-officedocument.wordprocessingml.header+xml"/>
  <Override PartName="/word/header105.xml" ContentType="application/vnd.openxmlformats-officedocument.wordprocessingml.header+xml"/>
  <Override PartName="/word/header106.xml" ContentType="application/vnd.openxmlformats-officedocument.wordprocessingml.header+xml"/>
  <Override PartName="/word/header107.xml" ContentType="application/vnd.openxmlformats-officedocument.wordprocessingml.header+xml"/>
  <Override PartName="/word/header108.xml" ContentType="application/vnd.openxmlformats-officedocument.wordprocessingml.header+xml"/>
  <Override PartName="/word/header109.xml" ContentType="application/vnd.openxmlformats-officedocument.wordprocessingml.header+xml"/>
  <Override PartName="/word/header11.xml" ContentType="application/vnd.openxmlformats-officedocument.wordprocessingml.header+xml"/>
  <Override PartName="/word/header110.xml" ContentType="application/vnd.openxmlformats-officedocument.wordprocessingml.header+xml"/>
  <Override PartName="/word/header111.xml" ContentType="application/vnd.openxmlformats-officedocument.wordprocessingml.header+xml"/>
  <Override PartName="/word/header112.xml" ContentType="application/vnd.openxmlformats-officedocument.wordprocessingml.header+xml"/>
  <Override PartName="/word/header113.xml" ContentType="application/vnd.openxmlformats-officedocument.wordprocessingml.header+xml"/>
  <Override PartName="/word/header114.xml" ContentType="application/vnd.openxmlformats-officedocument.wordprocessingml.header+xml"/>
  <Override PartName="/word/header115.xml" ContentType="application/vnd.openxmlformats-officedocument.wordprocessingml.header+xml"/>
  <Override PartName="/word/header116.xml" ContentType="application/vnd.openxmlformats-officedocument.wordprocessingml.header+xml"/>
  <Override PartName="/word/header117.xml" ContentType="application/vnd.openxmlformats-officedocument.wordprocessingml.header+xml"/>
  <Override PartName="/word/header118.xml" ContentType="application/vnd.openxmlformats-officedocument.wordprocessingml.header+xml"/>
  <Override PartName="/word/header119.xml" ContentType="application/vnd.openxmlformats-officedocument.wordprocessingml.header+xml"/>
  <Override PartName="/word/header12.xml" ContentType="application/vnd.openxmlformats-officedocument.wordprocessingml.header+xml"/>
  <Override PartName="/word/header120.xml" ContentType="application/vnd.openxmlformats-officedocument.wordprocessingml.header+xml"/>
  <Override PartName="/word/header121.xml" ContentType="application/vnd.openxmlformats-officedocument.wordprocessingml.header+xml"/>
  <Override PartName="/word/header122.xml" ContentType="application/vnd.openxmlformats-officedocument.wordprocessingml.header+xml"/>
  <Override PartName="/word/header123.xml" ContentType="application/vnd.openxmlformats-officedocument.wordprocessingml.header+xml"/>
  <Override PartName="/word/header124.xml" ContentType="application/vnd.openxmlformats-officedocument.wordprocessingml.header+xml"/>
  <Override PartName="/word/header125.xml" ContentType="application/vnd.openxmlformats-officedocument.wordprocessingml.header+xml"/>
  <Override PartName="/word/header126.xml" ContentType="application/vnd.openxmlformats-officedocument.wordprocessingml.header+xml"/>
  <Override PartName="/word/header127.xml" ContentType="application/vnd.openxmlformats-officedocument.wordprocessingml.header+xml"/>
  <Override PartName="/word/header128.xml" ContentType="application/vnd.openxmlformats-officedocument.wordprocessingml.header+xml"/>
  <Override PartName="/word/header129.xml" ContentType="application/vnd.openxmlformats-officedocument.wordprocessingml.header+xml"/>
  <Override PartName="/word/header13.xml" ContentType="application/vnd.openxmlformats-officedocument.wordprocessingml.header+xml"/>
  <Override PartName="/word/header130.xml" ContentType="application/vnd.openxmlformats-officedocument.wordprocessingml.header+xml"/>
  <Override PartName="/word/header131.xml" ContentType="application/vnd.openxmlformats-officedocument.wordprocessingml.header+xml"/>
  <Override PartName="/word/header132.xml" ContentType="application/vnd.openxmlformats-officedocument.wordprocessingml.header+xml"/>
  <Override PartName="/word/header133.xml" ContentType="application/vnd.openxmlformats-officedocument.wordprocessingml.header+xml"/>
  <Override PartName="/word/header134.xml" ContentType="application/vnd.openxmlformats-officedocument.wordprocessingml.header+xml"/>
  <Override PartName="/word/header135.xml" ContentType="application/vnd.openxmlformats-officedocument.wordprocessingml.header+xml"/>
  <Override PartName="/word/header136.xml" ContentType="application/vnd.openxmlformats-officedocument.wordprocessingml.header+xml"/>
  <Override PartName="/word/header137.xml" ContentType="application/vnd.openxmlformats-officedocument.wordprocessingml.header+xml"/>
  <Override PartName="/word/header138.xml" ContentType="application/vnd.openxmlformats-officedocument.wordprocessingml.header+xml"/>
  <Override PartName="/word/header139.xml" ContentType="application/vnd.openxmlformats-officedocument.wordprocessingml.header+xml"/>
  <Override PartName="/word/header14.xml" ContentType="application/vnd.openxmlformats-officedocument.wordprocessingml.header+xml"/>
  <Override PartName="/word/header140.xml" ContentType="application/vnd.openxmlformats-officedocument.wordprocessingml.header+xml"/>
  <Override PartName="/word/header141.xml" ContentType="application/vnd.openxmlformats-officedocument.wordprocessingml.header+xml"/>
  <Override PartName="/word/header142.xml" ContentType="application/vnd.openxmlformats-officedocument.wordprocessingml.header+xml"/>
  <Override PartName="/word/header143.xml" ContentType="application/vnd.openxmlformats-officedocument.wordprocessingml.header+xml"/>
  <Override PartName="/word/header144.xml" ContentType="application/vnd.openxmlformats-officedocument.wordprocessingml.header+xml"/>
  <Override PartName="/word/header145.xml" ContentType="application/vnd.openxmlformats-officedocument.wordprocessingml.header+xml"/>
  <Override PartName="/word/header146.xml" ContentType="application/vnd.openxmlformats-officedocument.wordprocessingml.header+xml"/>
  <Override PartName="/word/header147.xml" ContentType="application/vnd.openxmlformats-officedocument.wordprocessingml.header+xml"/>
  <Override PartName="/word/header148.xml" ContentType="application/vnd.openxmlformats-officedocument.wordprocessingml.header+xml"/>
  <Override PartName="/word/header149.xml" ContentType="application/vnd.openxmlformats-officedocument.wordprocessingml.header+xml"/>
  <Override PartName="/word/header15.xml" ContentType="application/vnd.openxmlformats-officedocument.wordprocessingml.header+xml"/>
  <Override PartName="/word/header150.xml" ContentType="application/vnd.openxmlformats-officedocument.wordprocessingml.header+xml"/>
  <Override PartName="/word/header151.xml" ContentType="application/vnd.openxmlformats-officedocument.wordprocessingml.header+xml"/>
  <Override PartName="/word/header152.xml" ContentType="application/vnd.openxmlformats-officedocument.wordprocessingml.header+xml"/>
  <Override PartName="/word/header153.xml" ContentType="application/vnd.openxmlformats-officedocument.wordprocessingml.header+xml"/>
  <Override PartName="/word/header154.xml" ContentType="application/vnd.openxmlformats-officedocument.wordprocessingml.header+xml"/>
  <Override PartName="/word/header155.xml" ContentType="application/vnd.openxmlformats-officedocument.wordprocessingml.header+xml"/>
  <Override PartName="/word/header156.xml" ContentType="application/vnd.openxmlformats-officedocument.wordprocessingml.header+xml"/>
  <Override PartName="/word/header157.xml" ContentType="application/vnd.openxmlformats-officedocument.wordprocessingml.header+xml"/>
  <Override PartName="/word/header158.xml" ContentType="application/vnd.openxmlformats-officedocument.wordprocessingml.header+xml"/>
  <Override PartName="/word/header159.xml" ContentType="application/vnd.openxmlformats-officedocument.wordprocessingml.header+xml"/>
  <Override PartName="/word/header16.xml" ContentType="application/vnd.openxmlformats-officedocument.wordprocessingml.header+xml"/>
  <Override PartName="/word/header160.xml" ContentType="application/vnd.openxmlformats-officedocument.wordprocessingml.header+xml"/>
  <Override PartName="/word/header161.xml" ContentType="application/vnd.openxmlformats-officedocument.wordprocessingml.header+xml"/>
  <Override PartName="/word/header162.xml" ContentType="application/vnd.openxmlformats-officedocument.wordprocessingml.header+xml"/>
  <Override PartName="/word/header163.xml" ContentType="application/vnd.openxmlformats-officedocument.wordprocessingml.header+xml"/>
  <Override PartName="/word/header164.xml" ContentType="application/vnd.openxmlformats-officedocument.wordprocessingml.header+xml"/>
  <Override PartName="/word/header165.xml" ContentType="application/vnd.openxmlformats-officedocument.wordprocessingml.header+xml"/>
  <Override PartName="/word/header166.xml" ContentType="application/vnd.openxmlformats-officedocument.wordprocessingml.header+xml"/>
  <Override PartName="/word/header167.xml" ContentType="application/vnd.openxmlformats-officedocument.wordprocessingml.header+xml"/>
  <Override PartName="/word/header168.xml" ContentType="application/vnd.openxmlformats-officedocument.wordprocessingml.header+xml"/>
  <Override PartName="/word/header169.xml" ContentType="application/vnd.openxmlformats-officedocument.wordprocessingml.header+xml"/>
  <Override PartName="/word/header17.xml" ContentType="application/vnd.openxmlformats-officedocument.wordprocessingml.header+xml"/>
  <Override PartName="/word/header170.xml" ContentType="application/vnd.openxmlformats-officedocument.wordprocessingml.header+xml"/>
  <Override PartName="/word/header171.xml" ContentType="application/vnd.openxmlformats-officedocument.wordprocessingml.header+xml"/>
  <Override PartName="/word/header172.xml" ContentType="application/vnd.openxmlformats-officedocument.wordprocessingml.header+xml"/>
  <Override PartName="/word/header173.xml" ContentType="application/vnd.openxmlformats-officedocument.wordprocessingml.header+xml"/>
  <Override PartName="/word/header174.xml" ContentType="application/vnd.openxmlformats-officedocument.wordprocessingml.header+xml"/>
  <Override PartName="/word/header175.xml" ContentType="application/vnd.openxmlformats-officedocument.wordprocessingml.header+xml"/>
  <Override PartName="/word/header176.xml" ContentType="application/vnd.openxmlformats-officedocument.wordprocessingml.header+xml"/>
  <Override PartName="/word/header177.xml" ContentType="application/vnd.openxmlformats-officedocument.wordprocessingml.header+xml"/>
  <Override PartName="/word/header178.xml" ContentType="application/vnd.openxmlformats-officedocument.wordprocessingml.header+xml"/>
  <Override PartName="/word/header179.xml" ContentType="application/vnd.openxmlformats-officedocument.wordprocessingml.header+xml"/>
  <Override PartName="/word/header18.xml" ContentType="application/vnd.openxmlformats-officedocument.wordprocessingml.header+xml"/>
  <Override PartName="/word/header180.xml" ContentType="application/vnd.openxmlformats-officedocument.wordprocessingml.header+xml"/>
  <Override PartName="/word/header181.xml" ContentType="application/vnd.openxmlformats-officedocument.wordprocessingml.header+xml"/>
  <Override PartName="/word/header182.xml" ContentType="application/vnd.openxmlformats-officedocument.wordprocessingml.header+xml"/>
  <Override PartName="/word/header183.xml" ContentType="application/vnd.openxmlformats-officedocument.wordprocessingml.header+xml"/>
  <Override PartName="/word/header184.xml" ContentType="application/vnd.openxmlformats-officedocument.wordprocessingml.header+xml"/>
  <Override PartName="/word/header185.xml" ContentType="application/vnd.openxmlformats-officedocument.wordprocessingml.header+xml"/>
  <Override PartName="/word/header186.xml" ContentType="application/vnd.openxmlformats-officedocument.wordprocessingml.header+xml"/>
  <Override PartName="/word/header187.xml" ContentType="application/vnd.openxmlformats-officedocument.wordprocessingml.header+xml"/>
  <Override PartName="/word/header188.xml" ContentType="application/vnd.openxmlformats-officedocument.wordprocessingml.header+xml"/>
  <Override PartName="/word/header189.xml" ContentType="application/vnd.openxmlformats-officedocument.wordprocessingml.header+xml"/>
  <Override PartName="/word/header19.xml" ContentType="application/vnd.openxmlformats-officedocument.wordprocessingml.header+xml"/>
  <Override PartName="/word/header190.xml" ContentType="application/vnd.openxmlformats-officedocument.wordprocessingml.header+xml"/>
  <Override PartName="/word/header191.xml" ContentType="application/vnd.openxmlformats-officedocument.wordprocessingml.header+xml"/>
  <Override PartName="/word/header192.xml" ContentType="application/vnd.openxmlformats-officedocument.wordprocessingml.header+xml"/>
  <Override PartName="/word/header193.xml" ContentType="application/vnd.openxmlformats-officedocument.wordprocessingml.header+xml"/>
  <Override PartName="/word/header194.xml" ContentType="application/vnd.openxmlformats-officedocument.wordprocessingml.header+xml"/>
  <Override PartName="/word/header195.xml" ContentType="application/vnd.openxmlformats-officedocument.wordprocessingml.header+xml"/>
  <Override PartName="/word/header196.xml" ContentType="application/vnd.openxmlformats-officedocument.wordprocessingml.header+xml"/>
  <Override PartName="/word/header197.xml" ContentType="application/vnd.openxmlformats-officedocument.wordprocessingml.header+xml"/>
  <Override PartName="/word/header198.xml" ContentType="application/vnd.openxmlformats-officedocument.wordprocessingml.header+xml"/>
  <Override PartName="/word/header199.xml" ContentType="application/vnd.openxmlformats-officedocument.wordprocessingml.header+xml"/>
  <Override PartName="/word/header2.xml" ContentType="application/vnd.openxmlformats-officedocument.wordprocessingml.header+xml"/>
  <Override PartName="/word/header20.xml" ContentType="application/vnd.openxmlformats-officedocument.wordprocessingml.header+xml"/>
  <Override PartName="/word/header200.xml" ContentType="application/vnd.openxmlformats-officedocument.wordprocessingml.header+xml"/>
  <Override PartName="/word/header201.xml" ContentType="application/vnd.openxmlformats-officedocument.wordprocessingml.header+xml"/>
  <Override PartName="/word/header202.xml" ContentType="application/vnd.openxmlformats-officedocument.wordprocessingml.header+xml"/>
  <Override PartName="/word/header203.xml" ContentType="application/vnd.openxmlformats-officedocument.wordprocessingml.header+xml"/>
  <Override PartName="/word/header204.xml" ContentType="application/vnd.openxmlformats-officedocument.wordprocessingml.header+xml"/>
  <Override PartName="/word/header205.xml" ContentType="application/vnd.openxmlformats-officedocument.wordprocessingml.header+xml"/>
  <Override PartName="/word/header206.xml" ContentType="application/vnd.openxmlformats-officedocument.wordprocessingml.header+xml"/>
  <Override PartName="/word/header207.xml" ContentType="application/vnd.openxmlformats-officedocument.wordprocessingml.header+xml"/>
  <Override PartName="/word/header208.xml" ContentType="application/vnd.openxmlformats-officedocument.wordprocessingml.header+xml"/>
  <Override PartName="/word/header209.xml" ContentType="application/vnd.openxmlformats-officedocument.wordprocessingml.header+xml"/>
  <Override PartName="/word/header21.xml" ContentType="application/vnd.openxmlformats-officedocument.wordprocessingml.header+xml"/>
  <Override PartName="/word/header210.xml" ContentType="application/vnd.openxmlformats-officedocument.wordprocessingml.header+xml"/>
  <Override PartName="/word/header211.xml" ContentType="application/vnd.openxmlformats-officedocument.wordprocessingml.header+xml"/>
  <Override PartName="/word/header212.xml" ContentType="application/vnd.openxmlformats-officedocument.wordprocessingml.header+xml"/>
  <Override PartName="/word/header213.xml" ContentType="application/vnd.openxmlformats-officedocument.wordprocessingml.header+xml"/>
  <Override PartName="/word/header214.xml" ContentType="application/vnd.openxmlformats-officedocument.wordprocessingml.header+xml"/>
  <Override PartName="/word/header215.xml" ContentType="application/vnd.openxmlformats-officedocument.wordprocessingml.header+xml"/>
  <Override PartName="/word/header216.xml" ContentType="application/vnd.openxmlformats-officedocument.wordprocessingml.header+xml"/>
  <Override PartName="/word/header217.xml" ContentType="application/vnd.openxmlformats-officedocument.wordprocessingml.header+xml"/>
  <Override PartName="/word/header218.xml" ContentType="application/vnd.openxmlformats-officedocument.wordprocessingml.header+xml"/>
  <Override PartName="/word/header219.xml" ContentType="application/vnd.openxmlformats-officedocument.wordprocessingml.header+xml"/>
  <Override PartName="/word/header22.xml" ContentType="application/vnd.openxmlformats-officedocument.wordprocessingml.header+xml"/>
  <Override PartName="/word/header220.xml" ContentType="application/vnd.openxmlformats-officedocument.wordprocessingml.header+xml"/>
  <Override PartName="/word/header221.xml" ContentType="application/vnd.openxmlformats-officedocument.wordprocessingml.header+xml"/>
  <Override PartName="/word/header222.xml" ContentType="application/vnd.openxmlformats-officedocument.wordprocessingml.header+xml"/>
  <Override PartName="/word/header223.xml" ContentType="application/vnd.openxmlformats-officedocument.wordprocessingml.header+xml"/>
  <Override PartName="/word/header224.xml" ContentType="application/vnd.openxmlformats-officedocument.wordprocessingml.header+xml"/>
  <Override PartName="/word/header225.xml" ContentType="application/vnd.openxmlformats-officedocument.wordprocessingml.header+xml"/>
  <Override PartName="/word/header226.xml" ContentType="application/vnd.openxmlformats-officedocument.wordprocessingml.header+xml"/>
  <Override PartName="/word/header227.xml" ContentType="application/vnd.openxmlformats-officedocument.wordprocessingml.header+xml"/>
  <Override PartName="/word/header228.xml" ContentType="application/vnd.openxmlformats-officedocument.wordprocessingml.header+xml"/>
  <Override PartName="/word/header229.xml" ContentType="application/vnd.openxmlformats-officedocument.wordprocessingml.header+xml"/>
  <Override PartName="/word/header23.xml" ContentType="application/vnd.openxmlformats-officedocument.wordprocessingml.header+xml"/>
  <Override PartName="/word/header230.xml" ContentType="application/vnd.openxmlformats-officedocument.wordprocessingml.header+xml"/>
  <Override PartName="/word/header231.xml" ContentType="application/vnd.openxmlformats-officedocument.wordprocessingml.header+xml"/>
  <Override PartName="/word/header232.xml" ContentType="application/vnd.openxmlformats-officedocument.wordprocessingml.header+xml"/>
  <Override PartName="/word/header233.xml" ContentType="application/vnd.openxmlformats-officedocument.wordprocessingml.header+xml"/>
  <Override PartName="/word/header234.xml" ContentType="application/vnd.openxmlformats-officedocument.wordprocessingml.header+xml"/>
  <Override PartName="/word/header235.xml" ContentType="application/vnd.openxmlformats-officedocument.wordprocessingml.header+xml"/>
  <Override PartName="/word/header236.xml" ContentType="application/vnd.openxmlformats-officedocument.wordprocessingml.header+xml"/>
  <Override PartName="/word/header237.xml" ContentType="application/vnd.openxmlformats-officedocument.wordprocessingml.header+xml"/>
  <Override PartName="/word/header238.xml" ContentType="application/vnd.openxmlformats-officedocument.wordprocessingml.header+xml"/>
  <Override PartName="/word/header239.xml" ContentType="application/vnd.openxmlformats-officedocument.wordprocessingml.header+xml"/>
  <Override PartName="/word/header24.xml" ContentType="application/vnd.openxmlformats-officedocument.wordprocessingml.header+xml"/>
  <Override PartName="/word/header240.xml" ContentType="application/vnd.openxmlformats-officedocument.wordprocessingml.header+xml"/>
  <Override PartName="/word/header241.xml" ContentType="application/vnd.openxmlformats-officedocument.wordprocessingml.header+xml"/>
  <Override PartName="/word/header242.xml" ContentType="application/vnd.openxmlformats-officedocument.wordprocessingml.header+xml"/>
  <Override PartName="/word/header243.xml" ContentType="application/vnd.openxmlformats-officedocument.wordprocessingml.header+xml"/>
  <Override PartName="/word/header244.xml" ContentType="application/vnd.openxmlformats-officedocument.wordprocessingml.header+xml"/>
  <Override PartName="/word/header245.xml" ContentType="application/vnd.openxmlformats-officedocument.wordprocessingml.header+xml"/>
  <Override PartName="/word/header246.xml" ContentType="application/vnd.openxmlformats-officedocument.wordprocessingml.header+xml"/>
  <Override PartName="/word/header247.xml" ContentType="application/vnd.openxmlformats-officedocument.wordprocessingml.header+xml"/>
  <Override PartName="/word/header248.xml" ContentType="application/vnd.openxmlformats-officedocument.wordprocessingml.header+xml"/>
  <Override PartName="/word/header249.xml" ContentType="application/vnd.openxmlformats-officedocument.wordprocessingml.header+xml"/>
  <Override PartName="/word/header25.xml" ContentType="application/vnd.openxmlformats-officedocument.wordprocessingml.header+xml"/>
  <Override PartName="/word/header250.xml" ContentType="application/vnd.openxmlformats-officedocument.wordprocessingml.header+xml"/>
  <Override PartName="/word/header251.xml" ContentType="application/vnd.openxmlformats-officedocument.wordprocessingml.header+xml"/>
  <Override PartName="/word/header252.xml" ContentType="application/vnd.openxmlformats-officedocument.wordprocessingml.header+xml"/>
  <Override PartName="/word/header253.xml" ContentType="application/vnd.openxmlformats-officedocument.wordprocessingml.header+xml"/>
  <Override PartName="/word/header254.xml" ContentType="application/vnd.openxmlformats-officedocument.wordprocessingml.header+xml"/>
  <Override PartName="/word/header255.xml" ContentType="application/vnd.openxmlformats-officedocument.wordprocessingml.header+xml"/>
  <Override PartName="/word/header256.xml" ContentType="application/vnd.openxmlformats-officedocument.wordprocessingml.header+xml"/>
  <Override PartName="/word/header257.xml" ContentType="application/vnd.openxmlformats-officedocument.wordprocessingml.header+xml"/>
  <Override PartName="/word/header258.xml" ContentType="application/vnd.openxmlformats-officedocument.wordprocessingml.header+xml"/>
  <Override PartName="/word/header259.xml" ContentType="application/vnd.openxmlformats-officedocument.wordprocessingml.header+xml"/>
  <Override PartName="/word/header26.xml" ContentType="application/vnd.openxmlformats-officedocument.wordprocessingml.header+xml"/>
  <Override PartName="/word/header260.xml" ContentType="application/vnd.openxmlformats-officedocument.wordprocessingml.header+xml"/>
  <Override PartName="/word/header261.xml" ContentType="application/vnd.openxmlformats-officedocument.wordprocessingml.header+xml"/>
  <Override PartName="/word/header262.xml" ContentType="application/vnd.openxmlformats-officedocument.wordprocessingml.header+xml"/>
  <Override PartName="/word/header263.xml" ContentType="application/vnd.openxmlformats-officedocument.wordprocessingml.header+xml"/>
  <Override PartName="/word/header264.xml" ContentType="application/vnd.openxmlformats-officedocument.wordprocessingml.header+xml"/>
  <Override PartName="/word/header265.xml" ContentType="application/vnd.openxmlformats-officedocument.wordprocessingml.header+xml"/>
  <Override PartName="/word/header266.xml" ContentType="application/vnd.openxmlformats-officedocument.wordprocessingml.header+xml"/>
  <Override PartName="/word/header267.xml" ContentType="application/vnd.openxmlformats-officedocument.wordprocessingml.header+xml"/>
  <Override PartName="/word/header268.xml" ContentType="application/vnd.openxmlformats-officedocument.wordprocessingml.header+xml"/>
  <Override PartName="/word/header269.xml" ContentType="application/vnd.openxmlformats-officedocument.wordprocessingml.header+xml"/>
  <Override PartName="/word/header27.xml" ContentType="application/vnd.openxmlformats-officedocument.wordprocessingml.header+xml"/>
  <Override PartName="/word/header270.xml" ContentType="application/vnd.openxmlformats-officedocument.wordprocessingml.header+xml"/>
  <Override PartName="/word/header271.xml" ContentType="application/vnd.openxmlformats-officedocument.wordprocessingml.header+xml"/>
  <Override PartName="/word/header272.xml" ContentType="application/vnd.openxmlformats-officedocument.wordprocessingml.header+xml"/>
  <Override PartName="/word/header273.xml" ContentType="application/vnd.openxmlformats-officedocument.wordprocessingml.header+xml"/>
  <Override PartName="/word/header274.xml" ContentType="application/vnd.openxmlformats-officedocument.wordprocessingml.header+xml"/>
  <Override PartName="/word/header275.xml" ContentType="application/vnd.openxmlformats-officedocument.wordprocessingml.header+xml"/>
  <Override PartName="/word/header276.xml" ContentType="application/vnd.openxmlformats-officedocument.wordprocessingml.header+xml"/>
  <Override PartName="/word/header277.xml" ContentType="application/vnd.openxmlformats-officedocument.wordprocessingml.header+xml"/>
  <Override PartName="/word/header278.xml" ContentType="application/vnd.openxmlformats-officedocument.wordprocessingml.header+xml"/>
  <Override PartName="/word/header279.xml" ContentType="application/vnd.openxmlformats-officedocument.wordprocessingml.header+xml"/>
  <Override PartName="/word/header28.xml" ContentType="application/vnd.openxmlformats-officedocument.wordprocessingml.header+xml"/>
  <Override PartName="/word/header280.xml" ContentType="application/vnd.openxmlformats-officedocument.wordprocessingml.header+xml"/>
  <Override PartName="/word/header281.xml" ContentType="application/vnd.openxmlformats-officedocument.wordprocessingml.header+xml"/>
  <Override PartName="/word/header282.xml" ContentType="application/vnd.openxmlformats-officedocument.wordprocessingml.header+xml"/>
  <Override PartName="/word/header29.xml" ContentType="application/vnd.openxmlformats-officedocument.wordprocessingml.header+xml"/>
  <Override PartName="/word/header3.xml" ContentType="application/vnd.openxmlformats-officedocument.wordprocessingml.header+xml"/>
  <Override PartName="/word/header30.xml" ContentType="application/vnd.openxmlformats-officedocument.wordprocessingml.head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header33.xml" ContentType="application/vnd.openxmlformats-officedocument.wordprocessingml.header+xml"/>
  <Override PartName="/word/header34.xml" ContentType="application/vnd.openxmlformats-officedocument.wordprocessingml.header+xml"/>
  <Override PartName="/word/header35.xml" ContentType="application/vnd.openxmlformats-officedocument.wordprocessingml.header+xml"/>
  <Override PartName="/word/header36.xml" ContentType="application/vnd.openxmlformats-officedocument.wordprocessingml.header+xml"/>
  <Override PartName="/word/header37.xml" ContentType="application/vnd.openxmlformats-officedocument.wordprocessingml.header+xml"/>
  <Override PartName="/word/header38.xml" ContentType="application/vnd.openxmlformats-officedocument.wordprocessingml.header+xml"/>
  <Override PartName="/word/header39.xml" ContentType="application/vnd.openxmlformats-officedocument.wordprocessingml.header+xml"/>
  <Override PartName="/word/header4.xml" ContentType="application/vnd.openxmlformats-officedocument.wordprocessingml.header+xml"/>
  <Override PartName="/word/header40.xml" ContentType="application/vnd.openxmlformats-officedocument.wordprocessingml.header+xml"/>
  <Override PartName="/word/header41.xml" ContentType="application/vnd.openxmlformats-officedocument.wordprocessingml.header+xml"/>
  <Override PartName="/word/header42.xml" ContentType="application/vnd.openxmlformats-officedocument.wordprocessingml.header+xml"/>
  <Override PartName="/word/header43.xml" ContentType="application/vnd.openxmlformats-officedocument.wordprocessingml.header+xml"/>
  <Override PartName="/word/header44.xml" ContentType="application/vnd.openxmlformats-officedocument.wordprocessingml.header+xml"/>
  <Override PartName="/word/header45.xml" ContentType="application/vnd.openxmlformats-officedocument.wordprocessingml.header+xml"/>
  <Override PartName="/word/header46.xml" ContentType="application/vnd.openxmlformats-officedocument.wordprocessingml.header+xml"/>
  <Override PartName="/word/header47.xml" ContentType="application/vnd.openxmlformats-officedocument.wordprocessingml.header+xml"/>
  <Override PartName="/word/header48.xml" ContentType="application/vnd.openxmlformats-officedocument.wordprocessingml.header+xml"/>
  <Override PartName="/word/header49.xml" ContentType="application/vnd.openxmlformats-officedocument.wordprocessingml.header+xml"/>
  <Override PartName="/word/header5.xml" ContentType="application/vnd.openxmlformats-officedocument.wordprocessingml.header+xml"/>
  <Override PartName="/word/header50.xml" ContentType="application/vnd.openxmlformats-officedocument.wordprocessingml.header+xml"/>
  <Override PartName="/word/header51.xml" ContentType="application/vnd.openxmlformats-officedocument.wordprocessingml.header+xml"/>
  <Override PartName="/word/header52.xml" ContentType="application/vnd.openxmlformats-officedocument.wordprocessingml.header+xml"/>
  <Override PartName="/word/header53.xml" ContentType="application/vnd.openxmlformats-officedocument.wordprocessingml.header+xml"/>
  <Override PartName="/word/header54.xml" ContentType="application/vnd.openxmlformats-officedocument.wordprocessingml.header+xml"/>
  <Override PartName="/word/header55.xml" ContentType="application/vnd.openxmlformats-officedocument.wordprocessingml.header+xml"/>
  <Override PartName="/word/header56.xml" ContentType="application/vnd.openxmlformats-officedocument.wordprocessingml.header+xml"/>
  <Override PartName="/word/header57.xml" ContentType="application/vnd.openxmlformats-officedocument.wordprocessingml.header+xml"/>
  <Override PartName="/word/header58.xml" ContentType="application/vnd.openxmlformats-officedocument.wordprocessingml.header+xml"/>
  <Override PartName="/word/header59.xml" ContentType="application/vnd.openxmlformats-officedocument.wordprocessingml.header+xml"/>
  <Override PartName="/word/header6.xml" ContentType="application/vnd.openxmlformats-officedocument.wordprocessingml.header+xml"/>
  <Override PartName="/word/header60.xml" ContentType="application/vnd.openxmlformats-officedocument.wordprocessingml.header+xml"/>
  <Override PartName="/word/header61.xml" ContentType="application/vnd.openxmlformats-officedocument.wordprocessingml.header+xml"/>
  <Override PartName="/word/header62.xml" ContentType="application/vnd.openxmlformats-officedocument.wordprocessingml.header+xml"/>
  <Override PartName="/word/header63.xml" ContentType="application/vnd.openxmlformats-officedocument.wordprocessingml.header+xml"/>
  <Override PartName="/word/header64.xml" ContentType="application/vnd.openxmlformats-officedocument.wordprocessingml.header+xml"/>
  <Override PartName="/word/header65.xml" ContentType="application/vnd.openxmlformats-officedocument.wordprocessingml.header+xml"/>
  <Override PartName="/word/header66.xml" ContentType="application/vnd.openxmlformats-officedocument.wordprocessingml.header+xml"/>
  <Override PartName="/word/header67.xml" ContentType="application/vnd.openxmlformats-officedocument.wordprocessingml.header+xml"/>
  <Override PartName="/word/header68.xml" ContentType="application/vnd.openxmlformats-officedocument.wordprocessingml.header+xml"/>
  <Override PartName="/word/header69.xml" ContentType="application/vnd.openxmlformats-officedocument.wordprocessingml.header+xml"/>
  <Override PartName="/word/header7.xml" ContentType="application/vnd.openxmlformats-officedocument.wordprocessingml.header+xml"/>
  <Override PartName="/word/header70.xml" ContentType="application/vnd.openxmlformats-officedocument.wordprocessingml.header+xml"/>
  <Override PartName="/word/header71.xml" ContentType="application/vnd.openxmlformats-officedocument.wordprocessingml.header+xml"/>
  <Override PartName="/word/header72.xml" ContentType="application/vnd.openxmlformats-officedocument.wordprocessingml.header+xml"/>
  <Override PartName="/word/header73.xml" ContentType="application/vnd.openxmlformats-officedocument.wordprocessingml.header+xml"/>
  <Override PartName="/word/header74.xml" ContentType="application/vnd.openxmlformats-officedocument.wordprocessingml.header+xml"/>
  <Override PartName="/word/header75.xml" ContentType="application/vnd.openxmlformats-officedocument.wordprocessingml.header+xml"/>
  <Override PartName="/word/header76.xml" ContentType="application/vnd.openxmlformats-officedocument.wordprocessingml.header+xml"/>
  <Override PartName="/word/header77.xml" ContentType="application/vnd.openxmlformats-officedocument.wordprocessingml.header+xml"/>
  <Override PartName="/word/header78.xml" ContentType="application/vnd.openxmlformats-officedocument.wordprocessingml.header+xml"/>
  <Override PartName="/word/header79.xml" ContentType="application/vnd.openxmlformats-officedocument.wordprocessingml.header+xml"/>
  <Override PartName="/word/header8.xml" ContentType="application/vnd.openxmlformats-officedocument.wordprocessingml.header+xml"/>
  <Override PartName="/word/header80.xml" ContentType="application/vnd.openxmlformats-officedocument.wordprocessingml.header+xml"/>
  <Override PartName="/word/header81.xml" ContentType="application/vnd.openxmlformats-officedocument.wordprocessingml.header+xml"/>
  <Override PartName="/word/header82.xml" ContentType="application/vnd.openxmlformats-officedocument.wordprocessingml.header+xml"/>
  <Override PartName="/word/header83.xml" ContentType="application/vnd.openxmlformats-officedocument.wordprocessingml.header+xml"/>
  <Override PartName="/word/header84.xml" ContentType="application/vnd.openxmlformats-officedocument.wordprocessingml.header+xml"/>
  <Override PartName="/word/header85.xml" ContentType="application/vnd.openxmlformats-officedocument.wordprocessingml.header+xml"/>
  <Override PartName="/word/header86.xml" ContentType="application/vnd.openxmlformats-officedocument.wordprocessingml.header+xml"/>
  <Override PartName="/word/header87.xml" ContentType="application/vnd.openxmlformats-officedocument.wordprocessingml.header+xml"/>
  <Override PartName="/word/header88.xml" ContentType="application/vnd.openxmlformats-officedocument.wordprocessingml.header+xml"/>
  <Override PartName="/word/header89.xml" ContentType="application/vnd.openxmlformats-officedocument.wordprocessingml.header+xml"/>
  <Override PartName="/word/header9.xml" ContentType="application/vnd.openxmlformats-officedocument.wordprocessingml.header+xml"/>
  <Override PartName="/word/header90.xml" ContentType="application/vnd.openxmlformats-officedocument.wordprocessingml.header+xml"/>
  <Override PartName="/word/header91.xml" ContentType="application/vnd.openxmlformats-officedocument.wordprocessingml.header+xml"/>
  <Override PartName="/word/header92.xml" ContentType="application/vnd.openxmlformats-officedocument.wordprocessingml.header+xml"/>
  <Override PartName="/word/header93.xml" ContentType="application/vnd.openxmlformats-officedocument.wordprocessingml.header+xml"/>
  <Override PartName="/word/header94.xml" ContentType="application/vnd.openxmlformats-officedocument.wordprocessingml.header+xml"/>
  <Override PartName="/word/header95.xml" ContentType="application/vnd.openxmlformats-officedocument.wordprocessingml.header+xml"/>
  <Override PartName="/word/header96.xml" ContentType="application/vnd.openxmlformats-officedocument.wordprocessingml.header+xml"/>
  <Override PartName="/word/header97.xml" ContentType="application/vnd.openxmlformats-officedocument.wordprocessingml.header+xml"/>
  <Override PartName="/word/header98.xml" ContentType="application/vnd.openxmlformats-officedocument.wordprocessingml.header+xml"/>
  <Override PartName="/word/header99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keepNext w:val="0"/>
        <w:keepLines w:val="0"/>
        <w:widowControl w:val="0"/>
        <w:shd w:val="clear" w:color="auto" w:fill="auto"/>
        <w:bidi w:val="0"/>
        <w:spacing w:before="0" w:after="4215" w:line="396" w:lineRule="exact"/>
        <w:ind w:left="0" w:right="0" w:firstLine="0"/>
        <w:jc w:val="left"/>
      </w:pPr>
      <w:r>
        <w:rPr>
          <w:color w:val="000000"/>
          <w:spacing w:val="0"/>
          <w:w w:val="100"/>
          <w:position w:val="0"/>
        </w:rPr>
        <w:t>把全部的你找回来，是这二生最宝貴的一堂功课 让我们从一个快节奏、忙碌而疯狂的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</w:rPr>
        <w:t>1</w:t>
      </w:r>
      <w:r>
        <w:rPr>
          <w:color w:val="000000"/>
          <w:spacing w:val="0"/>
          <w:w w:val="100"/>
          <w:position w:val="0"/>
        </w:rPr>
        <w:t>比界里，门己走出来</w:t>
      </w:r>
    </w:p>
    <w:p>
      <w:pPr>
        <w:pStyle w:val="7"/>
        <w:keepNext/>
        <w:keepLines/>
        <w:widowControl w:val="0"/>
        <w:shd w:val="clear" w:color="auto" w:fill="auto"/>
        <w:bidi w:val="0"/>
        <w:spacing w:before="0" w:after="1940" w:line="240" w:lineRule="auto"/>
        <w:ind w:left="0" w:right="0" w:firstLine="0"/>
        <w:jc w:val="right"/>
      </w:pPr>
      <w:bookmarkStart w:id="0" w:name="bookmark0"/>
      <w:bookmarkStart w:id="1" w:name="bookmark1"/>
      <w:bookmarkStart w:id="2" w:name="bookmark2"/>
      <w:r>
        <w:rPr>
          <w:color w:val="000000"/>
          <w:spacing w:val="0"/>
          <w:w w:val="100"/>
          <w:position w:val="0"/>
        </w:rPr>
        <w:t>全部的你</w:t>
      </w:r>
      <w:bookmarkEnd w:id="0"/>
      <w:bookmarkEnd w:id="1"/>
      <w:bookmarkEnd w:id="2"/>
    </w:p>
    <w:p>
      <w:pPr>
        <w:pStyle w:val="9"/>
        <w:keepNext/>
        <w:keepLines/>
        <w:widowControl w:val="0"/>
        <w:shd w:val="clear" w:color="auto" w:fill="auto"/>
        <w:bidi w:val="0"/>
        <w:spacing w:before="0" w:after="660" w:line="240" w:lineRule="auto"/>
        <w:ind w:left="0" w:right="1140" w:firstLine="0"/>
        <w:jc w:val="right"/>
      </w:pPr>
      <w:bookmarkStart w:id="3" w:name="bookmark5"/>
      <w:bookmarkStart w:id="4" w:name="bookmark3"/>
      <w:bookmarkStart w:id="5" w:name="bookmark4"/>
      <w:r>
        <w:rPr>
          <w:color w:val="000000"/>
          <w:spacing w:val="0"/>
          <w:w w:val="100"/>
          <w:position w:val="0"/>
        </w:rPr>
        <w:t>杨定一著</w:t>
      </w:r>
      <w:bookmarkEnd w:id="3"/>
    </w:p>
    <w:p>
      <w:pPr>
        <w:pStyle w:val="9"/>
        <w:keepNext/>
        <w:keepLines/>
        <w:widowControl w:val="0"/>
        <w:shd w:val="clear" w:color="auto" w:fill="auto"/>
        <w:bidi w:val="0"/>
        <w:spacing w:before="0" w:after="740" w:line="240" w:lineRule="auto"/>
        <w:ind w:left="0" w:right="0" w:firstLine="0"/>
        <w:jc w:val="right"/>
      </w:pPr>
      <w:bookmarkStart w:id="6" w:name="bookmark6"/>
      <w:r>
        <w:rPr>
          <w:color w:val="000000"/>
          <w:spacing w:val="0"/>
          <w:w w:val="100"/>
          <w:position w:val="0"/>
        </w:rPr>
        <w:t>跳出局限，拥抱生命无限的町能</w:t>
      </w:r>
      <w:bookmarkEnd w:id="4"/>
      <w:bookmarkEnd w:id="5"/>
      <w:bookmarkEnd w:id="6"/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4140" w:right="0" w:firstLine="0"/>
        <w:jc w:val="left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shd w:val="clear" w:color="auto" w:fill="FFFFFF"/>
        </w:rPr>
        <w:t>华齢出标.社</w:t>
      </w:r>
    </w:p>
    <w:p>
      <w:pPr>
        <w:pStyle w:val="13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4140" w:right="0" w:firstLine="0"/>
        <w:jc w:val="left"/>
        <w:sectPr>
          <w:footnotePr>
            <w:numFmt w:val="decimal"/>
          </w:footnotePr>
          <w:pgSz w:w="8400" w:h="11900"/>
          <w:pgMar w:top="6" w:right="734" w:bottom="6" w:left="98" w:header="0" w:footer="3" w:gutter="0"/>
          <w:pgNumType w:start="1"/>
          <w:cols w:space="720" w:num="1"/>
          <w:rtlGutter w:val="0"/>
          <w:docGrid w:linePitch="360" w:charSpace="0"/>
        </w:sectPr>
      </w:pP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lang w:val="en-US" w:eastAsia="en-US" w:bidi="en-US"/>
        </w:rPr>
        <w:t>H U A LIN G PRESS</w:t>
      </w:r>
    </w:p>
    <w:p>
      <w:pPr>
        <w:pStyle w:val="5"/>
        <w:keepNext w:val="0"/>
        <w:keepLines w:val="0"/>
        <w:widowControl w:val="0"/>
        <w:shd w:val="clear" w:color="auto" w:fill="auto"/>
        <w:bidi w:val="0"/>
        <w:spacing w:before="0" w:after="1000" w:line="403" w:lineRule="exact"/>
        <w:ind w:left="0" w:right="0" w:firstLine="0"/>
        <w:jc w:val="left"/>
      </w:pPr>
      <w:r>
        <w:rPr>
          <w:color w:val="000000"/>
          <w:spacing w:val="0"/>
          <w:w w:val="100"/>
          <w:position w:val="0"/>
          <w:shd w:val="clear" w:color="auto" w:fill="auto"/>
        </w:rPr>
        <w:t>把全部的你找回来，是这一生最宝贵的一堂功课 让我们从一个快节奏、忙碌而疯狂的世界里，自己走出来</w:t>
      </w:r>
    </w:p>
    <w:p>
      <w:pPr>
        <w:pStyle w:val="7"/>
        <w:keepNext/>
        <w:keepLines/>
        <w:widowControl w:val="0"/>
        <w:shd w:val="clear" w:color="auto" w:fill="auto"/>
        <w:bidi w:val="0"/>
        <w:spacing w:before="0" w:after="0" w:line="240" w:lineRule="auto"/>
        <w:ind w:left="0" w:right="0" w:firstLine="900"/>
        <w:jc w:val="left"/>
      </w:pPr>
      <w:bookmarkStart w:id="7" w:name="bookmark14"/>
      <w:bookmarkStart w:id="8" w:name="bookmark15"/>
      <w:bookmarkStart w:id="9" w:name="bookmark13"/>
      <w:r>
        <w:rPr>
          <w:color w:val="000000"/>
          <w:spacing w:val="0"/>
          <w:w w:val="100"/>
          <w:position w:val="0"/>
          <w:shd w:val="clear" w:color="auto" w:fill="auto"/>
        </w:rPr>
        <w:t>全部的你</w:t>
      </w:r>
      <w:bookmarkEnd w:id="7"/>
      <w:bookmarkEnd w:id="8"/>
      <w:bookmarkEnd w:id="9"/>
    </w:p>
    <w:p>
      <w:pPr>
        <w:widowControl w:val="0"/>
        <w:spacing w:line="1" w:lineRule="exact"/>
        <w:sectPr>
          <w:headerReference r:id="rId5" w:type="default"/>
          <w:headerReference r:id="rId6" w:type="even"/>
          <w:footnotePr>
            <w:numFmt w:val="decimal"/>
          </w:footnotePr>
          <w:pgSz w:w="8839" w:h="12940"/>
          <w:pgMar w:top="1075" w:right="526" w:bottom="883" w:left="526" w:header="0" w:footer="455" w:gutter="701"/>
          <w:cols w:space="720" w:num="1"/>
          <w:rtlGutter w:val="0"/>
          <w:docGrid w:linePitch="360" w:charSpace="0"/>
        </w:sectPr>
      </w:pPr>
      <w:r>
        <mc:AlternateContent>
          <mc:Choice Requires="wps">
            <w:drawing>
              <wp:anchor distT="0" distB="405130" distL="0" distR="0" simplePos="0" relativeHeight="251661312" behindDoc="0" locked="0" layoutInCell="1" allowOverlap="1">
                <wp:simplePos x="0" y="0"/>
                <wp:positionH relativeFrom="margin">
                  <wp:posOffset>-130175</wp:posOffset>
                </wp:positionH>
                <wp:positionV relativeFrom="paragraph">
                  <wp:posOffset>0</wp:posOffset>
                </wp:positionV>
                <wp:extent cx="3008630" cy="670560"/>
                <wp:effectExtent l="0" t="0" r="0" b="0"/>
                <wp:wrapTopAndBottom/>
                <wp:docPr id="5" name="Shap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8630" cy="6705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15"/>
                              <w:keepNext/>
                              <w:keepLines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bookmarkStart w:id="355" w:name="bookmark7"/>
                            <w:bookmarkStart w:id="356" w:name="bookmark8"/>
                            <w:bookmarkStart w:id="357" w:name="bookmark9"/>
                            <w:r>
                              <w:rPr>
                                <w:rFonts w:ascii="Times New Roman" w:hAnsi="Times New Roman" w:eastAsia="Times New Roman" w:cs="Times New Roman"/>
                                <w:color w:val="000000"/>
                                <w:spacing w:val="0"/>
                                <w:w w:val="100"/>
                                <w:position w:val="0"/>
                                <w:lang w:val="en-US" w:eastAsia="en-US" w:bidi="en-US"/>
                              </w:rPr>
                              <w:t>The Totality</w:t>
                            </w:r>
                            <w:bookmarkEnd w:id="355"/>
                            <w:bookmarkEnd w:id="356"/>
                            <w:bookmarkEnd w:id="357"/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" o:spid="_x0000_s1026" o:spt="202" type="#_x0000_t202" style="position:absolute;left:0pt;margin-left:-10.25pt;margin-top:0pt;height:52.8pt;width:236.9pt;mso-position-horizontal-relative:margin;mso-wrap-distance-bottom:31.9pt;mso-wrap-distance-top:0pt;mso-wrap-style:none;z-index:251661312;mso-width-relative:page;mso-height-relative:page;" filled="f" stroked="f" coordsize="21600,21600" o:gfxdata="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15"/>
                        <w:keepNext/>
                        <w:keepLines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bookmarkStart w:id="355" w:name="bookmark7"/>
                      <w:bookmarkStart w:id="356" w:name="bookmark8"/>
                      <w:bookmarkStart w:id="357" w:name="bookmark9"/>
                      <w:r>
                        <w:rPr>
                          <w:rFonts w:ascii="Times New Roman" w:hAnsi="Times New Roman" w:eastAsia="Times New Roman" w:cs="Times New Roman"/>
                          <w:color w:val="000000"/>
                          <w:spacing w:val="0"/>
                          <w:w w:val="100"/>
                          <w:position w:val="0"/>
                          <w:lang w:val="en-US" w:eastAsia="en-US" w:bidi="en-US"/>
                        </w:rPr>
                        <w:t>The Totality</w:t>
                      </w:r>
                      <w:bookmarkEnd w:id="355"/>
                      <w:bookmarkEnd w:id="356"/>
                      <w:bookmarkEnd w:id="357"/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405130" distB="0" distL="0" distR="0" simplePos="0" relativeHeight="251661312" behindDoc="0" locked="0" layoutInCell="1" allowOverlap="1">
                <wp:simplePos x="0" y="0"/>
                <wp:positionH relativeFrom="margin">
                  <wp:posOffset>2811145</wp:posOffset>
                </wp:positionH>
                <wp:positionV relativeFrom="paragraph">
                  <wp:posOffset>405130</wp:posOffset>
                </wp:positionV>
                <wp:extent cx="1828800" cy="670560"/>
                <wp:effectExtent l="0" t="0" r="0" b="0"/>
                <wp:wrapTopAndBottom/>
                <wp:docPr id="7" name="Shap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6705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15"/>
                              <w:keepNext/>
                              <w:keepLines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bookmarkStart w:id="358" w:name="bookmark10"/>
                            <w:bookmarkStart w:id="359" w:name="bookmark11"/>
                            <w:bookmarkStart w:id="360" w:name="bookmark12"/>
                            <w:r>
                              <w:rPr>
                                <w:rFonts w:ascii="Times New Roman" w:hAnsi="Times New Roman" w:eastAsia="Times New Roman" w:cs="Times New Roman"/>
                                <w:color w:val="000000"/>
                                <w:spacing w:val="0"/>
                                <w:w w:val="100"/>
                                <w:position w:val="0"/>
                                <w:lang w:val="en-US" w:eastAsia="en-US" w:bidi="en-US"/>
                              </w:rPr>
                              <w:t>of You</w:t>
                            </w:r>
                            <w:bookmarkEnd w:id="358"/>
                            <w:bookmarkEnd w:id="359"/>
                            <w:bookmarkEnd w:id="360"/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7" o:spid="_x0000_s1026" o:spt="202" type="#_x0000_t202" style="position:absolute;left:0pt;margin-left:221.35pt;margin-top:31.9pt;height:52.8pt;width:144pt;mso-position-horizontal-relative:margin;mso-wrap-distance-bottom:0pt;mso-wrap-distance-top:31.9pt;mso-wrap-style:none;z-index:251661312;mso-width-relative:page;mso-height-relative:page;" filled="f" stroked="f" coordsize="21600,21600" o:gfxdata="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OjUL77XAAAA&#10;CgEAAA8AAAAAAAAAAQAgAAAAIgAAAGRycy9kb3ducmV2LnhtbFBLAQIUABQAAAAIAIdO4kBjZ/CM&#10;rAEAAHADAAAOAAAAAAAAAAEAIAAAACYBAABkcnMvZTJvRG9jLnhtbFBLBQYAAAAABgAGAFkBAABE&#10;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15"/>
                        <w:keepNext/>
                        <w:keepLines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bookmarkStart w:id="358" w:name="bookmark10"/>
                      <w:bookmarkStart w:id="359" w:name="bookmark11"/>
                      <w:bookmarkStart w:id="360" w:name="bookmark12"/>
                      <w:r>
                        <w:rPr>
                          <w:rFonts w:ascii="Times New Roman" w:hAnsi="Times New Roman" w:eastAsia="Times New Roman" w:cs="Times New Roman"/>
                          <w:color w:val="000000"/>
                          <w:spacing w:val="0"/>
                          <w:w w:val="100"/>
                          <w:position w:val="0"/>
                          <w:lang w:val="en-US" w:eastAsia="en-US" w:bidi="en-US"/>
                        </w:rPr>
                        <w:t>of You</w:t>
                      </w:r>
                      <w:bookmarkEnd w:id="358"/>
                      <w:bookmarkEnd w:id="359"/>
                      <w:bookmarkEnd w:id="360"/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widowControl w:val="0"/>
        <w:spacing w:line="58" w:lineRule="exact"/>
        <w:rPr>
          <w:sz w:val="5"/>
          <w:szCs w:val="5"/>
        </w:rPr>
      </w:pPr>
    </w:p>
    <w:p>
      <w:pPr>
        <w:widowControl w:val="0"/>
        <w:spacing w:line="1" w:lineRule="exact"/>
        <w:sectPr>
          <w:footnotePr>
            <w:numFmt w:val="decimal"/>
          </w:footnotePr>
          <w:type w:val="continuous"/>
          <w:pgSz w:w="8839" w:h="12940"/>
          <w:pgMar w:top="1075" w:right="0" w:bottom="883" w:left="0" w:header="0" w:footer="3" w:gutter="0"/>
          <w:cols w:space="720" w:num="1"/>
          <w:rtlGutter w:val="0"/>
          <w:docGrid w:linePitch="360" w:charSpace="0"/>
        </w:sectPr>
      </w:pPr>
    </w:p>
    <w:p>
      <w:pPr>
        <w:pStyle w:val="9"/>
        <w:keepNext/>
        <w:keepLines/>
        <w:widowControl w:val="0"/>
        <w:shd w:val="clear" w:color="auto" w:fill="auto"/>
        <w:bidi w:val="0"/>
        <w:spacing w:before="0" w:after="680" w:line="240" w:lineRule="auto"/>
        <w:ind w:left="0" w:right="0" w:firstLine="0"/>
        <w:jc w:val="center"/>
      </w:pPr>
      <w:bookmarkStart w:id="10" w:name="bookmark18"/>
      <w:bookmarkStart w:id="11" w:name="bookmark16"/>
      <w:bookmarkStart w:id="12" w:name="bookmark17"/>
      <w:r>
        <w:rPr>
          <w:color w:val="000000"/>
          <w:spacing w:val="0"/>
          <w:w w:val="100"/>
          <w:position w:val="0"/>
          <w:shd w:val="clear" w:color="auto" w:fill="auto"/>
        </w:rPr>
        <w:t>杨定一著</w:t>
      </w:r>
      <w:bookmarkEnd w:id="10"/>
    </w:p>
    <w:p>
      <w:pPr>
        <w:pStyle w:val="9"/>
        <w:keepNext/>
        <w:keepLines/>
        <w:widowControl w:val="0"/>
        <w:shd w:val="clear" w:color="auto" w:fill="auto"/>
        <w:bidi w:val="0"/>
        <w:spacing w:before="0" w:after="3640" w:line="240" w:lineRule="auto"/>
        <w:ind w:left="0" w:right="0" w:firstLine="0"/>
        <w:jc w:val="center"/>
      </w:pPr>
      <w:bookmarkStart w:id="13" w:name="bookmark19"/>
      <w:r>
        <w:rPr>
          <w:color w:val="000000"/>
          <w:spacing w:val="0"/>
          <w:w w:val="100"/>
          <w:position w:val="0"/>
          <w:shd w:val="clear" w:color="auto" w:fill="auto"/>
        </w:rPr>
        <w:t>跳出局限，拥抱生命无限的可能</w:t>
      </w:r>
      <w:bookmarkEnd w:id="11"/>
      <w:bookmarkEnd w:id="12"/>
      <w:bookmarkEnd w:id="13"/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</w:rPr>
        <w:t>隴华齢曲版社</w:t>
      </w:r>
    </w:p>
    <w:p>
      <w:pPr>
        <w:pStyle w:val="13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</w:pP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hd w:val="clear" w:color="auto" w:fill="auto"/>
          <w:lang w:val="en-US" w:eastAsia="en-US" w:bidi="en-US"/>
        </w:rPr>
        <w:t xml:space="preserve">&lt;lSMl </w:t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shd w:val="clear" w:color="auto" w:fill="auto"/>
          <w:lang w:val="en-US" w:eastAsia="en-US" w:bidi="en-US"/>
        </w:rPr>
        <w:t>HUALING PRESS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65" w:lineRule="exact"/>
        <w:ind w:left="0" w:right="0"/>
        <w:jc w:val="left"/>
      </w:pPr>
      <w:r>
        <w:rPr>
          <w:color w:val="000000"/>
          <w:spacing w:val="0"/>
          <w:w w:val="100"/>
          <w:position w:val="0"/>
        </w:rPr>
        <w:t>责任编辑：董巍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280" w:line="365" w:lineRule="exact"/>
        <w:ind w:left="0" w:right="0"/>
        <w:jc w:val="left"/>
      </w:pPr>
      <w:r>
        <w:rPr>
          <w:color w:val="000000"/>
          <w:spacing w:val="0"/>
          <w:w w:val="100"/>
          <w:position w:val="0"/>
        </w:rPr>
        <w:t>责任印刷：李未圻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65" w:lineRule="exact"/>
        <w:ind w:left="0" w:right="0" w:firstLine="560"/>
        <w:jc w:val="left"/>
      </w:pPr>
      <w:r>
        <w:rPr>
          <w:color w:val="000000"/>
          <w:spacing w:val="0"/>
          <w:w w:val="100"/>
          <w:position w:val="0"/>
        </w:rPr>
        <w:t>图书在版编目</w:t>
      </w:r>
      <w:r>
        <w:rPr>
          <w:b/>
          <w:bCs/>
          <w:color w:val="000000"/>
          <w:spacing w:val="0"/>
          <w:w w:val="100"/>
          <w:position w:val="0"/>
          <w:lang w:val="en-US" w:eastAsia="en-US" w:bidi="en-US"/>
        </w:rPr>
        <w:t>（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CIP）</w:t>
      </w:r>
      <w:r>
        <w:rPr>
          <w:color w:val="000000"/>
          <w:spacing w:val="0"/>
          <w:w w:val="100"/>
          <w:position w:val="0"/>
        </w:rPr>
        <w:t>数据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65" w:lineRule="exact"/>
        <w:ind w:left="0" w:right="0" w:firstLine="560"/>
        <w:jc w:val="left"/>
      </w:pPr>
      <w:r>
        <w:rPr>
          <w:color w:val="000000"/>
          <w:spacing w:val="0"/>
          <w:w w:val="100"/>
          <w:position w:val="0"/>
        </w:rPr>
        <w:t>全部的你/（美）杨定一著；陈梦怡编.一北京：</w:t>
      </w:r>
    </w:p>
    <w:p>
      <w:pPr>
        <w:pStyle w:val="19"/>
        <w:keepNext w:val="0"/>
        <w:keepLines w:val="0"/>
        <w:widowControl w:val="0"/>
        <w:shd w:val="clear" w:color="auto" w:fill="auto"/>
        <w:bidi w:val="0"/>
        <w:spacing w:before="0" w:after="140" w:line="365" w:lineRule="exact"/>
        <w:ind w:left="0" w:right="0"/>
        <w:jc w:val="left"/>
      </w:pPr>
      <w:r>
        <w:rPr>
          <w:rFonts w:ascii="宋体" w:hAnsi="宋体" w:eastAsia="宋体" w:cs="宋体"/>
          <w:b w:val="0"/>
          <w:bCs w:val="0"/>
          <w:color w:val="000000"/>
          <w:spacing w:val="0"/>
          <w:w w:val="100"/>
          <w:position w:val="0"/>
          <w:lang w:val="zh-TW" w:eastAsia="zh-TW" w:bidi="zh-TW"/>
        </w:rPr>
        <w:t>华龄出版社，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lang w:val="en-US" w:eastAsia="en-US" w:bidi="en-US"/>
        </w:rPr>
        <w:t>2019.3</w:t>
      </w:r>
    </w:p>
    <w:p>
      <w:pPr>
        <w:pStyle w:val="19"/>
        <w:keepNext w:val="0"/>
        <w:keepLines w:val="0"/>
        <w:widowControl w:val="0"/>
        <w:shd w:val="clear" w:color="auto" w:fill="auto"/>
        <w:bidi w:val="0"/>
        <w:spacing w:before="0" w:after="0" w:line="382" w:lineRule="auto"/>
        <w:ind w:left="0" w:right="0" w:firstLine="560"/>
        <w:jc w:val="left"/>
      </w:pP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lang w:val="en-US" w:eastAsia="en-US" w:bidi="en-US"/>
        </w:rPr>
        <w:t>ISBN 978-7-5169-1387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lang w:val="zh-TW" w:eastAsia="zh-TW" w:bidi="zh-TW"/>
        </w:rPr>
        <w:t>-1</w:t>
      </w:r>
    </w:p>
    <w:p>
      <w:pPr>
        <w:pStyle w:val="11"/>
        <w:keepNext w:val="0"/>
        <w:keepLines w:val="0"/>
        <w:widowControl w:val="0"/>
        <w:numPr>
          <w:ilvl w:val="0"/>
          <w:numId w:val="1"/>
        </w:numPr>
        <w:shd w:val="clear" w:color="auto" w:fill="auto"/>
        <w:bidi w:val="0"/>
        <w:spacing w:before="0" w:after="140" w:line="365" w:lineRule="exact"/>
        <w:ind w:left="340" w:right="0" w:firstLine="240"/>
        <w:jc w:val="both"/>
      </w:pPr>
      <w:bookmarkStart w:id="14" w:name="bookmark20"/>
      <w:bookmarkEnd w:id="14"/>
      <w:r>
        <w:rPr>
          <w:color w:val="000000"/>
          <w:spacing w:val="0"/>
          <w:w w:val="100"/>
          <w:position w:val="0"/>
        </w:rPr>
        <w:t>①全…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n.</w:t>
      </w:r>
      <w:r>
        <w:rPr>
          <w:color w:val="000000"/>
          <w:spacing w:val="0"/>
          <w:w w:val="100"/>
          <w:position w:val="0"/>
        </w:rPr>
        <w:t>①杨…②陈…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m.</w:t>
      </w:r>
      <w:r>
        <w:rPr>
          <w:b/>
          <w:bCs/>
          <w:color w:val="000000"/>
          <w:spacing w:val="0"/>
          <w:w w:val="100"/>
          <w:position w:val="0"/>
        </w:rPr>
        <w:t>①</w:t>
      </w:r>
      <w:r>
        <w:rPr>
          <w:color w:val="000000"/>
          <w:spacing w:val="0"/>
          <w:w w:val="100"/>
          <w:position w:val="0"/>
        </w:rPr>
        <w:t xml:space="preserve">保健一基本知 识 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IV.</w:t>
      </w:r>
      <w:r>
        <w:rPr>
          <w:b/>
          <w:bCs/>
          <w:color w:val="000000"/>
          <w:spacing w:val="0"/>
          <w:w w:val="100"/>
          <w:position w:val="0"/>
        </w:rPr>
        <w:t>①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R161</w:t>
      </w:r>
    </w:p>
    <w:p>
      <w:pPr>
        <w:pStyle w:val="19"/>
        <w:keepNext w:val="0"/>
        <w:keepLines w:val="0"/>
        <w:widowControl w:val="0"/>
        <w:shd w:val="clear" w:color="auto" w:fill="auto"/>
        <w:bidi w:val="0"/>
        <w:spacing w:before="0" w:after="500" w:line="365" w:lineRule="exact"/>
        <w:ind w:left="0" w:right="0" w:firstLine="560"/>
        <w:jc w:val="left"/>
      </w:pPr>
      <w:r>
        <w:rPr>
          <w:rFonts w:ascii="宋体" w:hAnsi="宋体" w:eastAsia="宋体" w:cs="宋体"/>
          <w:b w:val="0"/>
          <w:bCs w:val="0"/>
          <w:color w:val="000000"/>
          <w:spacing w:val="0"/>
          <w:w w:val="100"/>
          <w:position w:val="0"/>
          <w:lang w:val="zh-TW" w:eastAsia="zh-TW" w:bidi="zh-TW"/>
        </w:rPr>
        <w:t>中国版本图书馆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lang w:val="en-US" w:eastAsia="en-US" w:bidi="en-US"/>
        </w:rPr>
        <w:t>CIP</w:t>
      </w:r>
      <w:r>
        <w:rPr>
          <w:rFonts w:ascii="宋体" w:hAnsi="宋体" w:eastAsia="宋体" w:cs="宋体"/>
          <w:b w:val="0"/>
          <w:bCs w:val="0"/>
          <w:color w:val="000000"/>
          <w:spacing w:val="0"/>
          <w:w w:val="100"/>
          <w:position w:val="0"/>
          <w:lang w:val="zh-TW" w:eastAsia="zh-TW" w:bidi="zh-TW"/>
        </w:rPr>
        <w:t>数据核字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lang w:val="zh-TW" w:eastAsia="zh-TW" w:bidi="zh-TW"/>
        </w:rPr>
        <w:t>（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lang w:val="zh-TW" w:eastAsia="zh-TW" w:bidi="zh-TW"/>
        </w:rPr>
        <w:t>2019 ）</w:t>
      </w:r>
      <w:r>
        <w:rPr>
          <w:rFonts w:ascii="宋体" w:hAnsi="宋体" w:eastAsia="宋体" w:cs="宋体"/>
          <w:b w:val="0"/>
          <w:bCs w:val="0"/>
          <w:color w:val="000000"/>
          <w:spacing w:val="0"/>
          <w:w w:val="100"/>
          <w:position w:val="0"/>
          <w:lang w:val="zh-TW" w:eastAsia="zh-TW" w:bidi="zh-TW"/>
        </w:rPr>
        <w:t>第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lang w:val="zh-TW" w:eastAsia="zh-TW" w:bidi="zh-TW"/>
        </w:rPr>
        <w:t>033857</w:t>
      </w:r>
      <w:r>
        <w:rPr>
          <w:rFonts w:ascii="宋体" w:hAnsi="宋体" w:eastAsia="宋体" w:cs="宋体"/>
          <w:b w:val="0"/>
          <w:bCs w:val="0"/>
          <w:color w:val="000000"/>
          <w:spacing w:val="0"/>
          <w:w w:val="100"/>
          <w:position w:val="0"/>
          <w:lang w:val="zh-TW" w:eastAsia="zh-TW" w:bidi="zh-TW"/>
        </w:rPr>
        <w:t>号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500" w:line="370" w:lineRule="exact"/>
        <w:ind w:left="340" w:right="0" w:firstLine="20"/>
        <w:jc w:val="left"/>
      </w:pPr>
      <w:r>
        <w:rPr>
          <w:color w:val="000000"/>
          <w:spacing w:val="0"/>
          <w:w w:val="100"/>
          <w:position w:val="0"/>
        </w:rPr>
        <w:t>书 名：全部的你 作 者：杨定一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line="240" w:lineRule="auto"/>
        <w:ind w:left="340" w:right="0" w:firstLine="20"/>
        <w:jc w:val="left"/>
      </w:pPr>
      <w:r>
        <w:rPr>
          <w:color w:val="000000"/>
          <w:spacing w:val="0"/>
          <w:w w:val="100"/>
          <w:position w:val="0"/>
        </w:rPr>
        <w:t>出版人：</w:t>
      </w:r>
      <w:r>
        <w:rPr>
          <w:color w:val="181618"/>
          <w:spacing w:val="0"/>
          <w:w w:val="100"/>
          <w:position w:val="0"/>
        </w:rPr>
        <w:t>胡福君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line="240" w:lineRule="auto"/>
        <w:ind w:left="340" w:right="0" w:firstLine="20"/>
        <w:jc w:val="left"/>
      </w:pPr>
      <w:r>
        <w:rPr>
          <w:color w:val="000000"/>
          <w:spacing w:val="0"/>
          <w:w w:val="100"/>
          <w:position w:val="0"/>
        </w:rPr>
        <w:t>出版发行：华龄出版社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line="240" w:lineRule="auto"/>
        <w:ind w:left="0" w:right="0"/>
        <w:jc w:val="left"/>
      </w:pPr>
      <w:r>
        <w:rPr>
          <w:color w:val="000000"/>
          <w:spacing w:val="0"/>
          <w:w w:val="100"/>
          <w:position w:val="0"/>
        </w:rPr>
        <w:t>地 址：北</w:t>
      </w:r>
      <w:r>
        <w:rPr>
          <w:color w:val="181618"/>
          <w:spacing w:val="0"/>
          <w:w w:val="100"/>
          <w:position w:val="0"/>
        </w:rPr>
        <w:t>京市东城区安定门外</w:t>
      </w:r>
      <w:r>
        <w:rPr>
          <w:color w:val="000000"/>
          <w:spacing w:val="0"/>
          <w:w w:val="100"/>
          <w:position w:val="0"/>
        </w:rPr>
        <w:t>大街甲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57</w:t>
      </w:r>
      <w:r>
        <w:rPr>
          <w:color w:val="000000"/>
          <w:spacing w:val="0"/>
          <w:w w:val="100"/>
          <w:position w:val="0"/>
        </w:rPr>
        <w:t>号 邮编</w:t>
      </w:r>
      <w:r>
        <w:rPr>
          <w:b/>
          <w:bCs/>
          <w:color w:val="181618"/>
          <w:spacing w:val="0"/>
          <w:w w:val="100"/>
          <w:position w:val="0"/>
        </w:rPr>
        <w:t>：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100011</w:t>
      </w:r>
    </w:p>
    <w:p>
      <w:pPr>
        <w:pStyle w:val="19"/>
        <w:keepNext w:val="0"/>
        <w:keepLines w:val="0"/>
        <w:widowControl w:val="0"/>
        <w:shd w:val="clear" w:color="auto" w:fill="auto"/>
        <w:tabs>
          <w:tab w:val="left" w:pos="4746"/>
        </w:tabs>
        <w:bidi w:val="0"/>
        <w:spacing w:before="0" w:after="80" w:line="240" w:lineRule="auto"/>
        <w:ind w:left="0" w:right="0"/>
        <w:jc w:val="left"/>
      </w:pPr>
      <w:r>
        <w:rPr>
          <w:rFonts w:ascii="宋体" w:hAnsi="宋体" w:eastAsia="宋体" w:cs="宋体"/>
          <w:b w:val="0"/>
          <w:bCs w:val="0"/>
          <w:color w:val="000000"/>
          <w:spacing w:val="0"/>
          <w:w w:val="100"/>
          <w:position w:val="0"/>
          <w:lang w:val="zh-TW" w:eastAsia="zh-TW" w:bidi="zh-TW"/>
        </w:rPr>
        <w:t>电 话：</w:t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lang w:val="en-US" w:eastAsia="en-US" w:bidi="en-US"/>
        </w:rPr>
        <w:t>010-58122241</w:t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lang w:val="en-US" w:eastAsia="en-US" w:bidi="en-US"/>
        </w:rPr>
        <w:tab/>
      </w:r>
      <w:r>
        <w:rPr>
          <w:rFonts w:ascii="宋体" w:hAnsi="宋体" w:eastAsia="宋体" w:cs="宋体"/>
          <w:b w:val="0"/>
          <w:bCs w:val="0"/>
          <w:i/>
          <w:iCs/>
          <w:color w:val="000000"/>
          <w:spacing w:val="0"/>
          <w:w w:val="100"/>
          <w:position w:val="0"/>
          <w:lang w:val="zh-TW" w:eastAsia="zh-TW" w:bidi="zh-TW"/>
        </w:rPr>
        <w:t>传</w:t>
      </w:r>
      <w:r>
        <w:rPr>
          <w:rFonts w:ascii="宋体" w:hAnsi="宋体" w:eastAsia="宋体" w:cs="宋体"/>
          <w:b w:val="0"/>
          <w:bCs w:val="0"/>
          <w:color w:val="000000"/>
          <w:spacing w:val="0"/>
          <w:w w:val="100"/>
          <w:position w:val="0"/>
          <w:lang w:val="zh-TW" w:eastAsia="zh-TW" w:bidi="zh-TW"/>
        </w:rPr>
        <w:t xml:space="preserve"> </w:t>
      </w:r>
      <w:r>
        <w:rPr>
          <w:rFonts w:ascii="宋体" w:hAnsi="宋体" w:eastAsia="宋体" w:cs="宋体"/>
          <w:b w:val="0"/>
          <w:bCs w:val="0"/>
          <w:color w:val="181618"/>
          <w:spacing w:val="0"/>
          <w:w w:val="100"/>
          <w:position w:val="0"/>
          <w:lang w:val="zh-TW" w:eastAsia="zh-TW" w:bidi="zh-TW"/>
        </w:rPr>
        <w:t>真：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lang w:val="en-US" w:eastAsia="en-US" w:bidi="en-US"/>
        </w:rPr>
        <w:t>010-58122264</w:t>
      </w:r>
    </w:p>
    <w:p>
      <w:pPr>
        <w:pStyle w:val="1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/>
        <w:jc w:val="left"/>
      </w:pPr>
      <w:r>
        <w:rPr>
          <w:rFonts w:ascii="宋体" w:hAnsi="宋体" w:eastAsia="宋体" w:cs="宋体"/>
          <w:b w:val="0"/>
          <w:bCs w:val="0"/>
          <w:color w:val="000000"/>
          <w:spacing w:val="0"/>
          <w:w w:val="100"/>
          <w:position w:val="0"/>
          <w:lang w:val="zh-TW" w:eastAsia="zh-TW" w:bidi="zh-TW"/>
        </w:rPr>
        <w:t>网 址：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lang w:val="en-US" w:eastAsia="en-US" w:bidi="en-US"/>
        </w:rPr>
        <w:t>http://www.hualingpress.com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line="240" w:lineRule="auto"/>
        <w:ind w:left="0" w:right="0"/>
        <w:jc w:val="left"/>
      </w:pPr>
      <w:r>
        <w:rPr>
          <w:color w:val="000000"/>
          <w:spacing w:val="0"/>
          <w:w w:val="100"/>
          <w:position w:val="0"/>
        </w:rPr>
        <w:t>印 刷：北京市大宝装璜印刷厂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line="240" w:lineRule="auto"/>
        <w:ind w:left="0" w:right="0"/>
        <w:jc w:val="left"/>
      </w:pPr>
      <w:r>
        <w:rPr>
          <w:color w:val="000000"/>
          <w:spacing w:val="0"/>
          <w:w w:val="100"/>
          <w:position w:val="0"/>
        </w:rPr>
        <w:t>版 次：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2019</w:t>
      </w:r>
      <w:r>
        <w:rPr>
          <w:color w:val="000000"/>
          <w:spacing w:val="0"/>
          <w:w w:val="100"/>
          <w:position w:val="0"/>
        </w:rPr>
        <w:t>年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6</w:t>
      </w:r>
      <w:r>
        <w:rPr>
          <w:color w:val="000000"/>
          <w:spacing w:val="0"/>
          <w:w w:val="100"/>
          <w:position w:val="0"/>
        </w:rPr>
        <w:t>月第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</w:t>
      </w:r>
      <w:r>
        <w:rPr>
          <w:color w:val="000000"/>
          <w:spacing w:val="0"/>
          <w:w w:val="100"/>
          <w:position w:val="0"/>
        </w:rPr>
        <w:t>版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2019</w:t>
      </w:r>
      <w:r>
        <w:rPr>
          <w:color w:val="000000"/>
          <w:spacing w:val="0"/>
          <w:w w:val="100"/>
          <w:position w:val="0"/>
        </w:rPr>
        <w:t>年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6</w:t>
      </w:r>
      <w:r>
        <w:rPr>
          <w:color w:val="000000"/>
          <w:spacing w:val="0"/>
          <w:w w:val="100"/>
          <w:position w:val="0"/>
        </w:rPr>
        <w:t>月第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</w:t>
      </w:r>
      <w:r>
        <w:rPr>
          <w:color w:val="000000"/>
          <w:spacing w:val="0"/>
          <w:w w:val="100"/>
          <w:position w:val="0"/>
        </w:rPr>
        <w:t>次印刷</w:t>
      </w:r>
    </w:p>
    <w:p>
      <w:pPr>
        <w:pStyle w:val="19"/>
        <w:keepNext w:val="0"/>
        <w:keepLines w:val="0"/>
        <w:widowControl w:val="0"/>
        <w:shd w:val="clear" w:color="auto" w:fill="auto"/>
        <w:tabs>
          <w:tab w:val="left" w:pos="4746"/>
        </w:tabs>
        <w:bidi w:val="0"/>
        <w:spacing w:before="0" w:after="80" w:line="240" w:lineRule="auto"/>
        <w:ind w:left="0" w:right="0"/>
        <w:jc w:val="left"/>
      </w:pPr>
      <w:r>
        <w:rPr>
          <w:rFonts w:ascii="宋体" w:hAnsi="宋体" w:eastAsia="宋体" w:cs="宋体"/>
          <w:b w:val="0"/>
          <w:bCs w:val="0"/>
          <w:color w:val="000000"/>
          <w:spacing w:val="0"/>
          <w:w w:val="100"/>
          <w:position w:val="0"/>
          <w:lang w:val="zh-TW" w:eastAsia="zh-TW" w:bidi="zh-TW"/>
        </w:rPr>
        <w:t>开 本：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lang w:val="zh-TW" w:eastAsia="zh-TW" w:bidi="zh-TW"/>
        </w:rPr>
        <w:t xml:space="preserve">710 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lang w:val="en-US" w:eastAsia="en-US" w:bidi="en-US"/>
        </w:rPr>
        <w:t xml:space="preserve">x 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lang w:val="zh-TW" w:eastAsia="zh-TW" w:bidi="zh-TW"/>
        </w:rPr>
        <w:t>1000 1/16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lang w:val="zh-TW" w:eastAsia="zh-TW" w:bidi="zh-TW"/>
        </w:rPr>
        <w:tab/>
      </w:r>
      <w:r>
        <w:rPr>
          <w:rFonts w:ascii="宋体" w:hAnsi="宋体" w:eastAsia="宋体" w:cs="宋体"/>
          <w:b w:val="0"/>
          <w:bCs w:val="0"/>
          <w:color w:val="000000"/>
          <w:spacing w:val="0"/>
          <w:w w:val="100"/>
          <w:position w:val="0"/>
          <w:lang w:val="zh-TW" w:eastAsia="zh-TW" w:bidi="zh-TW"/>
        </w:rPr>
        <w:t>印 张：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lang w:val="en-US" w:eastAsia="en-US" w:bidi="en-US"/>
        </w:rPr>
        <w:t>22.5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line="240" w:lineRule="auto"/>
        <w:ind w:left="0" w:right="0"/>
        <w:jc w:val="left"/>
      </w:pPr>
      <w:r>
        <w:rPr>
          <w:color w:val="000000"/>
          <w:spacing w:val="0"/>
          <w:w w:val="100"/>
          <w:position w:val="0"/>
        </w:rPr>
        <w:t>字 数：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180</w:t>
      </w:r>
      <w:r>
        <w:rPr>
          <w:color w:val="000000"/>
          <w:spacing w:val="0"/>
          <w:w w:val="100"/>
          <w:position w:val="0"/>
        </w:rPr>
        <w:t>千字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/>
        <w:jc w:val="left"/>
      </w:pPr>
      <w:r>
        <w:rPr>
          <w:color w:val="000000"/>
          <w:spacing w:val="0"/>
          <w:w w:val="100"/>
          <w:position w:val="0"/>
        </w:rPr>
        <w:t>定 价：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68.00</w:t>
      </w:r>
      <w:r>
        <w:rPr>
          <w:color w:val="000000"/>
          <w:spacing w:val="0"/>
          <w:w w:val="100"/>
          <w:position w:val="0"/>
        </w:rPr>
        <w:t>元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line="240" w:lineRule="auto"/>
        <w:ind w:left="0" w:right="0"/>
        <w:jc w:val="left"/>
      </w:pPr>
      <w:r>
        <w:rPr>
          <w:color w:val="000000"/>
          <w:spacing w:val="0"/>
          <w:w w:val="100"/>
          <w:position w:val="0"/>
        </w:rPr>
        <w:t>版权所有翻印必究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line="240" w:lineRule="auto"/>
        <w:ind w:left="0" w:right="0"/>
        <w:jc w:val="left"/>
        <w:sectPr>
          <w:footnotePr>
            <w:numFmt w:val="decimal"/>
          </w:footnotePr>
          <w:type w:val="continuous"/>
          <w:pgSz w:w="8839" w:h="12940"/>
          <w:pgMar w:top="1075" w:right="860" w:bottom="883" w:left="860" w:header="0" w:footer="455" w:gutter="34"/>
          <w:cols w:space="720" w:num="1"/>
          <w:rtlGutter w:val="0"/>
          <w:docGrid w:linePitch="360" w:charSpace="0"/>
        </w:sectPr>
      </w:pPr>
      <w:r>
        <w:rPr>
          <w:color w:val="000000"/>
          <w:spacing w:val="0"/>
          <w:w w:val="100"/>
          <w:position w:val="0"/>
        </w:rPr>
        <w:t>本书如有破损、缺页、装订错误，请与本社联系调换</w:t>
      </w:r>
    </w:p>
    <w:p>
      <w:pPr>
        <w:pStyle w:val="21"/>
        <w:keepNext w:val="0"/>
        <w:keepLines w:val="0"/>
        <w:widowControl w:val="0"/>
        <w:shd w:val="clear" w:color="auto" w:fill="auto"/>
        <w:tabs>
          <w:tab w:val="right" w:pos="7052"/>
        </w:tabs>
        <w:bidi w:val="0"/>
        <w:spacing w:before="3700" w:line="240" w:lineRule="auto"/>
        <w:ind w:left="0" w:right="0" w:firstLine="0"/>
        <w:jc w:val="both"/>
      </w:pPr>
      <w:r>
        <w:fldChar w:fldCharType="begin"/>
      </w:r>
      <w:r>
        <w:instrText xml:space="preserve"> TOC \o "1-5" \h \z </w:instrText>
      </w:r>
      <w:r>
        <w:fldChar w:fldCharType="separate"/>
      </w:r>
      <w:r>
        <w:rPr>
          <w:spacing w:val="0"/>
          <w:w w:val="100"/>
          <w:position w:val="0"/>
        </w:rPr>
        <w:t>增订版序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  <w:lang w:val="en-US" w:eastAsia="en-US" w:bidi="en-US"/>
        </w:rPr>
        <w:t>i</w:t>
      </w:r>
    </w:p>
    <w:p>
      <w:pPr>
        <w:pStyle w:val="21"/>
        <w:keepNext w:val="0"/>
        <w:keepLines w:val="0"/>
        <w:widowControl w:val="0"/>
        <w:shd w:val="clear" w:color="auto" w:fill="auto"/>
        <w:tabs>
          <w:tab w:val="right" w:pos="7052"/>
        </w:tabs>
        <w:bidi w:val="0"/>
        <w:spacing w:before="0" w:line="240" w:lineRule="auto"/>
        <w:ind w:left="0" w:right="0" w:firstLine="0"/>
        <w:jc w:val="both"/>
      </w:pPr>
      <w:r>
        <w:rPr>
          <w:spacing w:val="0"/>
          <w:w w:val="100"/>
          <w:position w:val="0"/>
        </w:rPr>
        <w:t>序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vii</w:t>
      </w:r>
    </w:p>
    <w:p>
      <w:pPr>
        <w:pStyle w:val="21"/>
        <w:keepNext w:val="0"/>
        <w:keepLines w:val="0"/>
        <w:widowControl w:val="0"/>
        <w:shd w:val="clear" w:color="auto" w:fill="auto"/>
        <w:tabs>
          <w:tab w:val="right" w:pos="7052"/>
        </w:tabs>
        <w:bidi w:val="0"/>
        <w:spacing w:before="0" w:after="760" w:line="240" w:lineRule="auto"/>
        <w:ind w:left="0" w:right="0" w:firstLine="0"/>
        <w:jc w:val="both"/>
      </w:pPr>
      <w:r>
        <w:rPr>
          <w:spacing w:val="0"/>
          <w:w w:val="100"/>
          <w:position w:val="0"/>
        </w:rPr>
        <w:t>编者的话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ix</w:t>
      </w:r>
    </w:p>
    <w:p>
      <w:pPr>
        <w:pStyle w:val="21"/>
        <w:keepNext w:val="0"/>
        <w:keepLines w:val="0"/>
        <w:widowControl w:val="0"/>
        <w:shd w:val="clear" w:color="auto" w:fill="auto"/>
        <w:tabs>
          <w:tab w:val="right" w:pos="7052"/>
        </w:tabs>
        <w:bidi w:val="0"/>
        <w:spacing w:before="0" w:line="240" w:lineRule="auto"/>
        <w:ind w:left="0" w:right="0" w:firstLine="0"/>
        <w:jc w:val="both"/>
      </w:pPr>
      <w:r>
        <w:rPr>
          <w:color w:val="000000"/>
          <w:spacing w:val="0"/>
          <w:w w:val="100"/>
          <w:position w:val="0"/>
          <w:sz w:val="24"/>
          <w:szCs w:val="24"/>
        </w:rPr>
        <w:t>第一卷</w:t>
      </w:r>
      <w:r>
        <w:rPr>
          <w:spacing w:val="0"/>
          <w:w w:val="100"/>
          <w:position w:val="0"/>
          <w:sz w:val="24"/>
          <w:szCs w:val="24"/>
        </w:rPr>
        <w:t>这个世界，离不</w:t>
      </w:r>
      <w:r>
        <w:rPr>
          <w:color w:val="000000"/>
          <w:spacing w:val="0"/>
          <w:w w:val="100"/>
          <w:position w:val="0"/>
          <w:sz w:val="24"/>
          <w:szCs w:val="24"/>
        </w:rPr>
        <w:t>开念头</w:t>
      </w:r>
      <w:r>
        <w:rPr>
          <w:color w:val="000000"/>
          <w:spacing w:val="0"/>
          <w:w w:val="100"/>
          <w:position w:val="0"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</w:t>
      </w:r>
    </w:p>
    <w:p>
      <w:pPr>
        <w:pStyle w:val="21"/>
        <w:keepNext w:val="0"/>
        <w:keepLines w:val="0"/>
        <w:widowControl w:val="0"/>
        <w:numPr>
          <w:ilvl w:val="0"/>
          <w:numId w:val="2"/>
        </w:numPr>
        <w:shd w:val="clear" w:color="auto" w:fill="auto"/>
        <w:tabs>
          <w:tab w:val="left" w:pos="1320"/>
          <w:tab w:val="right" w:pos="7052"/>
        </w:tabs>
        <w:bidi w:val="0"/>
        <w:spacing w:before="0" w:line="240" w:lineRule="auto"/>
        <w:ind w:left="0" w:right="0" w:firstLine="1000"/>
        <w:jc w:val="both"/>
      </w:pPr>
      <w:bookmarkStart w:id="15" w:name="bookmark21"/>
      <w:bookmarkEnd w:id="15"/>
      <w:r>
        <w:rPr>
          <w:spacing w:val="0"/>
          <w:w w:val="100"/>
          <w:position w:val="0"/>
        </w:rPr>
        <w:t>全新的意识状态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3</w:t>
      </w:r>
    </w:p>
    <w:p>
      <w:pPr>
        <w:pStyle w:val="21"/>
        <w:keepNext w:val="0"/>
        <w:keepLines w:val="0"/>
        <w:widowControl w:val="0"/>
        <w:numPr>
          <w:ilvl w:val="0"/>
          <w:numId w:val="2"/>
        </w:numPr>
        <w:shd w:val="clear" w:color="auto" w:fill="auto"/>
        <w:tabs>
          <w:tab w:val="left" w:pos="1344"/>
          <w:tab w:val="right" w:pos="7052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"bookmark101" \o "Current Document" \h </w:instrText>
      </w:r>
      <w:r>
        <w:fldChar w:fldCharType="separate"/>
      </w:r>
      <w:bookmarkStart w:id="16" w:name="bookmark22"/>
      <w:bookmarkEnd w:id="16"/>
      <w:r>
        <w:rPr>
          <w:spacing w:val="0"/>
          <w:w w:val="100"/>
          <w:position w:val="0"/>
        </w:rPr>
        <w:t>醒觉，是从人生的前景，找回生命的背景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7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2"/>
        </w:numPr>
        <w:shd w:val="clear" w:color="auto" w:fill="auto"/>
        <w:tabs>
          <w:tab w:val="left" w:pos="344"/>
          <w:tab w:val="right" w:pos="6041"/>
        </w:tabs>
        <w:bidi w:val="0"/>
        <w:spacing w:before="0" w:line="240" w:lineRule="auto"/>
        <w:ind w:left="0" w:right="0" w:firstLine="0"/>
        <w:jc w:val="right"/>
      </w:pPr>
      <w:r>
        <w:fldChar w:fldCharType="begin"/>
      </w:r>
      <w:r>
        <w:instrText xml:space="preserve"> HYPERLINK \l "bookmark104" \o "Current Document" \h </w:instrText>
      </w:r>
      <w:r>
        <w:fldChar w:fldCharType="separate"/>
      </w:r>
      <w:bookmarkStart w:id="17" w:name="bookmark23"/>
      <w:bookmarkEnd w:id="17"/>
      <w:r>
        <w:rPr>
          <w:spacing w:val="0"/>
          <w:w w:val="100"/>
          <w:position w:val="0"/>
        </w:rPr>
        <w:t>头脑的监狱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11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2"/>
        </w:numPr>
        <w:shd w:val="clear" w:color="auto" w:fill="auto"/>
        <w:tabs>
          <w:tab w:val="left" w:pos="1349"/>
          <w:tab w:val="right" w:pos="7052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"bookmark107" \o "Current Document" \h </w:instrText>
      </w:r>
      <w:r>
        <w:fldChar w:fldCharType="separate"/>
      </w:r>
      <w:bookmarkStart w:id="18" w:name="bookmark24"/>
      <w:bookmarkEnd w:id="18"/>
      <w:r>
        <w:rPr>
          <w:spacing w:val="0"/>
          <w:w w:val="100"/>
          <w:position w:val="0"/>
        </w:rPr>
        <w:t>我们是感官的囚犯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14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2"/>
        </w:numPr>
        <w:shd w:val="clear" w:color="auto" w:fill="auto"/>
        <w:tabs>
          <w:tab w:val="left" w:pos="1349"/>
          <w:tab w:val="right" w:pos="7052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"bookmark110" \o "Current Document" \h </w:instrText>
      </w:r>
      <w:r>
        <w:fldChar w:fldCharType="separate"/>
      </w:r>
      <w:bookmarkStart w:id="19" w:name="bookmark25"/>
      <w:bookmarkEnd w:id="19"/>
      <w:r>
        <w:rPr>
          <w:spacing w:val="0"/>
          <w:w w:val="100"/>
          <w:position w:val="0"/>
        </w:rPr>
        <w:t>不是活在过去，就是活在未来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19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2"/>
        </w:numPr>
        <w:shd w:val="clear" w:color="auto" w:fill="auto"/>
        <w:tabs>
          <w:tab w:val="left" w:pos="1349"/>
          <w:tab w:val="right" w:pos="7052"/>
        </w:tabs>
        <w:bidi w:val="0"/>
        <w:spacing w:before="0" w:line="240" w:lineRule="auto"/>
        <w:ind w:left="0" w:right="0" w:firstLine="1000"/>
        <w:jc w:val="both"/>
        <w:rPr>
          <w:sz w:val="22"/>
          <w:szCs w:val="22"/>
        </w:rPr>
      </w:pPr>
      <w:r>
        <w:fldChar w:fldCharType="begin"/>
      </w:r>
      <w:r>
        <w:instrText xml:space="preserve"> HYPERLINK \l "bookmark113" \o "Current Document" \h </w:instrText>
      </w:r>
      <w:r>
        <w:fldChar w:fldCharType="separate"/>
      </w:r>
      <w:bookmarkStart w:id="20" w:name="bookmark26"/>
      <w:bookmarkEnd w:id="20"/>
      <w:r>
        <w:rPr>
          <w:spacing w:val="0"/>
          <w:w w:val="100"/>
          <w:position w:val="0"/>
          <w:sz w:val="20"/>
          <w:szCs w:val="20"/>
        </w:rPr>
        <w:t>我们是念相和情绪的组合</w:t>
      </w:r>
      <w:r>
        <w:rPr>
          <w:spacing w:val="0"/>
          <w:w w:val="100"/>
          <w:position w:val="0"/>
          <w:sz w:val="20"/>
          <w:szCs w:val="20"/>
        </w:rPr>
        <w:tab/>
      </w:r>
      <w:r>
        <w:rPr>
          <w:rFonts w:ascii="Times New Roman" w:hAnsi="Times New Roman" w:eastAsia="Times New Roman" w:cs="Times New Roman"/>
          <w:i/>
          <w:iCs/>
          <w:spacing w:val="0"/>
          <w:w w:val="100"/>
          <w:position w:val="0"/>
          <w:sz w:val="22"/>
          <w:szCs w:val="22"/>
        </w:rPr>
        <w:t>23</w:t>
      </w:r>
      <w:r>
        <w:rPr>
          <w:rFonts w:ascii="Times New Roman" w:hAnsi="Times New Roman" w:eastAsia="Times New Roman" w:cs="Times New Roman"/>
          <w:i/>
          <w:iCs/>
          <w:spacing w:val="0"/>
          <w:w w:val="100"/>
          <w:position w:val="0"/>
          <w:sz w:val="22"/>
          <w:szCs w:val="22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2"/>
        </w:numPr>
        <w:shd w:val="clear" w:color="auto" w:fill="auto"/>
        <w:tabs>
          <w:tab w:val="left" w:pos="349"/>
          <w:tab w:val="right" w:pos="6041"/>
        </w:tabs>
        <w:bidi w:val="0"/>
        <w:spacing w:before="0" w:line="240" w:lineRule="auto"/>
        <w:ind w:left="0" w:right="0" w:firstLine="0"/>
        <w:jc w:val="right"/>
      </w:pPr>
      <w:r>
        <w:fldChar w:fldCharType="begin"/>
      </w:r>
      <w:r>
        <w:instrText xml:space="preserve"> HYPERLINK \l "bookmark116" \o "Current Document" \h </w:instrText>
      </w:r>
      <w:r>
        <w:fldChar w:fldCharType="separate"/>
      </w:r>
      <w:bookmarkStart w:id="21" w:name="bookmark27"/>
      <w:bookmarkEnd w:id="21"/>
      <w:r>
        <w:rPr>
          <w:spacing w:val="0"/>
          <w:w w:val="100"/>
          <w:position w:val="0"/>
        </w:rPr>
        <w:t>我们是萎缩体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25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2"/>
        </w:numPr>
        <w:shd w:val="clear" w:color="auto" w:fill="auto"/>
        <w:tabs>
          <w:tab w:val="left" w:pos="349"/>
          <w:tab w:val="right" w:pos="6041"/>
        </w:tabs>
        <w:bidi w:val="0"/>
        <w:spacing w:before="0" w:line="240" w:lineRule="auto"/>
        <w:ind w:left="0" w:right="0" w:firstLine="0"/>
        <w:jc w:val="right"/>
      </w:pPr>
      <w:r>
        <w:fldChar w:fldCharType="begin"/>
      </w:r>
      <w:r>
        <w:instrText xml:space="preserve"> HYPERLINK \l "bookmark119" \o "Current Document" \h </w:instrText>
      </w:r>
      <w:r>
        <w:fldChar w:fldCharType="separate"/>
      </w:r>
      <w:bookmarkStart w:id="22" w:name="bookmark28"/>
      <w:bookmarkEnd w:id="22"/>
      <w:r>
        <w:rPr>
          <w:spacing w:val="0"/>
          <w:w w:val="100"/>
          <w:position w:val="0"/>
        </w:rPr>
        <w:t>念头和萎缩是我们痛苦的来源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32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2"/>
        </w:numPr>
        <w:shd w:val="clear" w:color="auto" w:fill="auto"/>
        <w:tabs>
          <w:tab w:val="left" w:pos="349"/>
          <w:tab w:val="right" w:pos="6041"/>
        </w:tabs>
        <w:bidi w:val="0"/>
        <w:spacing w:before="0" w:line="240" w:lineRule="auto"/>
        <w:ind w:left="0" w:right="0" w:firstLine="0"/>
        <w:jc w:val="right"/>
      </w:pPr>
      <w:r>
        <w:fldChar w:fldCharType="begin"/>
      </w:r>
      <w:r>
        <w:instrText xml:space="preserve"> HYPERLINK \l "bookmark122" \o "Current Document" \h </w:instrText>
      </w:r>
      <w:r>
        <w:fldChar w:fldCharType="separate"/>
      </w:r>
      <w:bookmarkStart w:id="23" w:name="bookmark29"/>
      <w:bookmarkEnd w:id="23"/>
      <w:r>
        <w:rPr>
          <w:spacing w:val="0"/>
          <w:w w:val="100"/>
          <w:position w:val="0"/>
        </w:rPr>
        <w:t>疗愈萎缩体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36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2"/>
        </w:numPr>
        <w:shd w:val="clear" w:color="auto" w:fill="auto"/>
        <w:tabs>
          <w:tab w:val="left" w:pos="1430"/>
          <w:tab w:val="right" w:pos="7046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"bookmark126" \o "Current Document" \h </w:instrText>
      </w:r>
      <w:r>
        <w:fldChar w:fldCharType="separate"/>
      </w:r>
      <w:bookmarkStart w:id="24" w:name="bookmark30"/>
      <w:bookmarkEnd w:id="24"/>
      <w:r>
        <w:rPr>
          <w:spacing w:val="0"/>
          <w:w w:val="100"/>
          <w:position w:val="0"/>
        </w:rPr>
        <w:t>走出时空，跳出脑的内容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38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2"/>
        </w:numPr>
        <w:shd w:val="clear" w:color="auto" w:fill="auto"/>
        <w:tabs>
          <w:tab w:val="left" w:pos="1430"/>
          <w:tab w:val="right" w:pos="7046"/>
        </w:tabs>
        <w:bidi w:val="0"/>
        <w:spacing w:before="0" w:after="72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"bookmark130" \o "Current Document" \h </w:instrText>
      </w:r>
      <w:r>
        <w:fldChar w:fldCharType="separate"/>
      </w:r>
      <w:bookmarkStart w:id="25" w:name="bookmark31"/>
      <w:bookmarkEnd w:id="25"/>
      <w:r>
        <w:rPr>
          <w:spacing w:val="0"/>
          <w:w w:val="100"/>
          <w:position w:val="0"/>
          <w:lang w:val="zh-CN" w:eastAsia="zh-CN" w:bidi="zh-CN"/>
        </w:rPr>
        <w:t>“存</w:t>
      </w:r>
      <w:r>
        <w:rPr>
          <w:spacing w:val="0"/>
          <w:w w:val="100"/>
          <w:position w:val="0"/>
        </w:rPr>
        <w:t>在”与</w:t>
      </w:r>
      <w:r>
        <w:rPr>
          <w:spacing w:val="0"/>
          <w:w w:val="100"/>
          <w:position w:val="0"/>
          <w:lang w:val="zh-CN" w:eastAsia="zh-CN" w:bidi="zh-CN"/>
        </w:rPr>
        <w:t>“作</w:t>
      </w:r>
      <w:r>
        <w:rPr>
          <w:spacing w:val="0"/>
          <w:w w:val="100"/>
          <w:position w:val="0"/>
        </w:rPr>
        <w:t>为”之别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42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shd w:val="clear" w:color="auto" w:fill="auto"/>
        <w:tabs>
          <w:tab w:val="left" w:pos="6795"/>
        </w:tabs>
        <w:bidi w:val="0"/>
        <w:spacing w:before="0" w:line="240" w:lineRule="auto"/>
        <w:ind w:left="0" w:right="0" w:firstLine="0"/>
        <w:jc w:val="right"/>
      </w:pPr>
      <w:r>
        <w:fldChar w:fldCharType="begin"/>
      </w:r>
      <w:r>
        <w:instrText xml:space="preserve"> HYPERLINK \l "bookmark134" \o "Current Document" \h </w:instrText>
      </w:r>
      <w:r>
        <w:fldChar w:fldCharType="separate"/>
      </w:r>
      <w:r>
        <w:rPr>
          <w:spacing w:val="0"/>
          <w:w w:val="100"/>
          <w:position w:val="0"/>
          <w:sz w:val="24"/>
          <w:szCs w:val="24"/>
        </w:rPr>
        <w:t>第二卷</w:t>
      </w:r>
      <w:r>
        <w:rPr>
          <w:color w:val="000000"/>
          <w:spacing w:val="0"/>
          <w:w w:val="100"/>
          <w:position w:val="0"/>
          <w:sz w:val="24"/>
          <w:szCs w:val="24"/>
        </w:rPr>
        <w:t>走出身份跟</w:t>
      </w:r>
      <w:r>
        <w:rPr>
          <w:spacing w:val="0"/>
          <w:w w:val="100"/>
          <w:position w:val="0"/>
          <w:sz w:val="24"/>
          <w:szCs w:val="24"/>
          <w:lang w:val="zh-CN" w:eastAsia="zh-CN" w:bidi="zh-CN"/>
        </w:rPr>
        <w:t>“我”</w:t>
      </w:r>
      <w:r>
        <w:rPr>
          <w:spacing w:val="0"/>
          <w:w w:val="100"/>
          <w:position w:val="0"/>
          <w:sz w:val="24"/>
          <w:szCs w:val="24"/>
          <w:lang w:val="zh-CN" w:eastAsia="zh-CN" w:bidi="zh-CN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49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3"/>
        </w:numPr>
        <w:shd w:val="clear" w:color="auto" w:fill="auto"/>
        <w:tabs>
          <w:tab w:val="left" w:pos="1330"/>
          <w:tab w:val="right" w:pos="7046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"bookmark137" \o "Current Document" \h </w:instrText>
      </w:r>
      <w:r>
        <w:fldChar w:fldCharType="separate"/>
      </w:r>
      <w:bookmarkStart w:id="26" w:name="bookmark32"/>
      <w:bookmarkEnd w:id="26"/>
      <w:r>
        <w:rPr>
          <w:spacing w:val="0"/>
          <w:w w:val="100"/>
          <w:position w:val="0"/>
        </w:rPr>
        <w:t>到处都不愉快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51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3"/>
        </w:numPr>
        <w:shd w:val="clear" w:color="auto" w:fill="auto"/>
        <w:tabs>
          <w:tab w:val="left" w:pos="1344"/>
          <w:tab w:val="right" w:pos="7046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"bookmark140" \o "Current Document" \h </w:instrText>
      </w:r>
      <w:r>
        <w:fldChar w:fldCharType="separate"/>
      </w:r>
      <w:bookmarkStart w:id="27" w:name="bookmark33"/>
      <w:bookmarkEnd w:id="27"/>
      <w:r>
        <w:rPr>
          <w:spacing w:val="0"/>
          <w:w w:val="100"/>
          <w:position w:val="0"/>
        </w:rPr>
        <w:t>建立身份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53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3"/>
        </w:numPr>
        <w:shd w:val="clear" w:color="auto" w:fill="auto"/>
        <w:tabs>
          <w:tab w:val="left" w:pos="6795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"bookmark143" \o "Current Document" \h </w:instrText>
      </w:r>
      <w:r>
        <w:fldChar w:fldCharType="separate"/>
      </w:r>
      <w:bookmarkStart w:id="28" w:name="bookmark34"/>
      <w:bookmarkEnd w:id="28"/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 xml:space="preserve"> </w:t>
      </w:r>
      <w:r>
        <w:rPr>
          <w:spacing w:val="0"/>
          <w:w w:val="100"/>
          <w:position w:val="0"/>
        </w:rPr>
        <w:t>任何身份，包括</w:t>
      </w:r>
      <w:r>
        <w:rPr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spacing w:val="0"/>
          <w:w w:val="100"/>
          <w:position w:val="0"/>
        </w:rPr>
        <w:t>也都只是念相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56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3"/>
        </w:numPr>
        <w:shd w:val="clear" w:color="auto" w:fill="auto"/>
        <w:tabs>
          <w:tab w:val="left" w:pos="1344"/>
          <w:tab w:val="right" w:pos="7046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"bookmark146" \o "Current Document" \h </w:instrText>
      </w:r>
      <w:r>
        <w:fldChar w:fldCharType="separate"/>
      </w:r>
      <w:bookmarkStart w:id="29" w:name="bookmark35"/>
      <w:bookmarkEnd w:id="29"/>
      <w:r>
        <w:rPr>
          <w:spacing w:val="0"/>
          <w:w w:val="100"/>
          <w:position w:val="0"/>
          <w:lang w:val="zh-CN" w:eastAsia="zh-CN" w:bidi="zh-CN"/>
        </w:rPr>
        <w:t>“我</w:t>
      </w:r>
      <w:r>
        <w:rPr>
          <w:spacing w:val="0"/>
          <w:w w:val="100"/>
          <w:position w:val="0"/>
        </w:rPr>
        <w:t>”永远需要更多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60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3"/>
        </w:numPr>
        <w:shd w:val="clear" w:color="auto" w:fill="auto"/>
        <w:tabs>
          <w:tab w:val="left" w:pos="1344"/>
          <w:tab w:val="right" w:pos="7046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"bookmark150" \o "Current Document" \h </w:instrText>
      </w:r>
      <w:r>
        <w:fldChar w:fldCharType="separate"/>
      </w:r>
      <w:bookmarkStart w:id="30" w:name="bookmark36"/>
      <w:bookmarkEnd w:id="30"/>
      <w:r>
        <w:rPr>
          <w:spacing w:val="0"/>
          <w:w w:val="100"/>
          <w:position w:val="0"/>
          <w:lang w:val="zh-CN" w:eastAsia="zh-CN" w:bidi="zh-CN"/>
        </w:rPr>
        <w:t>“我”</w:t>
      </w:r>
      <w:r>
        <w:rPr>
          <w:spacing w:val="0"/>
          <w:w w:val="100"/>
          <w:position w:val="0"/>
        </w:rPr>
        <w:t>跟念头都是无常的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64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3"/>
        </w:numPr>
        <w:shd w:val="clear" w:color="auto" w:fill="auto"/>
        <w:tabs>
          <w:tab w:val="left" w:pos="1344"/>
          <w:tab w:val="right" w:pos="7046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"bookmark154" \o "Current Document" \h </w:instrText>
      </w:r>
      <w:r>
        <w:fldChar w:fldCharType="separate"/>
      </w:r>
      <w:bookmarkStart w:id="31" w:name="bookmark37"/>
      <w:bookmarkEnd w:id="31"/>
      <w:r>
        <w:rPr>
          <w:spacing w:val="0"/>
          <w:w w:val="100"/>
          <w:position w:val="0"/>
          <w:lang w:val="zh-CN" w:eastAsia="zh-CN" w:bidi="zh-CN"/>
        </w:rPr>
        <w:t>“我”</w:t>
      </w:r>
      <w:r>
        <w:rPr>
          <w:spacing w:val="0"/>
          <w:w w:val="100"/>
          <w:position w:val="0"/>
        </w:rPr>
        <w:t>跟任何念头，也只是局限的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66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3"/>
        </w:numPr>
        <w:shd w:val="clear" w:color="auto" w:fill="auto"/>
        <w:tabs>
          <w:tab w:val="left" w:pos="1344"/>
          <w:tab w:val="right" w:pos="7046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"bookmark158" \o "Current Document" \h </w:instrText>
      </w:r>
      <w:r>
        <w:fldChar w:fldCharType="separate"/>
      </w:r>
      <w:bookmarkStart w:id="32" w:name="bookmark38"/>
      <w:bookmarkEnd w:id="32"/>
      <w:r>
        <w:rPr>
          <w:spacing w:val="0"/>
          <w:w w:val="100"/>
          <w:position w:val="0"/>
        </w:rPr>
        <w:t>通过</w:t>
      </w:r>
      <w:r>
        <w:rPr>
          <w:spacing w:val="0"/>
          <w:w w:val="100"/>
          <w:position w:val="0"/>
          <w:lang w:val="zh-CN" w:eastAsia="zh-CN" w:bidi="zh-CN"/>
        </w:rPr>
        <w:t>“我“</w:t>
      </w:r>
      <w:r>
        <w:rPr>
          <w:spacing w:val="0"/>
          <w:w w:val="100"/>
          <w:position w:val="0"/>
        </w:rPr>
        <w:t>看生命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70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3"/>
        </w:numPr>
        <w:shd w:val="clear" w:color="auto" w:fill="auto"/>
        <w:tabs>
          <w:tab w:val="left" w:pos="1344"/>
          <w:tab w:val="right" w:pos="7046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"bookmark161" \o "Current Document" \h </w:instrText>
      </w:r>
      <w:r>
        <w:fldChar w:fldCharType="separate"/>
      </w:r>
      <w:bookmarkStart w:id="33" w:name="bookmark39"/>
      <w:bookmarkEnd w:id="33"/>
      <w:r>
        <w:rPr>
          <w:spacing w:val="0"/>
          <w:w w:val="100"/>
          <w:position w:val="0"/>
        </w:rPr>
        <w:t>超越</w:t>
      </w:r>
      <w:r>
        <w:rPr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spacing w:val="0"/>
          <w:w w:val="100"/>
          <w:position w:val="0"/>
        </w:rPr>
        <w:t>也就是从</w:t>
      </w:r>
      <w:r>
        <w:rPr>
          <w:spacing w:val="0"/>
          <w:w w:val="100"/>
          <w:position w:val="0"/>
          <w:lang w:val="zh-CN" w:eastAsia="zh-CN" w:bidi="zh-CN"/>
        </w:rPr>
        <w:t>“相</w:t>
      </w:r>
      <w:r>
        <w:rPr>
          <w:spacing w:val="0"/>
          <w:w w:val="100"/>
          <w:position w:val="0"/>
        </w:rPr>
        <w:t>对”找到“绝对”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74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3"/>
        </w:numPr>
        <w:shd w:val="clear" w:color="auto" w:fill="auto"/>
        <w:tabs>
          <w:tab w:val="left" w:pos="1344"/>
          <w:tab w:val="right" w:pos="7046"/>
        </w:tabs>
        <w:bidi w:val="0"/>
        <w:spacing w:before="0" w:after="72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"bookmark164" \o "Current Document" \h </w:instrText>
      </w:r>
      <w:r>
        <w:fldChar w:fldCharType="separate"/>
      </w:r>
      <w:bookmarkStart w:id="34" w:name="bookmark40"/>
      <w:bookmarkEnd w:id="34"/>
      <w:r>
        <w:rPr>
          <w:spacing w:val="0"/>
          <w:w w:val="100"/>
          <w:position w:val="0"/>
        </w:rPr>
        <w:t>不圆满的关系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79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shd w:val="clear" w:color="auto" w:fill="auto"/>
        <w:tabs>
          <w:tab w:val="right" w:pos="7046"/>
        </w:tabs>
        <w:bidi w:val="0"/>
        <w:spacing w:before="0" w:line="240" w:lineRule="auto"/>
        <w:ind w:left="0" w:right="0" w:firstLine="0"/>
        <w:jc w:val="right"/>
      </w:pPr>
      <w:r>
        <w:rPr>
          <w:spacing w:val="0"/>
          <w:w w:val="100"/>
          <w:position w:val="0"/>
          <w:sz w:val="24"/>
          <w:szCs w:val="24"/>
        </w:rPr>
        <w:t>第三卷这里！现在！一开启人生的钥匙</w:t>
      </w:r>
      <w:r>
        <w:rPr>
          <w:spacing w:val="0"/>
          <w:w w:val="100"/>
          <w:position w:val="0"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85</w:t>
      </w:r>
    </w:p>
    <w:p>
      <w:pPr>
        <w:pStyle w:val="21"/>
        <w:keepNext w:val="0"/>
        <w:keepLines w:val="0"/>
        <w:widowControl w:val="0"/>
        <w:numPr>
          <w:ilvl w:val="0"/>
          <w:numId w:val="4"/>
        </w:numPr>
        <w:shd w:val="clear" w:color="auto" w:fill="auto"/>
        <w:tabs>
          <w:tab w:val="left" w:pos="1330"/>
          <w:tab w:val="right" w:pos="7046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"bookmark170" \o "Current Document" \h </w:instrText>
      </w:r>
      <w:r>
        <w:fldChar w:fldCharType="separate"/>
      </w:r>
      <w:bookmarkStart w:id="35" w:name="bookmark41"/>
      <w:bookmarkEnd w:id="35"/>
      <w:r>
        <w:rPr>
          <w:spacing w:val="0"/>
          <w:w w:val="100"/>
          <w:position w:val="0"/>
        </w:rPr>
        <w:t>超越和奇点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87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4"/>
        </w:numPr>
        <w:shd w:val="clear" w:color="auto" w:fill="auto"/>
        <w:tabs>
          <w:tab w:val="left" w:pos="1344"/>
          <w:tab w:val="right" w:pos="7046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"bookmark173" \o "Current Document" \h </w:instrText>
      </w:r>
      <w:r>
        <w:fldChar w:fldCharType="separate"/>
      </w:r>
      <w:bookmarkStart w:id="36" w:name="bookmark42"/>
      <w:bookmarkEnd w:id="36"/>
      <w:r>
        <w:rPr>
          <w:spacing w:val="0"/>
          <w:w w:val="100"/>
          <w:position w:val="0"/>
        </w:rPr>
        <w:t>只有</w:t>
      </w:r>
      <w:r>
        <w:rPr>
          <w:spacing w:val="0"/>
          <w:w w:val="100"/>
          <w:position w:val="0"/>
          <w:lang w:val="zh-CN" w:eastAsia="zh-CN" w:bidi="zh-CN"/>
        </w:rPr>
        <w:t>“这</w:t>
      </w:r>
      <w:r>
        <w:rPr>
          <w:spacing w:val="0"/>
          <w:w w:val="100"/>
          <w:position w:val="0"/>
        </w:rPr>
        <w:t>里！现在！ ”是真实的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91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4"/>
        </w:numPr>
        <w:shd w:val="clear" w:color="auto" w:fill="auto"/>
        <w:tabs>
          <w:tab w:val="left" w:pos="1344"/>
          <w:tab w:val="right" w:pos="7046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"bookmark176" \o "Current Document" \h </w:instrText>
      </w:r>
      <w:r>
        <w:fldChar w:fldCharType="separate"/>
      </w:r>
      <w:bookmarkStart w:id="37" w:name="bookmark43"/>
      <w:bookmarkEnd w:id="37"/>
      <w:r>
        <w:rPr>
          <w:spacing w:val="0"/>
          <w:w w:val="100"/>
          <w:position w:val="0"/>
        </w:rPr>
        <w:t xml:space="preserve">除了 </w:t>
      </w:r>
      <w:r>
        <w:rPr>
          <w:spacing w:val="0"/>
          <w:w w:val="100"/>
          <w:position w:val="0"/>
          <w:lang w:val="zh-CN" w:eastAsia="zh-CN" w:bidi="zh-CN"/>
        </w:rPr>
        <w:t>“这</w:t>
      </w:r>
      <w:r>
        <w:rPr>
          <w:spacing w:val="0"/>
          <w:w w:val="100"/>
          <w:position w:val="0"/>
        </w:rPr>
        <w:t>里！现在！ ”其他的一切都不真实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96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4"/>
        </w:numPr>
        <w:shd w:val="clear" w:color="auto" w:fill="auto"/>
        <w:tabs>
          <w:tab w:val="left" w:pos="1344"/>
          <w:tab w:val="right" w:pos="7046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"bookmark179" \o "Current Document" \h </w:instrText>
      </w:r>
      <w:r>
        <w:fldChar w:fldCharType="separate"/>
      </w:r>
      <w:bookmarkStart w:id="38" w:name="bookmark44"/>
      <w:bookmarkEnd w:id="38"/>
      <w:r>
        <w:rPr>
          <w:spacing w:val="0"/>
          <w:w w:val="100"/>
          <w:position w:val="0"/>
          <w:lang w:val="zh-CN" w:eastAsia="zh-CN" w:bidi="zh-CN"/>
        </w:rPr>
        <w:t>“这</w:t>
      </w:r>
      <w:r>
        <w:rPr>
          <w:spacing w:val="0"/>
          <w:w w:val="100"/>
          <w:position w:val="0"/>
        </w:rPr>
        <w:t>里！现在！ ”是解脱唯一的门户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100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4"/>
        </w:numPr>
        <w:shd w:val="clear" w:color="auto" w:fill="auto"/>
        <w:tabs>
          <w:tab w:val="left" w:pos="1344"/>
          <w:tab w:val="left" w:pos="6795"/>
        </w:tabs>
        <w:bidi w:val="0"/>
        <w:spacing w:before="0" w:line="240" w:lineRule="auto"/>
        <w:ind w:left="0" w:right="0" w:firstLine="1000"/>
        <w:jc w:val="both"/>
      </w:pPr>
      <w:bookmarkStart w:id="39" w:name="bookmark45"/>
      <w:bookmarkEnd w:id="39"/>
      <w:r>
        <w:rPr>
          <w:spacing w:val="0"/>
          <w:w w:val="100"/>
          <w:position w:val="0"/>
        </w:rPr>
        <w:t>容纳一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  <w:lang w:val="en-US" w:eastAsia="en-US" w:bidi="en-US"/>
        </w:rPr>
        <w:t>W</w:t>
      </w:r>
      <w:r>
        <w:rPr>
          <w:spacing w:val="0"/>
          <w:w w:val="100"/>
          <w:position w:val="0"/>
        </w:rPr>
        <w:t>的形相，也就自然进入</w:t>
      </w:r>
      <w:r>
        <w:rPr>
          <w:spacing w:val="0"/>
          <w:w w:val="100"/>
          <w:position w:val="0"/>
          <w:lang w:val="zh-CN" w:eastAsia="zh-CN" w:bidi="zh-CN"/>
        </w:rPr>
        <w:t>“这</w:t>
      </w:r>
      <w:r>
        <w:rPr>
          <w:spacing w:val="0"/>
          <w:w w:val="100"/>
          <w:position w:val="0"/>
        </w:rPr>
        <w:t>里！现在！ ”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105</w:t>
      </w:r>
    </w:p>
    <w:p>
      <w:pPr>
        <w:pStyle w:val="21"/>
        <w:keepNext w:val="0"/>
        <w:keepLines w:val="0"/>
        <w:widowControl w:val="0"/>
        <w:numPr>
          <w:ilvl w:val="0"/>
          <w:numId w:val="4"/>
        </w:numPr>
        <w:shd w:val="clear" w:color="auto" w:fill="auto"/>
        <w:tabs>
          <w:tab w:val="left" w:pos="1344"/>
          <w:tab w:val="right" w:pos="7046"/>
        </w:tabs>
        <w:bidi w:val="0"/>
        <w:spacing w:before="0" w:line="240" w:lineRule="auto"/>
        <w:ind w:left="0" w:right="0" w:firstLine="1000"/>
        <w:jc w:val="both"/>
        <w:sectPr>
          <w:headerReference r:id="rId9" w:type="first"/>
          <w:footerReference r:id="rId12" w:type="first"/>
          <w:headerReference r:id="rId7" w:type="default"/>
          <w:footerReference r:id="rId10" w:type="default"/>
          <w:headerReference r:id="rId8" w:type="even"/>
          <w:footerReference r:id="rId11" w:type="even"/>
          <w:footnotePr>
            <w:numFmt w:val="decimal"/>
          </w:footnotePr>
          <w:pgSz w:w="8839" w:h="12940"/>
          <w:pgMar w:top="1416" w:right="818" w:bottom="1469" w:left="818" w:header="0" w:footer="3" w:gutter="55"/>
          <w:cols w:space="720" w:num="1"/>
          <w:titlePg/>
          <w:rtlGutter w:val="0"/>
          <w:docGrid w:linePitch="360" w:charSpace="0"/>
        </w:sectPr>
      </w:pPr>
      <w:r>
        <w:fldChar w:fldCharType="begin"/>
      </w:r>
      <w:r>
        <w:instrText xml:space="preserve"> HYPERLINK \l "bookmark185" \o "Current Document" \h </w:instrText>
      </w:r>
      <w:r>
        <w:fldChar w:fldCharType="separate"/>
      </w:r>
      <w:bookmarkStart w:id="40" w:name="bookmark46"/>
      <w:bookmarkEnd w:id="40"/>
      <w:r>
        <w:rPr>
          <w:spacing w:val="0"/>
          <w:w w:val="100"/>
          <w:position w:val="0"/>
        </w:rPr>
        <w:t>全部的你，在每一个角落都存在</w:t>
      </w:r>
      <w:r>
        <w:rPr>
          <w:spacing w:val="0"/>
          <w:w w:val="100"/>
          <w:position w:val="0"/>
        </w:rPr>
        <w:tab/>
      </w:r>
      <w:r>
        <w:rPr>
          <w:rFonts w:hint="eastAsia" w:ascii="Times New Roman" w:hAnsi="Times New Roman" w:cs="Times New Roman"/>
          <w:b/>
          <w:bCs/>
          <w:spacing w:val="0"/>
          <w:w w:val="100"/>
          <w:position w:val="0"/>
          <w:lang w:val="en-US" w:eastAsia="zh-CN" w:bidi="en-US"/>
        </w:rPr>
        <w:t>11</w:t>
      </w:r>
      <w:bookmarkStart w:id="361" w:name="_GoBack"/>
      <w:bookmarkEnd w:id="361"/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  <w:lang w:val="en-US" w:eastAsia="en-US" w:bidi="en-US"/>
        </w:rPr>
        <w:t>0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  <w:lang w:val="en-US" w:eastAsia="en-US" w:bidi="en-US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4"/>
        </w:numPr>
        <w:shd w:val="clear" w:color="auto" w:fill="auto"/>
        <w:tabs>
          <w:tab w:val="left" w:pos="1344"/>
          <w:tab w:val="right" w:pos="7049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"bookmark188" \o "Current Document" \h </w:instrText>
      </w:r>
      <w:r>
        <w:fldChar w:fldCharType="separate"/>
      </w:r>
      <w:bookmarkStart w:id="41" w:name="bookmark47"/>
      <w:bookmarkEnd w:id="41"/>
      <w:r>
        <w:rPr>
          <w:spacing w:val="0"/>
          <w:w w:val="100"/>
          <w:position w:val="0"/>
        </w:rPr>
        <w:t>关键</w:t>
      </w:r>
      <w:r>
        <w:rPr>
          <w:color w:val="000000"/>
          <w:spacing w:val="0"/>
          <w:w w:val="100"/>
          <w:position w:val="0"/>
        </w:rPr>
        <w:t>的，</w:t>
      </w:r>
      <w:r>
        <w:rPr>
          <w:spacing w:val="0"/>
          <w:w w:val="100"/>
          <w:position w:val="0"/>
        </w:rPr>
        <w:t>是空当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113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4"/>
        </w:numPr>
        <w:shd w:val="clear" w:color="auto" w:fill="auto"/>
        <w:tabs>
          <w:tab w:val="left" w:pos="1344"/>
          <w:tab w:val="right" w:pos="7049"/>
        </w:tabs>
        <w:bidi w:val="0"/>
        <w:spacing w:before="0" w:after="72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"bookmark191" \o "Current Document" \h </w:instrText>
      </w:r>
      <w:r>
        <w:fldChar w:fldCharType="separate"/>
      </w:r>
      <w:bookmarkStart w:id="42" w:name="bookmark48"/>
      <w:bookmarkEnd w:id="42"/>
      <w:r>
        <w:rPr>
          <w:spacing w:val="0"/>
          <w:w w:val="100"/>
          <w:position w:val="0"/>
        </w:rPr>
        <w:t>生命</w:t>
      </w:r>
      <w:r>
        <w:rPr>
          <w:color w:val="000000"/>
          <w:spacing w:val="0"/>
          <w:w w:val="100"/>
          <w:position w:val="0"/>
        </w:rPr>
        <w:t>，不</w:t>
      </w:r>
      <w:r>
        <w:rPr>
          <w:spacing w:val="0"/>
          <w:w w:val="100"/>
          <w:position w:val="0"/>
        </w:rPr>
        <w:t>需要非得怎样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117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shd w:val="clear" w:color="auto" w:fill="auto"/>
        <w:tabs>
          <w:tab w:val="left" w:pos="6773"/>
        </w:tabs>
        <w:bidi w:val="0"/>
        <w:spacing w:before="0" w:line="240" w:lineRule="auto"/>
        <w:ind w:left="0" w:right="0" w:firstLine="0"/>
        <w:jc w:val="right"/>
      </w:pPr>
      <w:r>
        <w:fldChar w:fldCharType="begin"/>
      </w:r>
      <w:r>
        <w:instrText xml:space="preserve"> HYPERLINK \l "bookmark197" \o "Current Document" \h </w:instrText>
      </w:r>
      <w:r>
        <w:fldChar w:fldCharType="separate"/>
      </w:r>
      <w:r>
        <w:rPr>
          <w:spacing w:val="0"/>
          <w:w w:val="100"/>
          <w:position w:val="0"/>
          <w:sz w:val="24"/>
          <w:szCs w:val="24"/>
        </w:rPr>
        <w:t>第四卷</w:t>
      </w:r>
      <w:r>
        <w:rPr>
          <w:color w:val="000000"/>
          <w:spacing w:val="0"/>
          <w:w w:val="100"/>
          <w:position w:val="0"/>
          <w:sz w:val="24"/>
          <w:szCs w:val="24"/>
        </w:rPr>
        <w:t>通过形相，</w:t>
      </w:r>
      <w:r>
        <w:rPr>
          <w:spacing w:val="0"/>
          <w:w w:val="100"/>
          <w:position w:val="0"/>
          <w:sz w:val="24"/>
          <w:szCs w:val="24"/>
        </w:rPr>
        <w:t>醒觉</w:t>
      </w:r>
      <w:r>
        <w:rPr>
          <w:spacing w:val="0"/>
          <w:w w:val="100"/>
          <w:position w:val="0"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127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val="left" w:pos="1325"/>
          <w:tab w:val="right" w:pos="7049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"bookmark200" \o "Current Document" \h </w:instrText>
      </w:r>
      <w:r>
        <w:fldChar w:fldCharType="separate"/>
      </w:r>
      <w:bookmarkStart w:id="43" w:name="bookmark49"/>
      <w:bookmarkEnd w:id="43"/>
      <w:r>
        <w:rPr>
          <w:spacing w:val="0"/>
          <w:w w:val="100"/>
          <w:position w:val="0"/>
        </w:rPr>
        <w:t>把每一个形式，当作意识转换的门户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129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val="left" w:pos="1344"/>
          <w:tab w:val="right" w:pos="7049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"bookmark203" \o "Current Document" \h </w:instrText>
      </w:r>
      <w:r>
        <w:fldChar w:fldCharType="separate"/>
      </w:r>
      <w:bookmarkStart w:id="44" w:name="bookmark50"/>
      <w:bookmarkEnd w:id="44"/>
      <w:r>
        <w:rPr>
          <w:spacing w:val="0"/>
          <w:w w:val="100"/>
          <w:position w:val="0"/>
        </w:rPr>
        <w:t>当下是个场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134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val="left" w:pos="1344"/>
          <w:tab w:val="right" w:pos="7049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"bookmark206" \o "Current Document" \h </w:instrText>
      </w:r>
      <w:r>
        <w:fldChar w:fldCharType="separate"/>
      </w:r>
      <w:bookmarkStart w:id="45" w:name="bookmark51"/>
      <w:bookmarkEnd w:id="45"/>
      <w:r>
        <w:rPr>
          <w:color w:val="000000"/>
          <w:spacing w:val="0"/>
          <w:w w:val="100"/>
          <w:position w:val="0"/>
        </w:rPr>
        <w:t>向万</w:t>
      </w:r>
      <w:r>
        <w:rPr>
          <w:spacing w:val="0"/>
          <w:w w:val="100"/>
          <w:position w:val="0"/>
        </w:rPr>
        <w:t>物说是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141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val="left" w:pos="1344"/>
          <w:tab w:val="right" w:pos="7049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"bookmark209" \o "Current Document" \h </w:instrText>
      </w:r>
      <w:r>
        <w:fldChar w:fldCharType="separate"/>
      </w:r>
      <w:bookmarkStart w:id="46" w:name="bookmark52"/>
      <w:bookmarkEnd w:id="46"/>
      <w:r>
        <w:rPr>
          <w:color w:val="000000"/>
          <w:spacing w:val="0"/>
          <w:w w:val="100"/>
          <w:position w:val="0"/>
        </w:rPr>
        <w:t>我</w:t>
      </w:r>
      <w:r>
        <w:rPr>
          <w:spacing w:val="0"/>
          <w:w w:val="100"/>
          <w:position w:val="0"/>
        </w:rPr>
        <w:t>什么都不知道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144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val="left" w:pos="1344"/>
          <w:tab w:val="right" w:pos="7049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"bookmark212" \o "Current Document" \h </w:instrText>
      </w:r>
      <w:r>
        <w:fldChar w:fldCharType="separate"/>
      </w:r>
      <w:bookmarkStart w:id="47" w:name="bookmark53"/>
      <w:bookmarkEnd w:id="47"/>
      <w:r>
        <w:rPr>
          <w:color w:val="000000"/>
          <w:spacing w:val="0"/>
          <w:w w:val="100"/>
          <w:position w:val="0"/>
        </w:rPr>
        <w:t>什</w:t>
      </w:r>
      <w:r>
        <w:rPr>
          <w:spacing w:val="0"/>
          <w:w w:val="100"/>
          <w:position w:val="0"/>
        </w:rPr>
        <w:t>么都不知道，</w:t>
      </w:r>
      <w:r>
        <w:rPr>
          <w:color w:val="000000"/>
          <w:spacing w:val="0"/>
          <w:w w:val="100"/>
          <w:position w:val="0"/>
        </w:rPr>
        <w:t>我</w:t>
      </w:r>
      <w:r>
        <w:rPr>
          <w:spacing w:val="0"/>
          <w:w w:val="100"/>
          <w:position w:val="0"/>
        </w:rPr>
        <w:t>每一步都是最后一步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149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val="left" w:pos="1344"/>
          <w:tab w:val="right" w:pos="7049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"bookmark215" \o "Current Document" \h </w:instrText>
      </w:r>
      <w:r>
        <w:fldChar w:fldCharType="separate"/>
      </w:r>
      <w:bookmarkStart w:id="48" w:name="bookmark54"/>
      <w:bookmarkEnd w:id="48"/>
      <w:r>
        <w:rPr>
          <w:spacing w:val="0"/>
          <w:w w:val="100"/>
          <w:position w:val="0"/>
        </w:rPr>
        <w:t>到处都是恩典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155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val="left" w:pos="1344"/>
          <w:tab w:val="right" w:pos="7049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"bookmark218" \o "Current Document" \h </w:instrText>
      </w:r>
      <w:r>
        <w:fldChar w:fldCharType="separate"/>
      </w:r>
      <w:bookmarkStart w:id="49" w:name="bookmark55"/>
      <w:bookmarkEnd w:id="49"/>
      <w:r>
        <w:rPr>
          <w:spacing w:val="0"/>
          <w:w w:val="100"/>
          <w:position w:val="0"/>
        </w:rPr>
        <w:t>生命来活你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159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val="left" w:pos="1344"/>
          <w:tab w:val="right" w:pos="7049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"bookmark221" \o "Current Document" \h </w:instrText>
      </w:r>
      <w:r>
        <w:fldChar w:fldCharType="separate"/>
      </w:r>
      <w:bookmarkStart w:id="50" w:name="bookmark56"/>
      <w:bookmarkEnd w:id="50"/>
      <w:r>
        <w:rPr>
          <w:spacing w:val="0"/>
          <w:w w:val="100"/>
          <w:position w:val="0"/>
        </w:rPr>
        <w:t>真正的爱，就是爱自己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162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val="left" w:pos="1344"/>
          <w:tab w:val="right" w:pos="7049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"bookmark224" \o "Current Document" \h </w:instrText>
      </w:r>
      <w:r>
        <w:fldChar w:fldCharType="separate"/>
      </w:r>
      <w:bookmarkStart w:id="51" w:name="bookmark57"/>
      <w:bookmarkEnd w:id="51"/>
      <w:r>
        <w:rPr>
          <w:color w:val="000000"/>
          <w:spacing w:val="0"/>
          <w:w w:val="100"/>
          <w:position w:val="0"/>
        </w:rPr>
        <w:t>业</w:t>
      </w:r>
      <w:r>
        <w:rPr>
          <w:spacing w:val="0"/>
          <w:w w:val="100"/>
          <w:position w:val="0"/>
        </w:rPr>
        <w:t>力，也只是制约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166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val="left" w:pos="1430"/>
          <w:tab w:val="right" w:pos="7049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"bookmark227" \o "Current Document" \h </w:instrText>
      </w:r>
      <w:r>
        <w:fldChar w:fldCharType="separate"/>
      </w:r>
      <w:bookmarkStart w:id="52" w:name="bookmark58"/>
      <w:bookmarkEnd w:id="52"/>
      <w:r>
        <w:rPr>
          <w:spacing w:val="0"/>
          <w:w w:val="100"/>
          <w:position w:val="0"/>
        </w:rPr>
        <w:t>死亡与失落</w:t>
      </w:r>
      <w:r>
        <w:rPr>
          <w:color w:val="000000"/>
          <w:spacing w:val="0"/>
          <w:w w:val="100"/>
          <w:position w:val="0"/>
        </w:rPr>
        <w:t>——</w:t>
      </w:r>
      <w:r>
        <w:rPr>
          <w:spacing w:val="0"/>
          <w:w w:val="100"/>
          <w:position w:val="0"/>
        </w:rPr>
        <w:t>带来意识转变的机会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168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5"/>
        </w:numPr>
        <w:shd w:val="clear" w:color="auto" w:fill="auto"/>
        <w:tabs>
          <w:tab w:val="left" w:pos="1430"/>
          <w:tab w:val="right" w:pos="7049"/>
        </w:tabs>
        <w:bidi w:val="0"/>
        <w:spacing w:before="0" w:after="72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"bookmark230" \o "Current Document" \h </w:instrText>
      </w:r>
      <w:r>
        <w:fldChar w:fldCharType="separate"/>
      </w:r>
      <w:bookmarkStart w:id="53" w:name="bookmark59"/>
      <w:bookmarkEnd w:id="53"/>
      <w:r>
        <w:rPr>
          <w:spacing w:val="0"/>
          <w:w w:val="100"/>
          <w:position w:val="0"/>
        </w:rPr>
        <w:t>我们的身体结构，就是为了呈现全部的你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173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shd w:val="clear" w:color="auto" w:fill="auto"/>
        <w:tabs>
          <w:tab w:val="right" w:pos="7049"/>
        </w:tabs>
        <w:bidi w:val="0"/>
        <w:spacing w:before="0" w:line="240" w:lineRule="auto"/>
        <w:ind w:left="0" w:right="0" w:firstLine="0"/>
        <w:jc w:val="right"/>
      </w:pPr>
      <w:r>
        <w:fldChar w:fldCharType="begin"/>
      </w:r>
      <w:r>
        <w:instrText xml:space="preserve"> HYPERLINK \l "bookmark237" \o "Current Document" \h </w:instrText>
      </w:r>
      <w:r>
        <w:fldChar w:fldCharType="separate"/>
      </w:r>
      <w:r>
        <w:rPr>
          <w:spacing w:val="0"/>
          <w:w w:val="100"/>
          <w:position w:val="0"/>
          <w:sz w:val="24"/>
          <w:szCs w:val="24"/>
        </w:rPr>
        <w:t>第五卷一切</w:t>
      </w:r>
      <w:r>
        <w:rPr>
          <w:color w:val="000000"/>
          <w:spacing w:val="0"/>
          <w:w w:val="100"/>
          <w:position w:val="0"/>
          <w:sz w:val="24"/>
          <w:szCs w:val="24"/>
        </w:rPr>
        <w:t>也只能是这样</w:t>
      </w:r>
      <w:r>
        <w:rPr>
          <w:color w:val="000000"/>
          <w:spacing w:val="0"/>
          <w:w w:val="100"/>
          <w:position w:val="0"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177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6"/>
        </w:numPr>
        <w:shd w:val="clear" w:color="auto" w:fill="auto"/>
        <w:tabs>
          <w:tab w:val="left" w:pos="1320"/>
          <w:tab w:val="right" w:pos="7049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"bookmark240" \o "Current Document" \h </w:instrText>
      </w:r>
      <w:r>
        <w:fldChar w:fldCharType="separate"/>
      </w:r>
      <w:bookmarkStart w:id="54" w:name="bookmark60"/>
      <w:bookmarkEnd w:id="54"/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  <w:lang w:val="en-US" w:eastAsia="en-US" w:bidi="en-US"/>
        </w:rPr>
        <w:t>TJ</w:t>
      </w:r>
      <w:r>
        <w:rPr>
          <w:spacing w:val="0"/>
          <w:w w:val="100"/>
          <w:position w:val="0"/>
        </w:rPr>
        <w:t>本来都圆满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179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6"/>
        </w:numPr>
        <w:shd w:val="clear" w:color="auto" w:fill="auto"/>
        <w:tabs>
          <w:tab w:val="left" w:pos="1344"/>
          <w:tab w:val="right" w:pos="7049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"bookmark243" \o "Current Document" \h </w:instrText>
      </w:r>
      <w:r>
        <w:fldChar w:fldCharType="separate"/>
      </w:r>
      <w:bookmarkStart w:id="55" w:name="bookmark61"/>
      <w:bookmarkEnd w:id="55"/>
      <w:r>
        <w:rPr>
          <w:spacing w:val="0"/>
          <w:w w:val="100"/>
          <w:position w:val="0"/>
        </w:rPr>
        <w:t>体悟，也只是改变意识的焦点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183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6"/>
        </w:numPr>
        <w:shd w:val="clear" w:color="auto" w:fill="auto"/>
        <w:tabs>
          <w:tab w:val="left" w:pos="1344"/>
          <w:tab w:val="right" w:pos="7049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"bookmark246" \o "Current Document" \h </w:instrText>
      </w:r>
      <w:r>
        <w:fldChar w:fldCharType="separate"/>
      </w:r>
      <w:bookmarkStart w:id="56" w:name="bookmark62"/>
      <w:bookmarkEnd w:id="56"/>
      <w:r>
        <w:rPr>
          <w:spacing w:val="0"/>
          <w:w w:val="100"/>
          <w:position w:val="0"/>
        </w:rPr>
        <w:t>用空当来看世界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187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6"/>
        </w:numPr>
        <w:shd w:val="clear" w:color="auto" w:fill="auto"/>
        <w:tabs>
          <w:tab w:val="left" w:pos="1344"/>
          <w:tab w:val="right" w:pos="7049"/>
        </w:tabs>
        <w:bidi w:val="0"/>
        <w:spacing w:before="0" w:line="240" w:lineRule="auto"/>
        <w:ind w:left="0" w:right="0" w:firstLine="1000"/>
        <w:jc w:val="both"/>
      </w:pPr>
      <w:r>
        <w:fldChar w:fldCharType="begin"/>
      </w:r>
      <w:r>
        <w:instrText xml:space="preserve"> HYPERLINK \l "bookmark249" \o "Current Document" \h </w:instrText>
      </w:r>
      <w:r>
        <w:fldChar w:fldCharType="separate"/>
      </w:r>
      <w:bookmarkStart w:id="57" w:name="bookmark63"/>
      <w:bookmarkEnd w:id="57"/>
      <w:r>
        <w:rPr>
          <w:spacing w:val="0"/>
          <w:w w:val="100"/>
          <w:position w:val="0"/>
        </w:rPr>
        <w:t>就让醒觉的光透进来吧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190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6"/>
        </w:numPr>
        <w:shd w:val="clear" w:color="auto" w:fill="auto"/>
        <w:tabs>
          <w:tab w:val="left" w:pos="1359"/>
          <w:tab w:val="right" w:pos="7065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"bookmark252" \o "Current Document" \h </w:instrText>
      </w:r>
      <w:r>
        <w:fldChar w:fldCharType="separate"/>
      </w:r>
      <w:bookmarkStart w:id="58" w:name="bookmark64"/>
      <w:bookmarkEnd w:id="58"/>
      <w:r>
        <w:rPr>
          <w:spacing w:val="0"/>
          <w:w w:val="100"/>
          <w:position w:val="0"/>
        </w:rPr>
        <w:t>再一次回到——存在与作为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193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6"/>
        </w:numPr>
        <w:shd w:val="clear" w:color="auto" w:fill="auto"/>
        <w:tabs>
          <w:tab w:val="left" w:pos="1359"/>
          <w:tab w:val="right" w:pos="7065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"bookmark257" \o "Current Document" \h </w:instrText>
      </w:r>
      <w:r>
        <w:fldChar w:fldCharType="separate"/>
      </w:r>
      <w:bookmarkStart w:id="59" w:name="bookmark65"/>
      <w:bookmarkEnd w:id="59"/>
      <w:r>
        <w:rPr>
          <w:spacing w:val="0"/>
          <w:w w:val="100"/>
          <w:position w:val="0"/>
        </w:rPr>
        <w:t>通过语言，最多只能留下路标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198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6"/>
        </w:numPr>
        <w:shd w:val="clear" w:color="auto" w:fill="auto"/>
        <w:tabs>
          <w:tab w:val="left" w:pos="1359"/>
          <w:tab w:val="right" w:pos="7065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"bookmark260" \o "Current Document" \h </w:instrText>
      </w:r>
      <w:r>
        <w:fldChar w:fldCharType="separate"/>
      </w:r>
      <w:bookmarkStart w:id="60" w:name="bookmark66"/>
      <w:bookmarkEnd w:id="60"/>
      <w:r>
        <w:rPr>
          <w:spacing w:val="0"/>
          <w:w w:val="100"/>
          <w:position w:val="0"/>
        </w:rPr>
        <w:t>世界是个全像图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203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6"/>
        </w:numPr>
        <w:shd w:val="clear" w:color="auto" w:fill="auto"/>
        <w:tabs>
          <w:tab w:val="left" w:pos="1359"/>
          <w:tab w:val="right" w:pos="7065"/>
        </w:tabs>
        <w:bidi w:val="0"/>
        <w:spacing w:before="0" w:after="72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"bookmark263" \o "Current Document" \h </w:instrText>
      </w:r>
      <w:r>
        <w:fldChar w:fldCharType="separate"/>
      </w:r>
      <w:bookmarkStart w:id="61" w:name="bookmark67"/>
      <w:bookmarkEnd w:id="61"/>
      <w:r>
        <w:rPr>
          <w:spacing w:val="0"/>
          <w:w w:val="100"/>
          <w:position w:val="0"/>
        </w:rPr>
        <w:t>全部的你，是人类的伟大传承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206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shd w:val="clear" w:color="auto" w:fill="auto"/>
        <w:tabs>
          <w:tab w:val="right" w:pos="7065"/>
        </w:tabs>
        <w:bidi w:val="0"/>
        <w:spacing w:before="0" w:line="240" w:lineRule="auto"/>
        <w:ind w:left="0" w:right="0" w:firstLine="0"/>
        <w:jc w:val="right"/>
      </w:pPr>
      <w:r>
        <w:rPr>
          <w:spacing w:val="0"/>
          <w:w w:val="100"/>
          <w:position w:val="0"/>
          <w:sz w:val="24"/>
          <w:szCs w:val="24"/>
        </w:rPr>
        <w:t>第六卷更多的路标</w:t>
      </w:r>
      <w:r>
        <w:rPr>
          <w:spacing w:val="0"/>
          <w:w w:val="100"/>
          <w:position w:val="0"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213</w:t>
      </w:r>
    </w:p>
    <w:p>
      <w:pPr>
        <w:pStyle w:val="21"/>
        <w:keepNext w:val="0"/>
        <w:keepLines w:val="0"/>
        <w:widowControl w:val="0"/>
        <w:shd w:val="clear" w:color="auto" w:fill="auto"/>
        <w:tabs>
          <w:tab w:val="right" w:pos="7065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"bookmark266" \o "Current Document" \h </w:instrText>
      </w:r>
      <w:r>
        <w:fldChar w:fldCharType="separate"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 xml:space="preserve">1 </w:t>
      </w:r>
      <w:r>
        <w:rPr>
          <w:spacing w:val="0"/>
          <w:w w:val="100"/>
          <w:position w:val="0"/>
        </w:rPr>
        <w:t>.通过知识，一个人不可能解脱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215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val="left" w:pos="1364"/>
          <w:tab w:val="right" w:pos="7065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"bookmark269" \o "Current Document" \h </w:instrText>
      </w:r>
      <w:r>
        <w:fldChar w:fldCharType="separate"/>
      </w:r>
      <w:bookmarkStart w:id="62" w:name="bookmark68"/>
      <w:bookmarkEnd w:id="62"/>
      <w:r>
        <w:rPr>
          <w:spacing w:val="0"/>
          <w:w w:val="100"/>
          <w:position w:val="0"/>
        </w:rPr>
        <w:t>没有任何东西，有独立的存在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220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val="left" w:pos="1364"/>
          <w:tab w:val="right" w:pos="7065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"bookmark275" \o "Current Document" \h </w:instrText>
      </w:r>
      <w:r>
        <w:fldChar w:fldCharType="separate"/>
      </w:r>
      <w:bookmarkStart w:id="63" w:name="bookmark69"/>
      <w:bookmarkEnd w:id="63"/>
      <w:r>
        <w:rPr>
          <w:spacing w:val="0"/>
          <w:w w:val="100"/>
          <w:position w:val="0"/>
        </w:rPr>
        <w:t>看清，就是解脱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223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val="left" w:pos="1369"/>
          <w:tab w:val="right" w:pos="7065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"bookmark279" \o "Current Document" \h </w:instrText>
      </w:r>
      <w:r>
        <w:fldChar w:fldCharType="separate"/>
      </w:r>
      <w:bookmarkStart w:id="64" w:name="bookmark70"/>
      <w:bookmarkEnd w:id="64"/>
      <w:r>
        <w:rPr>
          <w:spacing w:val="0"/>
          <w:w w:val="100"/>
          <w:position w:val="0"/>
          <w:lang w:val="zh-CN" w:eastAsia="zh-CN" w:bidi="zh-CN"/>
        </w:rPr>
        <w:t>“这</w:t>
      </w:r>
      <w:r>
        <w:rPr>
          <w:spacing w:val="0"/>
          <w:w w:val="100"/>
          <w:position w:val="0"/>
        </w:rPr>
        <w:t>里！现在！ ”是人生最根本的状态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227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val="left" w:pos="1369"/>
          <w:tab w:val="right" w:pos="7065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"bookmark283" \o "Current Document" \h </w:instrText>
      </w:r>
      <w:r>
        <w:fldChar w:fldCharType="separate"/>
      </w:r>
      <w:bookmarkStart w:id="65" w:name="bookmark71"/>
      <w:bookmarkEnd w:id="65"/>
      <w:r>
        <w:rPr>
          <w:spacing w:val="0"/>
          <w:w w:val="100"/>
          <w:position w:val="0"/>
        </w:rPr>
        <w:t>醒觉，</w:t>
      </w:r>
      <w:r>
        <w:rPr>
          <w:color w:val="000000"/>
          <w:spacing w:val="0"/>
          <w:w w:val="100"/>
          <w:position w:val="0"/>
        </w:rPr>
        <w:t>也</w:t>
      </w:r>
      <w:r>
        <w:rPr>
          <w:spacing w:val="0"/>
          <w:w w:val="100"/>
          <w:position w:val="0"/>
        </w:rPr>
        <w:t>只是落在最根本的生命状态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231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val="left" w:pos="1369"/>
          <w:tab w:val="right" w:pos="7065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"bookmark286" \o "Current Document" \h </w:instrText>
      </w:r>
      <w:r>
        <w:fldChar w:fldCharType="separate"/>
      </w:r>
      <w:bookmarkStart w:id="66" w:name="bookmark72"/>
      <w:bookmarkEnd w:id="66"/>
      <w:r>
        <w:rPr>
          <w:spacing w:val="0"/>
          <w:w w:val="100"/>
          <w:position w:val="0"/>
          <w:lang w:val="zh-CN" w:eastAsia="zh-CN" w:bidi="zh-CN"/>
        </w:rPr>
        <w:t>“这</w:t>
      </w:r>
      <w:r>
        <w:rPr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”是</w:t>
      </w:r>
      <w:r>
        <w:rPr>
          <w:spacing w:val="0"/>
          <w:w w:val="100"/>
          <w:position w:val="0"/>
        </w:rPr>
        <w:t>不可能失落的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233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val="left" w:pos="1369"/>
          <w:tab w:val="right" w:pos="7065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"bookmark289" \o "Current Document" \h </w:instrText>
      </w:r>
      <w:r>
        <w:fldChar w:fldCharType="separate"/>
      </w:r>
      <w:bookmarkStart w:id="67" w:name="bookmark73"/>
      <w:bookmarkEnd w:id="67"/>
      <w:r>
        <w:rPr>
          <w:spacing w:val="0"/>
          <w:w w:val="100"/>
          <w:position w:val="0"/>
        </w:rPr>
        <w:t>没有什么好宽恕的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236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val="left" w:pos="1369"/>
          <w:tab w:val="right" w:pos="7065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"bookmark293" \o "Current Document" \h </w:instrText>
      </w:r>
      <w:r>
        <w:fldChar w:fldCharType="separate"/>
      </w:r>
      <w:bookmarkStart w:id="68" w:name="bookmark74"/>
      <w:bookmarkEnd w:id="68"/>
      <w:r>
        <w:rPr>
          <w:spacing w:val="0"/>
          <w:w w:val="100"/>
          <w:position w:val="0"/>
        </w:rPr>
        <w:t>活在</w:t>
      </w:r>
      <w:r>
        <w:rPr>
          <w:spacing w:val="0"/>
          <w:w w:val="100"/>
          <w:position w:val="0"/>
          <w:lang w:val="zh-CN" w:eastAsia="zh-CN" w:bidi="zh-CN"/>
        </w:rPr>
        <w:t>“这</w:t>
      </w:r>
      <w:r>
        <w:rPr>
          <w:spacing w:val="0"/>
          <w:w w:val="100"/>
          <w:position w:val="0"/>
        </w:rPr>
        <w:t>里！现在！ ”跟守不守戒不相关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239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7"/>
        </w:numPr>
        <w:shd w:val="clear" w:color="auto" w:fill="auto"/>
        <w:tabs>
          <w:tab w:val="left" w:pos="1369"/>
          <w:tab w:val="right" w:pos="7065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"bookmark297" \o "Current Document" \h </w:instrText>
      </w:r>
      <w:r>
        <w:fldChar w:fldCharType="separate"/>
      </w:r>
      <w:bookmarkStart w:id="69" w:name="bookmark75"/>
      <w:bookmarkEnd w:id="69"/>
      <w:r>
        <w:rPr>
          <w:spacing w:val="0"/>
          <w:w w:val="100"/>
          <w:position w:val="0"/>
        </w:rPr>
        <w:t>走出人间的牵绊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241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shd w:val="clear" w:color="auto" w:fill="auto"/>
        <w:tabs>
          <w:tab w:val="right" w:pos="7065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"bookmark301" \o "Current Document" \h </w:instrText>
      </w:r>
      <w:r>
        <w:fldChar w:fldCharType="separate"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]0.</w:t>
      </w:r>
      <w:r>
        <w:rPr>
          <w:spacing w:val="0"/>
          <w:w w:val="100"/>
          <w:position w:val="0"/>
        </w:rPr>
        <w:t>跟生命全面配合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246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shd w:val="clear" w:color="auto" w:fill="auto"/>
        <w:tabs>
          <w:tab w:val="right" w:pos="7065"/>
        </w:tabs>
        <w:bidi w:val="0"/>
        <w:spacing w:before="0" w:after="72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"bookmark304" \o "Current Document" \h </w:instrText>
      </w:r>
      <w:r>
        <w:fldChar w:fldCharType="separate"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11</w:t>
      </w:r>
      <w:r>
        <w:rPr>
          <w:spacing w:val="0"/>
          <w:w w:val="100"/>
          <w:position w:val="0"/>
        </w:rPr>
        <w:t>.你既是前景，又是背景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252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shd w:val="clear" w:color="auto" w:fill="auto"/>
        <w:tabs>
          <w:tab w:val="right" w:pos="7065"/>
        </w:tabs>
        <w:bidi w:val="0"/>
        <w:spacing w:before="0" w:line="240" w:lineRule="auto"/>
        <w:ind w:left="0" w:right="0" w:firstLine="0"/>
        <w:jc w:val="right"/>
      </w:pPr>
      <w:r>
        <w:rPr>
          <w:spacing w:val="0"/>
          <w:w w:val="100"/>
          <w:position w:val="0"/>
          <w:sz w:val="24"/>
          <w:szCs w:val="24"/>
        </w:rPr>
        <w:t>第七卷实践当下</w:t>
      </w:r>
      <w:r>
        <w:rPr>
          <w:spacing w:val="0"/>
          <w:w w:val="100"/>
          <w:position w:val="0"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257</w:t>
      </w:r>
    </w:p>
    <w:p>
      <w:pPr>
        <w:pStyle w:val="21"/>
        <w:keepNext w:val="0"/>
        <w:keepLines w:val="0"/>
        <w:widowControl w:val="0"/>
        <w:numPr>
          <w:ilvl w:val="0"/>
          <w:numId w:val="8"/>
        </w:numPr>
        <w:shd w:val="clear" w:color="auto" w:fill="auto"/>
        <w:tabs>
          <w:tab w:val="left" w:pos="1340"/>
          <w:tab w:val="right" w:pos="7065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"bookmark313" \o "Current Document" \h </w:instrText>
      </w:r>
      <w:r>
        <w:fldChar w:fldCharType="separate"/>
      </w:r>
      <w:bookmarkStart w:id="70" w:name="bookmark76"/>
      <w:bookmarkEnd w:id="70"/>
      <w:r>
        <w:rPr>
          <w:spacing w:val="0"/>
          <w:w w:val="100"/>
          <w:position w:val="0"/>
        </w:rPr>
        <w:t>静，就是当下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259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8"/>
        </w:numPr>
        <w:shd w:val="clear" w:color="auto" w:fill="auto"/>
        <w:tabs>
          <w:tab w:val="left" w:pos="1364"/>
          <w:tab w:val="right" w:pos="7065"/>
        </w:tabs>
        <w:bidi w:val="0"/>
        <w:spacing w:before="0" w:line="240" w:lineRule="auto"/>
        <w:ind w:left="1020" w:right="0" w:firstLine="0"/>
        <w:jc w:val="both"/>
        <w:sectPr>
          <w:headerReference r:id="rId15" w:type="first"/>
          <w:footerReference r:id="rId18" w:type="first"/>
          <w:headerReference r:id="rId13" w:type="default"/>
          <w:footerReference r:id="rId16" w:type="default"/>
          <w:headerReference r:id="rId14" w:type="even"/>
          <w:footerReference r:id="rId17" w:type="even"/>
          <w:footnotePr>
            <w:numFmt w:val="decimal"/>
          </w:footnotePr>
          <w:pgSz w:w="8839" w:h="12940"/>
          <w:pgMar w:top="1416" w:right="818" w:bottom="1469" w:left="818" w:header="0" w:footer="3" w:gutter="55"/>
          <w:cols w:space="720" w:num="1"/>
          <w:titlePg/>
          <w:rtlGutter w:val="0"/>
          <w:docGrid w:linePitch="360" w:charSpace="0"/>
        </w:sectPr>
      </w:pPr>
      <w:r>
        <w:fldChar w:fldCharType="begin"/>
      </w:r>
      <w:r>
        <w:instrText xml:space="preserve"> HYPERLINK \l "bookmark316" \o "Current Document" \h </w:instrText>
      </w:r>
      <w:r>
        <w:fldChar w:fldCharType="separate"/>
      </w:r>
      <w:bookmarkStart w:id="71" w:name="bookmark77"/>
      <w:bookmarkEnd w:id="71"/>
      <w:r>
        <w:rPr>
          <w:spacing w:val="0"/>
          <w:w w:val="100"/>
          <w:position w:val="0"/>
        </w:rPr>
        <w:t>修行不用时间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266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8"/>
        </w:numPr>
        <w:shd w:val="clear" w:color="auto" w:fill="auto"/>
        <w:tabs>
          <w:tab w:val="left" w:pos="344"/>
          <w:tab w:val="right" w:pos="6058"/>
        </w:tabs>
        <w:bidi w:val="0"/>
        <w:spacing w:before="0" w:line="240" w:lineRule="auto"/>
        <w:ind w:left="0" w:right="0" w:firstLine="0"/>
        <w:jc w:val="right"/>
      </w:pPr>
      <w:r>
        <w:fldChar w:fldCharType="begin"/>
      </w:r>
      <w:r>
        <w:instrText xml:space="preserve"> HYPERLINK \l "bookmark319" \o "Current Document" \h </w:instrText>
      </w:r>
      <w:r>
        <w:fldChar w:fldCharType="separate"/>
      </w:r>
      <w:bookmarkStart w:id="72" w:name="bookmark78"/>
      <w:bookmarkEnd w:id="72"/>
      <w:r>
        <w:rPr>
          <w:spacing w:val="0"/>
          <w:w w:val="100"/>
          <w:position w:val="0"/>
        </w:rPr>
        <w:t>是吗？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270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8"/>
        </w:numPr>
        <w:shd w:val="clear" w:color="auto" w:fill="auto"/>
        <w:tabs>
          <w:tab w:val="left" w:pos="1369"/>
          <w:tab w:val="right" w:pos="7064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"bookmark322" \o "Current Document" \h </w:instrText>
      </w:r>
      <w:r>
        <w:fldChar w:fldCharType="separate"/>
      </w:r>
      <w:bookmarkStart w:id="73" w:name="bookmark79"/>
      <w:bookmarkEnd w:id="73"/>
      <w:r>
        <w:rPr>
          <w:spacing w:val="0"/>
          <w:w w:val="100"/>
          <w:position w:val="0"/>
        </w:rPr>
        <w:t>没有绝对的重要！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272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8"/>
        </w:numPr>
        <w:shd w:val="clear" w:color="auto" w:fill="auto"/>
        <w:tabs>
          <w:tab w:val="left" w:pos="1369"/>
          <w:tab w:val="right" w:pos="7064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"bookmark325" \o "Current Document" \h </w:instrText>
      </w:r>
      <w:r>
        <w:fldChar w:fldCharType="separate"/>
      </w:r>
      <w:bookmarkStart w:id="74" w:name="bookmark80"/>
      <w:bookmarkEnd w:id="74"/>
      <w:r>
        <w:rPr>
          <w:spacing w:val="0"/>
          <w:w w:val="100"/>
          <w:position w:val="0"/>
        </w:rPr>
        <w:t>我毫不抗拒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274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8"/>
        </w:numPr>
        <w:shd w:val="clear" w:color="auto" w:fill="auto"/>
        <w:tabs>
          <w:tab w:val="left" w:pos="1369"/>
          <w:tab w:val="right" w:pos="7064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"bookmark328" \o "Current Document" \h </w:instrText>
      </w:r>
      <w:r>
        <w:fldChar w:fldCharType="separate"/>
      </w:r>
      <w:bookmarkStart w:id="75" w:name="bookmark81"/>
      <w:bookmarkEnd w:id="75"/>
      <w:r>
        <w:rPr>
          <w:spacing w:val="0"/>
          <w:w w:val="100"/>
          <w:position w:val="0"/>
        </w:rPr>
        <w:t>对生命，对一切说</w:t>
      </w:r>
      <w:r>
        <w:rPr>
          <w:spacing w:val="0"/>
          <w:w w:val="100"/>
          <w:position w:val="0"/>
          <w:lang w:val="zh-CN" w:eastAsia="zh-CN" w:bidi="zh-CN"/>
        </w:rPr>
        <w:t xml:space="preserve">“好！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000000"/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276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8"/>
        </w:numPr>
        <w:shd w:val="clear" w:color="auto" w:fill="auto"/>
        <w:tabs>
          <w:tab w:val="left" w:pos="1369"/>
          <w:tab w:val="right" w:pos="7064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"bookmark331" \o "Current Document" \h </w:instrText>
      </w:r>
      <w:r>
        <w:fldChar w:fldCharType="separate"/>
      </w:r>
      <w:bookmarkStart w:id="76" w:name="bookmark82"/>
      <w:bookmarkEnd w:id="76"/>
      <w:r>
        <w:rPr>
          <w:spacing w:val="0"/>
          <w:w w:val="100"/>
          <w:position w:val="0"/>
        </w:rPr>
        <w:t>存在，我只是这样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279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8"/>
        </w:numPr>
        <w:shd w:val="clear" w:color="auto" w:fill="auto"/>
        <w:tabs>
          <w:tab w:val="left" w:pos="1369"/>
          <w:tab w:val="right" w:pos="7064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"bookmark334" \o "Current Document" \h </w:instrText>
      </w:r>
      <w:r>
        <w:fldChar w:fldCharType="separate"/>
      </w:r>
      <w:bookmarkStart w:id="77" w:name="bookmark83"/>
      <w:bookmarkEnd w:id="77"/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  <w:lang w:val="en-US" w:eastAsia="en-US" w:bidi="en-US"/>
        </w:rPr>
        <w:t xml:space="preserve">“Oh” </w:t>
      </w:r>
      <w:r>
        <w:rPr>
          <w:spacing w:val="0"/>
          <w:w w:val="100"/>
          <w:position w:val="0"/>
        </w:rPr>
        <w:t>——哦，是最好的静坐法门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282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8"/>
        </w:numPr>
        <w:shd w:val="clear" w:color="auto" w:fill="auto"/>
        <w:tabs>
          <w:tab w:val="left" w:pos="1369"/>
          <w:tab w:val="right" w:pos="7064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"bookmark337" \o "Current Document" \h </w:instrText>
      </w:r>
      <w:r>
        <w:fldChar w:fldCharType="separate"/>
      </w:r>
      <w:bookmarkStart w:id="78" w:name="bookmark84"/>
      <w:bookmarkEnd w:id="78"/>
      <w:r>
        <w:rPr>
          <w:spacing w:val="0"/>
          <w:w w:val="100"/>
          <w:position w:val="0"/>
        </w:rPr>
        <w:t>听，听，听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285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8"/>
        </w:numPr>
        <w:shd w:val="clear" w:color="auto" w:fill="auto"/>
        <w:tabs>
          <w:tab w:val="left" w:pos="1450"/>
          <w:tab w:val="right" w:pos="7064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"bookmark340" \o "Current Document" \h </w:instrText>
      </w:r>
      <w:r>
        <w:fldChar w:fldCharType="separate"/>
      </w:r>
      <w:bookmarkStart w:id="79" w:name="bookmark85"/>
      <w:bookmarkEnd w:id="79"/>
      <w:r>
        <w:rPr>
          <w:spacing w:val="0"/>
          <w:w w:val="100"/>
          <w:position w:val="0"/>
        </w:rPr>
        <w:t>笑，微笑，会心一笑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291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8"/>
        </w:numPr>
        <w:shd w:val="clear" w:color="auto" w:fill="auto"/>
        <w:tabs>
          <w:tab w:val="left" w:pos="1450"/>
          <w:tab w:val="right" w:pos="7064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"bookmark343" \o "Current Document" \h </w:instrText>
      </w:r>
      <w:r>
        <w:fldChar w:fldCharType="separate"/>
      </w:r>
      <w:bookmarkStart w:id="80" w:name="bookmark86"/>
      <w:bookmarkEnd w:id="80"/>
      <w:r>
        <w:rPr>
          <w:spacing w:val="0"/>
          <w:w w:val="100"/>
          <w:position w:val="0"/>
        </w:rPr>
        <w:t>就让感受存在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294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8"/>
        </w:numPr>
        <w:shd w:val="clear" w:color="auto" w:fill="auto"/>
        <w:tabs>
          <w:tab w:val="left" w:pos="1450"/>
          <w:tab w:val="right" w:pos="7064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"bookmark347" \o "Current Document" \h </w:instrText>
      </w:r>
      <w:r>
        <w:fldChar w:fldCharType="separate"/>
      </w:r>
      <w:bookmarkStart w:id="81" w:name="bookmark87"/>
      <w:bookmarkEnd w:id="81"/>
      <w:r>
        <w:rPr>
          <w:spacing w:val="0"/>
          <w:w w:val="100"/>
          <w:position w:val="0"/>
        </w:rPr>
        <w:t>一个醒觉的呼吸，一个醒觉的一步，也就够了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296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8"/>
        </w:numPr>
        <w:shd w:val="clear" w:color="auto" w:fill="auto"/>
        <w:tabs>
          <w:tab w:val="left" w:pos="1450"/>
          <w:tab w:val="right" w:pos="7064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"bookmark351" \o "Current Document" \h </w:instrText>
      </w:r>
      <w:r>
        <w:fldChar w:fldCharType="separate"/>
      </w:r>
      <w:bookmarkStart w:id="82" w:name="bookmark88"/>
      <w:bookmarkEnd w:id="82"/>
      <w:r>
        <w:rPr>
          <w:spacing w:val="0"/>
          <w:w w:val="100"/>
          <w:position w:val="0"/>
        </w:rPr>
        <w:t>每一个瞬间，都是神圣的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298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8"/>
        </w:numPr>
        <w:shd w:val="clear" w:color="auto" w:fill="auto"/>
        <w:tabs>
          <w:tab w:val="left" w:pos="1450"/>
          <w:tab w:val="right" w:pos="7064"/>
        </w:tabs>
        <w:bidi w:val="0"/>
        <w:spacing w:before="0" w:line="240" w:lineRule="auto"/>
        <w:ind w:left="1020" w:right="0" w:firstLine="0"/>
        <w:jc w:val="both"/>
      </w:pPr>
      <w:r>
        <w:fldChar w:fldCharType="begin"/>
      </w:r>
      <w:r>
        <w:instrText xml:space="preserve"> HYPERLINK \l "bookmark355" \o "Current Document" \h </w:instrText>
      </w:r>
      <w:r>
        <w:fldChar w:fldCharType="separate"/>
      </w:r>
      <w:bookmarkStart w:id="83" w:name="bookmark89"/>
      <w:bookmarkEnd w:id="83"/>
      <w:r>
        <w:rPr>
          <w:spacing w:val="0"/>
          <w:w w:val="100"/>
          <w:position w:val="0"/>
        </w:rPr>
        <w:t>感恩的练习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300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fldChar w:fldCharType="end"/>
      </w:r>
    </w:p>
    <w:p>
      <w:pPr>
        <w:pStyle w:val="21"/>
        <w:keepNext w:val="0"/>
        <w:keepLines w:val="0"/>
        <w:widowControl w:val="0"/>
        <w:numPr>
          <w:ilvl w:val="0"/>
          <w:numId w:val="8"/>
        </w:numPr>
        <w:shd w:val="clear" w:color="auto" w:fill="auto"/>
        <w:tabs>
          <w:tab w:val="left" w:pos="1450"/>
          <w:tab w:val="right" w:pos="7064"/>
        </w:tabs>
        <w:bidi w:val="0"/>
        <w:spacing w:before="0" w:after="720" w:line="240" w:lineRule="auto"/>
        <w:ind w:left="1020" w:right="0" w:firstLine="0"/>
        <w:jc w:val="both"/>
      </w:pPr>
      <w:bookmarkStart w:id="84" w:name="bookmark90"/>
      <w:bookmarkEnd w:id="84"/>
      <w:r>
        <w:rPr>
          <w:spacing w:val="0"/>
          <w:w w:val="100"/>
          <w:position w:val="0"/>
        </w:rPr>
        <w:t>我是谁？</w:t>
      </w:r>
      <w:r>
        <w:rPr>
          <w:spacing w:val="0"/>
          <w:w w:val="100"/>
          <w:position w:val="0"/>
        </w:rPr>
        <w:tab/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306</w:t>
      </w:r>
    </w:p>
    <w:p>
      <w:pPr>
        <w:pStyle w:val="21"/>
        <w:keepNext w:val="0"/>
        <w:keepLines w:val="0"/>
        <w:widowControl w:val="0"/>
        <w:shd w:val="clear" w:color="auto" w:fill="auto"/>
        <w:tabs>
          <w:tab w:val="right" w:pos="7064"/>
        </w:tabs>
        <w:bidi w:val="0"/>
        <w:spacing w:before="0" w:line="240" w:lineRule="auto"/>
        <w:ind w:left="0" w:right="0" w:firstLine="0"/>
        <w:jc w:val="right"/>
      </w:pPr>
      <w:r>
        <w:rPr>
          <w:color w:val="000000"/>
          <w:spacing w:val="0"/>
          <w:w w:val="100"/>
          <w:position w:val="0"/>
          <w:sz w:val="24"/>
          <w:szCs w:val="24"/>
        </w:rPr>
        <w:t>附</w:t>
      </w:r>
      <w:r>
        <w:rPr>
          <w:spacing w:val="0"/>
          <w:w w:val="100"/>
          <w:position w:val="0"/>
          <w:sz w:val="24"/>
          <w:szCs w:val="24"/>
        </w:rPr>
        <w:t>录</w:t>
      </w:r>
      <w:r>
        <w:rPr>
          <w:spacing w:val="0"/>
          <w:w w:val="100"/>
          <w:position w:val="0"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313</w:t>
      </w:r>
    </w:p>
    <w:p>
      <w:pPr>
        <w:pStyle w:val="21"/>
        <w:keepNext w:val="0"/>
        <w:keepLines w:val="0"/>
        <w:widowControl w:val="0"/>
        <w:shd w:val="clear" w:color="auto" w:fill="auto"/>
        <w:tabs>
          <w:tab w:val="right" w:pos="7064"/>
        </w:tabs>
        <w:bidi w:val="0"/>
        <w:spacing w:before="0" w:line="240" w:lineRule="auto"/>
        <w:ind w:left="0" w:right="0" w:firstLine="0"/>
        <w:jc w:val="right"/>
        <w:sectPr>
          <w:headerReference r:id="rId19" w:type="default"/>
          <w:footerReference r:id="rId21" w:type="default"/>
          <w:headerReference r:id="rId20" w:type="even"/>
          <w:footerReference r:id="rId22" w:type="even"/>
          <w:footnotePr>
            <w:numFmt w:val="decimal"/>
          </w:footnotePr>
          <w:type w:val="continuous"/>
          <w:pgSz w:w="8839" w:h="12940"/>
          <w:pgMar w:top="1416" w:right="818" w:bottom="1469" w:left="818" w:header="0" w:footer="3" w:gutter="55"/>
          <w:cols w:space="720" w:num="1"/>
          <w:rtlGutter w:val="0"/>
          <w:docGrid w:linePitch="360" w:charSpace="0"/>
        </w:sectPr>
      </w:pPr>
      <w:r>
        <w:rPr>
          <w:color w:val="000000"/>
          <w:spacing w:val="0"/>
          <w:w w:val="100"/>
          <w:position w:val="0"/>
          <w:sz w:val="24"/>
          <w:szCs w:val="24"/>
        </w:rPr>
        <w:t>后</w:t>
      </w:r>
      <w:r>
        <w:rPr>
          <w:spacing w:val="0"/>
          <w:w w:val="100"/>
          <w:position w:val="0"/>
          <w:sz w:val="24"/>
          <w:szCs w:val="24"/>
        </w:rPr>
        <w:t>记</w:t>
      </w:r>
      <w:r>
        <w:rPr>
          <w:spacing w:val="0"/>
          <w:w w:val="100"/>
          <w:position w:val="0"/>
          <w:sz w:val="24"/>
          <w:szCs w:val="24"/>
        </w:rPr>
        <w:tab/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337</w:t>
      </w:r>
      <w:r>
        <w:fldChar w:fldCharType="end"/>
      </w:r>
    </w:p>
    <w:p>
      <w:pPr>
        <w:pStyle w:val="23"/>
        <w:keepNext w:val="0"/>
        <w:keepLines w:val="0"/>
        <w:framePr w:w="2534" w:h="264" w:wrap="auto" w:vAnchor="margin" w:hAnchor="page" w:x="1520" w:y="-24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6"/>
          <w:szCs w:val="16"/>
        </w:rPr>
      </w:pPr>
      <w:r>
        <w:rPr>
          <w:color w:val="181618"/>
          <w:spacing w:val="0"/>
          <w:w w:val="100"/>
          <w:position w:val="0"/>
          <w:sz w:val="15"/>
          <w:szCs w:val="15"/>
          <w:lang w:val="zh-TW" w:eastAsia="zh-TW" w:bidi="zh-TW"/>
        </w:rPr>
        <w:t>获取更多好书，请加微</w:t>
      </w:r>
      <w:r>
        <w:rPr>
          <w:color w:val="484848"/>
          <w:spacing w:val="0"/>
          <w:w w:val="100"/>
          <w:position w:val="0"/>
          <w:sz w:val="15"/>
          <w:szCs w:val="15"/>
          <w:lang w:val="zh-TW" w:eastAsia="zh-TW" w:bidi="zh-TW"/>
        </w:rPr>
        <w:t>信号：</w:t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sz w:val="16"/>
          <w:szCs w:val="16"/>
          <w:lang w:val="en-US" w:eastAsia="en-US" w:bidi="en-US"/>
        </w:rPr>
        <w:t>strcdts</w:t>
      </w:r>
    </w:p>
    <w:p>
      <w:pPr>
        <w:pStyle w:val="23"/>
        <w:keepNext w:val="0"/>
        <w:keepLines w:val="0"/>
        <w:framePr w:w="1723" w:h="211" w:wrap="auto" w:vAnchor="margin" w:hAnchor="page" w:x="5302" w:y="-24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6"/>
          <w:szCs w:val="16"/>
        </w:rPr>
      </w:pPr>
      <w:r>
        <w:rPr>
          <w:color w:val="181618"/>
          <w:spacing w:val="0"/>
          <w:w w:val="100"/>
          <w:position w:val="0"/>
          <w:sz w:val="15"/>
          <w:szCs w:val="15"/>
          <w:lang w:val="zh-TW" w:eastAsia="zh-TW" w:bidi="zh-TW"/>
        </w:rPr>
        <w:t>店铺：</w:t>
      </w:r>
      <w:r>
        <w:fldChar w:fldCharType="begin"/>
      </w:r>
      <w:r>
        <w:instrText xml:space="preserve">HYPERLINK "http://strc.cr.cx"</w:instrText>
      </w:r>
      <w:r>
        <w:fldChar w:fldCharType="separate"/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sz w:val="16"/>
          <w:szCs w:val="16"/>
          <w:lang w:val="en-US" w:eastAsia="en-US" w:bidi="en-US"/>
        </w:rPr>
        <w:t>http://strc.cr.cx</w:t>
      </w:r>
      <w:r>
        <w:fldChar w:fldCharType="end"/>
      </w:r>
    </w:p>
    <w:p>
      <w:pPr>
        <w:widowControl w:val="0"/>
        <w:spacing w:after="15" w:line="1" w:lineRule="exact"/>
      </w:pPr>
    </w:p>
    <w:p>
      <w:pPr>
        <w:widowControl w:val="0"/>
        <w:spacing w:line="1" w:lineRule="exact"/>
        <w:sectPr>
          <w:headerReference r:id="rId23" w:type="default"/>
          <w:footerReference r:id="rId25" w:type="default"/>
          <w:headerReference r:id="rId24" w:type="even"/>
          <w:footerReference r:id="rId26" w:type="even"/>
          <w:footnotePr>
            <w:numFmt w:val="decimal"/>
          </w:footnotePr>
          <w:pgSz w:w="8839" w:h="12940"/>
          <w:pgMar w:top="513" w:right="1592" w:bottom="513" w:left="1592" w:header="85" w:footer="85" w:gutter="149"/>
          <w:cols w:space="720" w:num="1"/>
          <w:rtlGutter w:val="0"/>
          <w:docGrid w:linePitch="360" w:charSpace="0"/>
        </w:sectPr>
      </w:pPr>
    </w:p>
    <w:p>
      <w:pPr>
        <w:pStyle w:val="5"/>
        <w:keepNext w:val="0"/>
        <w:keepLines w:val="0"/>
        <w:widowControl w:val="0"/>
        <w:shd w:val="clear" w:color="auto" w:fill="auto"/>
        <w:bidi w:val="0"/>
        <w:spacing w:before="3720" w:after="120" w:line="240" w:lineRule="auto"/>
        <w:ind w:left="0" w:right="0" w:firstLine="0"/>
        <w:jc w:val="both"/>
        <w:rPr>
          <w:sz w:val="30"/>
          <w:szCs w:val="30"/>
        </w:rPr>
      </w:pPr>
      <w:r>
        <w:rPr>
          <w:color w:val="000000"/>
          <w:spacing w:val="0"/>
          <w:w w:val="100"/>
          <w:position w:val="0"/>
          <w:sz w:val="30"/>
          <w:szCs w:val="30"/>
          <w:shd w:val="clear" w:color="auto" w:fill="auto"/>
        </w:rPr>
        <w:t>增订版序</w:t>
      </w:r>
    </w:p>
    <w:p>
      <w:pPr>
        <w:pStyle w:val="27"/>
        <w:keepNext/>
        <w:keepLines/>
        <w:widowControl w:val="0"/>
        <w:shd w:val="clear" w:color="auto" w:fill="auto"/>
        <w:bidi w:val="0"/>
        <w:spacing w:before="0" w:line="240" w:lineRule="auto"/>
        <w:ind w:left="0" w:right="0" w:firstLine="0"/>
        <w:jc w:val="right"/>
      </w:pPr>
      <w:bookmarkStart w:id="85" w:name="bookmark92"/>
      <w:bookmarkStart w:id="86" w:name="bookmark93"/>
      <w:bookmarkStart w:id="87" w:name="bookmark91"/>
      <w:r>
        <w:rPr>
          <w:color w:val="000000"/>
          <w:spacing w:val="0"/>
          <w:w w:val="100"/>
          <w:position w:val="0"/>
          <w:sz w:val="24"/>
          <w:szCs w:val="24"/>
        </w:rPr>
        <w:t>杨定一博士</w:t>
      </w:r>
      <w:bookmarkEnd w:id="85"/>
      <w:bookmarkEnd w:id="86"/>
      <w:bookmarkEnd w:id="87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《全部的你》和《神圣的你》是转达全部生命这一概念的两部完整的作品, 通过现代最平常不过的语言，彼此相连而由不同的角度切入，处处不离古人的智 慧。这两本书可说是从无思无想中流露出来的，只是恰好通过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000000"/>
          <w:spacing w:val="0"/>
          <w:w w:val="100"/>
          <w:position w:val="0"/>
        </w:rPr>
        <w:t>来转达。也 因此，我格外慎重，希望把握每个机会，把这套理念带出来。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我衷心地盼望通过这两本书，忠实而清晰地转达全部生命的理念。尽管这一 理念再简单不过，但是化为文字，本身就是一大挑战。我只能尽力逼近真实的生 命，希望和真实的智慧没有任何违背。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当然，《全部的你》一书出版半年便推出新版，相信你会想问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“为什</w:t>
      </w:r>
      <w:r>
        <w:rPr>
          <w:color w:val="000000"/>
          <w:spacing w:val="0"/>
          <w:w w:val="100"/>
          <w:position w:val="0"/>
        </w:rPr>
        <w:t>么？”其 实，这背后的理由相当单纯——自从《全部的你》推出后，不少朋友提到希望能 够拥有一个便于携带的版本，而能随身带着阅读。这一需求相当中肯而重要。恰 好也正值《神圣的你》即将推出，我于是商请出版团队，大幅调整《全部的你》 的封面和内页排版，既方便读者，也通过全新的设计，保持这两本书的一致性。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同时，我也希望借着这个机会说明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“全</w:t>
      </w:r>
      <w:r>
        <w:rPr>
          <w:color w:val="000000"/>
          <w:spacing w:val="0"/>
          <w:w w:val="100"/>
          <w:position w:val="0"/>
        </w:rPr>
        <w:t>部生命系列”这两本书写作的用意：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首先，我在《全部的你》一书中，希望从理论的层面，打开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“全部</w:t>
      </w:r>
      <w:r>
        <w:rPr>
          <w:color w:val="000000"/>
          <w:spacing w:val="0"/>
          <w:w w:val="100"/>
          <w:position w:val="0"/>
        </w:rPr>
        <w:t>生命”的 蓝图，包括架构出一套尽可能全面的词汇。这一点，主要反映了过去的一些观 察——许多古人的智慧，在文化长年的制约下已成了口头禅，好像跟我们的生活 脱节，失去了意识与生命转化的力道。所以，你会发现《全部的你》特别以口语 来表达，并通过文字的韵律缓缓切入。这一自然形成的风格，带来了一种沿着意 识表层逐渐深入的作用。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这一点，如果你读进去了，相信也已经早有体会。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然而，即使通过这一全新的用词和韵律，掌握了《全部的你》所表达的重 点，也只能说是修行的开始。接下来，怎么去运用，把握住每一个瞬间、把握住 心，才是关键。所以，我又通过《神圣的你》以十七万字的篇幅，详细分享全部 生命的重点与生活怎么整合，希望通过一个执行的层面，把这些信息落实到生 活中。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可以说，《全部的你》和《神圣的你》这两本书是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“全部</w:t>
      </w:r>
      <w:r>
        <w:rPr>
          <w:color w:val="000000"/>
          <w:spacing w:val="0"/>
          <w:w w:val="100"/>
          <w:position w:val="0"/>
        </w:rPr>
        <w:t>生命”的一体两面。 这两本书的排版和封面设计，都想传达前后承接的用意，也是我写作的初衷。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此外，《全部的你》出版半年多来，我一直通过《康健》与《联合报》的专 栏回复各方朋友的疑惑，从全部生命的架构，到谈失落、快乐、突破、接纳、臣 服等重要的人生功课，只可惜专栏的篇幅有限，难以透彻地表达。借着这篇新版 序，我希望能够比较全面的响应。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有些人认为《全部的你》所表达的道理实在太过简单，简单到难以置信，不 可能这么容易就能把你我每一个人的全部生命找回来；也有朋友反映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“看</w:t>
      </w:r>
      <w:r>
        <w:rPr>
          <w:color w:val="000000"/>
          <w:spacing w:val="0"/>
          <w:w w:val="100"/>
          <w:position w:val="0"/>
        </w:rPr>
        <w:t>不懂</w:t>
      </w:r>
      <w:r>
        <w:rPr>
          <w:color w:val="000000"/>
          <w:spacing w:val="0"/>
          <w:w w:val="100"/>
          <w:position w:val="0"/>
          <w:lang w:val="en-US" w:eastAsia="en-US" w:bidi="en-US"/>
        </w:rPr>
        <w:t xml:space="preserve">"， </w:t>
      </w:r>
      <w:r>
        <w:rPr>
          <w:color w:val="000000"/>
          <w:spacing w:val="0"/>
          <w:w w:val="100"/>
          <w:position w:val="0"/>
        </w:rPr>
        <w:t>他们很纳闷，明明用字再简单不过，却不能马上掌握其中深刻的意涵。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  <w:sectPr>
          <w:headerReference r:id="rId29" w:type="first"/>
          <w:footerReference r:id="rId32" w:type="first"/>
          <w:headerReference r:id="rId27" w:type="default"/>
          <w:footerReference r:id="rId30" w:type="default"/>
          <w:headerReference r:id="rId28" w:type="even"/>
          <w:footerReference r:id="rId31" w:type="even"/>
          <w:footnotePr>
            <w:numFmt w:val="decimal"/>
          </w:footnotePr>
          <w:pgSz w:w="8839" w:h="12940"/>
          <w:pgMar w:top="1192" w:right="816" w:bottom="1327" w:left="816" w:header="0" w:footer="3" w:gutter="41"/>
          <w:cols w:space="720" w:num="1"/>
          <w:titlePg/>
          <w:rtlGutter w:val="1"/>
          <w:docGrid w:linePitch="360" w:charSpace="0"/>
        </w:sectPr>
      </w:pPr>
      <w:r>
        <w:rPr>
          <w:color w:val="000000"/>
          <w:spacing w:val="0"/>
          <w:w w:val="100"/>
          <w:position w:val="0"/>
        </w:rPr>
        <w:t xml:space="preserve">首先，看不懂甚至质疑这本书是难免的。毕竟，我们日常生活所仰赖的意 识，也就是我们面对生活的一般意识，必定是局限而分别的。哪怕道理相当单 纯，通过一个有限的意识来看整体，本来就有困难，严格讲是不可能的。人类局 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0"/>
        <w:jc w:val="both"/>
      </w:pPr>
      <w:r>
        <w:rPr>
          <w:color w:val="000000"/>
          <w:spacing w:val="0"/>
          <w:w w:val="100"/>
          <w:position w:val="0"/>
        </w:rPr>
        <w:t>限的意识，面对无法理解的整体，自然会把它复杂化。于是，最简単的解脱，就 这么化成了再夏杂不过的功夫和学问。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正是考虑到头脑本身带来的限制，我才在这本书里用各种角度切入。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 xml:space="preserve">如果你也一样，为了看不懂而遗憾，或觉得不可能这么简单，感到难以置 </w:t>
      </w:r>
      <w:r>
        <w:rPr>
          <w:color w:val="181618"/>
          <w:spacing w:val="0"/>
          <w:w w:val="100"/>
          <w:position w:val="0"/>
        </w:rPr>
        <w:t>信。</w:t>
      </w:r>
      <w:r>
        <w:rPr>
          <w:color w:val="000000"/>
          <w:spacing w:val="0"/>
          <w:w w:val="100"/>
          <w:position w:val="0"/>
        </w:rPr>
        <w:t xml:space="preserve">我想诚恳地对你说：不要急，多读几次。时候到了，它的讯息自然会簿在生 活中。也许在某一个人生情境或考验、甚至痛苦的失落来临时，你会想起这本书 </w:t>
      </w:r>
      <w:r>
        <w:rPr>
          <w:color w:val="181618"/>
          <w:spacing w:val="0"/>
          <w:w w:val="100"/>
          <w:position w:val="0"/>
        </w:rPr>
        <w:t>对你说的话。</w:t>
      </w:r>
      <w:r>
        <w:rPr>
          <w:color w:val="000000"/>
          <w:spacing w:val="0"/>
          <w:w w:val="100"/>
          <w:position w:val="0"/>
        </w:rPr>
        <w:t>或许是一个句子，可能是某一个小故事，甚至是某一</w:t>
      </w:r>
      <w:r>
        <w:rPr>
          <w:color w:val="181618"/>
          <w:spacing w:val="0"/>
          <w:w w:val="100"/>
          <w:position w:val="0"/>
        </w:rPr>
        <w:t>张图。</w:t>
      </w:r>
      <w:r>
        <w:rPr>
          <w:color w:val="000000"/>
          <w:spacing w:val="0"/>
          <w:w w:val="100"/>
          <w:position w:val="0"/>
        </w:rPr>
        <w:t>你自然 会明白，也就能够进入这本书的脉络。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还有朋友认为，《全部的你》所谈的臣服，是不是等于对人生投降？是不是 什么都不作为？这岂不是教人消极不要面对生命？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其实刚好相反，臣服不是投降，甚至不是放弃。它只是针对瞬间所呈现出来 的任何</w:t>
      </w:r>
      <w:r>
        <w:rPr>
          <w:color w:val="181618"/>
          <w:spacing w:val="0"/>
          <w:w w:val="100"/>
          <w:position w:val="0"/>
        </w:rPr>
        <w:t>现象，</w:t>
      </w:r>
      <w:r>
        <w:rPr>
          <w:color w:val="000000"/>
          <w:spacing w:val="0"/>
          <w:w w:val="100"/>
          <w:position w:val="0"/>
        </w:rPr>
        <w:t>首先可以接受和容纳，我们才可以通过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“这</w:t>
      </w:r>
      <w:r>
        <w:rPr>
          <w:color w:val="000000"/>
          <w:spacing w:val="0"/>
          <w:w w:val="100"/>
          <w:position w:val="0"/>
        </w:rPr>
        <w:t>里！现在！”找出一个 门户，而可以影响生命。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倘若不如此，每一个瞬间也已经发生，对这个瞬间抵抗，也只是延长自己的 痛苦，对生命的全部没有任何意义。</w:t>
      </w:r>
      <w:r>
        <w:rPr>
          <w:color w:val="181618"/>
          <w:spacing w:val="0"/>
          <w:w w:val="100"/>
          <w:position w:val="0"/>
        </w:rPr>
        <w:t>臣服，</w:t>
      </w:r>
      <w:r>
        <w:rPr>
          <w:color w:val="000000"/>
          <w:spacing w:val="0"/>
          <w:w w:val="100"/>
          <w:position w:val="0"/>
        </w:rPr>
        <w:t>全部接受，是走出人间的第一歩。接 下来，生命自然会带我们走出来，走出任何的</w:t>
      </w:r>
      <w:r>
        <w:rPr>
          <w:color w:val="181618"/>
          <w:spacing w:val="0"/>
          <w:w w:val="100"/>
          <w:position w:val="0"/>
        </w:rPr>
        <w:t>困难。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接受每一个</w:t>
      </w:r>
      <w:r>
        <w:rPr>
          <w:color w:val="181618"/>
          <w:spacing w:val="0"/>
          <w:w w:val="100"/>
          <w:position w:val="0"/>
        </w:rPr>
        <w:t>瞬间，</w:t>
      </w:r>
      <w:r>
        <w:rPr>
          <w:color w:val="000000"/>
          <w:spacing w:val="0"/>
          <w:w w:val="100"/>
          <w:position w:val="0"/>
        </w:rPr>
        <w:t>才可以把生命全部的力量，包括我们目前意识不到的力量 带出来。这个力量，比任何人想象的更大。我们一般所称的心流状态</w:t>
      </w:r>
      <w:r>
        <w:rPr>
          <w:b/>
          <w:bCs/>
          <w:color w:val="000000"/>
          <w:spacing w:val="0"/>
          <w:w w:val="100"/>
          <w:position w:val="0"/>
          <w:sz w:val="20"/>
          <w:szCs w:val="20"/>
          <w:lang w:val="en-US" w:eastAsia="en-US" w:bidi="en-US"/>
        </w:rPr>
        <w:t>(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sz w:val="20"/>
          <w:szCs w:val="20"/>
          <w:lang w:val="en-US" w:eastAsia="en-US" w:bidi="en-US"/>
        </w:rPr>
        <w:t>flow)</w:t>
      </w:r>
      <w:r>
        <w:rPr>
          <w:color w:val="000000"/>
          <w:spacing w:val="0"/>
          <w:w w:val="100"/>
          <w:position w:val="0"/>
        </w:rPr>
        <w:t>在 运动竞赛带来的突破，以及在</w:t>
      </w:r>
      <w:r>
        <w:rPr>
          <w:color w:val="181618"/>
          <w:spacing w:val="0"/>
          <w:w w:val="100"/>
          <w:position w:val="0"/>
        </w:rPr>
        <w:t>创作、</w:t>
      </w:r>
      <w:r>
        <w:rPr>
          <w:color w:val="000000"/>
          <w:spacing w:val="0"/>
          <w:w w:val="100"/>
          <w:position w:val="0"/>
        </w:rPr>
        <w:t>发明、</w:t>
      </w:r>
      <w:r>
        <w:rPr>
          <w:color w:val="181618"/>
          <w:spacing w:val="0"/>
          <w:w w:val="100"/>
          <w:position w:val="0"/>
        </w:rPr>
        <w:t>教学、</w:t>
      </w:r>
      <w:r>
        <w:rPr>
          <w:color w:val="000000"/>
          <w:spacing w:val="0"/>
          <w:w w:val="100"/>
          <w:position w:val="0"/>
        </w:rPr>
        <w:t>各级产业作业流程的创新，也 只是反映了这个力量的一小部分。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人间任何伟大的作品，包括建筑、绘画、音乐、诗、舞蹈、</w:t>
      </w:r>
      <w:r>
        <w:rPr>
          <w:color w:val="181618"/>
          <w:spacing w:val="0"/>
          <w:w w:val="100"/>
          <w:position w:val="0"/>
        </w:rPr>
        <w:t>文学、</w:t>
      </w:r>
      <w:r>
        <w:rPr>
          <w:color w:val="000000"/>
          <w:spacing w:val="0"/>
          <w:w w:val="100"/>
          <w:position w:val="0"/>
        </w:rPr>
        <w:t>科学、哲 学、金融、政治、社会种种理论都要在臣服的意识状态下才可以产生。这也是古 人所称的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“当</w:t>
      </w:r>
      <w:r>
        <w:rPr>
          <w:color w:val="000000"/>
          <w:spacing w:val="0"/>
          <w:w w:val="100"/>
          <w:position w:val="0"/>
        </w:rPr>
        <w:t>下”的境界，与生命如此息息相关，也最能让我们一生发挥大用。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其实，</w:t>
      </w:r>
      <w:r>
        <w:rPr>
          <w:color w:val="000000"/>
          <w:spacing w:val="0"/>
          <w:w w:val="100"/>
          <w:position w:val="0"/>
        </w:rPr>
        <w:t>《全部的你》和接下来《神圣的你》所谈的意识转变，可说是人生最 大的典范变迁</w:t>
      </w:r>
      <w:r>
        <w:rPr>
          <w:color w:val="181618"/>
          <w:spacing w:val="0"/>
          <w:w w:val="100"/>
          <w:position w:val="0"/>
        </w:rPr>
        <w:t>(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sz w:val="20"/>
          <w:szCs w:val="20"/>
          <w:lang w:val="en-US" w:eastAsia="en-US" w:bidi="en-US"/>
        </w:rPr>
        <w:t>paradigm shift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sz w:val="20"/>
          <w:szCs w:val="20"/>
        </w:rPr>
        <w:t>),</w:t>
      </w:r>
      <w:r>
        <w:rPr>
          <w:color w:val="000000"/>
          <w:spacing w:val="0"/>
          <w:w w:val="100"/>
          <w:position w:val="0"/>
        </w:rPr>
        <w:t xml:space="preserve">是从人生最基础的层面进行最彻底的变革。这一 </w:t>
      </w:r>
      <w:r>
        <w:rPr>
          <w:color w:val="181618"/>
          <w:spacing w:val="0"/>
          <w:w w:val="100"/>
          <w:position w:val="0"/>
        </w:rPr>
        <w:t>点，正是靠一个人投入全部的生命而完成。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投入全部的生命，其实是人间最重要的一堂功课，让我们可以把全部潜能发 挥出来。它完全不只是理论，而是非常务实的生命课题。我很诚恳地希望每一个 人这一生都有机会去接触、去体验。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有些朋友也发现这本书和他自己从古代的佛经、圣经、道家经典、甚至这几 十年来许多中外重要的生命作品所得到的启发是一致的。这一响应，也对我传达 了一个讯息，让我知道这本书没有偏离古今圣人对全部生命的共同体悟。毕竟， 对全部生命的探讨，无论古今中外都是一样的。凡是真实的，一定会达到同一个 结论，得到共通的解答，而不只是专属于某个人的见解或领悟。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令人欣慰的是，也有朋友如获至宝，甚至告诉我</w:t>
      </w:r>
      <w:r>
        <w:rPr>
          <w:color w:val="484848"/>
          <w:spacing w:val="0"/>
          <w:w w:val="100"/>
          <w:position w:val="0"/>
        </w:rPr>
        <w:t xml:space="preserve">—— </w:t>
      </w:r>
      <w:r>
        <w:rPr>
          <w:color w:val="181618"/>
          <w:spacing w:val="0"/>
          <w:w w:val="100"/>
          <w:position w:val="0"/>
        </w:rPr>
        <w:t>穷尽一生寻找的答案， 这本书都带给他了。对于这些愿意拿这本书与自己的生命相对照，而感觉受益的朋 友，我只能感谢宇宙，让我有机会把古人的讯息表达岀来。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毕竟，写这两本书，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是一</w:t>
      </w:r>
      <w:r>
        <w:rPr>
          <w:color w:val="181618"/>
          <w:spacing w:val="0"/>
          <w:w w:val="100"/>
          <w:position w:val="0"/>
        </w:rPr>
        <w:t>个很大胆的决定。我本来是一名科学家、医师，- 直在技术和学术的领域耕耘。按理说，也不该由我来扮演这个角色，一脚跨入哲 学和生命的范畴，甚至还写出两本书来。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之所以选择在这个时间出来，最主要是考虑到地球频率巨大的变化，再加上 现代社会步调极端地加速，每个人都跟不上，面对生活总有浓浓的不安全感。</w:t>
      </w:r>
      <w:r>
        <w:rPr>
          <w:color w:val="000000"/>
          <w:spacing w:val="0"/>
          <w:w w:val="100"/>
          <w:position w:val="0"/>
        </w:rPr>
        <w:t xml:space="preserve">身 </w:t>
      </w:r>
      <w:r>
        <w:rPr>
          <w:color w:val="181618"/>
          <w:spacing w:val="0"/>
          <w:w w:val="100"/>
          <w:position w:val="0"/>
        </w:rPr>
        <w:t>心极端地不快乐，已经是人类整体最急迫的危机。综观全球的局势，也没有任何 年代的对立像现在这么严重，这是相当令人遗憾的。我也观察到，现在的社会虽然 强调个人的自由与价值，然而人反而更为不安，面对分手、疾病、社会适应的痛苦 也更为强烈，对人生相当悲观，更会怪罪自己，觉得自己没有价值，签至还有自杀 的念头。正因如此，我很•希望带来一个全新的生命观，指出另一条路，开启我们对 人生的视野，而能从痛苦中走出来。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/>
        <w:jc w:val="both"/>
        <w:sectPr>
          <w:headerReference r:id="rId35" w:type="first"/>
          <w:footerReference r:id="rId38" w:type="first"/>
          <w:headerReference r:id="rId33" w:type="default"/>
          <w:footerReference r:id="rId36" w:type="default"/>
          <w:headerReference r:id="rId34" w:type="even"/>
          <w:footerReference r:id="rId37" w:type="even"/>
          <w:footnotePr>
            <w:numFmt w:val="decimal"/>
          </w:footnotePr>
          <w:pgSz w:w="8839" w:h="12940"/>
          <w:pgMar w:top="1192" w:right="816" w:bottom="1327" w:left="816" w:header="0" w:footer="3" w:gutter="41"/>
          <w:cols w:space="720" w:num="1"/>
          <w:titlePg/>
          <w:rtlGutter w:val="1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 xml:space="preserve">现在这个时间，人类头脑分别的能力已经发展到了极致，确实造成强烈的失 衡。不过，极端发达的认知和情绪，也等于是带人类整体走到一个前所未有的制 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 xml:space="preserve">高点。而古人谈修行、谈生命或意寸只的转化，受限于语言与词汇的不足，只能轻 描淡写地表达领悟、体会或感受。没办法标准化，也就难以推广。然而，理性是 可以标准化的。再加上到了这个时代，人类的理智发展得相当成熟，通过当代再 清晰不过的语言和逻辑思维，可以相当犀利，让头脑没有退路，除了超越头脑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sz w:val="20"/>
          <w:szCs w:val="20"/>
          <w:lang w:val="en-US" w:eastAsia="en-US" w:bidi="en-US"/>
        </w:rPr>
        <w:t xml:space="preserve">(beyondmind)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sz w:val="20"/>
          <w:szCs w:val="20"/>
        </w:rPr>
        <w:t xml:space="preserve">—— </w:t>
      </w:r>
      <w:r>
        <w:rPr>
          <w:color w:val="181618"/>
          <w:spacing w:val="0"/>
          <w:w w:val="100"/>
          <w:position w:val="0"/>
        </w:rPr>
        <w:t>人类要进入的</w:t>
      </w:r>
      <w:r>
        <w:rPr>
          <w:color w:val="000000"/>
          <w:spacing w:val="0"/>
          <w:w w:val="100"/>
          <w:position w:val="0"/>
        </w:rPr>
        <w:t>下一个</w:t>
      </w:r>
      <w:r>
        <w:rPr>
          <w:color w:val="181618"/>
          <w:spacing w:val="0"/>
          <w:w w:val="100"/>
          <w:position w:val="0"/>
        </w:rPr>
        <w:t>阶段，没有别的选择。我因此深信，人 类完全有机会可以大规模地整体醒觉过来。地球和人类也才能永续生存。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为此，《全部的你》尚未成书之前，我已经通过风潮音乐《你，在吗？》的音 声纪录，口述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“全部</w:t>
      </w:r>
      <w:r>
        <w:rPr>
          <w:color w:val="181618"/>
          <w:spacing w:val="0"/>
          <w:w w:val="100"/>
          <w:position w:val="0"/>
        </w:rPr>
        <w:t>生命”的主要理念。意识转变，离不开能量场。书籍是和左 脑的理解与逻辑对话；音声则是最接近身体的振动，又与右脑产生共鸣，跳过逻 辑，直接与心对•话，带来最大的转化力量。希望通过两者的结合，一起跳出头脑 的制约，体会全部生命最单纯的奥妙。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简单来说，人类整体走到头脑分别的极端所带来的危机，也是整体最大的机 会，带来最大规模的解脱。同时，宇宙也想要醒过来，通过我们观察到自己，而 这个醒觉的力量是我们个人怎么也挡不了的，可以说是全宇宙都要帮我们醒过 来。我才会选择这个时候，希望能通过现代的语言，把古人的智慧和一点个人的 领悟带出来。但愿通过这一分享，让更多人有机会一起全面醒觉。我相信，地球 接下来会完全不同，全面的重生，迎接全新的开始。人类可能迈向一个星际的新 世纪。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 xml:space="preserve">最后，通过这次《全部的你》新版重制的机会，我要特别感谢台湾康健出版 的责任编辑陈秋华以及总编辑张晓卉一路走来的支持与配合。从出版的角度来 谈，新版其实是全新的制作，所花费的心力与幕后协调的辛苦，用不可思议来形 容，都不为过。她们和康健的所有同仁如此投入，在几近不可能的情况下，完成 出版的任务，正是诚恳地希望让更多读者能接触到全部生命的理念，从身心的 健康，跨向灵性健康的领域，活出真正的生命。此外，我还要感谢这本书的编 者陈梦怡，没有她全心全意的投入，把我口语化的表达细致而存真地转成文字， </w:t>
      </w:r>
      <w:r>
        <w:rPr>
          <w:color w:val="000000"/>
          <w:spacing w:val="0"/>
          <w:w w:val="100"/>
          <w:position w:val="0"/>
        </w:rPr>
        <w:t>《全部的你》在语言上不可能保持这一新鲜的力道，也不可能有接下来的《神圣 的你》。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在本书的最后，我想加入一篇文章和访谈的问答。这是为康健的李瑟社长策 划的二。二五愿景特刊所写的文章。当时《全部的你》已经在心中很长一段时间 了，我还没有真正动笔，只是通过这篇文章表达了我对人类未来的看法，并提出 一个解答。此外，我也从这半年来的访谈问答得到许多启发，同样也汇总在本书 最后与大家分享，希望通过这些补充带来不同的切入角度。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20"/>
        <w:jc w:val="both"/>
        <w:sectPr>
          <w:headerReference r:id="rId41" w:type="first"/>
          <w:footerReference r:id="rId44" w:type="first"/>
          <w:headerReference r:id="rId39" w:type="default"/>
          <w:footerReference r:id="rId42" w:type="default"/>
          <w:headerReference r:id="rId40" w:type="even"/>
          <w:footerReference r:id="rId43" w:type="even"/>
          <w:footnotePr>
            <w:numFmt w:val="decimal"/>
          </w:footnotePr>
          <w:pgSz w:w="8839" w:h="12940"/>
          <w:pgMar w:top="1192" w:right="816" w:bottom="1327" w:left="816" w:header="0" w:footer="3" w:gutter="41"/>
          <w:cols w:space="720" w:num="1"/>
          <w:titlePg/>
          <w:rtlGutter w:val="1"/>
          <w:docGrid w:linePitch="360" w:charSpace="0"/>
        </w:sectPr>
      </w:pPr>
      <w:r>
        <w:rPr>
          <w:color w:val="000000"/>
          <w:spacing w:val="0"/>
          <w:w w:val="100"/>
          <w:position w:val="0"/>
        </w:rPr>
        <w:t>也祈愿这一系列的作品，能带领着你我，打开全部生命不可思议的宁静与 欢喜。</w:t>
      </w:r>
    </w:p>
    <w:p>
      <w:pPr>
        <w:pStyle w:val="27"/>
        <w:keepNext/>
        <w:keepLines/>
        <w:widowControl w:val="0"/>
        <w:shd w:val="clear" w:color="auto" w:fill="auto"/>
        <w:bidi w:val="0"/>
        <w:spacing w:before="0" w:line="240" w:lineRule="auto"/>
        <w:ind w:left="0" w:right="0" w:firstLine="0"/>
        <w:jc w:val="right"/>
      </w:pPr>
      <w:bookmarkStart w:id="88" w:name="bookmark94"/>
      <w:bookmarkStart w:id="89" w:name="bookmark96"/>
      <w:bookmarkStart w:id="90" w:name="bookmark95"/>
      <w:r>
        <w:rPr>
          <w:color w:val="000000"/>
          <w:spacing w:val="0"/>
          <w:w w:val="100"/>
          <w:position w:val="0"/>
          <w:sz w:val="24"/>
          <w:szCs w:val="24"/>
        </w:rPr>
        <w:t>杨定</w:t>
      </w:r>
      <w:r>
        <w:rPr>
          <w:color w:val="181618"/>
          <w:spacing w:val="0"/>
          <w:w w:val="100"/>
          <w:position w:val="0"/>
          <w:sz w:val="24"/>
          <w:szCs w:val="24"/>
        </w:rPr>
        <w:t>1</w:t>
      </w:r>
      <w:bookmarkEnd w:id="88"/>
      <w:bookmarkEnd w:id="89"/>
      <w:bookmarkEnd w:id="90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全部的你，也可以称全部的我、全部的生命、全部的一切，是我认为现在我 们大家最需要的一堂功课。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简单说，我在《全部的你》是希望强调——生命是远远超过任何生活带来的 状况、危机，或是</w:t>
      </w:r>
      <w:r>
        <w:rPr>
          <w:color w:val="000000"/>
          <w:spacing w:val="0"/>
          <w:w w:val="100"/>
          <w:position w:val="0"/>
          <w:lang w:val="zh-CN" w:eastAsia="zh-CN" w:bidi="zh-CN"/>
        </w:rPr>
        <w:t>一切。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我们人，每一个人，本来都是完整的、圆满的、永恒的。但是，很不幸的， 活在这个世界上，让我们把那么简单的真理都忘记了，忽略掉了。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把自己找回来，也可以称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000000"/>
          <w:spacing w:val="0"/>
          <w:w w:val="100"/>
          <w:position w:val="0"/>
        </w:rPr>
        <w:t>醒覽，也就是人生最大的目的。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相对地，其实其他的一切，都不重要。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全部的你、全部的我、全部的一切，是古人留下来的最完整的哲学系统。它 是包括智慧，又包括慈悲的大法门。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/>
        <w:jc w:val="both"/>
        <w:sectPr>
          <w:headerReference r:id="rId45" w:type="default"/>
          <w:footerReference r:id="rId47" w:type="default"/>
          <w:headerReference r:id="rId46" w:type="even"/>
          <w:footerReference r:id="rId48" w:type="even"/>
          <w:footnotePr>
            <w:numFmt w:val="decimal"/>
          </w:footnotePr>
          <w:pgSz w:w="8839" w:h="12940"/>
          <w:pgMar w:top="1272" w:right="744" w:bottom="1445" w:left="744" w:header="0" w:footer="3" w:gutter="199"/>
          <w:cols w:space="720" w:num="1"/>
          <w:rtlGutter w:val="1"/>
          <w:docGrid w:linePitch="360" w:charSpace="0"/>
        </w:sectPr>
      </w:pPr>
      <w:r>
        <w:rPr>
          <w:color w:val="000000"/>
          <w:spacing w:val="0"/>
          <w:w w:val="100"/>
          <w:position w:val="0"/>
        </w:rPr>
        <w:t>这个传承自古以来，到现在没有断过，甚至不可能有断层。因为全部生命本 来就是醒觉的，而我们就是全部生命的一部分。我希望通过这本书，可以把读者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98" w:lineRule="exact"/>
        <w:ind w:left="0" w:right="0" w:firstLine="0"/>
        <w:jc w:val="both"/>
      </w:pPr>
      <w:r>
        <w:rPr>
          <w:color w:val="000000"/>
          <w:spacing w:val="0"/>
          <w:w w:val="100"/>
          <w:position w:val="0"/>
        </w:rPr>
        <w:t>一起带回到自己的家、自己的本性，也就是</w:t>
      </w:r>
      <w:r>
        <w:rPr>
          <w:color w:val="181618"/>
          <w:spacing w:val="0"/>
          <w:w w:val="100"/>
          <w:position w:val="0"/>
        </w:rPr>
        <w:t xml:space="preserve"> </w:t>
      </w:r>
      <w:r>
        <w:rPr>
          <w:color w:val="000000"/>
          <w:spacing w:val="0"/>
          <w:w w:val="100"/>
          <w:position w:val="0"/>
        </w:rPr>
        <w:t>自己的心</w:t>
      </w:r>
      <w:r>
        <w:rPr>
          <w:color w:val="181618"/>
          <w:spacing w:val="0"/>
          <w:w w:val="100"/>
          <w:position w:val="0"/>
        </w:rPr>
        <w:t>°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98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如果你懂了这些，也就不用再读下去，而是，就好好过吧。做一个圆满的 人、快乐的人、活在现在的人、活在当下的人。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820" w:line="408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假如你跟我、跟大家都一样，虽然懂这些话，但是会忘掉的话，我希望，还 是让我继续分享下去。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活出全部的你，也就是活出全部的生命潜■能。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进一步说，人生最大的目的，也就是从人间无意识的昏迷中醒觉过来。醒 觉，一般人称解脱，是可能的。不光是可能，它是人生最根本、最容易的状态。 但是，我们一般人绝对•不会相信，更不认为可以做到，就算可以醒觉，也不认为 这一生就可以做到。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醒觉，</w:t>
      </w:r>
      <w:r>
        <w:rPr>
          <w:color w:val="000000"/>
          <w:spacing w:val="0"/>
          <w:w w:val="100"/>
          <w:position w:val="0"/>
        </w:rPr>
        <w:t>不</w:t>
      </w:r>
      <w:r>
        <w:rPr>
          <w:color w:val="181618"/>
          <w:spacing w:val="0"/>
          <w:w w:val="100"/>
          <w:position w:val="0"/>
        </w:rPr>
        <w:t xml:space="preserve">是通过逃避，不是通过追求，更不是通过任何动作或转变所达成 </w:t>
      </w:r>
      <w:r>
        <w:rPr>
          <w:color w:val="000000"/>
          <w:spacing w:val="0"/>
          <w:w w:val="100"/>
          <w:position w:val="0"/>
        </w:rPr>
        <w:t>的。</w:t>
      </w:r>
      <w:r>
        <w:rPr>
          <w:color w:val="181618"/>
          <w:spacing w:val="0"/>
          <w:w w:val="100"/>
          <w:position w:val="0"/>
        </w:rPr>
        <w:t>醒觉只能通过存在，它是我们本身一个最原初的状态。可惜的是，我们每一 个人都忘记了。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也就是说，</w:t>
      </w:r>
      <w:r>
        <w:rPr>
          <w:color w:val="000000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>这里所</w:t>
      </w:r>
      <w:r>
        <w:rPr>
          <w:color w:val="181618"/>
          <w:spacing w:val="0"/>
          <w:w w:val="100"/>
          <w:position w:val="0"/>
          <w:lang w:val="zh-CN" w:eastAsia="zh-CN" w:bidi="zh-CN"/>
        </w:rPr>
        <w:t>谈的，</w:t>
      </w:r>
      <w:r>
        <w:rPr>
          <w:color w:val="181618"/>
          <w:spacing w:val="0"/>
          <w:w w:val="100"/>
          <w:position w:val="0"/>
        </w:rPr>
        <w:t>是每一个人早就有的。虽然这本书提出的观念， 跟人间都是颠倒的，很多观念和看法，跟你一</w:t>
      </w:r>
      <w:r>
        <w:rPr>
          <w:color w:val="000000"/>
          <w:spacing w:val="0"/>
          <w:w w:val="100"/>
          <w:position w:val="0"/>
        </w:rPr>
        <w:t>生所听</w:t>
      </w:r>
      <w:r>
        <w:rPr>
          <w:color w:val="181618"/>
          <w:spacing w:val="0"/>
          <w:w w:val="100"/>
          <w:position w:val="0"/>
        </w:rPr>
        <w:t>到的、见到的、学到的都相 反，甚至违反了全人类所带来的知识。但是，</w:t>
      </w:r>
      <w:r>
        <w:rPr>
          <w:color w:val="000000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>相信，只</w:t>
      </w:r>
      <w:r>
        <w:rPr>
          <w:color w:val="000000"/>
          <w:spacing w:val="0"/>
          <w:w w:val="100"/>
          <w:position w:val="0"/>
        </w:rPr>
        <w:t>要你用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“心"</w:t>
      </w:r>
      <w:r>
        <w:rPr>
          <w:color w:val="181618"/>
          <w:spacing w:val="0"/>
          <w:w w:val="100"/>
          <w:position w:val="0"/>
        </w:rPr>
        <w:t>读这本 书，你会发现——这本书所讲的</w:t>
      </w:r>
      <w:r>
        <w:rPr>
          <w:color w:val="000000"/>
          <w:spacing w:val="0"/>
          <w:w w:val="100"/>
          <w:position w:val="0"/>
        </w:rPr>
        <w:t>一切，</w:t>
      </w:r>
      <w:r>
        <w:rPr>
          <w:color w:val="181618"/>
          <w:spacing w:val="0"/>
          <w:w w:val="100"/>
          <w:position w:val="0"/>
        </w:rPr>
        <w:t>你很早就知道。</w:t>
      </w:r>
      <w:r>
        <w:rPr>
          <w:color w:val="000000"/>
          <w:spacing w:val="0"/>
          <w:w w:val="100"/>
          <w:position w:val="0"/>
        </w:rPr>
        <w:t>你</w:t>
      </w:r>
      <w:r>
        <w:rPr>
          <w:color w:val="181618"/>
          <w:spacing w:val="0"/>
          <w:w w:val="100"/>
          <w:position w:val="0"/>
        </w:rPr>
        <w:t>的心，知道。而且，</w:t>
      </w:r>
      <w:r>
        <w:rPr>
          <w:color w:val="000000"/>
          <w:spacing w:val="0"/>
          <w:w w:val="100"/>
          <w:position w:val="0"/>
        </w:rPr>
        <w:t xml:space="preserve">一 </w:t>
      </w:r>
      <w:r>
        <w:rPr>
          <w:color w:val="181618"/>
          <w:spacing w:val="0"/>
          <w:w w:val="100"/>
          <w:position w:val="0"/>
        </w:rPr>
        <w:t>点都不会惊讶。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/>
        <w:jc w:val="both"/>
        <w:sectPr>
          <w:headerReference r:id="rId49" w:type="default"/>
          <w:footerReference r:id="rId51" w:type="default"/>
          <w:headerReference r:id="rId50" w:type="even"/>
          <w:footerReference r:id="rId52" w:type="even"/>
          <w:footnotePr>
            <w:numFmt w:val="decimal"/>
          </w:footnotePr>
          <w:pgSz w:w="8839" w:h="12940"/>
          <w:pgMar w:top="1272" w:right="744" w:bottom="1445" w:left="744" w:header="0" w:footer="3" w:gutter="199"/>
          <w:pgNumType w:fmt="lowerRoman" w:start="8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这本书是通过口述留下来的，我之所以选择口述，不光是考虑中文写作的限 制（我在西方长大），而是因为这本书是从内心的宁静、全部的宁静转达出来的， 可以说是真的从"没有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”化出</w:t>
      </w:r>
      <w:r>
        <w:rPr>
          <w:color w:val="000000"/>
          <w:spacing w:val="0"/>
          <w:w w:val="100"/>
          <w:position w:val="0"/>
        </w:rPr>
        <w:t>"有</w:t>
      </w:r>
      <w:r>
        <w:rPr>
          <w:color w:val="181618"/>
          <w:spacing w:val="0"/>
          <w:w w:val="100"/>
          <w:position w:val="0"/>
        </w:rPr>
        <w:t>”。</w:t>
      </w:r>
      <w:r>
        <w:rPr>
          <w:color w:val="000000"/>
          <w:spacing w:val="0"/>
          <w:w w:val="100"/>
          <w:position w:val="0"/>
        </w:rPr>
        <w:t>从</w:t>
      </w:r>
      <w:r>
        <w:rPr>
          <w:color w:val="181618"/>
          <w:spacing w:val="0"/>
          <w:w w:val="100"/>
          <w:position w:val="0"/>
        </w:rPr>
        <w:t>这种宁静所带岀来的语言，我才可以跟 全部的生命完全接轨，跳出时空-•切的限制。这么说，读这本书也不用根据任何 顺序，从每一个角落，我希望都可以带回到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全部的你。</w:t>
      </w:r>
    </w:p>
    <w:p>
      <w:pPr>
        <w:pStyle w:val="5"/>
        <w:keepNext w:val="0"/>
        <w:keepLines w:val="0"/>
        <w:widowControl w:val="0"/>
        <w:shd w:val="clear" w:color="auto" w:fill="auto"/>
        <w:bidi w:val="0"/>
        <w:spacing w:before="3600" w:after="200" w:line="240" w:lineRule="auto"/>
        <w:ind w:left="0" w:right="0" w:firstLine="0"/>
        <w:jc w:val="both"/>
        <w:rPr>
          <w:sz w:val="30"/>
          <w:szCs w:val="30"/>
        </w:rPr>
      </w:pPr>
      <w:r>
        <w:rPr>
          <w:color w:val="000000"/>
          <w:spacing w:val="0"/>
          <w:w w:val="100"/>
          <w:position w:val="0"/>
          <w:sz w:val="30"/>
          <w:szCs w:val="30"/>
          <w:shd w:val="clear" w:color="auto" w:fill="auto"/>
        </w:rPr>
        <w:t>编者的话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200" w:line="240" w:lineRule="auto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神圣的会晤</w:t>
      </w:r>
    </w:p>
    <w:p>
      <w:pPr>
        <w:pStyle w:val="27"/>
        <w:keepNext/>
        <w:keepLines/>
        <w:widowControl w:val="0"/>
        <w:shd w:val="clear" w:color="auto" w:fill="auto"/>
        <w:bidi w:val="0"/>
        <w:spacing w:before="0" w:after="820" w:line="240" w:lineRule="auto"/>
        <w:ind w:left="0" w:right="0" w:firstLine="0"/>
        <w:jc w:val="right"/>
      </w:pPr>
      <w:bookmarkStart w:id="91" w:name="bookmark97"/>
      <w:bookmarkStart w:id="92" w:name="bookmark98"/>
      <w:bookmarkStart w:id="93" w:name="bookmark99"/>
      <w:r>
        <w:rPr>
          <w:color w:val="000000"/>
          <w:spacing w:val="0"/>
          <w:w w:val="100"/>
          <w:position w:val="0"/>
          <w:sz w:val="24"/>
          <w:szCs w:val="24"/>
        </w:rPr>
        <w:t>陈梦怡</w:t>
      </w:r>
      <w:bookmarkEnd w:id="91"/>
      <w:bookmarkEnd w:id="92"/>
      <w:bookmarkEnd w:id="93"/>
    </w:p>
    <w:p>
      <w:pPr>
        <w:pStyle w:val="29"/>
        <w:keepNext w:val="0"/>
        <w:keepLines w:val="0"/>
        <w:widowControl w:val="0"/>
        <w:shd w:val="clear" w:color="auto" w:fill="auto"/>
        <w:tabs>
          <w:tab w:val="left" w:leader="hyphen" w:pos="1010"/>
          <w:tab w:val="left" w:leader="hyphen" w:pos="3403"/>
        </w:tabs>
        <w:bidi w:val="0"/>
        <w:spacing w:before="0" w:after="0" w:line="412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 xml:space="preserve">所有颠覆了 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“一</w:t>
      </w:r>
      <w:r>
        <w:rPr>
          <w:color w:val="000000"/>
          <w:spacing w:val="0"/>
          <w:w w:val="100"/>
          <w:position w:val="0"/>
        </w:rPr>
        <w:t>本书”的安排，为的都是带来一个接触</w:t>
      </w:r>
      <w:r>
        <w:rPr>
          <w:color w:val="000000"/>
          <w:spacing w:val="0"/>
          <w:w w:val="100"/>
          <w:position w:val="0"/>
          <w:lang w:val="en-US" w:eastAsia="en-US" w:bidi="en-US"/>
        </w:rPr>
        <w:t>"</w:t>
      </w:r>
      <w:r>
        <w:rPr>
          <w:color w:val="000000"/>
          <w:spacing w:val="0"/>
          <w:w w:val="100"/>
          <w:position w:val="0"/>
        </w:rPr>
        <w:t>这里！现在！”的 路标。</w:t>
      </w:r>
      <w:r>
        <w:rPr>
          <w:color w:val="000000"/>
          <w:spacing w:val="0"/>
          <w:w w:val="100"/>
          <w:position w:val="0"/>
        </w:rPr>
        <w:tab/>
      </w:r>
      <w:r>
        <w:rPr>
          <w:color w:val="000000"/>
          <w:spacing w:val="0"/>
          <w:w w:val="100"/>
          <w:position w:val="0"/>
        </w:rPr>
        <w:t>包括在写作的当下此刻</w:t>
      </w:r>
      <w:r>
        <w:rPr>
          <w:color w:val="000000"/>
          <w:spacing w:val="0"/>
          <w:w w:val="100"/>
          <w:position w:val="0"/>
        </w:rPr>
        <w:tab/>
      </w:r>
    </w:p>
    <w:p>
      <w:pPr>
        <w:pStyle w:val="29"/>
        <w:keepNext w:val="0"/>
        <w:keepLines w:val="0"/>
        <w:widowControl w:val="0"/>
        <w:shd w:val="clear" w:color="auto" w:fill="auto"/>
        <w:tabs>
          <w:tab w:val="left" w:leader="hyphen" w:pos="1010"/>
        </w:tabs>
        <w:bidi w:val="0"/>
        <w:spacing w:before="0" w:after="0" w:line="412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这本书，完全不是用传统的方法写出来的，也不是杨定一博士和我过去的合 作模式</w:t>
      </w:r>
      <w:r>
        <w:rPr>
          <w:color w:val="000000"/>
          <w:spacing w:val="0"/>
          <w:w w:val="100"/>
          <w:position w:val="0"/>
        </w:rPr>
        <w:tab/>
      </w:r>
      <w:r>
        <w:rPr>
          <w:color w:val="000000"/>
          <w:spacing w:val="0"/>
          <w:w w:val="100"/>
          <w:position w:val="0"/>
        </w:rPr>
        <w:t>写，我译。这一次，作者、译者就是杨博士自己。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这本书，从书名</w:t>
      </w:r>
      <w:r>
        <w:rPr>
          <w:i/>
          <w:iCs/>
          <w:color w:val="000000"/>
          <w:spacing w:val="0"/>
          <w:w w:val="100"/>
          <w:position w:val="0"/>
          <w:lang w:val="en-US" w:eastAsia="en-US" w:bidi="en-US"/>
        </w:rPr>
        <w:t>The Totality of You</w:t>
      </w:r>
      <w:r>
        <w:rPr>
          <w:color w:val="000000"/>
          <w:spacing w:val="0"/>
          <w:w w:val="100"/>
          <w:position w:val="0"/>
        </w:rPr>
        <w:t>定为《全部的你》开始，杨博士在短短时 间内画了好多草图，接着录制《你•在吗？》，以及接下来的专访和演讲，核心的 思想已经呼之欲出。然而，没有人知道那会是什么。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而我有幸，不只参与了《全部的你》十四万字从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“无"</w:t>
      </w:r>
      <w:r>
        <w:rPr>
          <w:color w:val="000000"/>
          <w:spacing w:val="0"/>
          <w:w w:val="100"/>
          <w:position w:val="0"/>
        </w:rPr>
        <w:t>中生出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000000"/>
          <w:spacing w:val="0"/>
          <w:w w:val="100"/>
          <w:position w:val="0"/>
        </w:rPr>
        <w:t xml:space="preserve">的过 程，还亲身体验了 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“从</w:t>
      </w:r>
      <w:r>
        <w:rPr>
          <w:color w:val="000000"/>
          <w:spacing w:val="0"/>
          <w:w w:val="100"/>
          <w:position w:val="0"/>
        </w:rPr>
        <w:t>宁静中流露的文字”的影响力。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84" w:lineRule="exact"/>
        <w:ind w:left="0" w:right="0"/>
        <w:jc w:val="both"/>
        <w:sectPr>
          <w:headerReference r:id="rId53" w:type="default"/>
          <w:footerReference r:id="rId55" w:type="default"/>
          <w:headerReference r:id="rId54" w:type="even"/>
          <w:footerReference r:id="rId56" w:type="even"/>
          <w:footnotePr>
            <w:numFmt w:val="decimal"/>
          </w:footnotePr>
          <w:pgSz w:w="8839" w:h="12940"/>
          <w:pgMar w:top="1195" w:right="740" w:bottom="1474" w:left="740" w:header="0" w:footer="3" w:gutter="187"/>
          <w:pgNumType w:start="18"/>
          <w:cols w:space="720" w:num="1"/>
          <w:rtlGutter w:val="1"/>
          <w:docGrid w:linePitch="360" w:charSpace="0"/>
        </w:sectPr>
      </w:pPr>
      <w:r>
        <w:rPr>
          <w:color w:val="000000"/>
          <w:spacing w:val="0"/>
          <w:w w:val="100"/>
          <w:position w:val="0"/>
        </w:rPr>
        <w:t xml:space="preserve">连续三个星期的口述、笔录、编辑，再三个星期的汇总、整理、修订、补 充，我仿佛看到杨博士在口述的过程中，怎么将内心深处的涌现，转译成华文读 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84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者所能理解的最浅白的语言。将这十四万字带到人间，呈现给你，呈现给我。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过了第一周，我已经不觉得这是一份普通的笔录工作，而是闭关、是静坐、 是修行。毎天，我抱着计算机进入杨博士在长庚生技办公室旁的小会议室。他处 理完手边的公事，</w:t>
      </w:r>
      <w:r>
        <w:rPr>
          <w:color w:val="000000"/>
          <w:spacing w:val="0"/>
          <w:w w:val="100"/>
          <w:position w:val="0"/>
        </w:rPr>
        <w:t>坐</w:t>
      </w:r>
      <w:r>
        <w:rPr>
          <w:color w:val="181618"/>
          <w:spacing w:val="0"/>
          <w:w w:val="100"/>
          <w:position w:val="0"/>
        </w:rPr>
        <w:t>下来。我打开电脑，他开始口述。最奇怪的是，明明才开始 没多久，竟然，几个小时就过去了。而我，</w:t>
      </w:r>
      <w:r>
        <w:rPr>
          <w:color w:val="000000"/>
          <w:spacing w:val="0"/>
          <w:w w:val="100"/>
          <w:position w:val="0"/>
        </w:rPr>
        <w:t>根</w:t>
      </w:r>
      <w:r>
        <w:rPr>
          <w:color w:val="181618"/>
          <w:spacing w:val="0"/>
          <w:w w:val="100"/>
          <w:position w:val="0"/>
        </w:rPr>
        <w:t xml:space="preserve">本无法解释这几个小时怎么会过得 </w:t>
      </w:r>
      <w:r>
        <w:rPr>
          <w:color w:val="000000"/>
          <w:spacing w:val="0"/>
          <w:w w:val="100"/>
          <w:position w:val="0"/>
        </w:rPr>
        <w:t>那</w:t>
      </w:r>
      <w:r>
        <w:rPr>
          <w:color w:val="181618"/>
          <w:spacing w:val="0"/>
          <w:w w:val="100"/>
          <w:position w:val="0"/>
        </w:rPr>
        <w:t>么快，那么没有痕迹。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我没办法解释我的时间感，只好和同事开玩笑一一我大概是被外星人绑架 了。那期间的记忆，好像一出小会议室，就被自动摇平。更炳确的说法是，我所 体验到的，没有办法用谁做了什么、说了什么的日常语言来叙说。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好几次，我停下在键盘上飞舞的手。因为，这些文字，在毫无预警的情况 下，猛然敲击着我的内心，挪开了几十年来无人理解的成长挫折、困惑、绝 望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这些压在灵魂深处的大石头，让一丝理解的光明透了进来。我所追求的静 坐、修行、心理疗愈，在这一线光明的照耀下，成了一颗颗来时路上的卵石，安 然地在它与我初会面的角落，散发着温润的存在。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在每天写作的会晤中，有时是杨博士口述，我记录，偶尔有些讨论。杨博士 常叮咛我，因为他在国外长大，务必要帮他留意口语是否清晰流畅。基于文字工 作者的自我要求，我也很理所当然地把润色文字当作我的责任。然而，无论是面 对面的读稿，或是我回家后，为了校稿而在电话上读给朋友听、读给杨博士听的 过程，我常常跟着文字，•-下子就进入了一种安静的无念。我的朋友也告诉我， 他在听我读的时候，会先让自己放松，接下来，听着听着，脑海自然随着文字的 内容，开始浮现一些影像、一些记忆、一些人生的片段，在这些片段和画面的浮 现中，似乎正在穿越过去和未来，而又同时是在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里！现在！”看着它。用他 的说法是，非常有疗愈的作用，而在接下来的一整天，感觉到整个人比较精神、 </w:t>
      </w:r>
      <w:r>
        <w:rPr>
          <w:color w:val="000000"/>
          <w:spacing w:val="0"/>
          <w:w w:val="100"/>
          <w:position w:val="0"/>
        </w:rPr>
        <w:t>比</w:t>
      </w:r>
      <w:r>
        <w:rPr>
          <w:color w:val="181618"/>
          <w:spacing w:val="0"/>
          <w:w w:val="100"/>
          <w:position w:val="0"/>
        </w:rPr>
        <w:t>较放松。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/>
        <w:jc w:val="both"/>
        <w:sectPr>
          <w:headerReference r:id="rId57" w:type="default"/>
          <w:footerReference r:id="rId59" w:type="default"/>
          <w:headerReference r:id="rId58" w:type="even"/>
          <w:footerReference r:id="rId60" w:type="even"/>
          <w:footnotePr>
            <w:numFmt w:val="decimal"/>
          </w:footnotePr>
          <w:pgSz w:w="8839" w:h="12940"/>
          <w:pgMar w:top="1195" w:right="740" w:bottom="1474" w:left="740" w:header="0" w:footer="3" w:gutter="187"/>
          <w:pgNumType w:fmt="lowerRoman" w:start="10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 xml:space="preserve">就这么一路枝读过去，到最后，我所做的修订罪常非常少。就好像这本书的 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文字，本身有一个流动，不需要我去改动。它，本来就很好。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三个星期后，要翻译杨博士为专辑《你</w:t>
      </w:r>
      <w:r>
        <w:rPr>
          <w:color w:val="181618"/>
          <w:spacing w:val="0"/>
          <w:w w:val="100"/>
          <w:position w:val="0"/>
          <w:lang w:val="en-US" w:eastAsia="en-US" w:bidi="en-US"/>
        </w:rPr>
        <w:t>•</w:t>
      </w:r>
      <w:r>
        <w:rPr>
          <w:color w:val="181618"/>
          <w:spacing w:val="0"/>
          <w:w w:val="100"/>
          <w:position w:val="0"/>
        </w:rPr>
        <w:t>在吗？》所写的序。打开档案，我 竟然无法下笔。我发现自己没办法再套用二十多年翻译经验所累积的习惯，去面 对文字。那-'刻，我感慨万 才几个星期，我已经不是原来的我。失去了套 路，这个世界，会是什么样子？我有足够的勇气去直接面对这个世界吗？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和杨博士写这本书，并不是一 开始就知道终点的旅程。我相信，合作的 插画家、协助校读的同事，也都有自己的感触，但愿我能代他们分享出来。我很 佩服两位插画家，在短短的沟通后，将杨博士的草图概念化为读者所看到的画 面。这些图，仿佛闪闪发光，在文字的流动中，为概念赋予了新的生命，带来新 的气息。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 xml:space="preserve">我们一般所熟知的写书过程，主要是知识的积累、重组与产出，不断地产生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“作</w:t>
      </w:r>
      <w:r>
        <w:rPr>
          <w:color w:val="181618"/>
          <w:spacing w:val="0"/>
          <w:w w:val="100"/>
          <w:position w:val="0"/>
        </w:rPr>
        <w:t>者我"和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“读</w:t>
      </w:r>
      <w:r>
        <w:rPr>
          <w:color w:val="181618"/>
          <w:spacing w:val="0"/>
          <w:w w:val="100"/>
          <w:position w:val="0"/>
        </w:rPr>
        <w:t>者你”的距离。然而，我相信，你在读这十四万字时，确实如 他所说的，你会觉得这些话就是从你心里不知道哪里流出来的。读者一作者的距 离，在这本书里，看不到踪影。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这本书，和杨博士过去的作品很不一样。但同样地，目的不是写一本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“真实 </w:t>
      </w:r>
      <w:r>
        <w:rPr>
          <w:color w:val="181618"/>
          <w:spacing w:val="0"/>
          <w:w w:val="100"/>
          <w:position w:val="0"/>
        </w:rPr>
        <w:t>的知识大全”。而是通过理性而亲切的论述，结合图画，以及带着散文诗风格的 练习，将这些再明白不过的事实带到眼前。并且，和读着这本书的你一起去碰 触——那无所不在却又忽隐忽现的真实。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除了从第一页一路往下读到最后一页，也可以在一天的烦扰之余，信手翻开 一页，将自己交出来，给眼前的图画与文字一点时间，和自己的心谈一谈。更可 以放下这本书，大胆地去读眼前的世界这本大书。你知道的，这本书永远在等着 你，一直在这里等</w:t>
      </w:r>
      <w:r>
        <w:rPr>
          <w:color w:val="181618"/>
          <w:spacing w:val="0"/>
          <w:w w:val="100"/>
          <w:position w:val="0"/>
          <w:lang w:val="zh-CN" w:eastAsia="zh-CN" w:bidi="zh-CN"/>
        </w:rPr>
        <w:t>着你。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  <w:sectPr>
          <w:headerReference r:id="rId61" w:type="default"/>
          <w:footerReference r:id="rId63" w:type="default"/>
          <w:headerReference r:id="rId62" w:type="even"/>
          <w:footerReference r:id="rId64" w:type="even"/>
          <w:footnotePr>
            <w:numFmt w:val="decimal"/>
          </w:footnotePr>
          <w:pgSz w:w="8839" w:h="12940"/>
          <w:pgMar w:top="1195" w:right="740" w:bottom="1474" w:left="740" w:header="0" w:footer="3" w:gutter="187"/>
          <w:pgNumType w:start="20"/>
          <w:cols w:space="720" w:num="1"/>
          <w:rtlGutter w:val="1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如果，如果（瞧，这已经不是当下此刻了）这本书能表达些什么，但愿它能 在文字符号的局限内，带来一些路标，指向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全部的你、全部的我、全部的生命、 全部的宇宙。同时，它仍可以安然的只是一本书，就只是一本书，而不是全部。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29" w:after="2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headerReference r:id="rId65" w:type="default"/>
          <w:footerReference r:id="rId67" w:type="default"/>
          <w:headerReference r:id="rId66" w:type="even"/>
          <w:footerReference r:id="rId68" w:type="even"/>
          <w:footnotePr>
            <w:numFmt w:val="decimal"/>
          </w:footnotePr>
          <w:pgSz w:w="8839" w:h="12940"/>
          <w:pgMar w:top="796" w:right="1770" w:bottom="796" w:left="1621" w:header="0" w:footer="3" w:gutter="0"/>
          <w:pgNumType w:start="22"/>
          <w:cols w:space="720" w:num="1"/>
          <w:rtlGutter w:val="0"/>
          <w:docGrid w:linePitch="360" w:charSpace="0"/>
        </w:sectPr>
      </w:pPr>
    </w:p>
    <w:p>
      <w:pPr>
        <w:pStyle w:val="31"/>
        <w:keepNext w:val="0"/>
        <w:keepLines w:val="0"/>
        <w:framePr w:w="480" w:h="6250" w:hRule="exact" w:wrap="auto" w:vAnchor="text" w:hAnchor="page" w:x="3978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000000"/>
          <w:spacing w:val="0"/>
          <w:w w:val="100"/>
          <w:position w:val="0"/>
        </w:rPr>
        <w:t>第一卷</w:t>
      </w:r>
      <w:r>
        <w:rPr>
          <w:color w:val="000000"/>
          <w:spacing w:val="0"/>
          <w:w w:val="100"/>
          <w:position w:val="0"/>
          <w:eastAsianLayout w:id="470" w:vert="1"/>
        </w:rPr>
        <w:t xml:space="preserve"> </w:t>
      </w:r>
      <w:r>
        <w:rPr>
          <w:color w:val="000000"/>
          <w:spacing w:val="0"/>
          <w:w w:val="100"/>
          <w:position w:val="0"/>
        </w:rPr>
        <w:t>这个世界</w:t>
      </w:r>
      <w:r>
        <w:rPr>
          <w:color w:val="000000"/>
          <w:spacing w:val="0"/>
          <w:w w:val="100"/>
          <w:position w:val="0"/>
          <w:eastAsianLayout w:id="471" w:vert="1"/>
        </w:rPr>
        <w:t>，</w:t>
      </w:r>
      <w:r>
        <w:rPr>
          <w:color w:val="000000"/>
          <w:spacing w:val="0"/>
          <w:w w:val="100"/>
          <w:position w:val="0"/>
        </w:rPr>
        <w:t>离不开念头</w:t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89" w:line="1" w:lineRule="exact"/>
      </w:pPr>
    </w:p>
    <w:p>
      <w:pPr>
        <w:widowControl w:val="0"/>
        <w:spacing w:line="1" w:lineRule="exact"/>
        <w:sectPr>
          <w:footnotePr>
            <w:numFmt w:val="decimal"/>
          </w:footnotePr>
          <w:type w:val="continuous"/>
          <w:pgSz w:w="8839" w:h="12940"/>
          <w:pgMar w:top="796" w:right="1621" w:bottom="796" w:left="1621" w:header="0" w:footer="368" w:gutter="149"/>
          <w:cols w:space="720" w:num="1"/>
          <w:rtlGutter w:val="1"/>
          <w:docGrid w:linePitch="360" w:charSpace="0"/>
        </w:sectPr>
      </w:pP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60" w:line="471" w:lineRule="exact"/>
        <w:ind w:left="1260" w:right="0" w:firstLine="360"/>
        <w:jc w:val="both"/>
      </w:pPr>
      <w:r>
        <w:rPr>
          <w:color w:val="181618"/>
          <w:spacing w:val="0"/>
          <w:w w:val="100"/>
          <w:position w:val="0"/>
        </w:rPr>
        <w:t>我们所看到的世界，其实是通过感官带来的信息 所组合而成的。任何东西，我们所看到、听到、闻到、 尝到、摸到……都是信息，经过脑部的处理而转出来 的印象</w:t>
      </w:r>
      <w:r>
        <w:rPr>
          <w:color w:val="181618"/>
          <w:spacing w:val="0"/>
          <w:w w:val="100"/>
          <w:position w:val="0"/>
          <w:lang w:val="en-US" w:eastAsia="en-US" w:bidi="en-US"/>
        </w:rPr>
        <w:t>■</w:t>
      </w:r>
      <w:r>
        <w:rPr>
          <w:color w:val="181618"/>
          <w:spacing w:val="0"/>
          <w:w w:val="100"/>
          <w:position w:val="0"/>
        </w:rPr>
        <w:t>我们连最坚实的东西，比如说花岗岩，都是 通过神经系统的电子讯号所转出来的认知。严格讲, 连个石头都是个念相，而这世界完全是念相组合的</w:t>
      </w:r>
      <w:r>
        <w:rPr>
          <w:color w:val="181618"/>
          <w:spacing w:val="0"/>
          <w:w w:val="100"/>
          <w:position w:val="0"/>
          <w:lang w:val="en-US" w:eastAsia="en-US" w:bidi="en-US"/>
        </w:rPr>
        <w:t xml:space="preserve">. </w:t>
      </w:r>
      <w:r>
        <w:rPr>
          <w:color w:val="181618"/>
          <w:spacing w:val="0"/>
          <w:w w:val="100"/>
          <w:position w:val="0"/>
        </w:rPr>
        <w:t>但是，我们把所有的形式当作真实，创出我们所认为 的人生。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260" w:line="471" w:lineRule="exact"/>
        <w:ind w:left="1620" w:right="0" w:firstLine="0"/>
        <w:jc w:val="left"/>
      </w:pPr>
      <w:r>
        <w:rPr>
          <w:color w:val="181618"/>
          <w:spacing w:val="0"/>
          <w:w w:val="100"/>
          <w:position w:val="0"/>
        </w:rPr>
        <w:t>怎么走出这个虚拟现实，而接触到全部的生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360" w:line="240" w:lineRule="auto"/>
        <w:ind w:left="1260" w:right="0" w:firstLine="0"/>
        <w:jc w:val="left"/>
        <w:sectPr>
          <w:headerReference r:id="rId69" w:type="default"/>
          <w:footerReference r:id="rId71" w:type="default"/>
          <w:headerReference r:id="rId70" w:type="even"/>
          <w:footerReference r:id="rId72" w:type="even"/>
          <w:footnotePr>
            <w:numFmt w:val="decimal"/>
          </w:footnotePr>
          <w:pgSz w:w="8839" w:h="12940"/>
          <w:pgMar w:top="2668" w:right="670" w:bottom="2668" w:left="670" w:header="0" w:footer="2240" w:gutter="322"/>
          <w:cols w:space="720" w:num="1"/>
          <w:rtlGutter w:val="0"/>
          <w:docGrid w:linePitch="360" w:charSpace="0"/>
        </w:sectPr>
      </w:pPr>
      <w:r>
        <w:rPr>
          <w:color w:val="000000"/>
          <w:spacing w:val="0"/>
          <w:w w:val="100"/>
          <w:position w:val="0"/>
        </w:rPr>
        <w:t>命一我这本书想转达的。</w:t>
      </w:r>
    </w:p>
    <w:p>
      <w:pPr>
        <w:pStyle w:val="5"/>
        <w:keepNext w:val="0"/>
        <w:keepLines w:val="0"/>
        <w:widowControl w:val="0"/>
        <w:shd w:val="clear" w:color="auto" w:fill="auto"/>
        <w:bidi w:val="0"/>
        <w:spacing w:before="0" w:after="1480" w:line="240" w:lineRule="auto"/>
        <w:ind w:left="0" w:right="0" w:firstLine="0"/>
        <w:jc w:val="both"/>
      </w:pP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shd w:val="clear" w:color="auto" w:fill="auto"/>
          <w:lang w:val="en-US" w:eastAsia="en-US" w:bidi="en-US"/>
        </w:rPr>
        <w:t>1.</w:t>
      </w:r>
      <w:r>
        <w:rPr>
          <w:color w:val="000000"/>
          <w:spacing w:val="0"/>
          <w:w w:val="100"/>
          <w:position w:val="0"/>
          <w:shd w:val="clear" w:color="auto" w:fill="auto"/>
        </w:rPr>
        <w:t>全新的意识状态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240" w:lineRule="auto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全部的生命，我这里把它称为全新的意识状态。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严</w:t>
      </w:r>
      <w:r>
        <w:rPr>
          <w:color w:val="181618"/>
          <w:spacing w:val="0"/>
          <w:w w:val="100"/>
          <w:position w:val="0"/>
        </w:rPr>
        <w:t>格讲，它既是最新、也是最原初的意识状态。我们每一个人都有，只是, 通过人间，把它忘掉了。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 xml:space="preserve">我们通常谈意识，讲的其实是三种日常状态，也就是醒着、做梦，以及深 睡无梦的状态。从过去到现在，人类都知道人生要解脱，要跳出这三个状态。 我们总是认为这三个意识并不能代表我们的一切。古人认为第四意识(梵文称 </w:t>
      </w:r>
      <w:r>
        <w:rPr>
          <w:color w:val="000000"/>
          <w:spacing w:val="0"/>
          <w:w w:val="100"/>
          <w:position w:val="0"/>
          <w:lang w:val="zh-CN" w:eastAsia="zh-CN" w:bidi="zh-CN"/>
        </w:rPr>
        <w:t>。纣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0a)</w:t>
      </w:r>
      <w:r>
        <w:rPr>
          <w:color w:val="181618"/>
          <w:spacing w:val="0"/>
          <w:w w:val="100"/>
          <w:position w:val="0"/>
        </w:rPr>
        <w:t>才是真正醒觉。相对地，前三个意识状态，古人反倒认为是无意识的 昏迷。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做梦或是深睡无梦，我们倒可以理解为什么会称为无意识的昏迷。比较难 懂的是，一般醒着的状态，比如说你现在读这本书，我在口述，或他在办事、 走路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……</w:t>
      </w:r>
      <w:r>
        <w:rPr>
          <w:color w:val="181618"/>
          <w:spacing w:val="0"/>
          <w:w w:val="100"/>
          <w:position w:val="0"/>
        </w:rPr>
        <w:t>怎么可能是无意识的昏迷？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这里本身可能就产生一个矛盾，我希望通过这本书来解答。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20" w:line="406" w:lineRule="exact"/>
        <w:ind w:left="0" w:right="0" w:firstLine="420"/>
        <w:jc w:val="both"/>
        <w:sectPr>
          <w:headerReference r:id="rId73" w:type="default"/>
          <w:footerReference r:id="rId75" w:type="default"/>
          <w:headerReference r:id="rId74" w:type="even"/>
          <w:footerReference r:id="rId76" w:type="even"/>
          <w:footnotePr>
            <w:numFmt w:val="decimal"/>
          </w:footnotePr>
          <w:pgSz w:w="8839" w:h="12940"/>
          <w:pgMar w:top="1243" w:right="671" w:bottom="1397" w:left="671" w:header="0" w:footer="3" w:gutter="322"/>
          <w:cols w:space="720" w:num="1"/>
          <w:rtlGutter w:val="1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其实，古人称前三个状态为有条件的意识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(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 xml:space="preserve">conditional consciousness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)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vertAlign w:val="subscript"/>
        </w:rPr>
        <w:t>0</w:t>
      </w:r>
      <w:r>
        <w:rPr>
          <w:color w:val="181618"/>
          <w:spacing w:val="0"/>
          <w:w w:val="100"/>
          <w:position w:val="0"/>
        </w:rPr>
        <w:t>它 本身受到种种设定、种种条件的约束，全部都是通过念头所组合的。进一步讲, 我们所认知的世界，离不开念头。甚至我们所看到的全部形相，也只是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“念</w:t>
      </w:r>
      <w:r>
        <w:rPr>
          <w:color w:val="181618"/>
          <w:spacing w:val="0"/>
          <w:w w:val="100"/>
          <w:position w:val="0"/>
        </w:rPr>
        <w:t xml:space="preserve">相”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(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thought-form )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vertAlign w:val="subscript"/>
          <w:lang w:val="en-US" w:eastAsia="en-US" w:bidi="en-US"/>
        </w:rPr>
        <w:t>o</w:t>
      </w:r>
      <w:r>
        <w:rPr>
          <w:color w:val="181618"/>
          <w:spacing w:val="0"/>
          <w:w w:val="100"/>
          <w:position w:val="0"/>
        </w:rPr>
        <w:t>它本身没有独立的存在，而是通过神经系统所转出来的信息。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本身也是无常的，是通过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“因”</w:t>
      </w:r>
      <w:r>
        <w:rPr>
          <w:color w:val="181618"/>
          <w:spacing w:val="0"/>
          <w:w w:val="100"/>
          <w:position w:val="0"/>
        </w:rPr>
        <w:t>才得来的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“果</w:t>
      </w:r>
      <w:r>
        <w:rPr>
          <w:color w:val="181618"/>
          <w:spacing w:val="0"/>
          <w:w w:val="100"/>
          <w:position w:val="0"/>
        </w:rPr>
        <w:t xml:space="preserve">”，接下来，又环环相扣衍生出其 他的因果。这些形相都是靠不住的，都会让我们体会到人生的局限，就好像跟 </w:t>
      </w:r>
      <w:r>
        <w:rPr>
          <w:color w:val="000000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>们的生命一样会生，一样会死。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古人总是认为，有一个永久的东西，是我们可以得到的。同时，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484848"/>
          <w:spacing w:val="0"/>
          <w:w w:val="100"/>
          <w:position w:val="0"/>
        </w:rPr>
        <w:t xml:space="preserve">有一个 </w:t>
      </w:r>
      <w:r>
        <w:rPr>
          <w:color w:val="181618"/>
          <w:spacing w:val="0"/>
          <w:w w:val="100"/>
          <w:position w:val="0"/>
        </w:rPr>
        <w:t>不生</w:t>
      </w:r>
      <w:r>
        <w:rPr>
          <w:color w:val="484848"/>
          <w:spacing w:val="0"/>
          <w:w w:val="100"/>
          <w:position w:val="0"/>
        </w:rPr>
        <w:t>不死的</w:t>
      </w:r>
      <w:r>
        <w:rPr>
          <w:color w:val="181618"/>
          <w:spacing w:val="0"/>
          <w:w w:val="100"/>
          <w:position w:val="0"/>
        </w:rPr>
        <w:t>意识，也是可以找到的。这个意识是个整体的意识，包括</w:t>
      </w:r>
      <w:r>
        <w:rPr>
          <w:color w:val="000000"/>
          <w:spacing w:val="0"/>
          <w:w w:val="100"/>
          <w:position w:val="0"/>
        </w:rPr>
        <w:t>一切，</w:t>
      </w:r>
      <w:r>
        <w:rPr>
          <w:color w:val="181618"/>
          <w:spacing w:val="0"/>
          <w:w w:val="100"/>
          <w:position w:val="0"/>
        </w:rPr>
        <w:t>不 受时空的限制。它不光是永恒，</w:t>
      </w:r>
      <w:r>
        <w:rPr>
          <w:color w:val="000000"/>
          <w:spacing w:val="0"/>
          <w:w w:val="100"/>
          <w:position w:val="0"/>
        </w:rPr>
        <w:t>还</w:t>
      </w:r>
      <w:r>
        <w:rPr>
          <w:color w:val="181618"/>
          <w:spacing w:val="0"/>
          <w:w w:val="100"/>
          <w:position w:val="0"/>
        </w:rPr>
        <w:t>是无限大的。第四意识，</w:t>
      </w:r>
      <w:r>
        <w:rPr>
          <w:color w:val="000000"/>
          <w:spacing w:val="0"/>
          <w:w w:val="100"/>
          <w:position w:val="0"/>
        </w:rPr>
        <w:t>也就</w:t>
      </w:r>
      <w:r>
        <w:rPr>
          <w:color w:val="181618"/>
          <w:spacing w:val="0"/>
          <w:w w:val="100"/>
          <w:position w:val="0"/>
        </w:rPr>
        <w:t>是不生不死的 永恒的意识。也就是醒觉的意识。所以，与醒觉的意识相较，前三个局限的意 识就被称为无意识的昏迷。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前三个状态都是从过去的设定所累积来的，而且，这个设定也就是种种条 件累积下来</w:t>
      </w:r>
      <w:r>
        <w:rPr>
          <w:color w:val="181618"/>
          <w:spacing w:val="0"/>
          <w:w w:val="100"/>
          <w:position w:val="0"/>
          <w:lang w:val="zh-CN" w:eastAsia="zh-CN" w:bidi="zh-CN"/>
        </w:rPr>
        <w:t>的果。</w:t>
      </w:r>
      <w:r>
        <w:rPr>
          <w:color w:val="181618"/>
          <w:spacing w:val="0"/>
          <w:w w:val="100"/>
          <w:position w:val="0"/>
        </w:rPr>
        <w:t>还不光是个人一生所累积的条件，它是综合全人类上</w:t>
      </w:r>
      <w:r>
        <w:rPr>
          <w:color w:val="484848"/>
          <w:spacing w:val="0"/>
          <w:w w:val="100"/>
          <w:position w:val="0"/>
        </w:rPr>
        <w:t xml:space="preserve">万年的 </w:t>
      </w:r>
      <w:r>
        <w:rPr>
          <w:color w:val="181618"/>
          <w:spacing w:val="0"/>
          <w:w w:val="100"/>
          <w:position w:val="0"/>
        </w:rPr>
        <w:t>状况，涉及个人、家庭、社会、民族、遗传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……</w:t>
      </w:r>
      <w:r>
        <w:rPr>
          <w:color w:val="181618"/>
          <w:spacing w:val="0"/>
          <w:w w:val="100"/>
          <w:position w:val="0"/>
        </w:rPr>
        <w:t>所</w:t>
      </w:r>
      <w:r>
        <w:rPr>
          <w:color w:val="484848"/>
          <w:spacing w:val="0"/>
          <w:w w:val="100"/>
          <w:position w:val="0"/>
        </w:rPr>
        <w:t>留下的</w:t>
      </w:r>
      <w:r>
        <w:rPr>
          <w:color w:val="181618"/>
          <w:spacing w:val="0"/>
          <w:w w:val="100"/>
          <w:position w:val="0"/>
        </w:rPr>
        <w:t>因子，也可以说是我 们全人类的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DNA,</w:t>
      </w:r>
      <w:r>
        <w:rPr>
          <w:color w:val="181618"/>
          <w:spacing w:val="0"/>
          <w:w w:val="100"/>
          <w:position w:val="0"/>
        </w:rPr>
        <w:t>从某个层面来说，也就是精神上的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DNA</w:t>
      </w:r>
      <w:r>
        <w:rPr>
          <w:color w:val="181618"/>
          <w:spacing w:val="0"/>
          <w:w w:val="100"/>
          <w:position w:val="0"/>
          <w:lang w:val="en-US" w:eastAsia="en-US" w:bidi="en-US"/>
        </w:rPr>
        <w:t>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一般人不会探讨这个问题，也就是说我们随时困在这三个意识里，不容易 看清。就像一尾鱼活在水里，看不到水域以外、陆地上的东西。更可笑的是， 连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“水”</w:t>
      </w:r>
      <w:r>
        <w:rPr>
          <w:color w:val="181618"/>
          <w:spacing w:val="0"/>
          <w:w w:val="100"/>
          <w:position w:val="0"/>
        </w:rPr>
        <w:t xml:space="preserve">都没办法体会到，因为它就是活在水中，以为水以外没有生命。同样 的，人类正是通过这三个意识，组合出我们的人间，我们自然会把这三个意识 </w:t>
      </w:r>
      <w:r>
        <w:rPr>
          <w:color w:val="484848"/>
          <w:spacing w:val="0"/>
          <w:w w:val="100"/>
          <w:position w:val="0"/>
        </w:rPr>
        <w:t>当作</w:t>
      </w:r>
      <w:r>
        <w:rPr>
          <w:color w:val="181618"/>
          <w:spacing w:val="0"/>
          <w:w w:val="100"/>
          <w:position w:val="0"/>
        </w:rPr>
        <w:t>人生的一切，根本不可能看到人间以外的可能。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幸运的是，因为前三种意识带给我们不</w:t>
      </w:r>
      <w:r>
        <w:rPr>
          <w:color w:val="000000"/>
          <w:spacing w:val="0"/>
          <w:w w:val="100"/>
          <w:position w:val="0"/>
        </w:rPr>
        <w:t>快乐，</w:t>
      </w:r>
      <w:r>
        <w:rPr>
          <w:color w:val="181618"/>
          <w:spacing w:val="0"/>
          <w:w w:val="100"/>
          <w:position w:val="0"/>
        </w:rPr>
        <w:t>可以说是极端的不快乐，我 们大家都把人生当成大的问题。通过</w:t>
      </w:r>
      <w:r>
        <w:rPr>
          <w:color w:val="000000"/>
          <w:spacing w:val="0"/>
          <w:w w:val="100"/>
          <w:position w:val="0"/>
        </w:rPr>
        <w:t>种种的</w:t>
      </w:r>
      <w:r>
        <w:rPr>
          <w:color w:val="181618"/>
          <w:spacing w:val="0"/>
          <w:w w:val="100"/>
          <w:position w:val="0"/>
        </w:rPr>
        <w:t>问题，我们每一个人都活在忧郁、 不安与焦虑中，总是希望得到某个方面的安慰或是解答，也总是认为人生应该 要有更深层面的意义，甚至会问自己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这一生来到底</w:t>
      </w:r>
      <w:r>
        <w:rPr>
          <w:color w:val="484848"/>
          <w:spacing w:val="0"/>
          <w:w w:val="100"/>
          <w:position w:val="0"/>
        </w:rPr>
        <w:t>是做什</w:t>
      </w:r>
      <w:r>
        <w:rPr>
          <w:color w:val="181618"/>
          <w:spacing w:val="0"/>
          <w:w w:val="100"/>
          <w:position w:val="0"/>
        </w:rPr>
        <w:t xml:space="preserve">么？”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“难道 </w:t>
      </w:r>
      <w:r>
        <w:rPr>
          <w:color w:val="181618"/>
          <w:spacing w:val="0"/>
          <w:w w:val="100"/>
          <w:position w:val="0"/>
        </w:rPr>
        <w:t xml:space="preserve">世界就那么悲观？”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“我的</w:t>
      </w:r>
      <w:r>
        <w:rPr>
          <w:color w:val="181618"/>
          <w:spacing w:val="0"/>
          <w:w w:val="100"/>
          <w:position w:val="0"/>
        </w:rPr>
        <w:t xml:space="preserve">生命可能找出第二条路吗？ </w:t>
      </w:r>
      <w:r>
        <w:rPr>
          <w:color w:val="000000"/>
          <w:spacing w:val="0"/>
          <w:w w:val="100"/>
          <w:position w:val="0"/>
        </w:rPr>
        <w:t>”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这么说下来，没有一个人快乐，没有</w:t>
      </w:r>
      <w:r>
        <w:rPr>
          <w:color w:val="000000"/>
          <w:spacing w:val="0"/>
          <w:w w:val="100"/>
          <w:position w:val="0"/>
        </w:rPr>
        <w:t>一个人</w:t>
      </w:r>
      <w:r>
        <w:rPr>
          <w:color w:val="181618"/>
          <w:spacing w:val="0"/>
          <w:w w:val="100"/>
          <w:position w:val="0"/>
        </w:rPr>
        <w:t xml:space="preserve">能通过生活的转变、时代的进 </w:t>
      </w:r>
      <w:r>
        <w:rPr>
          <w:color w:val="484848"/>
          <w:spacing w:val="0"/>
          <w:w w:val="100"/>
          <w:position w:val="0"/>
        </w:rPr>
        <w:t>步</w:t>
      </w:r>
      <w:r>
        <w:rPr>
          <w:color w:val="181618"/>
          <w:spacing w:val="0"/>
          <w:w w:val="100"/>
          <w:position w:val="0"/>
        </w:rPr>
        <w:t>而变得快乐。不快乐，</w:t>
      </w:r>
      <w:r>
        <w:rPr>
          <w:color w:val="484848"/>
          <w:spacing w:val="0"/>
          <w:w w:val="100"/>
          <w:position w:val="0"/>
        </w:rPr>
        <w:t>已经</w:t>
      </w:r>
      <w:r>
        <w:rPr>
          <w:color w:val="181618"/>
          <w:spacing w:val="0"/>
          <w:w w:val="100"/>
          <w:position w:val="0"/>
        </w:rPr>
        <w:t xml:space="preserve">是一种文明的疾病。回头看人类的历史，也就是 </w:t>
      </w:r>
      <w:r>
        <w:rPr>
          <w:color w:val="484848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连串的残酷和悲惨。我们人类的历史，可以说就是一部悲慘史。所以，我们</w:t>
      </w:r>
      <w:r>
        <w:br w:type="page"/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</w:rPr>
        <w:t>不同的意识状态</w:t>
      </w:r>
    </w:p>
    <w:p>
      <w:pPr>
        <w:widowControl w:val="0"/>
        <w:spacing w:line="1" w:lineRule="exact"/>
        <w:sectPr>
          <w:headerReference r:id="rId77" w:type="default"/>
          <w:footerReference r:id="rId79" w:type="default"/>
          <w:headerReference r:id="rId78" w:type="even"/>
          <w:footerReference r:id="rId80" w:type="even"/>
          <w:footnotePr>
            <w:numFmt w:val="decimal"/>
          </w:footnotePr>
          <w:pgSz w:w="8839" w:h="12940"/>
          <w:pgMar w:top="1243" w:right="671" w:bottom="1397" w:left="671" w:header="0" w:footer="3" w:gutter="322"/>
          <w:pgNumType w:start="4"/>
          <w:cols w:space="720" w:num="1"/>
          <w:rtlGutter w:val="0"/>
          <w:docGrid w:linePitch="360" w:charSpace="0"/>
        </w:sectPr>
      </w:pPr>
      <w:r>
        <w:drawing>
          <wp:anchor distT="275590" distB="310515" distL="0" distR="0" simplePos="0" relativeHeight="251661312" behindDoc="0" locked="0" layoutInCell="1" allowOverlap="1">
            <wp:simplePos x="0" y="0"/>
            <wp:positionH relativeFrom="margin">
              <wp:posOffset>686435</wp:posOffset>
            </wp:positionH>
            <wp:positionV relativeFrom="paragraph">
              <wp:posOffset>275590</wp:posOffset>
            </wp:positionV>
            <wp:extent cx="420370" cy="1718945"/>
            <wp:effectExtent l="0" t="0" r="17780" b="14605"/>
            <wp:wrapTopAndBottom/>
            <wp:docPr id="141" name="Shape 1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Shape 141"/>
                    <pic:cNvPicPr/>
                  </pic:nvPicPr>
                  <pic:blipFill>
                    <a:blip r:embed="rId568"/>
                    <a:stretch>
                      <a:fillRect/>
                    </a:stretch>
                  </pic:blipFill>
                  <pic:spPr>
                    <a:xfrm>
                      <a:off x="0" y="0"/>
                      <a:ext cx="420370" cy="1718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101600" distB="1106170" distL="0" distR="0" simplePos="0" relativeHeight="251661312" behindDoc="0" locked="0" layoutInCell="1" allowOverlap="1">
            <wp:simplePos x="0" y="0"/>
            <wp:positionH relativeFrom="margin">
              <wp:posOffset>1500505</wp:posOffset>
            </wp:positionH>
            <wp:positionV relativeFrom="paragraph">
              <wp:posOffset>101600</wp:posOffset>
            </wp:positionV>
            <wp:extent cx="1938655" cy="1097280"/>
            <wp:effectExtent l="0" t="0" r="4445" b="7620"/>
            <wp:wrapTopAndBottom/>
            <wp:docPr id="143" name="Shape 1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Shape 143"/>
                    <pic:cNvPicPr/>
                  </pic:nvPicPr>
                  <pic:blipFill>
                    <a:blip r:embed="rId569"/>
                    <a:stretch>
                      <a:fillRect/>
                    </a:stretch>
                  </pic:blipFill>
                  <pic:spPr>
                    <a:xfrm>
                      <a:off x="0" y="0"/>
                      <a:ext cx="1938655" cy="1097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1238250" distB="0" distL="0" distR="0" simplePos="0" relativeHeight="251661312" behindDoc="0" locked="0" layoutInCell="1" allowOverlap="1">
            <wp:simplePos x="0" y="0"/>
            <wp:positionH relativeFrom="margin">
              <wp:posOffset>1759585</wp:posOffset>
            </wp:positionH>
            <wp:positionV relativeFrom="paragraph">
              <wp:posOffset>1238250</wp:posOffset>
            </wp:positionV>
            <wp:extent cx="981710" cy="1066800"/>
            <wp:effectExtent l="0" t="0" r="8890" b="0"/>
            <wp:wrapTopAndBottom/>
            <wp:docPr id="145" name="Shape 1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Shape 145"/>
                    <pic:cNvPicPr/>
                  </pic:nvPicPr>
                  <pic:blipFill>
                    <a:blip r:embed="rId570"/>
                    <a:stretch>
                      <a:fillRect/>
                    </a:stretch>
                  </pic:blipFill>
                  <pic:spPr>
                    <a:xfrm>
                      <a:off x="0" y="0"/>
                      <a:ext cx="98171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 w:val="0"/>
        <w:spacing w:line="161" w:lineRule="exact"/>
        <w:rPr>
          <w:sz w:val="13"/>
          <w:szCs w:val="13"/>
        </w:rPr>
      </w:pPr>
    </w:p>
    <w:p>
      <w:pPr>
        <w:widowControl w:val="0"/>
        <w:spacing w:line="1" w:lineRule="exact"/>
        <w:sectPr>
          <w:footnotePr>
            <w:numFmt w:val="decimal"/>
          </w:footnotePr>
          <w:type w:val="continuous"/>
          <w:pgSz w:w="8839" w:h="12940"/>
          <w:pgMar w:top="1243" w:right="0" w:bottom="1517" w:left="0" w:header="0" w:footer="3" w:gutter="0"/>
          <w:cols w:space="720" w:num="1"/>
          <w:rtlGutter w:val="0"/>
          <w:docGrid w:linePitch="360" w:charSpace="0"/>
        </w:sectPr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86" w:lineRule="exact"/>
        <w:ind w:left="0" w:right="0"/>
        <w:jc w:val="both"/>
      </w:pPr>
      <w:r>
        <w:rPr>
          <w:spacing w:val="0"/>
          <w:w w:val="100"/>
          <w:position w:val="0"/>
        </w:rPr>
        <w:t>上图的三个意识状态</w:t>
      </w:r>
      <w:r>
        <w:rPr>
          <w:color w:val="000000"/>
          <w:spacing w:val="0"/>
          <w:w w:val="100"/>
          <w:position w:val="0"/>
        </w:rPr>
        <w:t>（醒</w:t>
      </w:r>
      <w:r>
        <w:rPr>
          <w:spacing w:val="0"/>
          <w:w w:val="100"/>
          <w:position w:val="0"/>
        </w:rPr>
        <w:t>着、做梦、深睡无梦），都是我们一般人日常生活的状态。第四意识 不受到念头限制，所以才是真正的醒觉。醒觉，也就是超越一般念头所带来的种种制约和局限。 醒觉，不是否定前三个意识状态。通过醒觉，前三个意识其实还存在。醒觉，只是超越头脑。</w:t>
      </w:r>
    </w:p>
    <w:p>
      <w:pPr>
        <w:widowControl w:val="0"/>
        <w:spacing w:line="1" w:lineRule="exact"/>
        <w:sectPr>
          <w:footnotePr>
            <w:numFmt w:val="decimal"/>
          </w:footnotePr>
          <w:type w:val="continuous"/>
          <w:pgSz w:w="8839" w:h="12940"/>
          <w:pgMar w:top="1243" w:right="699" w:bottom="1517" w:left="699" w:header="0" w:footer="3" w:gutter="293"/>
          <w:cols w:space="720" w:num="1"/>
          <w:rtlGutter w:val="0"/>
          <w:docGrid w:linePitch="360" w:charSpace="0"/>
        </w:sectPr>
      </w:pPr>
      <w:r>
        <w:drawing>
          <wp:anchor distT="317500" distB="0" distL="0" distR="0" simplePos="0" relativeHeight="251661312" behindDoc="0" locked="0" layoutInCell="1" allowOverlap="1">
            <wp:simplePos x="0" y="0"/>
            <wp:positionH relativeFrom="margin">
              <wp:posOffset>518795</wp:posOffset>
            </wp:positionH>
            <wp:positionV relativeFrom="paragraph">
              <wp:posOffset>317500</wp:posOffset>
            </wp:positionV>
            <wp:extent cx="3096895" cy="1981200"/>
            <wp:effectExtent l="0" t="0" r="8255" b="0"/>
            <wp:wrapTopAndBottom/>
            <wp:docPr id="147" name="Shape 1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Shape 147"/>
                    <pic:cNvPicPr/>
                  </pic:nvPicPr>
                  <pic:blipFill>
                    <a:blip r:embed="rId571"/>
                    <a:stretch>
                      <a:fillRect/>
                    </a:stretch>
                  </pic:blipFill>
                  <pic:spPr>
                    <a:xfrm>
                      <a:off x="0" y="0"/>
                      <a:ext cx="309689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 w:val="0"/>
        <w:spacing w:line="166" w:lineRule="exact"/>
        <w:rPr>
          <w:sz w:val="13"/>
          <w:szCs w:val="13"/>
        </w:rPr>
      </w:pPr>
    </w:p>
    <w:p>
      <w:pPr>
        <w:widowControl w:val="0"/>
        <w:spacing w:line="1" w:lineRule="exact"/>
        <w:sectPr>
          <w:footnotePr>
            <w:numFmt w:val="decimal"/>
          </w:footnotePr>
          <w:type w:val="continuous"/>
          <w:pgSz w:w="8839" w:h="12940"/>
          <w:pgMar w:top="1243" w:right="0" w:bottom="1517" w:left="0" w:header="0" w:footer="3" w:gutter="0"/>
          <w:cols w:space="720" w:num="1"/>
          <w:rtlGutter w:val="0"/>
          <w:docGrid w:linePitch="360" w:charSpace="0"/>
        </w:sectPr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81" w:lineRule="exact"/>
        <w:ind w:left="0" w:right="0"/>
        <w:jc w:val="both"/>
      </w:pPr>
      <w:r>
        <w:rPr>
          <w:spacing w:val="0"/>
          <w:w w:val="100"/>
          <w:position w:val="0"/>
        </w:rPr>
        <w:t>全部的生命，是通过醒觉的意识才可以体会到，虽然它随时都存在，也从来没有离开过我们。但 是，在生活的忙碌中，我们通常体会不到。我们就像鱼在水里游，鱼从来没有离开过水，却意识不到 水的存在，也不知道怎么描述它。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才会像古人一样，重新探讨意识的问题。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怎么看透这无意识的昏迷、解开任何绑住我们的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DNA</w:t>
      </w:r>
      <w:r>
        <w:rPr>
          <w:color w:val="181618"/>
          <w:spacing w:val="0"/>
          <w:w w:val="100"/>
          <w:position w:val="0"/>
          <w:lang w:val="en-US" w:eastAsia="en-US" w:bidi="en-US"/>
        </w:rPr>
        <w:t>、</w:t>
      </w:r>
      <w:r>
        <w:rPr>
          <w:color w:val="181618"/>
          <w:spacing w:val="0"/>
          <w:w w:val="100"/>
          <w:position w:val="0"/>
        </w:rPr>
        <w:t>松脱种种限制了 我们的设定——这就是解脱，也就是古人所指的第四意识，我们接下来称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“醒 </w:t>
      </w:r>
      <w:r>
        <w:rPr>
          <w:color w:val="181618"/>
          <w:spacing w:val="0"/>
          <w:w w:val="100"/>
          <w:position w:val="0"/>
        </w:rPr>
        <w:t>觉”。醒觉，非但包括了一般日常的三个意识，此外，也只有通过醒觉，我们才 可以同时跳出有条件的意识。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好消息是，这个不同的意识状态，是可以找到的。而且，我们是可以印证 古人说的是正确的。难以置信的是，这个答案比任何人想的都简单。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  <w:sectPr>
          <w:footnotePr>
            <w:numFmt w:val="decimal"/>
          </w:footnotePr>
          <w:type w:val="continuous"/>
          <w:pgSz w:w="8839" w:h="12940"/>
          <w:pgMar w:top="1243" w:right="705" w:bottom="1517" w:left="705" w:header="0" w:footer="3" w:gutter="276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通过《全部的你》，我想强调的是，这第四个状态，也就是我们本来就有的 意识。就像前面三个意识，不用学、不用教、无须修、无须追求，这第四意识、 醒觉的意识，也从来没离开过我们的身边。虽然，它确实是人类从古到今一直 追求的境界，也只有少数人领悟到了，但它其实比任何人想象的更容易汲取。 它本来就是我们本性的一部分，而且是主要的一部分。但是，因为过去设定所 带来的昏迷，我们把它省略，甚至忽略掉了。</w:t>
      </w:r>
    </w:p>
    <w:p>
      <w:pPr>
        <w:pStyle w:val="27"/>
        <w:keepNext/>
        <w:keepLines/>
        <w:widowControl w:val="0"/>
        <w:shd w:val="clear" w:color="auto" w:fill="auto"/>
        <w:bidi w:val="0"/>
        <w:spacing w:before="1460" w:after="1520" w:line="240" w:lineRule="auto"/>
        <w:ind w:left="0" w:right="0" w:firstLine="0"/>
        <w:jc w:val="left"/>
        <w:rPr>
          <w:sz w:val="28"/>
          <w:szCs w:val="28"/>
        </w:rPr>
      </w:pPr>
      <w:bookmarkStart w:id="94" w:name="bookmark100"/>
      <w:bookmarkStart w:id="95" w:name="bookmark101"/>
      <w:bookmarkStart w:id="96" w:name="bookmark102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2.</w:t>
      </w:r>
      <w:r>
        <w:rPr>
          <w:color w:val="000000"/>
          <w:spacing w:val="0"/>
          <w:w w:val="100"/>
          <w:position w:val="0"/>
          <w:sz w:val="28"/>
          <w:szCs w:val="28"/>
        </w:rPr>
        <w:t>醒觉，是从人生的前景，找回生命的背景</w:t>
      </w:r>
      <w:bookmarkEnd w:id="94"/>
      <w:bookmarkEnd w:id="95"/>
      <w:bookmarkEnd w:id="96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醒觉，是轻轻松松存在，倒不是通过任何作为可以得到的。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我们要问的，应该是怎么去汲取、记得、投入、找回来这个全部的意识, 也就是醒觉一寸不是去问这个意识存不存在。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这个题目，也就是把全部的你找回来，不是智识上的清谈玄聊，反而是我 们现在人类演化最关键、最急需的一堂课。通过前一章所提到的前三个意识状 态，我们人活了上万年，伴随痛苦和烦恼。即使物质条件变得更好，人生所带 来的悲伤并没有减少，反而是加速倍增了。在日常的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“醒</w:t>
      </w:r>
      <w:r>
        <w:rPr>
          <w:color w:val="181618"/>
          <w:spacing w:val="0"/>
          <w:w w:val="100"/>
          <w:position w:val="0"/>
        </w:rPr>
        <w:t>着”状态中，我们把 整体的意识、完整的意识，局限成生活中体验的状况。这些种种状况又离不开 每</w:t>
      </w:r>
      <w:r>
        <w:rPr>
          <w:color w:val="000000"/>
          <w:spacing w:val="0"/>
          <w:w w:val="100"/>
          <w:position w:val="0"/>
        </w:rPr>
        <w:t>一个人</w:t>
      </w:r>
      <w:r>
        <w:rPr>
          <w:color w:val="181618"/>
          <w:spacing w:val="0"/>
          <w:w w:val="100"/>
          <w:position w:val="0"/>
        </w:rPr>
        <w:t>主观的分别、判断和理解。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这是因为我们这种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“正</w:t>
      </w:r>
      <w:r>
        <w:rPr>
          <w:color w:val="181618"/>
          <w:spacing w:val="0"/>
          <w:w w:val="100"/>
          <w:position w:val="0"/>
        </w:rPr>
        <w:t>常”的意识，其实是个分别意识。它是无限大、永 恒意识的小小一部分。通过这个局限的意识，我们才可以在这个人间对每个东 西、每件事情作个区隔，让我们可以运作，争取更好的生存。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可惜的是，我们无形当中以为这是唯一可谈、可追求的意识。这几千年来, 人类生存条件的进步，被我们当成意识存在的见证，却忘记了这一意识同时带 给我们人类不断的痛苦。我们回头看，历史留下的种种灾难，所造出来的分别 和对立，也就是人类集体的疯狂。就知道我们非要跳出这局限的意识，才可以 永续生存，让地球喘口气，得到重生。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通过这第四个意识状态，我们才可以充分理解一一有一个无限大的意识， 远远超过我们生活中有限的意识、有限的生活状况。</w:t>
      </w:r>
      <w:r>
        <w:rPr>
          <w:color w:val="000000"/>
          <w:spacing w:val="0"/>
          <w:w w:val="100"/>
          <w:position w:val="0"/>
        </w:rPr>
        <w:t>人间</w:t>
      </w:r>
      <w:r>
        <w:rPr>
          <w:color w:val="181618"/>
          <w:spacing w:val="0"/>
          <w:w w:val="100"/>
          <w:position w:val="0"/>
        </w:rPr>
        <w:t>所带来一切的变化， 也就是我们每一个人的故事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“内</w:t>
      </w:r>
      <w:r>
        <w:rPr>
          <w:color w:val="181618"/>
          <w:spacing w:val="0"/>
          <w:w w:val="100"/>
          <w:position w:val="0"/>
        </w:rPr>
        <w:t>容”，我们就这么把这些内容等同于我们自己。 通过醒觉，我们才可以体会到</w:t>
      </w:r>
      <w:r>
        <w:rPr>
          <w:color w:val="000000"/>
          <w:spacing w:val="0"/>
          <w:w w:val="100"/>
          <w:position w:val="0"/>
        </w:rPr>
        <w:t>，任</w:t>
      </w:r>
      <w:r>
        <w:rPr>
          <w:color w:val="181618"/>
          <w:spacing w:val="0"/>
          <w:w w:val="100"/>
          <w:position w:val="0"/>
        </w:rPr>
        <w:t>何生活的状况——再好、</w:t>
      </w:r>
      <w:r>
        <w:rPr>
          <w:color w:val="000000"/>
          <w:spacing w:val="0"/>
          <w:w w:val="100"/>
          <w:position w:val="0"/>
        </w:rPr>
        <w:t>再</w:t>
      </w:r>
      <w:r>
        <w:rPr>
          <w:color w:val="181618"/>
          <w:spacing w:val="0"/>
          <w:w w:val="100"/>
          <w:position w:val="0"/>
        </w:rPr>
        <w:t>不好、再顺、再 不顺、再喜、再悲伤，也是整体生命的一小部分，是通过局限的脑所建立组合 的。我们可以称这一切生命所带来的经验为外在世界(或人生的前景)。我们的 注意力都集中在这些经验，反而忘了还有更</w:t>
      </w:r>
      <w:r>
        <w:rPr>
          <w:color w:val="000000"/>
          <w:spacing w:val="0"/>
          <w:w w:val="100"/>
          <w:position w:val="0"/>
        </w:rPr>
        <w:t>广大、</w:t>
      </w:r>
      <w:r>
        <w:rPr>
          <w:color w:val="181618"/>
          <w:spacing w:val="0"/>
          <w:w w:val="100"/>
          <w:position w:val="0"/>
        </w:rPr>
        <w:t>更深沉的生命背景，是无法 以这一局限的脑去表达、归纳的。我们可以称它是生命，或智慧。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这个生命的背景，是我们每一个人都有的。它不受到任何条件的制约。它 也是最源头的意识。</w:t>
      </w:r>
      <w:r>
        <w:rPr>
          <w:color w:val="000000"/>
          <w:spacing w:val="0"/>
          <w:w w:val="100"/>
          <w:position w:val="0"/>
        </w:rPr>
        <w:t>所以，</w:t>
      </w:r>
      <w:r>
        <w:rPr>
          <w:color w:val="181618"/>
          <w:spacing w:val="0"/>
          <w:w w:val="100"/>
          <w:position w:val="0"/>
        </w:rPr>
        <w:t>我们前面才称</w:t>
      </w:r>
      <w:r>
        <w:rPr>
          <w:color w:val="000000"/>
          <w:spacing w:val="0"/>
          <w:w w:val="100"/>
          <w:position w:val="0"/>
          <w:lang w:val="en-US" w:eastAsia="en-US" w:bidi="en-US"/>
        </w:rPr>
        <w:t>“</w:t>
      </w:r>
      <w:r>
        <w:rPr>
          <w:color w:val="181618"/>
          <w:spacing w:val="0"/>
          <w:w w:val="100"/>
          <w:position w:val="0"/>
        </w:rPr>
        <w:t>一体意识"</w:t>
      </w:r>
      <w:r>
        <w:rPr>
          <w:b/>
          <w:bCs/>
          <w:color w:val="181618"/>
          <w:spacing w:val="0"/>
          <w:w w:val="100"/>
          <w:position w:val="0"/>
        </w:rPr>
        <w:t>(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One consciousness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 xml:space="preserve">), </w:t>
      </w:r>
      <w:r>
        <w:rPr>
          <w:color w:val="181618"/>
          <w:spacing w:val="0"/>
          <w:w w:val="100"/>
          <w:position w:val="0"/>
        </w:rPr>
        <w:t>也只是一个清楚的知觉，也只是轻轻松松的存在。还没有人类之前，它很早就 存在了。从来没有不存在过。古人也称它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“无色</w:t>
      </w:r>
      <w:r>
        <w:rPr>
          <w:color w:val="181618"/>
          <w:spacing w:val="0"/>
          <w:w w:val="100"/>
          <w:position w:val="0"/>
        </w:rPr>
        <w:t xml:space="preserve">无形”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“绝</w:t>
      </w:r>
      <w:r>
        <w:rPr>
          <w:color w:val="000000"/>
          <w:spacing w:val="0"/>
          <w:w w:val="100"/>
          <w:position w:val="0"/>
        </w:rPr>
        <w:t>对”</w:t>
      </w:r>
      <w:r>
        <w:rPr>
          <w:color w:val="181618"/>
          <w:spacing w:val="0"/>
          <w:w w:val="100"/>
          <w:position w:val="0"/>
        </w:rPr>
        <w:t>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“无条</w:t>
      </w:r>
      <w:r>
        <w:rPr>
          <w:color w:val="181618"/>
          <w:spacing w:val="0"/>
          <w:w w:val="100"/>
          <w:position w:val="0"/>
        </w:rPr>
        <w:t>件的意 识</w:t>
      </w:r>
      <w:r>
        <w:rPr>
          <w:color w:val="000000"/>
          <w:spacing w:val="0"/>
          <w:w w:val="100"/>
          <w:position w:val="0"/>
          <w:lang w:val="en-US" w:eastAsia="en-US" w:bidi="en-US"/>
        </w:rPr>
        <w:t>"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(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 xml:space="preserve">unconditional consciousness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)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vertAlign w:val="subscript"/>
        </w:rPr>
        <w:t>0</w:t>
      </w:r>
      <w:r>
        <w:rPr>
          <w:color w:val="181618"/>
          <w:spacing w:val="0"/>
          <w:w w:val="100"/>
          <w:position w:val="0"/>
        </w:rPr>
        <w:t>它本身既是无限大，也是无限小，不受时 空的影响。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你听到这些，也许会很惊讶，觉得很抽象、很遥远，接下来会质疑——说 这些，到底跟你有什么关系呢？其实，没有这个无条件的意识，也就是本书所 称的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“背</w:t>
      </w:r>
      <w:r>
        <w:rPr>
          <w:color w:val="181618"/>
          <w:spacing w:val="0"/>
          <w:w w:val="100"/>
          <w:position w:val="0"/>
        </w:rPr>
        <w:t>景”，不可能有五彩缤纷的生命，更不用讲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“有条</w:t>
      </w:r>
      <w:r>
        <w:rPr>
          <w:color w:val="181618"/>
          <w:spacing w:val="0"/>
          <w:w w:val="100"/>
          <w:position w:val="0"/>
        </w:rPr>
        <w:t>件的意识”。再讲清 楚一点，各种形式的生命，和我们所看到的一切意识，是从这个背景延伸出来 的。古人把这个背景称为“因地</w:t>
      </w:r>
      <w:r>
        <w:rPr>
          <w:color w:val="181618"/>
          <w:spacing w:val="0"/>
          <w:w w:val="100"/>
          <w:position w:val="0"/>
          <w:lang w:val="en-US" w:eastAsia="en-US" w:bidi="en-US"/>
        </w:rPr>
        <w:t>"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(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 xml:space="preserve">causal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 xml:space="preserve">ground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)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vertAlign w:val="subscript"/>
        </w:rPr>
        <w:t>0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全部的生命，段是生命的前景，加上背景；外在世界，加上内在世界。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外在的世界是无常，只有内在的世界是永恒。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  <w:sectPr>
          <w:footnotePr>
            <w:numFmt w:val="decimal"/>
          </w:footnotePr>
          <w:pgSz w:w="8839" w:h="12940"/>
          <w:pgMar w:top="1272" w:right="711" w:bottom="1459" w:left="711" w:header="0" w:footer="3" w:gutter="254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通过外在的世界，一切生命的前景，不管多好、多不好，是不可能得到解 脱的。即使通过这外在的世界，也不可能找到人生最终的意义。只有把这内在 世界找回来，让它丰盈、让它绽放，一个人才可能找到“永恒的我”、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“全</w:t>
      </w:r>
      <w:r>
        <w:rPr>
          <w:color w:val="181618"/>
          <w:spacing w:val="0"/>
          <w:w w:val="100"/>
          <w:position w:val="0"/>
        </w:rPr>
        <w:t>部的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6540" w:after="0"/>
        <w:ind w:left="0" w:right="0"/>
        <w:jc w:val="both"/>
      </w:pPr>
      <w:r>
        <w:rPr>
          <w:spacing w:val="0"/>
          <w:w w:val="100"/>
          <w:position w:val="0"/>
        </w:rPr>
        <w:t>全部的你，也就是全部的生命，全部的一切。它是有形有色，再加上无形无相。它包括我们 人生的前景，也可以称客体意识。也就是我们人生面对的一切，再加上生命的背景，也就是不生 不死，无色无形的一体意识。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/>
        <w:ind w:left="0" w:right="0"/>
        <w:jc w:val="both"/>
        <w:sectPr>
          <w:headerReference r:id="rId81" w:type="default"/>
          <w:footerReference r:id="rId83" w:type="default"/>
          <w:headerReference r:id="rId82" w:type="even"/>
          <w:footerReference r:id="rId84" w:type="even"/>
          <w:footnotePr>
            <w:numFmt w:val="decimal"/>
          </w:footnotePr>
          <w:pgSz w:w="8839" w:h="12940"/>
          <w:pgMar w:top="1272" w:right="765" w:bottom="2631" w:left="765" w:header="0" w:footer="2203" w:gutter="151"/>
          <w:pgNumType w:start="30"/>
          <w:cols w:space="720" w:num="1"/>
          <w:rtlGutter w:val="1"/>
          <w:docGrid w:linePitch="360" w:charSpace="0"/>
        </w:sectPr>
      </w:pPr>
      <w:r>
        <w:rPr>
          <w:spacing w:val="0"/>
          <w:w w:val="100"/>
          <w:position w:val="0"/>
        </w:rPr>
        <w:t>在这个图案中，人间就好像这个局限的圈圈，包括里面的内容，也许是人、动物、东西和任何念 相，这些内容就组合了每一个人的人生故事。图案背景的微细点点，也就是生命的背景，我们通常是 看不到的，也就是"因地”。从这个因地，人生的内容才可以延伸出来。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我”。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“永恒</w:t>
      </w:r>
      <w:r>
        <w:rPr>
          <w:color w:val="181618"/>
          <w:spacing w:val="0"/>
          <w:w w:val="100"/>
          <w:position w:val="0"/>
        </w:rPr>
        <w:t>的我”就是上帝，</w:t>
      </w:r>
      <w:r>
        <w:rPr>
          <w:color w:val="000000"/>
          <w:spacing w:val="0"/>
          <w:w w:val="100"/>
          <w:position w:val="0"/>
        </w:rPr>
        <w:t>上</w:t>
      </w:r>
      <w:r>
        <w:rPr>
          <w:color w:val="181618"/>
          <w:spacing w:val="0"/>
          <w:w w:val="100"/>
          <w:position w:val="0"/>
        </w:rPr>
        <w:t>帝就是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”，两者不可能分离、不可能区分。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进一步说，用局限的脑来找到无限的心，是本书希望探讨的一个悖论。因 为这个问题本身就带来一个矛盾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按常识说，无限囊括了有限，而有限无法 囊括无限。当有限要去找回无限时，矛盾就出现了。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想不到的是，这个谜题的答案，比任何人想的都简单。回答就是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有限 的意识中，也存在无限的意识。假如不是这样，人类是跳不出来、解脱不</w:t>
      </w:r>
      <w:r>
        <w:rPr>
          <w:color w:val="000000"/>
          <w:spacing w:val="0"/>
          <w:w w:val="100"/>
          <w:position w:val="0"/>
        </w:rPr>
        <w:t xml:space="preserve">了的。 </w:t>
      </w:r>
      <w:r>
        <w:rPr>
          <w:color w:val="181618"/>
          <w:spacing w:val="0"/>
          <w:w w:val="100"/>
          <w:position w:val="0"/>
        </w:rPr>
        <w:t>这是古往今来大圣人都懂、都亲身体验的。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这么说，通过人体，我们可以找到上帝，也可以称之为佛性、道。找回全 部的自己，也就是找回上帝，真正的回家。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更想不到的是，回家——不需要我们做任何动作。它其实跟任何追求、任 何动作都不相关。它比一口呼吸、吃饭、睡觉都更简单。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醒觉，或说任由第四意识自然展开，自然接手，随时绽放开来，</w:t>
      </w:r>
      <w:r>
        <w:rPr>
          <w:color w:val="000000"/>
          <w:spacing w:val="0"/>
          <w:w w:val="100"/>
          <w:position w:val="0"/>
        </w:rPr>
        <w:t>才</w:t>
      </w:r>
      <w:r>
        <w:rPr>
          <w:color w:val="181618"/>
          <w:spacing w:val="0"/>
          <w:w w:val="100"/>
          <w:position w:val="0"/>
        </w:rPr>
        <w:t>是我们 这一生来最大的目的。倒不是为了面对生活中的种种状况、应付表相的挑战和 机会。从外在世界的角度来看，这些状况、挑战和机会当然重要。但是，站在 整体生命的角度，这些状况是太小的一部分了。从这些状况和形相，跳出种种 的制约和设定，是我们与生俱来的权利，不容错失。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懂了这些原理，其实这本书也不用再读下去。你不光懂了，还可以带给地 球一线光明，自然成为一个引发转化的媒介。我在这里，也祝福你。但是，假 如你跟我们大家一样，还不是完全懂，我建议你，与我一同踏上这趟旅程，希 望可以完成你人生最大的目的。</w:t>
      </w:r>
      <w:r>
        <w:br w:type="page"/>
      </w:r>
    </w:p>
    <w:p>
      <w:pPr>
        <w:pStyle w:val="27"/>
        <w:keepNext/>
        <w:keepLines/>
        <w:widowControl w:val="0"/>
        <w:shd w:val="clear" w:color="auto" w:fill="auto"/>
        <w:bidi w:val="0"/>
        <w:spacing w:before="0" w:after="1520" w:line="240" w:lineRule="auto"/>
        <w:ind w:left="0" w:right="0" w:firstLine="0"/>
        <w:jc w:val="left"/>
        <w:rPr>
          <w:sz w:val="28"/>
          <w:szCs w:val="28"/>
        </w:rPr>
      </w:pPr>
      <w:bookmarkStart w:id="97" w:name="bookmark104"/>
      <w:bookmarkStart w:id="98" w:name="bookmark103"/>
      <w:bookmarkStart w:id="99" w:name="bookmark105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3.</w:t>
      </w:r>
      <w:r>
        <w:rPr>
          <w:color w:val="000000"/>
          <w:spacing w:val="0"/>
          <w:w w:val="100"/>
          <w:position w:val="0"/>
          <w:sz w:val="28"/>
          <w:szCs w:val="28"/>
        </w:rPr>
        <w:t>头脑的监狱</w:t>
      </w:r>
      <w:bookmarkEnd w:id="97"/>
      <w:bookmarkEnd w:id="98"/>
      <w:bookmarkEnd w:id="99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300" w:line="240" w:lineRule="auto"/>
        <w:ind w:left="0" w:right="0"/>
        <w:jc w:val="left"/>
      </w:pPr>
      <w:r>
        <w:rPr>
          <w:color w:val="000000"/>
          <w:spacing w:val="0"/>
          <w:w w:val="100"/>
          <w:position w:val="0"/>
        </w:rPr>
        <w:t>人生解脱，也只是解开脑带来的困境。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2164080" cy="2035810"/>
            <wp:effectExtent l="0" t="0" r="7620" b="2540"/>
            <wp:docPr id="153" name="Picutre 1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Picutre 153"/>
                    <pic:cNvPicPr/>
                  </pic:nvPicPr>
                  <pic:blipFill>
                    <a:blip r:embed="rId572"/>
                    <a:stretch>
                      <a:fillRect/>
                    </a:stretch>
                  </pic:blipFill>
                  <pic:spPr>
                    <a:xfrm>
                      <a:off x="0" y="0"/>
                      <a:ext cx="2164080" cy="203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1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88" w:lineRule="exact"/>
        <w:ind w:left="0" w:right="0"/>
        <w:jc w:val="both"/>
        <w:sectPr>
          <w:headerReference r:id="rId87" w:type="first"/>
          <w:footerReference r:id="rId90" w:type="first"/>
          <w:headerReference r:id="rId85" w:type="default"/>
          <w:footerReference r:id="rId88" w:type="default"/>
          <w:headerReference r:id="rId86" w:type="even"/>
          <w:footerReference r:id="rId89" w:type="even"/>
          <w:footnotePr>
            <w:numFmt w:val="decimal"/>
          </w:footnotePr>
          <w:pgSz w:w="8839" w:h="12940"/>
          <w:pgMar w:top="1272" w:right="765" w:bottom="2631" w:left="765" w:header="0" w:footer="3" w:gutter="151"/>
          <w:pgNumType w:start="10"/>
          <w:cols w:space="720" w:num="1"/>
          <w:titlePg/>
          <w:rtlGutter w:val="0"/>
          <w:docGrid w:linePitch="360" w:charSpace="0"/>
        </w:sectPr>
      </w:pPr>
      <w:r>
        <w:rPr>
          <w:color w:val="000000"/>
          <w:spacing w:val="0"/>
          <w:w w:val="100"/>
          <w:position w:val="0"/>
        </w:rPr>
        <w:t>我们每一个人都被自己的脑困住了。脑产生的念头，是我们烦恼的根源。然而，用思考是永 远跳不出这个牢笼的。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我们人类演化的过程，可以说是从动物的无脑、无思无想，到思考，再到 未来超越思考而无思无想的境界。虽然，超越思考感觉是很小的一步，其实严 格讲，它比蟬螂、青蛙到哺乳类的演化，是更大的一步。在一个瞬间，超越脑, 会把人类从自己所造的痛苦、悲伤的历史跳出来。让我们每一个人找回自己、 找回家。在这个时点，这种彻底的转变是最关键的。这个地球才可能永续存在。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它的困难，是因为这个脑所带来的限制。通过上万年的演化，我们逐渐变 成一种会思考的生命形式。人类的脑，通过念头，又没办法离开时空，会带给 我们一个虚拟现实。不要小看这个虚拟现实，它就像漩涡，只要跳进去，就出 不来。从出生到老死，我们就在这漩涡里打转，看不到外面。经过痛苦，再加 上萎缩，这些现象就更坚固、更坚实了。这样，才可能建立人类的制约，甚至 演变成人类悲伤痛苦的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DNA</w:t>
      </w:r>
      <w:r>
        <w:rPr>
          <w:color w:val="181618"/>
          <w:spacing w:val="0"/>
          <w:w w:val="100"/>
          <w:position w:val="0"/>
          <w:lang w:val="en-US" w:eastAsia="en-US" w:bidi="en-US"/>
        </w:rPr>
        <w:t>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脑，</w:t>
      </w:r>
      <w:r>
        <w:rPr>
          <w:color w:val="181618"/>
          <w:spacing w:val="0"/>
          <w:w w:val="100"/>
          <w:position w:val="0"/>
        </w:rPr>
        <w:t>通过不断的念头，变成我们的监狱。所以，说我们活在头脑的监狱里, 真是一点都不夸大。这不是个人的问题，而是上千万年沉重的包袱，是人类集 体的问题。不光先人走不</w:t>
      </w:r>
      <w:r>
        <w:rPr>
          <w:color w:val="000000"/>
          <w:spacing w:val="0"/>
          <w:w w:val="100"/>
          <w:position w:val="0"/>
        </w:rPr>
        <w:t>出来，</w:t>
      </w:r>
      <w:r>
        <w:rPr>
          <w:color w:val="181618"/>
          <w:spacing w:val="0"/>
          <w:w w:val="100"/>
          <w:position w:val="0"/>
        </w:rPr>
        <w:t>也让我们被囚禁，不得自由。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很</w:t>
      </w:r>
      <w:r>
        <w:rPr>
          <w:color w:val="181618"/>
          <w:spacing w:val="0"/>
          <w:w w:val="100"/>
          <w:position w:val="0"/>
        </w:rPr>
        <w:t>多人，懂了这些，会在灵性上面追求，希望挣脱这个心牢。但是，几十 年下来，即使通过各式各样的功夫努力追求，通常还是没办法跳出头脑的监狱。 甚至越活越不愉快，觉得自己修行没有成就，对未来失去希望。这是因为还有 一个微细的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“追</w:t>
      </w:r>
      <w:r>
        <w:rPr>
          <w:color w:val="181618"/>
          <w:spacing w:val="0"/>
          <w:w w:val="100"/>
          <w:position w:val="0"/>
        </w:rPr>
        <w:t xml:space="preserve">求”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>的念相，所以走不出来。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因为解答的答案比想象的简单太多</w:t>
      </w:r>
      <w:r>
        <w:rPr>
          <w:color w:val="000000"/>
          <w:spacing w:val="0"/>
          <w:w w:val="100"/>
          <w:position w:val="0"/>
        </w:rPr>
        <w:t>，</w:t>
      </w:r>
      <w:r>
        <w:rPr>
          <w:color w:val="181618"/>
          <w:spacing w:val="0"/>
          <w:w w:val="100"/>
          <w:position w:val="0"/>
        </w:rPr>
        <w:t>必然会招致质疑</w:t>
      </w:r>
      <w:r>
        <w:rPr>
          <w:color w:val="724A6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怀疑它太简单, 怎么可能就这样。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  <w:sectPr>
          <w:headerReference r:id="rId91" w:type="default"/>
          <w:footerReference r:id="rId93" w:type="default"/>
          <w:headerReference r:id="rId92" w:type="even"/>
          <w:footerReference r:id="rId94" w:type="even"/>
          <w:footnotePr>
            <w:numFmt w:val="decimal"/>
          </w:footnotePr>
          <w:type w:val="continuous"/>
          <w:pgSz w:w="8839" w:h="12940"/>
          <w:pgMar w:top="1272" w:right="765" w:bottom="2631" w:left="765" w:header="0" w:footer="3" w:gutter="151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既然脑、念头带给人类这么不愉快的生命和生活，而人，到处都不愉快, 反过来，我们要问的是——为什么那么真？那么坚实不破？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42" w:after="42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footnotePr>
            <w:numFmt w:val="decimal"/>
          </w:footnotePr>
          <w:pgSz w:w="8839" w:h="12940"/>
          <w:pgMar w:top="1192" w:right="899" w:bottom="1362" w:left="759" w:header="0" w:footer="3" w:gutter="0"/>
          <w:cols w:space="720" w:num="1"/>
          <w:rtlGutter w:val="0"/>
          <w:docGrid w:linePitch="360" w:charSpace="0"/>
        </w:sectPr>
      </w:pPr>
    </w:p>
    <w:p>
      <w:pPr>
        <w:widowControl w:val="0"/>
        <w:spacing w:line="1" w:lineRule="exact"/>
      </w:pPr>
      <w:r>
        <w:drawing>
          <wp:anchor distT="170815" distB="101600" distL="114300" distR="1367155" simplePos="0" relativeHeight="251661312" behindDoc="0" locked="0" layoutInCell="1" allowOverlap="1">
            <wp:simplePos x="0" y="0"/>
            <wp:positionH relativeFrom="margin">
              <wp:posOffset>-79375</wp:posOffset>
            </wp:positionH>
            <wp:positionV relativeFrom="paragraph">
              <wp:posOffset>183515</wp:posOffset>
            </wp:positionV>
            <wp:extent cx="2956560" cy="1237615"/>
            <wp:effectExtent l="0" t="0" r="15240" b="635"/>
            <wp:wrapTopAndBottom/>
            <wp:docPr id="174" name="Shape 1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Shape 174"/>
                    <pic:cNvPicPr/>
                  </pic:nvPicPr>
                  <pic:blipFill>
                    <a:blip r:embed="rId573"/>
                    <a:stretch>
                      <a:fillRect/>
                    </a:stretch>
                  </pic:blipFill>
                  <pic:spPr>
                    <a:xfrm>
                      <a:off x="0" y="0"/>
                      <a:ext cx="2956560" cy="1237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107950" distL="3216910" distR="114935" simplePos="0" relativeHeight="251661312" behindDoc="0" locked="0" layoutInCell="1" allowOverlap="1">
            <wp:simplePos x="0" y="0"/>
            <wp:positionH relativeFrom="margin">
              <wp:posOffset>3023235</wp:posOffset>
            </wp:positionH>
            <wp:positionV relativeFrom="paragraph">
              <wp:posOffset>12700</wp:posOffset>
            </wp:positionV>
            <wp:extent cx="1109345" cy="1402080"/>
            <wp:effectExtent l="0" t="0" r="14605" b="7620"/>
            <wp:wrapTopAndBottom/>
            <wp:docPr id="176" name="Shape 1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Shape 176"/>
                    <pic:cNvPicPr/>
                  </pic:nvPicPr>
                  <pic:blipFill>
                    <a:blip r:embed="rId574"/>
                    <a:stretch>
                      <a:fillRect/>
                    </a:stretch>
                  </pic:blipFill>
                  <pic:spPr>
                    <a:xfrm>
                      <a:off x="0" y="0"/>
                      <a:ext cx="1109345" cy="1402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6350" distB="146050" distL="114300" distR="1348740" simplePos="0" relativeHeight="251661312" behindDoc="0" locked="0" layoutInCell="1" allowOverlap="1">
                <wp:simplePos x="0" y="0"/>
                <wp:positionH relativeFrom="margin">
                  <wp:posOffset>2148840</wp:posOffset>
                </wp:positionH>
                <wp:positionV relativeFrom="paragraph">
                  <wp:posOffset>1582420</wp:posOffset>
                </wp:positionV>
                <wp:extent cx="429895" cy="128270"/>
                <wp:effectExtent l="0" t="0" r="0" b="0"/>
                <wp:wrapSquare wrapText="left"/>
                <wp:docPr id="178" name="Shape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9895" cy="12827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33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</w:rPr>
                              <w:t>有思有想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78" o:spid="_x0000_s1026" o:spt="202" type="#_x0000_t202" style="position:absolute;left:0pt;margin-left:169.2pt;margin-top:124.6pt;height:10.1pt;width:33.85pt;mso-position-horizontal-relative:margin;mso-wrap-distance-bottom:11.5pt;mso-wrap-distance-left:9pt;mso-wrap-distance-right:106.2pt;mso-wrap-distance-top:0.5pt;mso-wrap-style:none;z-index:251661312;mso-width-relative:page;mso-height-relative:page;" filled="f" stroked="f" coordsize="21600,21600" o:gfxdata="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EbB+2XY&#10;AAAACwEAAA8AAAAAAAAAAQAgAAAAIgAAAGRycy9kb3ducmV2LnhtbFBLAQIUABQAAAAIAIdO4kBK&#10;TibFrgEAAHMDAAAOAAAAAAAAAAEAIAAAACcBAABkcnMvZTJvRG9jLnhtbFBLBQYAAAAABgAGAFkB&#10;AABH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33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</w:rPr>
                        <w:t>有思有想</w:t>
                      </w:r>
                    </w:p>
                  </w:txbxContent>
                </v:textbox>
                <w10:wrap type="square" side="left"/>
              </v:shape>
            </w:pict>
          </mc:Fallback>
        </mc:AlternateContent>
      </w:r>
      <w:r>
        <mc:AlternateContent>
          <mc:Choice Requires="wps">
            <w:drawing>
              <wp:anchor distT="0" distB="0" distL="1272540" distR="114300" simplePos="0" relativeHeight="251661312" behindDoc="0" locked="0" layoutInCell="1" allowOverlap="1">
                <wp:simplePos x="0" y="0"/>
                <wp:positionH relativeFrom="margin">
                  <wp:posOffset>3307080</wp:posOffset>
                </wp:positionH>
                <wp:positionV relativeFrom="paragraph">
                  <wp:posOffset>1576070</wp:posOffset>
                </wp:positionV>
                <wp:extent cx="506095" cy="280670"/>
                <wp:effectExtent l="0" t="0" r="0" b="0"/>
                <wp:wrapSquare wrapText="left"/>
                <wp:docPr id="180" name="Shape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6095" cy="28067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33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60" w:line="240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</w:rPr>
                              <w:t>无思无想</w:t>
                            </w:r>
                          </w:p>
                          <w:p>
                            <w:pPr>
                              <w:pStyle w:val="33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both"/>
                            </w:pP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</w:rPr>
                              <w:t>（超越思考）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80" o:spid="_x0000_s1026" o:spt="202" type="#_x0000_t202" style="position:absolute;left:0pt;margin-left:260.4pt;margin-top:124.1pt;height:22.1pt;width:39.85pt;mso-position-horizontal-relative:margin;mso-wrap-distance-bottom:0pt;mso-wrap-distance-left:100.2pt;mso-wrap-distance-right:9pt;mso-wrap-distance-top:0pt;z-index:251661312;mso-width-relative:page;mso-height-relative:page;" filled="f" stroked="f" coordsize="21600,21600" o:gfxdata="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LDjhZtoAAAALAQAA&#10;DwAAAAAAAAABACAAAAAiAAAAZHJzL2Rvd25yZXYueG1sUEsBAhQAFAAAAAgAh07iQIYMwUilAQAA&#10;ZwMAAA4AAAAAAAAAAQAgAAAAKQEAAGRycy9lMm9Eb2MueG1sUEsFBgAAAAAGAAYAWQEAAEAFAAAA&#10;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33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60" w:line="240" w:lineRule="auto"/>
                        <w:ind w:left="0" w:right="0" w:firstLine="0"/>
                        <w:jc w:val="center"/>
                      </w:pP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</w:rPr>
                        <w:t>无思无想</w:t>
                      </w:r>
                    </w:p>
                    <w:p>
                      <w:pPr>
                        <w:pStyle w:val="33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both"/>
                      </w:pP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</w:rPr>
                        <w:t>（超越思考）</w:t>
                      </w:r>
                    </w:p>
                  </w:txbxContent>
                </v:textbox>
                <w10:wrap type="square" side="left"/>
              </v:shape>
            </w:pict>
          </mc:Fallback>
        </mc:AlternateConten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320"/>
        <w:jc w:val="left"/>
      </w:pPr>
      <w:r>
        <w:rPr>
          <w:color w:val="000000"/>
          <w:spacing w:val="0"/>
          <w:w w:val="100"/>
          <w:position w:val="0"/>
        </w:rPr>
        <w:t>无思无想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680" w:line="240" w:lineRule="auto"/>
        <w:ind w:left="0" w:right="0" w:firstLine="260"/>
        <w:jc w:val="both"/>
      </w:pPr>
      <w:r>
        <w:rPr>
          <w:color w:val="000000"/>
          <w:spacing w:val="0"/>
          <w:w w:val="100"/>
          <w:position w:val="0"/>
        </w:rPr>
        <w:t>（无能思考）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380" w:line="286" w:lineRule="exact"/>
        <w:ind w:left="0" w:right="0"/>
        <w:jc w:val="both"/>
      </w:pPr>
      <w:r>
        <w:rPr>
          <w:spacing w:val="0"/>
          <w:w w:val="100"/>
          <w:position w:val="0"/>
        </w:rPr>
        <w:t>我们人类的演化，就是从无能思考的无思无想，到有思有想，再进入超越思考而无思无想的 状态。也就是人的命运。虽然他超越这个脑，但也可以随时把脑和念头当作工具，这样才可以体 会到全部的生命。</w:t>
      </w:r>
    </w:p>
    <w:p>
      <w:pPr>
        <w:pStyle w:val="7"/>
        <w:keepNext/>
        <w:keepLines/>
        <w:widowControl w:val="0"/>
        <w:shd w:val="clear" w:color="auto" w:fill="auto"/>
        <w:bidi w:val="0"/>
        <w:spacing w:before="0" w:after="1500" w:line="240" w:lineRule="auto"/>
        <w:ind w:left="0" w:right="0" w:firstLine="0"/>
        <w:jc w:val="left"/>
        <w:rPr>
          <w:sz w:val="28"/>
          <w:szCs w:val="28"/>
        </w:rPr>
      </w:pPr>
      <w:bookmarkStart w:id="100" w:name="bookmark107"/>
      <w:bookmarkStart w:id="101" w:name="bookmark106"/>
      <w:bookmarkStart w:id="102" w:name="bookmark108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shd w:val="clear" w:color="auto" w:fill="auto"/>
          <w:lang w:val="en-US" w:eastAsia="en-US" w:bidi="en-US"/>
        </w:rPr>
        <w:t>4.</w:t>
      </w:r>
      <w:r>
        <w:rPr>
          <w:color w:val="000000"/>
          <w:spacing w:val="0"/>
          <w:w w:val="100"/>
          <w:position w:val="0"/>
          <w:sz w:val="28"/>
          <w:szCs w:val="28"/>
          <w:shd w:val="clear" w:color="auto" w:fill="auto"/>
        </w:rPr>
        <w:t>我们是感官的囚犯</w:t>
      </w:r>
      <w:bookmarkEnd w:id="100"/>
      <w:bookmarkEnd w:id="101"/>
      <w:bookmarkEnd w:id="102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从</w:t>
      </w:r>
      <w:r>
        <w:rPr>
          <w:color w:val="181618"/>
          <w:spacing w:val="0"/>
          <w:w w:val="100"/>
          <w:position w:val="0"/>
        </w:rPr>
        <w:t>古人到现在都知道，要从痛苦解脱，</w:t>
      </w:r>
      <w:r>
        <w:rPr>
          <w:color w:val="000000"/>
          <w:spacing w:val="0"/>
          <w:w w:val="100"/>
          <w:position w:val="0"/>
        </w:rPr>
        <w:t>必</w:t>
      </w:r>
      <w:r>
        <w:rPr>
          <w:color w:val="181618"/>
          <w:spacing w:val="0"/>
          <w:w w:val="100"/>
          <w:position w:val="0"/>
        </w:rPr>
        <w:t>须超越一切，</w:t>
      </w:r>
      <w:r>
        <w:rPr>
          <w:color w:val="000000"/>
          <w:spacing w:val="0"/>
          <w:w w:val="100"/>
          <w:position w:val="0"/>
        </w:rPr>
        <w:t>包括</w:t>
      </w:r>
      <w:r>
        <w:rPr>
          <w:color w:val="181618"/>
          <w:spacing w:val="0"/>
          <w:w w:val="100"/>
          <w:position w:val="0"/>
        </w:rPr>
        <w:t>时空的观念。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仔细</w:t>
      </w:r>
      <w:r>
        <w:rPr>
          <w:color w:val="000000"/>
          <w:spacing w:val="0"/>
          <w:w w:val="100"/>
          <w:position w:val="0"/>
        </w:rPr>
        <w:t>观察，</w:t>
      </w:r>
      <w:r>
        <w:rPr>
          <w:color w:val="181618"/>
          <w:spacing w:val="0"/>
          <w:w w:val="100"/>
          <w:position w:val="0"/>
        </w:rPr>
        <w:t>我们脑的运作主要是靠两个部分：首先有个知觉，这个知觉是 靠看、听、</w:t>
      </w:r>
      <w:r>
        <w:rPr>
          <w:color w:val="000000"/>
          <w:spacing w:val="0"/>
          <w:w w:val="100"/>
          <w:position w:val="0"/>
        </w:rPr>
        <w:t>闻、触、</w:t>
      </w:r>
      <w:r>
        <w:rPr>
          <w:color w:val="181618"/>
          <w:spacing w:val="0"/>
          <w:w w:val="100"/>
          <w:position w:val="0"/>
        </w:rPr>
        <w:t>尝而来的；除了最基本的知觉，加上知觉上的整合，让我 们对任何状况或东西有个初步的掌握。接下来，我们的脑会把过去所存盘的相 关数据调出来，跟现在的状况比较，作一个分别分析，产生一个最可能的结果, 推测下一步可能会如何。这么说，我们人脑的运作架构，和</w:t>
      </w:r>
      <w:r>
        <w:rPr>
          <w:color w:val="000000"/>
          <w:spacing w:val="0"/>
          <w:w w:val="100"/>
          <w:position w:val="0"/>
        </w:rPr>
        <w:t>计算机</w:t>
      </w:r>
      <w:r>
        <w:rPr>
          <w:color w:val="181618"/>
          <w:spacing w:val="0"/>
          <w:w w:val="100"/>
          <w:position w:val="0"/>
        </w:rPr>
        <w:t>的作业很像。 但说到底，应该是说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计算机的演算规则，其实是仿真人脑的运作而来的。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想不到的是，我们这五个知觉是相当有限的。只能捕捉这世界、这宇宙很 小一部分的信息。这些信息也只是电子的信号，再通过脑的数字化编码而成。 假如我们人的肉眼，所见的不是落在可见光的光谱，而是落在音波或超音波的 能量谱范围，我们对这世界的体会，就完全不一样了。许多动物通过不同的感 知范围，确实和我们人类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“看”</w:t>
      </w:r>
      <w:r>
        <w:rPr>
          <w:color w:val="181618"/>
          <w:spacing w:val="0"/>
          <w:w w:val="100"/>
          <w:position w:val="0"/>
        </w:rPr>
        <w:t>的世界完全不同，甚至是颠倒的。</w:t>
      </w:r>
    </w:p>
    <w:p>
      <w:pPr>
        <w:pStyle w:val="11"/>
        <w:keepNext w:val="0"/>
        <w:keepLines w:val="0"/>
        <w:widowControl w:val="0"/>
        <w:shd w:val="clear" w:color="auto" w:fill="auto"/>
        <w:tabs>
          <w:tab w:val="left" w:leader="hyphen" w:pos="4637"/>
        </w:tabs>
        <w:bidi w:val="0"/>
        <w:spacing w:before="0" w:after="40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进一步拿颜色当实例来谈。大多数人可能都忘了，就连最简单的白色光， 其实是红绿蓝三原色的光同比例组合起来的。也就是说，连白光都是很多色 光的组合，才让我们得到白色的印象。过去的人以为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“我们</w:t>
      </w:r>
      <w:r>
        <w:rPr>
          <w:color w:val="181618"/>
          <w:spacing w:val="0"/>
          <w:w w:val="100"/>
          <w:position w:val="0"/>
        </w:rPr>
        <w:t xml:space="preserve">是自己所见的一切”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(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 xml:space="preserve">We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are what we see )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vertAlign w:val="subscript"/>
          <w:lang w:val="en-US" w:eastAsia="en-US" w:bidi="en-US"/>
        </w:rPr>
        <w:t>o</w:t>
      </w:r>
      <w:r>
        <w:rPr>
          <w:color w:val="181618"/>
          <w:spacing w:val="0"/>
          <w:w w:val="100"/>
          <w:position w:val="0"/>
        </w:rPr>
        <w:t>其实，这句话只是描述</w:t>
      </w:r>
      <w:r>
        <w:rPr>
          <w:color w:val="484848"/>
          <w:spacing w:val="0"/>
          <w:w w:val="100"/>
          <w:position w:val="0"/>
        </w:rPr>
        <w:tab/>
      </w:r>
      <w:r>
        <w:rPr>
          <w:color w:val="181618"/>
          <w:spacing w:val="0"/>
          <w:w w:val="100"/>
          <w:position w:val="0"/>
        </w:rPr>
        <w:t>我们所认知的一切，是通过</w:t>
      </w:r>
      <w:r>
        <w:br w:type="page"/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700" w:line="240" w:lineRule="auto"/>
        <w:ind w:left="0" w:right="0" w:firstLine="0"/>
        <w:jc w:val="center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</w:rPr>
        <w:t>我们是自己所见的一切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529455" cy="2480945"/>
            <wp:effectExtent l="0" t="0" r="4445" b="14605"/>
            <wp:docPr id="182" name="Picutre 1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Picutre 182"/>
                    <pic:cNvPicPr/>
                  </pic:nvPicPr>
                  <pic:blipFill>
                    <a:blip r:embed="rId575"/>
                    <a:stretch>
                      <a:fillRect/>
                    </a:stretch>
                  </pic:blipFill>
                  <pic:spPr>
                    <a:xfrm>
                      <a:off x="0" y="0"/>
                      <a:ext cx="4529455" cy="248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5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center"/>
      </w:pPr>
      <w:r>
        <w:rPr>
          <w:spacing w:val="0"/>
          <w:w w:val="100"/>
          <w:position w:val="0"/>
        </w:rPr>
        <w:t xml:space="preserve">一般视野 </w:t>
      </w:r>
      <w:r>
        <w:rPr>
          <w:color w:val="000000"/>
          <w:spacing w:val="0"/>
          <w:w w:val="100"/>
          <w:position w:val="0"/>
        </w:rPr>
        <w:t>远坦外</w:t>
      </w:r>
      <w:r>
        <w:rPr>
          <w:spacing w:val="0"/>
          <w:w w:val="100"/>
          <w:position w:val="0"/>
        </w:rPr>
        <w:t>线視野</w:t>
      </w:r>
    </w:p>
    <w:p>
      <w:pPr>
        <w:widowControl w:val="0"/>
        <w:spacing w:after="33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81" w:lineRule="exact"/>
        <w:ind w:left="0" w:right="0"/>
        <w:jc w:val="both"/>
      </w:pPr>
      <w:r>
        <w:rPr>
          <w:spacing w:val="0"/>
          <w:w w:val="100"/>
          <w:position w:val="0"/>
        </w:rPr>
        <w:t>人通过感官所看到的世界。同样是夜里的世界，如果我们通过远红外线眼镜来看，看到的视 野就如右图所示，而不是一般视野下的一片漆黑。不同的感宜带来完全不同的印象，而不同的 印象，带来不同的经验。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知觉所得到的信息。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520" w:line="410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进一步说，假如人间没有其他的颜色，我们也不能体会到什么是白色。</w:t>
      </w:r>
      <w:r>
        <w:rPr>
          <w:color w:val="000000"/>
          <w:spacing w:val="0"/>
          <w:w w:val="100"/>
          <w:position w:val="0"/>
        </w:rPr>
        <w:t xml:space="preserve">白 </w:t>
      </w:r>
      <w:r>
        <w:rPr>
          <w:color w:val="181618"/>
          <w:spacing w:val="0"/>
          <w:w w:val="100"/>
          <w:position w:val="0"/>
        </w:rPr>
        <w:t>色，不管它是怎么组合起来的，还是一个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“相</w:t>
      </w:r>
      <w:r>
        <w:rPr>
          <w:color w:val="181618"/>
          <w:spacing w:val="0"/>
          <w:w w:val="100"/>
          <w:position w:val="0"/>
        </w:rPr>
        <w:t>对”的概念，需要其他颜色，才 能区隔出它的特质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“白</w:t>
      </w:r>
      <w:r>
        <w:rPr>
          <w:color w:val="181618"/>
          <w:spacing w:val="0"/>
          <w:w w:val="100"/>
          <w:position w:val="0"/>
        </w:rPr>
        <w:t>”。再进一步说，假如没有无色无形，就不可能有形 相，不可能有颜色，更不可能有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“白</w:t>
      </w:r>
      <w:r>
        <w:rPr>
          <w:color w:val="181618"/>
          <w:spacing w:val="0"/>
          <w:w w:val="100"/>
          <w:position w:val="0"/>
        </w:rPr>
        <w:t>”。人生所见的一切，本来就是相对的，是 通过绝对的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“无</w:t>
      </w:r>
      <w:r>
        <w:rPr>
          <w:color w:val="181618"/>
          <w:spacing w:val="0"/>
          <w:w w:val="100"/>
          <w:position w:val="0"/>
        </w:rPr>
        <w:t>色无形”，我们才可以看到人间。这种说法，跟一般人的想法完 全是颠倒的。所以，我才会说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“无色</w:t>
      </w:r>
      <w:r>
        <w:rPr>
          <w:color w:val="181618"/>
          <w:spacing w:val="0"/>
          <w:w w:val="100"/>
          <w:position w:val="0"/>
        </w:rPr>
        <w:t>无形”随时在人间。假如没有它，没有人 间，也没有这个</w:t>
      </w:r>
      <w:r>
        <w:rPr>
          <w:color w:val="000000"/>
          <w:spacing w:val="0"/>
          <w:w w:val="100"/>
          <w:position w:val="0"/>
        </w:rPr>
        <w:t>世界。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2030095" cy="1913890"/>
            <wp:effectExtent l="0" t="0" r="8255" b="10160"/>
            <wp:docPr id="183" name="Picutre 1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Picutre 183"/>
                    <pic:cNvPicPr/>
                  </pic:nvPicPr>
                  <pic:blipFill>
                    <a:blip r:embed="rId576"/>
                    <a:stretch>
                      <a:fillRect/>
                    </a:stretch>
                  </pic:blipFill>
                  <pic:spPr>
                    <a:xfrm>
                      <a:off x="0" y="0"/>
                      <a:ext cx="2030095" cy="191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1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480" w:line="278" w:lineRule="exact"/>
        <w:ind w:left="0" w:right="0" w:firstLine="380"/>
        <w:jc w:val="both"/>
      </w:pPr>
      <w:r>
        <w:rPr>
          <w:spacing w:val="0"/>
          <w:w w:val="100"/>
          <w:position w:val="0"/>
        </w:rPr>
        <w:t>我们眼中的白色光，其实是三个原色的光组合而成的。这世界没有任何绝对的真理。任何可 见、可体验到的，都还是相对的。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380"/>
        <w:jc w:val="both"/>
        <w:sectPr>
          <w:footnotePr>
            <w:numFmt w:val="decimal"/>
          </w:footnotePr>
          <w:type w:val="continuous"/>
          <w:pgSz w:w="8839" w:h="12940"/>
          <w:pgMar w:top="1192" w:right="759" w:bottom="1362" w:left="759" w:header="0" w:footer="3" w:gutter="140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一般人想不到的是，虽然这五个感知是相当窄的能量门户，但它们本身都 是螺旋场，所蕴含的信息远超过感官数据。我们每一个人也许都有过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 xml:space="preserve">看手 表，就直觉知道时间”的经验，或是直观、直觉地体会到某一个状态。严格讲, 这个直觉虽然超过感官数据所带来的信息，但又不离这些信息，两者是分不开 </w:t>
      </w:r>
      <w:r>
        <w:rPr>
          <w:color w:val="000000"/>
          <w:spacing w:val="0"/>
          <w:w w:val="100"/>
          <w:position w:val="0"/>
        </w:rPr>
        <w:t>的。</w:t>
      </w:r>
      <w:r>
        <w:rPr>
          <w:color w:val="181618"/>
          <w:spacing w:val="0"/>
          <w:w w:val="100"/>
          <w:position w:val="0"/>
        </w:rPr>
        <w:t>这是因为，每一个感官资料造出的螺旋场会重叠，</w:t>
      </w:r>
      <w:r>
        <w:rPr>
          <w:color w:val="000000"/>
          <w:spacing w:val="0"/>
          <w:w w:val="100"/>
          <w:position w:val="0"/>
        </w:rPr>
        <w:t>而</w:t>
      </w:r>
      <w:r>
        <w:rPr>
          <w:color w:val="181618"/>
          <w:spacing w:val="0"/>
          <w:w w:val="100"/>
          <w:position w:val="0"/>
        </w:rPr>
        <w:t xml:space="preserve">共振出一个更大的螺 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旋信息场。这个原理，</w:t>
      </w:r>
      <w:r>
        <w:rPr>
          <w:color w:val="000000"/>
          <w:spacing w:val="0"/>
          <w:w w:val="100"/>
          <w:position w:val="0"/>
        </w:rPr>
        <w:t>可</w:t>
      </w:r>
      <w:r>
        <w:rPr>
          <w:color w:val="181618"/>
          <w:spacing w:val="0"/>
          <w:w w:val="100"/>
          <w:position w:val="0"/>
        </w:rPr>
        <w:t>以解释为什么人会有更深的知感，或一般人所称的灵 感、第六感。也可以说明为什么人的身体感知可以有所谓的细胞记忆。这些知 识都是目前很多心理疗愈者在使用的，也有很明显的效果。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可以说，从一个有限的感官数据，我们其实可以得到无限大的信息。通过 信息所产生的螺旋场，我们的感知可以扩大。它可以解释为什么人体可以有特 异功能，甚至有神通，和一般人理性难以想象的其他潜能。不光是人，动物也 是如此。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说到究竟，每一个形相都含着更深层面的意识，甚至还含着无色无相。假 如不是这样子，也没有什么形相好谈。是通过无色无相，任何形相才可以成形。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可惜的是，从感官知觉的第一接触，</w:t>
      </w:r>
      <w:r>
        <w:rPr>
          <w:color w:val="000000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>们立即把无限大的可能限缩到有限 的</w:t>
      </w:r>
      <w:r>
        <w:rPr>
          <w:color w:val="000000"/>
          <w:spacing w:val="0"/>
          <w:w w:val="100"/>
          <w:position w:val="0"/>
        </w:rPr>
        <w:t>思考。</w:t>
      </w:r>
      <w:r>
        <w:rPr>
          <w:color w:val="181618"/>
          <w:spacing w:val="0"/>
          <w:w w:val="100"/>
          <w:position w:val="0"/>
        </w:rPr>
        <w:t>也就是从无限</w:t>
      </w:r>
      <w:r>
        <w:rPr>
          <w:color w:val="000000"/>
          <w:spacing w:val="0"/>
          <w:w w:val="100"/>
          <w:position w:val="0"/>
        </w:rPr>
        <w:t>大的可</w:t>
      </w:r>
      <w:r>
        <w:rPr>
          <w:color w:val="181618"/>
          <w:spacing w:val="0"/>
          <w:w w:val="100"/>
          <w:position w:val="0"/>
        </w:rPr>
        <w:t>能中，固定出一个可能。</w:t>
      </w:r>
      <w:r>
        <w:rPr>
          <w:color w:val="000000"/>
          <w:spacing w:val="0"/>
          <w:w w:val="100"/>
          <w:position w:val="0"/>
        </w:rPr>
        <w:t>因</w:t>
      </w:r>
      <w:r>
        <w:rPr>
          <w:color w:val="181618"/>
          <w:spacing w:val="0"/>
          <w:w w:val="100"/>
          <w:position w:val="0"/>
        </w:rPr>
        <w:t xml:space="preserve">为任何念头，还只是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“色” “形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而任何</w:t>
      </w:r>
      <w:r>
        <w:rPr>
          <w:color w:val="000000"/>
          <w:spacing w:val="0"/>
          <w:w w:val="100"/>
          <w:position w:val="0"/>
          <w:lang w:val="zh-CN" w:eastAsia="zh-CN" w:bidi="zh-CN"/>
        </w:rPr>
        <w:t xml:space="preserve">“色”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“形”</w:t>
      </w:r>
      <w:r>
        <w:rPr>
          <w:color w:val="181618"/>
          <w:spacing w:val="0"/>
          <w:w w:val="100"/>
          <w:position w:val="0"/>
        </w:rPr>
        <w:t>都是</w:t>
      </w:r>
      <w:r>
        <w:rPr>
          <w:color w:val="000000"/>
          <w:spacing w:val="0"/>
          <w:w w:val="100"/>
          <w:position w:val="0"/>
        </w:rPr>
        <w:t>局限、</w:t>
      </w:r>
      <w:r>
        <w:rPr>
          <w:color w:val="181618"/>
          <w:spacing w:val="0"/>
          <w:w w:val="100"/>
          <w:position w:val="0"/>
        </w:rPr>
        <w:t>无常的。</w:t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571500" distB="2956560" distL="0" distR="0" simplePos="0" relativeHeight="251661312" behindDoc="0" locked="0" layoutInCell="1" allowOverlap="1">
                <wp:simplePos x="0" y="0"/>
                <wp:positionH relativeFrom="margin">
                  <wp:posOffset>688975</wp:posOffset>
                </wp:positionH>
                <wp:positionV relativeFrom="paragraph">
                  <wp:posOffset>571500</wp:posOffset>
                </wp:positionV>
                <wp:extent cx="2273935" cy="274320"/>
                <wp:effectExtent l="0" t="0" r="0" b="0"/>
                <wp:wrapTopAndBottom/>
                <wp:docPr id="184" name="Shape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3935" cy="27432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widowControl w:val="0"/>
                            </w:pP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84" o:spid="_x0000_s1026" o:spt="202" type="#_x0000_t202" style="position:absolute;left:0pt;margin-left:54.25pt;margin-top:45pt;height:21.6pt;width:179.05pt;mso-position-horizontal-relative:margin;mso-wrap-distance-bottom:232.8pt;mso-wrap-distance-top:45pt;mso-wrap-style:none;z-index:251661312;mso-width-relative:page;mso-height-relative:page;" filled="f" stroked="f" coordsize="21600,21600" o:gfxdata="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C+IApPW&#10;AAAACgEAAA8AAAAAAAAAAQAgAAAAIgAAAGRycy9kb3ducmV2LnhtbFBLAQIUABQAAAAIAIdO4kBO&#10;U4kRsAEAAHQDAAAOAAAAAAAAAAEAIAAAACUBAABkcnMvZTJvRG9jLnhtbFBLBQYAAAAABgAGAFkB&#10;AABH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widowControl w:val="0"/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drawing>
          <wp:anchor distT="830580" distB="2419985" distL="91440" distR="374650" simplePos="0" relativeHeight="251661312" behindDoc="0" locked="0" layoutInCell="1" allowOverlap="1">
            <wp:simplePos x="0" y="0"/>
            <wp:positionH relativeFrom="margin">
              <wp:posOffset>1273810</wp:posOffset>
            </wp:positionH>
            <wp:positionV relativeFrom="paragraph">
              <wp:posOffset>830580</wp:posOffset>
            </wp:positionV>
            <wp:extent cx="1621790" cy="554990"/>
            <wp:effectExtent l="0" t="0" r="16510" b="16510"/>
            <wp:wrapTopAndBottom/>
            <wp:docPr id="186" name="Shape 1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Shape 186"/>
                    <pic:cNvPicPr/>
                  </pic:nvPicPr>
                  <pic:blipFill>
                    <a:blip r:embed="rId577"/>
                    <a:stretch>
                      <a:fillRect/>
                    </a:stretch>
                  </pic:blipFill>
                  <pic:spPr>
                    <a:xfrm>
                      <a:off x="0" y="0"/>
                      <a:ext cx="1621790" cy="554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251662336" behindDoc="0" locked="0" layoutInCell="1" allowOverlap="1">
                <wp:simplePos x="0" y="0"/>
                <wp:positionH relativeFrom="margin">
                  <wp:posOffset>1182370</wp:posOffset>
                </wp:positionH>
                <wp:positionV relativeFrom="paragraph">
                  <wp:posOffset>1400810</wp:posOffset>
                </wp:positionV>
                <wp:extent cx="2084705" cy="128270"/>
                <wp:effectExtent l="0" t="0" r="0" b="0"/>
                <wp:wrapNone/>
                <wp:docPr id="188" name="Shape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4705" cy="12827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35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tabs>
                                <w:tab w:val="left" w:pos="2515"/>
                              </w:tabs>
                              <w:bidi w:val="0"/>
                              <w:spacing w:before="0" w:after="0" w:line="240" w:lineRule="auto"/>
                              <w:ind w:left="0" w:right="0" w:firstLine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eastAsia="Times New Roman" w:cs="Times New Roman"/>
                                <w:color w:val="000000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</w:rPr>
                              <w:t>430</w:t>
                            </w:r>
                            <w:r>
                              <w:rPr>
                                <w:rFonts w:ascii="Times New Roman" w:hAnsi="Times New Roman" w:eastAsia="Times New Roman" w:cs="Times New Roman"/>
                                <w:color w:val="000000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eastAsia="Times New Roman" w:cs="Times New Roman"/>
                                <w:color w:val="000000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</w:rPr>
                              <w:t xml:space="preserve">770 </w:t>
                            </w:r>
                            <w:r>
                              <w:rPr>
                                <w:rFonts w:ascii="Times New Roman" w:hAnsi="Times New Roman" w:eastAsia="Times New Roman" w:cs="Times New Roman"/>
                                <w:color w:val="000000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lang w:val="en-US" w:eastAsia="en-US" w:bidi="en-US"/>
                              </w:rPr>
                              <w:t>THz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88" o:spid="_x0000_s1026" o:spt="202" type="#_x0000_t202" style="position:absolute;left:0pt;margin-left:93.1pt;margin-top:110.3pt;height:10.1pt;width:164.15pt;mso-position-horizontal-relative:margin;z-index:251662336;mso-width-relative:page;mso-height-relative:page;" filled="f" stroked="f" coordsize="21600,21600" o:gfxdata="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VLlA/2AAAAAsBAAAP&#10;AAAAAAAAAAEAIAAAACIAAABkcnMvZG93bnJldi54bWxQSwECFAAUAAAACACHTuJArnP86qYBAABo&#10;AwAADgAAAAAAAAABACAAAAAnAQAAZHJzL2Uyb0RvYy54bWxQSwUGAAAAAAYABgBZAQAAPw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35"/>
                        <w:keepNext w:val="0"/>
                        <w:keepLines w:val="0"/>
                        <w:widowControl w:val="0"/>
                        <w:shd w:val="clear" w:color="auto" w:fill="auto"/>
                        <w:tabs>
                          <w:tab w:val="left" w:pos="2515"/>
                        </w:tabs>
                        <w:bidi w:val="0"/>
                        <w:spacing w:before="0" w:after="0" w:line="240" w:lineRule="auto"/>
                        <w:ind w:left="0" w:right="0" w:firstLine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eastAsia="Times New Roman" w:cs="Times New Roman"/>
                          <w:color w:val="000000"/>
                          <w:spacing w:val="0"/>
                          <w:w w:val="100"/>
                          <w:position w:val="0"/>
                          <w:sz w:val="16"/>
                          <w:szCs w:val="16"/>
                        </w:rPr>
                        <w:t>430</w:t>
                      </w:r>
                      <w:r>
                        <w:rPr>
                          <w:rFonts w:ascii="Times New Roman" w:hAnsi="Times New Roman" w:eastAsia="Times New Roman" w:cs="Times New Roman"/>
                          <w:color w:val="000000"/>
                          <w:spacing w:val="0"/>
                          <w:w w:val="100"/>
                          <w:position w:val="0"/>
                          <w:sz w:val="16"/>
                          <w:szCs w:val="16"/>
                        </w:rPr>
                        <w:tab/>
                      </w:r>
                      <w:r>
                        <w:rPr>
                          <w:rFonts w:ascii="Times New Roman" w:hAnsi="Times New Roman" w:eastAsia="Times New Roman" w:cs="Times New Roman"/>
                          <w:color w:val="000000"/>
                          <w:spacing w:val="0"/>
                          <w:w w:val="100"/>
                          <w:position w:val="0"/>
                          <w:sz w:val="16"/>
                          <w:szCs w:val="16"/>
                        </w:rPr>
                        <w:t xml:space="preserve">770 </w:t>
                      </w:r>
                      <w:r>
                        <w:rPr>
                          <w:rFonts w:ascii="Times New Roman" w:hAnsi="Times New Roman" w:eastAsia="Times New Roman" w:cs="Times New Roman"/>
                          <w:color w:val="000000"/>
                          <w:spacing w:val="0"/>
                          <w:w w:val="100"/>
                          <w:position w:val="0"/>
                          <w:sz w:val="16"/>
                          <w:szCs w:val="16"/>
                          <w:lang w:val="en-US" w:eastAsia="en-US" w:bidi="en-US"/>
                        </w:rPr>
                        <w:t>THz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1629410" distB="826135" distL="298450" distR="277495" simplePos="0" relativeHeight="251661312" behindDoc="0" locked="0" layoutInCell="1" allowOverlap="1">
            <wp:simplePos x="0" y="0"/>
            <wp:positionH relativeFrom="margin">
              <wp:posOffset>115570</wp:posOffset>
            </wp:positionH>
            <wp:positionV relativeFrom="paragraph">
              <wp:posOffset>1629410</wp:posOffset>
            </wp:positionV>
            <wp:extent cx="3962400" cy="1347470"/>
            <wp:effectExtent l="0" t="0" r="0" b="5080"/>
            <wp:wrapTopAndBottom/>
            <wp:docPr id="190" name="Shape 1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Shape 190"/>
                    <pic:cNvPicPr/>
                  </pic:nvPicPr>
                  <pic:blipFill>
                    <a:blip r:embed="rId578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1347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251662336" behindDoc="0" locked="0" layoutInCell="1" allowOverlap="1">
                <wp:simplePos x="0" y="0"/>
                <wp:positionH relativeFrom="margin">
                  <wp:posOffset>-182880</wp:posOffset>
                </wp:positionH>
                <wp:positionV relativeFrom="paragraph">
                  <wp:posOffset>3263265</wp:posOffset>
                </wp:positionV>
                <wp:extent cx="4538345" cy="539750"/>
                <wp:effectExtent l="0" t="0" r="0" b="0"/>
                <wp:wrapNone/>
                <wp:docPr id="192" name="Shape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8345" cy="53975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35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/>
                              <w:ind w:left="0" w:right="0"/>
                              <w:jc w:val="both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</w:rPr>
                              <w:t>人所看到的能量谱只在可见光的范围（波长</w:t>
                            </w:r>
                            <w:r>
                              <w:rPr>
                                <w:rFonts w:ascii="Times New Roman" w:hAnsi="Times New Roman" w:eastAsia="Times New Roman" w:cs="Times New Roman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lang w:val="en-US" w:eastAsia="en-US" w:bidi="en-US"/>
                              </w:rPr>
                              <w:t>390—</w:t>
                            </w:r>
                            <w:r>
                              <w:rPr>
                                <w:rFonts w:ascii="Times New Roman" w:hAnsi="Times New Roman" w:eastAsia="Times New Roman" w:cs="Times New Roman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</w:rPr>
                              <w:t xml:space="preserve">700 </w:t>
                            </w:r>
                            <w:r>
                              <w:rPr>
                                <w:rFonts w:ascii="Times New Roman" w:hAnsi="Times New Roman" w:eastAsia="Times New Roman" w:cs="Times New Roman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lang w:val="en-US" w:eastAsia="en-US" w:bidi="en-US"/>
                              </w:rPr>
                              <w:t>nm,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</w:rPr>
                              <w:t>频率好</w:t>
                            </w:r>
                            <w:r>
                              <w:rPr>
                                <w:rFonts w:ascii="Times New Roman" w:hAnsi="Times New Roman" w:eastAsia="Times New Roman" w:cs="Times New Roman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lang w:val="en-US" w:eastAsia="en-US" w:bidi="en-US"/>
                              </w:rPr>
                              <w:t>0—770</w:t>
                            </w:r>
                            <w:r>
                              <w:rPr>
                                <w:rFonts w:ascii="Times New Roman" w:hAnsi="Times New Roman" w:eastAsia="Times New Roman" w:cs="Times New Roman"/>
                                <w:color w:val="000000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lang w:val="en-US" w:eastAsia="en-US" w:bidi="en-US"/>
                              </w:rPr>
                              <w:t>THz</w:t>
                            </w:r>
                            <w:r>
                              <w:rPr>
                                <w:rFonts w:ascii="Times New Roman" w:hAnsi="Times New Roman" w:eastAsia="Times New Roman" w:cs="Times New Roman"/>
                                <w:color w:val="000000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</w:rPr>
                              <w:t>）,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</w:rPr>
                              <w:t>所听到的能量谱也 和海豚、大象、</w:t>
                            </w: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</w:rPr>
                              <w:t>猫、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</w:rPr>
                              <w:t>狗不一样。所以，人生的体验也不一样。任何能量谱，还只是现象，是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  <w:lang w:val="zh-CN" w:eastAsia="zh-CN" w:bidi="zh-CN"/>
                              </w:rPr>
                              <w:t>“有”</w:t>
                            </w:r>
                            <w:r>
                              <w:rPr>
                                <w:spacing w:val="0"/>
                                <w:w w:val="100"/>
                                <w:position w:val="0"/>
                              </w:rPr>
                              <w:t>的 一部分。“没有”、无色无形，比任何能量谱所能标定的都大。任何能量都是从无色无形生出来的。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92" o:spid="_x0000_s1026" o:spt="202" type="#_x0000_t202" style="position:absolute;left:0pt;margin-left:-14.4pt;margin-top:256.95pt;height:42.5pt;width:357.35pt;mso-position-horizontal-relative:margin;z-index:251662336;mso-width-relative:page;mso-height-relative:page;" filled="f" stroked="f" coordsize="21600,21600" o:gfxdata="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35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/>
                        <w:ind w:left="0" w:right="0"/>
                        <w:jc w:val="both"/>
                      </w:pPr>
                      <w:r>
                        <w:rPr>
                          <w:spacing w:val="0"/>
                          <w:w w:val="100"/>
                          <w:position w:val="0"/>
                        </w:rPr>
                        <w:t>人所看到的能量谱只在可见光的范围（波长</w:t>
                      </w:r>
                      <w:r>
                        <w:rPr>
                          <w:rFonts w:ascii="Times New Roman" w:hAnsi="Times New Roman" w:eastAsia="Times New Roman" w:cs="Times New Roman"/>
                          <w:spacing w:val="0"/>
                          <w:w w:val="100"/>
                          <w:position w:val="0"/>
                          <w:sz w:val="16"/>
                          <w:szCs w:val="16"/>
                          <w:lang w:val="en-US" w:eastAsia="en-US" w:bidi="en-US"/>
                        </w:rPr>
                        <w:t>390—</w:t>
                      </w:r>
                      <w:r>
                        <w:rPr>
                          <w:rFonts w:ascii="Times New Roman" w:hAnsi="Times New Roman" w:eastAsia="Times New Roman" w:cs="Times New Roman"/>
                          <w:spacing w:val="0"/>
                          <w:w w:val="100"/>
                          <w:position w:val="0"/>
                          <w:sz w:val="16"/>
                          <w:szCs w:val="16"/>
                        </w:rPr>
                        <w:t xml:space="preserve">700 </w:t>
                      </w:r>
                      <w:r>
                        <w:rPr>
                          <w:rFonts w:ascii="Times New Roman" w:hAnsi="Times New Roman" w:eastAsia="Times New Roman" w:cs="Times New Roman"/>
                          <w:spacing w:val="0"/>
                          <w:w w:val="100"/>
                          <w:position w:val="0"/>
                          <w:sz w:val="16"/>
                          <w:szCs w:val="16"/>
                          <w:lang w:val="en-US" w:eastAsia="en-US" w:bidi="en-US"/>
                        </w:rPr>
                        <w:t>nm,</w:t>
                      </w:r>
                      <w:r>
                        <w:rPr>
                          <w:spacing w:val="0"/>
                          <w:w w:val="100"/>
                          <w:position w:val="0"/>
                        </w:rPr>
                        <w:t>频率好</w:t>
                      </w:r>
                      <w:r>
                        <w:rPr>
                          <w:rFonts w:ascii="Times New Roman" w:hAnsi="Times New Roman" w:eastAsia="Times New Roman" w:cs="Times New Roman"/>
                          <w:spacing w:val="0"/>
                          <w:w w:val="100"/>
                          <w:position w:val="0"/>
                          <w:sz w:val="16"/>
                          <w:szCs w:val="16"/>
                          <w:lang w:val="en-US" w:eastAsia="en-US" w:bidi="en-US"/>
                        </w:rPr>
                        <w:t>0—770</w:t>
                      </w:r>
                      <w:r>
                        <w:rPr>
                          <w:rFonts w:ascii="Times New Roman" w:hAnsi="Times New Roman" w:eastAsia="Times New Roman" w:cs="Times New Roman"/>
                          <w:color w:val="000000"/>
                          <w:spacing w:val="0"/>
                          <w:w w:val="100"/>
                          <w:position w:val="0"/>
                          <w:sz w:val="16"/>
                          <w:szCs w:val="16"/>
                          <w:lang w:val="en-US" w:eastAsia="en-US" w:bidi="en-US"/>
                        </w:rPr>
                        <w:t>THz</w:t>
                      </w:r>
                      <w:r>
                        <w:rPr>
                          <w:rFonts w:ascii="Times New Roman" w:hAnsi="Times New Roman" w:eastAsia="Times New Roman" w:cs="Times New Roman"/>
                          <w:color w:val="000000"/>
                          <w:spacing w:val="0"/>
                          <w:w w:val="100"/>
                          <w:position w:val="0"/>
                          <w:sz w:val="16"/>
                          <w:szCs w:val="16"/>
                        </w:rPr>
                        <w:t>）,</w:t>
                      </w:r>
                      <w:r>
                        <w:rPr>
                          <w:spacing w:val="0"/>
                          <w:w w:val="100"/>
                          <w:position w:val="0"/>
                        </w:rPr>
                        <w:t>所听到的能量谱也 和海豚、大象、</w:t>
                      </w: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</w:rPr>
                        <w:t>猫、</w:t>
                      </w:r>
                      <w:r>
                        <w:rPr>
                          <w:spacing w:val="0"/>
                          <w:w w:val="100"/>
                          <w:position w:val="0"/>
                        </w:rPr>
                        <w:t>狗不一样。所以，人生的体验也不一样。任何能量谱，还只是现象，是</w:t>
                      </w:r>
                      <w:r>
                        <w:rPr>
                          <w:spacing w:val="0"/>
                          <w:w w:val="100"/>
                          <w:position w:val="0"/>
                          <w:lang w:val="zh-CN" w:eastAsia="zh-CN" w:bidi="zh-CN"/>
                        </w:rPr>
                        <w:t>“有”</w:t>
                      </w:r>
                      <w:r>
                        <w:rPr>
                          <w:spacing w:val="0"/>
                          <w:w w:val="100"/>
                          <w:position w:val="0"/>
                        </w:rPr>
                        <w:t>的 一部分。“没有”、无色无形，比任何能量谱所能标定的都大。任何能量都是从无色无形生出来的。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所以，</w:t>
      </w:r>
      <w:r>
        <w:rPr>
          <w:color w:val="000000"/>
          <w:spacing w:val="0"/>
          <w:w w:val="100"/>
          <w:position w:val="0"/>
        </w:rPr>
        <w:t>人</w:t>
      </w:r>
      <w:r>
        <w:rPr>
          <w:color w:val="181618"/>
          <w:spacing w:val="0"/>
          <w:w w:val="100"/>
          <w:position w:val="0"/>
        </w:rPr>
        <w:t>脑把无限带到有限、把上帝带到人间、把宇宙带到参考点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……</w:t>
      </w:r>
      <w:r>
        <w:rPr>
          <w:color w:val="181618"/>
          <w:spacing w:val="0"/>
          <w:w w:val="100"/>
          <w:position w:val="0"/>
        </w:rPr>
        <w:t xml:space="preserve">是 </w:t>
      </w:r>
      <w:r>
        <w:rPr>
          <w:color w:val="000000"/>
          <w:spacing w:val="0"/>
          <w:w w:val="100"/>
          <w:position w:val="0"/>
        </w:rPr>
        <w:t>合</w:t>
      </w:r>
      <w:r>
        <w:rPr>
          <w:color w:val="181618"/>
          <w:spacing w:val="0"/>
          <w:w w:val="100"/>
          <w:position w:val="0"/>
        </w:rPr>
        <w:t>理的，是个体千百万年摸索出来的生存之道——把不可捉摸的众多可能性, 简化成可以操作的现实，才可以对环境的不可知有所反应。这也是人类演化了 不起的部分，使人与动物有所区隔。无论从哪个角度，在脑的运作下，一体意 识就从无形化为了有形。从未曾创生过的，化为创生出来的。把未曾化现的, 转为化现出来的。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脑</w:t>
      </w:r>
      <w:r>
        <w:rPr>
          <w:color w:val="181618"/>
          <w:spacing w:val="0"/>
          <w:w w:val="100"/>
          <w:position w:val="0"/>
        </w:rPr>
        <w:t xml:space="preserve">的分别功能，也可以称为工具，本来不是问题。没有分别的功能，我们 </w:t>
      </w:r>
      <w:r>
        <w:rPr>
          <w:color w:val="000000"/>
          <w:spacing w:val="0"/>
          <w:w w:val="100"/>
          <w:position w:val="0"/>
        </w:rPr>
        <w:t>人</w:t>
      </w:r>
      <w:r>
        <w:rPr>
          <w:color w:val="181618"/>
          <w:spacing w:val="0"/>
          <w:w w:val="100"/>
          <w:position w:val="0"/>
        </w:rPr>
        <w:t>类也不可能有今天的发达，也没有什么文明好谈。问题在于比例，我们经过 上万年的发展，过度偏重了分别、归纳、分析、投射、预测的方向。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假如只有第一接触的知觉，那么，这世界本来是很单纯的。无论发生什么 好事或坏事，不管多好、多糟糕，最多也是那么一瞬间出现，</w:t>
      </w:r>
      <w:r>
        <w:rPr>
          <w:color w:val="000000"/>
          <w:spacing w:val="0"/>
          <w:w w:val="100"/>
          <w:position w:val="0"/>
        </w:rPr>
        <w:t>下</w:t>
      </w:r>
      <w:r>
        <w:rPr>
          <w:color w:val="181618"/>
          <w:spacing w:val="0"/>
          <w:w w:val="100"/>
          <w:position w:val="0"/>
        </w:rPr>
        <w:t>个瞬间消逝。 因为发生的事，所看到的相，也只是在每一个瞬间出现。所以，严格讲，也没 有生死之别，更不用讲有什么连贯性。</w:t>
      </w:r>
      <w:r>
        <w:rPr>
          <w:color w:val="000000"/>
          <w:spacing w:val="0"/>
          <w:w w:val="100"/>
          <w:position w:val="0"/>
        </w:rPr>
        <w:t>这也</w:t>
      </w:r>
      <w:r>
        <w:rPr>
          <w:color w:val="181618"/>
          <w:spacing w:val="0"/>
          <w:w w:val="100"/>
          <w:position w:val="0"/>
        </w:rPr>
        <w:t>就是古人讲的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“活在</w:t>
      </w:r>
      <w:r>
        <w:rPr>
          <w:color w:val="181618"/>
          <w:spacing w:val="0"/>
          <w:w w:val="100"/>
          <w:position w:val="0"/>
        </w:rPr>
        <w:t>当下”的意思。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这不光是动物随时体验的，还是每一个植物所体验的。最有趣</w:t>
      </w:r>
      <w:r>
        <w:rPr>
          <w:color w:val="000000"/>
          <w:spacing w:val="0"/>
          <w:w w:val="100"/>
          <w:position w:val="0"/>
        </w:rPr>
        <w:t>的是，</w:t>
      </w:r>
      <w:r>
        <w:rPr>
          <w:color w:val="181618"/>
          <w:spacing w:val="0"/>
          <w:w w:val="100"/>
          <w:position w:val="0"/>
        </w:rPr>
        <w:t>我们 跟动物、植物接触，进入大自然，自然找回来这原初意识，带回当下的体验。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所以，我们说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“头</w:t>
      </w:r>
      <w:r>
        <w:rPr>
          <w:color w:val="181618"/>
          <w:spacing w:val="0"/>
          <w:w w:val="100"/>
          <w:position w:val="0"/>
        </w:rPr>
        <w:t>脑的监狱”时，指的其实是认知分别的作用。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就是在 第一知觉之上，我们又加上一层诠释、分别、分析、判断的功能，再赋予它一 个概念。一切烦恼就是这样子来的。</w:t>
      </w:r>
      <w:r>
        <w:rPr>
          <w:color w:val="000000"/>
          <w:spacing w:val="0"/>
          <w:w w:val="100"/>
          <w:position w:val="0"/>
        </w:rPr>
        <w:t>一切</w:t>
      </w:r>
      <w:r>
        <w:rPr>
          <w:color w:val="181618"/>
          <w:spacing w:val="0"/>
          <w:w w:val="100"/>
          <w:position w:val="0"/>
        </w:rPr>
        <w:t>人生的痛苦，也是这样子来的。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  <w:sectPr>
          <w:headerReference r:id="rId97" w:type="first"/>
          <w:footerReference r:id="rId100" w:type="first"/>
          <w:headerReference r:id="rId95" w:type="default"/>
          <w:footerReference r:id="rId98" w:type="default"/>
          <w:headerReference r:id="rId96" w:type="even"/>
          <w:footerReference r:id="rId99" w:type="even"/>
          <w:footnotePr>
            <w:numFmt w:val="decimal"/>
          </w:footnotePr>
          <w:pgSz w:w="8839" w:h="12940"/>
          <w:pgMar w:top="1192" w:right="759" w:bottom="1362" w:left="759" w:header="0" w:footer="3" w:gutter="140"/>
          <w:cols w:space="720" w:num="1"/>
          <w:titlePg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进一</w:t>
      </w:r>
      <w:r>
        <w:rPr>
          <w:color w:val="000000"/>
          <w:spacing w:val="0"/>
          <w:w w:val="100"/>
          <w:position w:val="0"/>
        </w:rPr>
        <w:t>步说，</w:t>
      </w:r>
      <w:r>
        <w:rPr>
          <w:color w:val="181618"/>
          <w:spacing w:val="0"/>
          <w:w w:val="100"/>
          <w:position w:val="0"/>
        </w:rPr>
        <w:t>因为我们一般所认知的脑的作用，包括任何念头、任何话、任 何文字，都是从分别、诠释所发挥出来的。这些运作都在相当窄、相当局限的 范围内打转。也可以说，通过语言、思考，任何指针、标签，是找不到这无限 大的一体意识（也可以称其为上帝、佛性）的。再进一步说，用语言、思考, 不管我们认为多科学，是永远不可能了解究竟真实，不可能了解真如的。</w:t>
      </w:r>
    </w:p>
    <w:p>
      <w:pPr>
        <w:pStyle w:val="7"/>
        <w:keepNext/>
        <w:keepLines/>
        <w:widowControl w:val="0"/>
        <w:shd w:val="clear" w:color="auto" w:fill="auto"/>
        <w:bidi w:val="0"/>
        <w:spacing w:before="0" w:after="1280" w:line="240" w:lineRule="auto"/>
        <w:ind w:left="0" w:right="0" w:firstLine="0"/>
        <w:jc w:val="both"/>
        <w:rPr>
          <w:sz w:val="28"/>
          <w:szCs w:val="28"/>
        </w:rPr>
      </w:pPr>
      <w:bookmarkStart w:id="103" w:name="bookmark111"/>
      <w:bookmarkStart w:id="104" w:name="bookmark109"/>
      <w:bookmarkStart w:id="105" w:name="bookmark110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shd w:val="clear" w:color="auto" w:fill="auto"/>
          <w:lang w:val="en-US" w:eastAsia="en-US" w:bidi="en-US"/>
        </w:rPr>
        <w:t>5.</w:t>
      </w:r>
      <w:r>
        <w:rPr>
          <w:color w:val="000000"/>
          <w:spacing w:val="0"/>
          <w:w w:val="100"/>
          <w:position w:val="0"/>
          <w:sz w:val="28"/>
          <w:szCs w:val="28"/>
          <w:shd w:val="clear" w:color="auto" w:fill="auto"/>
        </w:rPr>
        <w:t>不是活在过去，就是活在未来</w:t>
      </w:r>
      <w:bookmarkEnd w:id="103"/>
      <w:bookmarkEnd w:id="104"/>
      <w:bookmarkEnd w:id="105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380" w:line="427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人生，</w:t>
      </w:r>
      <w:r>
        <w:rPr>
          <w:color w:val="181618"/>
          <w:spacing w:val="0"/>
          <w:w w:val="100"/>
          <w:position w:val="0"/>
        </w:rPr>
        <w:t>是从念头的幻觉建</w:t>
      </w:r>
      <w:r>
        <w:rPr>
          <w:color w:val="000000"/>
          <w:spacing w:val="0"/>
          <w:w w:val="100"/>
          <w:position w:val="0"/>
        </w:rPr>
        <w:t>立的，</w:t>
      </w:r>
      <w:r>
        <w:rPr>
          <w:color w:val="181618"/>
          <w:spacing w:val="0"/>
          <w:w w:val="100"/>
          <w:position w:val="0"/>
        </w:rPr>
        <w:t>而这些念头不是停留在过去，</w:t>
      </w:r>
      <w:r>
        <w:rPr>
          <w:color w:val="000000"/>
          <w:spacing w:val="0"/>
          <w:w w:val="100"/>
          <w:position w:val="0"/>
        </w:rPr>
        <w:t>就是</w:t>
      </w:r>
      <w:r>
        <w:rPr>
          <w:color w:val="181618"/>
          <w:spacing w:val="0"/>
          <w:w w:val="100"/>
          <w:position w:val="0"/>
        </w:rPr>
        <w:t>投射在 未来。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人生最大的痛苦，是从不断的要求、追求所产生的。其实，早期的人和动 物没有多大差别，</w:t>
      </w:r>
      <w:r>
        <w:rPr>
          <w:color w:val="000000"/>
          <w:spacing w:val="0"/>
          <w:w w:val="100"/>
          <w:position w:val="0"/>
        </w:rPr>
        <w:t>吃</w:t>
      </w:r>
      <w:r>
        <w:rPr>
          <w:color w:val="181618"/>
          <w:spacing w:val="0"/>
          <w:w w:val="100"/>
          <w:position w:val="0"/>
        </w:rPr>
        <w:t>饱了，解渴了，就可以休息，好好消化。过一天，是</w:t>
      </w:r>
      <w:r>
        <w:rPr>
          <w:color w:val="000000"/>
          <w:spacing w:val="0"/>
          <w:w w:val="100"/>
          <w:position w:val="0"/>
        </w:rPr>
        <w:t>一天。 生</w:t>
      </w:r>
      <w:r>
        <w:rPr>
          <w:color w:val="181618"/>
          <w:spacing w:val="0"/>
          <w:w w:val="100"/>
          <w:position w:val="0"/>
        </w:rPr>
        <w:t>活也只是满足身体的需要，适应周边环境的变化。通过文明化，人开始发展 记忆，开始累积。不光把过去的经验累积、存盘，还进一步可以随时调回来, 跟生活上种种状况作个比较，得到学习。学习中，再逬一步规划，以防患未然, 或争取更好的机会。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进一步讲，我们人越发达，越会停留在过去或未来，通过思考（脑的动 作），我们从动物求生的动力，转成脑海中的求生动力。不光是回想、分析脑海 中的记忆，还投射出各式各样的可能性。人类文明化的过程，</w:t>
      </w:r>
      <w:r>
        <w:rPr>
          <w:color w:val="000000"/>
          <w:spacing w:val="0"/>
          <w:w w:val="100"/>
          <w:position w:val="0"/>
        </w:rPr>
        <w:t>正</w:t>
      </w:r>
      <w:r>
        <w:rPr>
          <w:color w:val="181618"/>
          <w:spacing w:val="0"/>
          <w:w w:val="100"/>
          <w:position w:val="0"/>
        </w:rPr>
        <w:t xml:space="preserve">可以用脑的思 考来衡量。正是通过这个过程，我们每一个人都把瞬间当作通往目的地的手段。 也就是说，通过过去的经验，来达到一个更理想的未来。我们大家都在忙碌当 </w:t>
      </w:r>
      <w:r>
        <w:rPr>
          <w:color w:val="000000"/>
          <w:spacing w:val="0"/>
          <w:w w:val="100"/>
          <w:position w:val="0"/>
        </w:rPr>
        <w:t>中，</w:t>
      </w:r>
      <w:r>
        <w:rPr>
          <w:color w:val="181618"/>
          <w:spacing w:val="0"/>
          <w:w w:val="100"/>
          <w:position w:val="0"/>
        </w:rPr>
        <w:t>哪有时间停在现在，正是因为现在不顺心，我们才宁愿待到未来！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8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 xml:space="preserve">有趣的是，我们的身体因为有一个机械和生理的架构，在很多层面还停留 </w:t>
      </w:r>
      <w:r>
        <w:rPr>
          <w:color w:val="000000"/>
          <w:spacing w:val="0"/>
          <w:w w:val="100"/>
          <w:position w:val="0"/>
        </w:rPr>
        <w:t>在</w:t>
      </w:r>
      <w:r>
        <w:rPr>
          <w:color w:val="181618"/>
          <w:spacing w:val="0"/>
          <w:w w:val="100"/>
          <w:position w:val="0"/>
        </w:rPr>
        <w:t>动物的阶段。生理的需要，即使到了现代，还是要吃饱、喝足、休息，跟几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万年前一样。不幸的是，因为我们活在脑的境界，通过脑打造了一个虚拟现实。 让身体分不清这一切是脑袋里的，还是外面的现实，分不清表相与真相。于是, 脑里面的压力自然转化成身体上所面临的压力。因为神经系统真的以为随时有 危机，所以我们时时都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在”。虽然跟身边的人在交流，但心都跑到别的地方 去了。很少停留在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反而追求的都是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“别</w:t>
      </w:r>
      <w:r>
        <w:rPr>
          <w:color w:val="181618"/>
          <w:spacing w:val="0"/>
          <w:w w:val="100"/>
          <w:position w:val="0"/>
        </w:rPr>
        <w:t xml:space="preserve">地！未来！ </w:t>
      </w:r>
      <w:r>
        <w:rPr>
          <w:color w:val="000000"/>
          <w:spacing w:val="0"/>
          <w:w w:val="100"/>
          <w:position w:val="0"/>
        </w:rPr>
        <w:t>”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甚至，我们会把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当作一个通往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“彼</w:t>
      </w:r>
      <w:r>
        <w:rPr>
          <w:color w:val="181618"/>
          <w:spacing w:val="0"/>
          <w:w w:val="100"/>
          <w:position w:val="0"/>
        </w:rPr>
        <w:t>地一彼时”的桥梁、 楼梯。要通往更好的未来、更好的地点、更好的生活状况。进一步说，回到这 个世界，我们都以为“别的那里一别的瞬间”会比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里！现在！”更好。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80" w:line="412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读到这些话，不需要质疑。只要好好观察每个人一生的经过，就能检验这 些话正不正确。我们一生出来，自然就进入一个学习阶段。从牙牙学语起，什 么事能做、不能做，什么话能说、不能说，每一句话，甚至每个思考，就已经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3694430" cy="2633345"/>
            <wp:effectExtent l="0" t="0" r="1270" b="14605"/>
            <wp:docPr id="206" name="Picutre 2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Picutre 206"/>
                    <pic:cNvPicPr/>
                  </pic:nvPicPr>
                  <pic:blipFill>
                    <a:blip r:embed="rId579"/>
                    <a:stretch>
                      <a:fillRect/>
                    </a:stretch>
                  </pic:blipFill>
                  <pic:spPr>
                    <a:xfrm>
                      <a:off x="0" y="0"/>
                      <a:ext cx="3694430" cy="263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5"/>
        <w:keepNext w:val="0"/>
        <w:keepLines w:val="0"/>
        <w:widowControl w:val="0"/>
        <w:shd w:val="clear" w:color="auto" w:fill="auto"/>
        <w:bidi w:val="0"/>
        <w:spacing w:before="0" w:after="0" w:line="283" w:lineRule="exact"/>
        <w:ind w:left="0" w:right="0" w:firstLine="0"/>
        <w:jc w:val="distribute"/>
      </w:pPr>
      <w:r>
        <w:rPr>
          <w:color w:val="000000"/>
          <w:spacing w:val="0"/>
          <w:w w:val="100"/>
          <w:position w:val="0"/>
        </w:rPr>
        <w:t>我们</w:t>
      </w:r>
      <w:r>
        <w:rPr>
          <w:spacing w:val="0"/>
          <w:w w:val="100"/>
          <w:position w:val="0"/>
        </w:rPr>
        <w:t>通常把</w:t>
      </w:r>
      <w:r>
        <w:rPr>
          <w:color w:val="484848"/>
          <w:spacing w:val="0"/>
          <w:w w:val="100"/>
          <w:position w:val="0"/>
          <w:lang w:val="en-US" w:eastAsia="en-US" w:bidi="en-US"/>
        </w:rPr>
        <w:t>"</w:t>
      </w:r>
      <w:r>
        <w:rPr>
          <w:spacing w:val="0"/>
          <w:w w:val="100"/>
          <w:position w:val="0"/>
        </w:rPr>
        <w:t>这里！现在！”当成通往目的地的手段。人生就像一个楼梯，我们通过过去, 想达到未来，把唯一真实的一步一"这里！现在！ ”也只当作一个踏脚石，当</w:t>
      </w:r>
      <w:r>
        <w:rPr>
          <w:color w:val="484848"/>
          <w:spacing w:val="0"/>
          <w:w w:val="100"/>
          <w:position w:val="0"/>
        </w:rPr>
        <w:t>作一个工具，</w:t>
      </w:r>
      <w:r>
        <w:rPr>
          <w:spacing w:val="0"/>
          <w:w w:val="100"/>
          <w:position w:val="0"/>
        </w:rPr>
        <w:t>达到 未来</w:t>
      </w:r>
      <w:r>
        <w:rPr>
          <w:color w:val="484848"/>
          <w:spacing w:val="0"/>
          <w:w w:val="100"/>
          <w:position w:val="0"/>
          <w:lang w:val="en-US" w:eastAsia="en-US" w:bidi="en-US"/>
        </w:rPr>
        <w:t>O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受到家庭的制约，反映了父母的教养方式、情感交流、人际互动</w:t>
      </w:r>
      <w:r>
        <w:rPr>
          <w:color w:val="000000"/>
          <w:spacing w:val="0"/>
          <w:w w:val="100"/>
          <w:position w:val="0"/>
        </w:rPr>
        <w:t>……种</w:t>
      </w:r>
      <w:r>
        <w:rPr>
          <w:color w:val="181618"/>
          <w:spacing w:val="0"/>
          <w:w w:val="100"/>
          <w:position w:val="0"/>
        </w:rPr>
        <w:t>种的生 命价值观念。父母的期待、</w:t>
      </w:r>
      <w:r>
        <w:rPr>
          <w:color w:val="000000"/>
          <w:spacing w:val="0"/>
          <w:w w:val="100"/>
          <w:position w:val="0"/>
        </w:rPr>
        <w:t>对</w:t>
      </w:r>
      <w:r>
        <w:rPr>
          <w:color w:val="181618"/>
          <w:spacing w:val="0"/>
          <w:w w:val="100"/>
          <w:position w:val="0"/>
        </w:rPr>
        <w:t>我们的规划，我们自然就接受了。就像种子落入 了心灵，生命的蓝图——未来怎么成人、做</w:t>
      </w:r>
      <w:r>
        <w:rPr>
          <w:color w:val="000000"/>
          <w:spacing w:val="0"/>
          <w:w w:val="100"/>
          <w:position w:val="0"/>
        </w:rPr>
        <w:t>什么</w:t>
      </w:r>
      <w:r>
        <w:rPr>
          <w:color w:val="181618"/>
          <w:spacing w:val="0"/>
          <w:w w:val="100"/>
          <w:position w:val="0"/>
        </w:rPr>
        <w:t>工作、</w:t>
      </w:r>
      <w:r>
        <w:rPr>
          <w:color w:val="000000"/>
          <w:spacing w:val="0"/>
          <w:w w:val="100"/>
          <w:position w:val="0"/>
        </w:rPr>
        <w:t>人</w:t>
      </w:r>
      <w:r>
        <w:rPr>
          <w:color w:val="181618"/>
          <w:spacing w:val="0"/>
          <w:w w:val="100"/>
          <w:position w:val="0"/>
        </w:rPr>
        <w:t>生规划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就已经定 型了。</w:t>
      </w:r>
      <w:r>
        <w:rPr>
          <w:color w:val="000000"/>
          <w:spacing w:val="0"/>
          <w:w w:val="100"/>
          <w:position w:val="0"/>
        </w:rPr>
        <w:t>通</w:t>
      </w:r>
      <w:r>
        <w:rPr>
          <w:color w:val="181618"/>
          <w:spacing w:val="0"/>
          <w:w w:val="100"/>
          <w:position w:val="0"/>
        </w:rPr>
        <w:t>过这些规划，我们自然被灌</w:t>
      </w:r>
      <w:r>
        <w:rPr>
          <w:color w:val="000000"/>
          <w:spacing w:val="0"/>
          <w:w w:val="100"/>
          <w:position w:val="0"/>
        </w:rPr>
        <w:t>输了：</w:t>
      </w:r>
      <w:r>
        <w:rPr>
          <w:color w:val="181618"/>
          <w:spacing w:val="0"/>
          <w:w w:val="100"/>
          <w:position w:val="0"/>
        </w:rPr>
        <w:t>要未雨绸缪，要为未来规划、打算、 计较。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8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等到入学，又进入了另一套更完整的规划体系。通过小学、中学的基本学 习，乃至于大学、研究所的进阶教育，为个人的人生规划作一个培养、锻炼和 筹备。因为未来会比过去更有成就，或者反过来说，要通过过去跟现在更多的 努力，未来才会有成就。所以，我们每个人就认真学习、累积知识、强化分别。 同时，我们也把教育体系的奖励和惩罚纳入心灵。进一步通过这完整的系统， 将自己的能力作一个区隔和突显</w:t>
      </w:r>
      <w:r>
        <w:rPr>
          <w:color w:val="000000"/>
          <w:spacing w:val="0"/>
          <w:w w:val="100"/>
          <w:position w:val="0"/>
        </w:rPr>
        <w:t>，</w:t>
      </w:r>
      <w:r>
        <w:rPr>
          <w:color w:val="181618"/>
          <w:spacing w:val="0"/>
          <w:w w:val="100"/>
          <w:position w:val="0"/>
        </w:rPr>
        <w:t>很早就自然建立了成功和失败的观念。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791710" cy="2566670"/>
            <wp:effectExtent l="0" t="0" r="8890" b="5080"/>
            <wp:docPr id="207" name="Picutre 2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Picutre 207"/>
                    <pic:cNvPicPr/>
                  </pic:nvPicPr>
                  <pic:blipFill>
                    <a:blip r:embed="rId580"/>
                    <a:stretch>
                      <a:fillRect/>
                    </a:stretch>
                  </pic:blipFill>
                  <pic:spPr>
                    <a:xfrm>
                      <a:off x="0" y="0"/>
                      <a:ext cx="4791710" cy="256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5"/>
        <w:keepNext w:val="0"/>
        <w:keepLines w:val="0"/>
        <w:widowControl w:val="0"/>
        <w:shd w:val="clear" w:color="auto" w:fill="auto"/>
        <w:bidi w:val="0"/>
        <w:spacing w:before="0" w:after="0" w:line="277" w:lineRule="exact"/>
        <w:ind w:left="0" w:right="0" w:firstLine="0"/>
        <w:jc w:val="distribute"/>
      </w:pPr>
      <w:r>
        <w:rPr>
          <w:spacing w:val="0"/>
          <w:w w:val="100"/>
          <w:position w:val="0"/>
        </w:rPr>
        <w:t>我们每一个人活在人间，就像旋风，从过去的旋风，转到未来的旋风。我们人，在瞬间与瞬间当 中，都不断地活在过去的记忆跟未来的投射。虽然生命是通过"这里！现在！</w:t>
      </w:r>
      <w:r>
        <w:rPr>
          <w:spacing w:val="0"/>
          <w:w w:val="100"/>
          <w:position w:val="0"/>
          <w:lang w:val="zh-CN" w:eastAsia="zh-CN" w:bidi="zh-CN"/>
        </w:rPr>
        <w:t>-</w:t>
      </w:r>
      <w:r>
        <w:rPr>
          <w:spacing w:val="0"/>
          <w:w w:val="100"/>
          <w:position w:val="0"/>
        </w:rPr>
        <w:t>也就是每一个瞬间所 组合的。但是，我们很少人能够停下来，停留在</w:t>
      </w:r>
      <w:r>
        <w:rPr>
          <w:spacing w:val="0"/>
          <w:w w:val="100"/>
          <w:position w:val="0"/>
          <w:lang w:val="zh-CN" w:eastAsia="zh-CN" w:bidi="zh-CN"/>
        </w:rPr>
        <w:t>”这</w:t>
      </w:r>
      <w:r>
        <w:rPr>
          <w:spacing w:val="0"/>
          <w:w w:val="100"/>
          <w:position w:val="0"/>
        </w:rPr>
        <w:t>里！现在！”好像它只是一个过渡，或是一个不 得不经迁的过程，为了把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20"/>
          <w:szCs w:val="20"/>
          <w:lang w:val="en-US" w:eastAsia="en-US" w:bidi="en-US"/>
        </w:rPr>
        <w:t>ii</w:t>
      </w:r>
      <w:r>
        <w:rPr>
          <w:spacing w:val="0"/>
          <w:w w:val="100"/>
          <w:position w:val="0"/>
        </w:rPr>
        <w:t>去，转成一个更好的未来。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进入就业的市场，继续接受环境的要求和期待，也进一步接收到别人对我 们的判断。我们尽力做个好员工、好同事，希望对人生的规划目标可以更上一 层楼。为了达成未来的规划，一切短期的需求都可以牺牲。我们把人生浓缩成 </w:t>
      </w:r>
      <w:r>
        <w:rPr>
          <w:color w:val="000000"/>
          <w:spacing w:val="0"/>
          <w:w w:val="100"/>
          <w:position w:val="0"/>
        </w:rPr>
        <w:t>一个</w:t>
      </w:r>
      <w:r>
        <w:rPr>
          <w:color w:val="181618"/>
          <w:spacing w:val="0"/>
          <w:w w:val="100"/>
          <w:position w:val="0"/>
        </w:rPr>
        <w:t>学习和准备的过程，为了占领更好的未来。对大部分人来说，未来的表现, 占掉了大部分的人生精力。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有了对象，我们不光对自己，还对对象自然有期待。希望通过比较亲密的 关系，可以找到更完整的我、更圆满的一切。因为，每一个人都带着自己的设 定一路到现在，对自己其实不满意。自然期待通过伴侣，可以完成我们失落的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“另一</w:t>
      </w:r>
      <w:r>
        <w:rPr>
          <w:color w:val="181618"/>
          <w:spacing w:val="0"/>
          <w:w w:val="100"/>
          <w:position w:val="0"/>
        </w:rPr>
        <w:t>半”。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进一步，有了家庭，就自然落入父母的角色。不光要求另一半尽责，对孩 子未来的要求更不用多说。</w:t>
      </w:r>
      <w:r>
        <w:rPr>
          <w:color w:val="000000"/>
          <w:spacing w:val="0"/>
          <w:w w:val="100"/>
          <w:position w:val="0"/>
        </w:rPr>
        <w:t>从小</w:t>
      </w:r>
      <w:r>
        <w:rPr>
          <w:color w:val="181618"/>
          <w:spacing w:val="0"/>
          <w:w w:val="100"/>
          <w:position w:val="0"/>
        </w:rPr>
        <w:t>到大，种种细节都要掌握。为了孩子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“好”，做 </w:t>
      </w:r>
      <w:r>
        <w:rPr>
          <w:color w:val="181618"/>
          <w:spacing w:val="0"/>
          <w:w w:val="100"/>
          <w:position w:val="0"/>
        </w:rPr>
        <w:t>父母的，一切牺牲都值得。为了一个希望、一个前途、</w:t>
      </w:r>
      <w:r>
        <w:rPr>
          <w:color w:val="000000"/>
          <w:spacing w:val="0"/>
          <w:w w:val="100"/>
          <w:position w:val="0"/>
        </w:rPr>
        <w:t>一个</w:t>
      </w:r>
      <w:r>
        <w:rPr>
          <w:color w:val="181618"/>
          <w:spacing w:val="0"/>
          <w:w w:val="100"/>
          <w:position w:val="0"/>
        </w:rPr>
        <w:t xml:space="preserve">愿景，我们就跟孩 </w:t>
      </w:r>
      <w:r>
        <w:rPr>
          <w:color w:val="000000"/>
          <w:spacing w:val="0"/>
          <w:w w:val="100"/>
          <w:position w:val="0"/>
        </w:rPr>
        <w:t>子</w:t>
      </w:r>
      <w:r>
        <w:rPr>
          <w:color w:val="181618"/>
          <w:spacing w:val="0"/>
          <w:w w:val="100"/>
          <w:position w:val="0"/>
        </w:rPr>
        <w:t>一起，一路走下去。在这条人生大道上，重复当年父母走过的老路。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年纪更大了，身体机能开始衰退，开始有各式各样的疾病。我们不光回想 过去，还可能把希望寄托在未来的下一代、</w:t>
      </w:r>
      <w:r>
        <w:rPr>
          <w:color w:val="000000"/>
          <w:spacing w:val="0"/>
          <w:w w:val="100"/>
          <w:position w:val="0"/>
        </w:rPr>
        <w:t>下下</w:t>
      </w:r>
      <w:r>
        <w:rPr>
          <w:color w:val="181618"/>
          <w:spacing w:val="0"/>
          <w:w w:val="100"/>
          <w:position w:val="0"/>
        </w:rPr>
        <w:t>一代。期待他们生活状况更好, 将自己年轻时未完成的心愿，交给他们来执行。不知不觉，家庭、社会、民族 的设定变得愈来愈牢不可破。更严重的，我们不光是活在一个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“人</w:t>
      </w:r>
      <w:r>
        <w:rPr>
          <w:color w:val="181618"/>
          <w:spacing w:val="0"/>
          <w:w w:val="100"/>
          <w:position w:val="0"/>
        </w:rPr>
        <w:t xml:space="preserve">在，心不在” 的人生里。无形中，还把每一个念头（过去的经验、未来的投射）当作固态的 实相。从无色无相，把每一个念头转成有色有相的念相，让它好像是个活生生 </w:t>
      </w:r>
      <w:r>
        <w:rPr>
          <w:color w:val="000000"/>
          <w:spacing w:val="0"/>
          <w:w w:val="100"/>
          <w:position w:val="0"/>
        </w:rPr>
        <w:t>的</w:t>
      </w:r>
      <w:r>
        <w:rPr>
          <w:color w:val="181618"/>
          <w:spacing w:val="0"/>
          <w:w w:val="100"/>
          <w:position w:val="0"/>
        </w:rPr>
        <w:t>实体。</w:t>
      </w:r>
    </w:p>
    <w:p>
      <w:pPr>
        <w:pStyle w:val="7"/>
        <w:keepNext/>
        <w:keepLines/>
        <w:widowControl w:val="0"/>
        <w:shd w:val="clear" w:color="auto" w:fill="auto"/>
        <w:bidi w:val="0"/>
        <w:spacing w:before="0" w:after="1500" w:line="240" w:lineRule="auto"/>
        <w:ind w:left="0" w:right="0" w:firstLine="0"/>
        <w:jc w:val="both"/>
        <w:rPr>
          <w:sz w:val="28"/>
          <w:szCs w:val="28"/>
        </w:rPr>
      </w:pPr>
      <w:bookmarkStart w:id="106" w:name="bookmark112"/>
      <w:bookmarkStart w:id="107" w:name="bookmark114"/>
      <w:bookmarkStart w:id="108" w:name="bookmark113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shd w:val="clear" w:color="auto" w:fill="auto"/>
          <w:lang w:val="en-US" w:eastAsia="en-US" w:bidi="en-US"/>
        </w:rPr>
        <w:t>6.</w:t>
      </w:r>
      <w:r>
        <w:rPr>
          <w:color w:val="000000"/>
          <w:spacing w:val="0"/>
          <w:w w:val="100"/>
          <w:position w:val="0"/>
          <w:sz w:val="28"/>
          <w:szCs w:val="28"/>
          <w:shd w:val="clear" w:color="auto" w:fill="auto"/>
        </w:rPr>
        <w:t>我们是念相和情绪的组合</w:t>
      </w:r>
      <w:bookmarkEnd w:id="106"/>
      <w:bookmarkEnd w:id="107"/>
      <w:bookmarkEnd w:id="108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</w:rPr>
        <w:t>人生所带来的任何经验，也只是念■相，再加上情绪。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念相，其实是人类文明发展的重要一环，不容小觑。念相和念头，相当于 推动人类文明进步的马达。我们一点都不能排斥，也不能小看。它让我们跟动 物区隔开来，也是人类最特殊的一部分。所以，念头不是问题。过度的念头才 是问题，让生命其他的层面完全被忽略了。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问题是：为什么念头可以产生那么大的作用？不可否认，虽然有正向的念 </w:t>
      </w:r>
      <w:r>
        <w:rPr>
          <w:i/>
          <w:iCs/>
          <w:color w:val="181618"/>
          <w:spacing w:val="0"/>
          <w:w w:val="100"/>
          <w:position w:val="0"/>
        </w:rPr>
        <w:t>头,</w:t>
      </w:r>
      <w:r>
        <w:rPr>
          <w:color w:val="181618"/>
          <w:spacing w:val="0"/>
          <w:w w:val="100"/>
          <w:position w:val="0"/>
        </w:rPr>
        <w:t>但是大多数念头还是相当负面的！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这个问题，可以从生理的科学找答案。每一个动物，包括人类，都会产生 类似内分泌的传导因子，来连接甚至放大神经信号，让信号能在很短时间内转 达到身体某个部位，产生反应。通过这种扩大和传达的效果，我们才可以有效 完成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“环</w:t>
      </w:r>
      <w:r>
        <w:rPr>
          <w:color w:val="181618"/>
          <w:spacing w:val="0"/>
          <w:w w:val="100"/>
          <w:position w:val="0"/>
        </w:rPr>
        <w:t>境变化一神经信号</w:t>
      </w:r>
      <w:r>
        <w:rPr>
          <w:color w:val="181618"/>
          <w:spacing w:val="0"/>
          <w:w w:val="100"/>
          <w:position w:val="0"/>
          <w:lang w:val="en-US" w:eastAsia="en-US" w:bidi="en-US"/>
        </w:rPr>
        <w:t>T</w:t>
      </w:r>
      <w:r>
        <w:rPr>
          <w:color w:val="181618"/>
          <w:spacing w:val="0"/>
          <w:w w:val="100"/>
          <w:position w:val="0"/>
        </w:rPr>
        <w:t>肌肉、内脏反应”</w:t>
      </w:r>
      <w:r>
        <w:rPr>
          <w:color w:val="000000"/>
          <w:spacing w:val="0"/>
          <w:w w:val="100"/>
          <w:position w:val="0"/>
        </w:rPr>
        <w:t>的</w:t>
      </w:r>
      <w:r>
        <w:rPr>
          <w:color w:val="181618"/>
          <w:spacing w:val="0"/>
          <w:w w:val="100"/>
          <w:position w:val="0"/>
        </w:rPr>
        <w:t>路径。经由这个连续放大的 过程，我们才能及时因应环境中种种致命的威胁。这种信息处理的</w:t>
      </w:r>
      <w:r>
        <w:rPr>
          <w:color w:val="000000"/>
          <w:spacing w:val="0"/>
          <w:w w:val="100"/>
          <w:position w:val="0"/>
        </w:rPr>
        <w:t>架构，</w:t>
      </w:r>
      <w:r>
        <w:rPr>
          <w:color w:val="181618"/>
          <w:spacing w:val="0"/>
          <w:w w:val="100"/>
          <w:position w:val="0"/>
        </w:rPr>
        <w:t>让我 们可以把握住生存，让每只动物、每个人可以应对环境带来的危机。相对地, 很多传导因子可以带来另一个扩大的作用，也就是产生情绪。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情绪，其实是神经和肌肉内脏之间的接口。只是经过神经系统放大的一•个 信号，在身体上残留下来的知觉感受。比如说，一只狗将要挨打，面对威胁和 危险，它会产生恐惧的情绪，来扩大它的反应，让肌肉可以绷紧</w:t>
      </w:r>
      <w:r>
        <w:rPr>
          <w:color w:val="000000"/>
          <w:spacing w:val="0"/>
          <w:w w:val="100"/>
          <w:position w:val="0"/>
        </w:rPr>
        <w:t>、心跳</w:t>
      </w:r>
      <w:r>
        <w:rPr>
          <w:color w:val="181618"/>
          <w:spacing w:val="0"/>
          <w:w w:val="100"/>
          <w:position w:val="0"/>
        </w:rPr>
        <w:t xml:space="preserve">可以加 </w:t>
      </w:r>
      <w:r>
        <w:rPr>
          <w:color w:val="000000"/>
          <w:spacing w:val="0"/>
          <w:w w:val="100"/>
          <w:position w:val="0"/>
        </w:rPr>
        <w:t>快，</w:t>
      </w:r>
      <w:r>
        <w:rPr>
          <w:color w:val="181618"/>
          <w:spacing w:val="0"/>
          <w:w w:val="100"/>
          <w:position w:val="0"/>
        </w:rPr>
        <w:t>集中注意力，应对眼前的威胁。反过来，同一只狗，吃饱了，吃了好吃的， 会产生一个满足感，让它觉得很舒服。这个舒服感同时让消化系统开始作用， 并让全身肌肉放松，处于休息状态，以配合身体的消化工作。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因为我们人类经过上万年的发展，通常都活在一个念头、念相的境界，使 身体分不清念相和现实。同时，</w:t>
      </w:r>
      <w:r>
        <w:rPr>
          <w:color w:val="00000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直处在念相引发传导因子、传导因子引发情 绪的连锁反应中。我们不光受到念头的负面影响，还受到情绪层面的冲击，放 大了身体的反应。仔细观察，一般人的念头，都是落在一个负面的层面，非但 负面的多，而且我们对痛、恐惧、愤怒、委屈、嫉妒、窝囊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……</w:t>
      </w:r>
      <w:r>
        <w:rPr>
          <w:color w:val="181618"/>
          <w:spacing w:val="0"/>
          <w:w w:val="100"/>
          <w:position w:val="0"/>
        </w:rPr>
        <w:t>这类负面信息 的反应更大。从演化的角度来说，这让人类能够成功地生存下来。但是，到现 在，过程变成了结果，通过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“放</w:t>
      </w:r>
      <w:r>
        <w:rPr>
          <w:color w:val="181618"/>
          <w:spacing w:val="0"/>
          <w:w w:val="100"/>
          <w:position w:val="0"/>
        </w:rPr>
        <w:t>大负面信息”程序所造出来的身体反应，随时 占据了我们的感受。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我过去常谈自律神经系统的放松和紧张反应，解说的就是</w:t>
      </w:r>
      <w:r>
        <w:rPr>
          <w:color w:val="000000"/>
          <w:spacing w:val="0"/>
          <w:w w:val="100"/>
          <w:position w:val="0"/>
        </w:rPr>
        <w:t>同一个</w:t>
      </w:r>
      <w:r>
        <w:rPr>
          <w:color w:val="181618"/>
          <w:spacing w:val="0"/>
          <w:w w:val="100"/>
          <w:position w:val="0"/>
        </w:rPr>
        <w:t>现象。① 现在很多人都活在一个绷紧的状态，充满了委屈、</w:t>
      </w:r>
      <w:r>
        <w:rPr>
          <w:i/>
          <w:iCs/>
          <w:color w:val="181618"/>
          <w:spacing w:val="0"/>
          <w:w w:val="100"/>
          <w:position w:val="0"/>
        </w:rPr>
        <w:t>窝囊、</w:t>
      </w:r>
      <w:r>
        <w:rPr>
          <w:color w:val="181618"/>
          <w:spacing w:val="0"/>
          <w:w w:val="100"/>
          <w:position w:val="0"/>
        </w:rPr>
        <w:t>不安全感，倒把放松、 均衡给忽略掉了。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276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念头，就是有那么大的力量。我们每一个人都活在念头的层面，把念头和 念相当作真实，为了走不出念相的世界而痛苦。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40" w:lineRule="exact"/>
        <w:ind w:left="220" w:right="0" w:hanging="220"/>
        <w:jc w:val="both"/>
      </w:pPr>
      <w:r>
        <w:rPr>
          <w:spacing w:val="0"/>
          <w:w w:val="100"/>
          <w:position w:val="0"/>
        </w:rPr>
        <w:t>①请参见《静坐的科学、医学与心灵之旅〉（以下简称《静坐》）第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16"/>
          <w:szCs w:val="16"/>
        </w:rPr>
        <w:t>17</w:t>
      </w:r>
      <w:r>
        <w:rPr>
          <w:spacing w:val="0"/>
          <w:w w:val="100"/>
          <w:position w:val="0"/>
        </w:rPr>
        <w:t>章</w:t>
      </w:r>
      <w:r>
        <w:rPr>
          <w:spacing w:val="0"/>
          <w:w w:val="100"/>
          <w:position w:val="0"/>
          <w:lang w:val="zh-CN" w:eastAsia="zh-CN" w:bidi="zh-CN"/>
        </w:rPr>
        <w:t>“完全</w:t>
      </w:r>
      <w:r>
        <w:rPr>
          <w:spacing w:val="0"/>
          <w:w w:val="100"/>
          <w:position w:val="0"/>
        </w:rPr>
        <w:t>放松状态的神经生理和功能 变</w:t>
      </w:r>
      <w:r>
        <w:rPr>
          <w:color w:val="000000"/>
          <w:spacing w:val="0"/>
          <w:w w:val="100"/>
          <w:position w:val="0"/>
        </w:rPr>
        <w:t>化”，</w:t>
      </w:r>
      <w:r>
        <w:rPr>
          <w:spacing w:val="0"/>
          <w:w w:val="100"/>
          <w:position w:val="0"/>
        </w:rPr>
        <w:t>以及第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16"/>
          <w:szCs w:val="16"/>
        </w:rPr>
        <w:t>25</w:t>
      </w:r>
      <w:r>
        <w:rPr>
          <w:spacing w:val="0"/>
          <w:w w:val="100"/>
          <w:position w:val="0"/>
        </w:rPr>
        <w:t>章</w:t>
      </w:r>
      <w:r>
        <w:rPr>
          <w:spacing w:val="0"/>
          <w:w w:val="100"/>
          <w:position w:val="0"/>
          <w:lang w:val="zh-CN" w:eastAsia="zh-CN" w:bidi="zh-CN"/>
        </w:rPr>
        <w:t>“生命</w:t>
      </w:r>
      <w:r>
        <w:rPr>
          <w:spacing w:val="0"/>
          <w:w w:val="100"/>
          <w:position w:val="0"/>
        </w:rPr>
        <w:t>力及意识场引动身体</w:t>
      </w:r>
      <w:r>
        <w:rPr>
          <w:spacing w:val="0"/>
          <w:w w:val="100"/>
          <w:position w:val="0"/>
          <w:lang w:val="zh-CN" w:eastAsia="zh-CN" w:bidi="zh-CN"/>
        </w:rPr>
        <w:t>变化、</w:t>
      </w:r>
    </w:p>
    <w:p>
      <w:pPr>
        <w:pStyle w:val="7"/>
        <w:keepNext/>
        <w:keepLines/>
        <w:widowControl w:val="0"/>
        <w:shd w:val="clear" w:color="auto" w:fill="auto"/>
        <w:bidi w:val="0"/>
        <w:spacing w:before="0" w:after="1280" w:line="240" w:lineRule="auto"/>
        <w:ind w:left="0" w:right="0" w:firstLine="0"/>
        <w:jc w:val="both"/>
        <w:rPr>
          <w:sz w:val="28"/>
          <w:szCs w:val="28"/>
        </w:rPr>
      </w:pPr>
      <w:bookmarkStart w:id="109" w:name="bookmark115"/>
      <w:bookmarkStart w:id="110" w:name="bookmark116"/>
      <w:bookmarkStart w:id="111" w:name="bookmark117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shd w:val="clear" w:color="auto" w:fill="auto"/>
          <w:lang w:val="en-US" w:eastAsia="en-US" w:bidi="en-US"/>
        </w:rPr>
        <w:t>7.</w:t>
      </w:r>
      <w:r>
        <w:rPr>
          <w:color w:val="000000"/>
          <w:spacing w:val="0"/>
          <w:w w:val="100"/>
          <w:position w:val="0"/>
          <w:sz w:val="28"/>
          <w:szCs w:val="28"/>
          <w:shd w:val="clear" w:color="auto" w:fill="auto"/>
        </w:rPr>
        <w:t>我们是萎缩体</w:t>
      </w:r>
      <w:bookmarkEnd w:id="109"/>
      <w:bookmarkEnd w:id="110"/>
      <w:bookmarkEnd w:id="111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427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任何负面的情绪，都会带来萎缩。而长期下来，这些萎缩都会造成能量结， 让我们每</w:t>
      </w:r>
      <w:r>
        <w:rPr>
          <w:color w:val="000000"/>
          <w:spacing w:val="0"/>
          <w:w w:val="100"/>
          <w:position w:val="0"/>
        </w:rPr>
        <w:t>个人都</w:t>
      </w:r>
      <w:r>
        <w:rPr>
          <w:color w:val="181618"/>
          <w:spacing w:val="0"/>
          <w:w w:val="100"/>
          <w:position w:val="0"/>
        </w:rPr>
        <w:t>变成萎缩体。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情绪，尤其负面情绪对我们带来的影响还不只如此，神击比我们所想的大。 因为，长期</w:t>
      </w:r>
      <w:r>
        <w:rPr>
          <w:color w:val="000000"/>
          <w:spacing w:val="0"/>
          <w:w w:val="100"/>
          <w:position w:val="0"/>
        </w:rPr>
        <w:t>下来，</w:t>
      </w:r>
      <w:r>
        <w:rPr>
          <w:color w:val="181618"/>
          <w:spacing w:val="0"/>
          <w:w w:val="100"/>
          <w:position w:val="0"/>
        </w:rPr>
        <w:t>我们把念头当作真实，也把相关的情绪当作真实，更没办法 分清真假虚实。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长期以来，情绪体也自然变成一个活生生的实体，甚至比念相更坚实。因 为情绪跟肉体的联系，</w:t>
      </w:r>
      <w:r>
        <w:rPr>
          <w:color w:val="000000"/>
          <w:spacing w:val="0"/>
          <w:w w:val="100"/>
          <w:position w:val="0"/>
        </w:rPr>
        <w:t>比</w:t>
      </w:r>
      <w:r>
        <w:rPr>
          <w:color w:val="181618"/>
          <w:spacing w:val="0"/>
          <w:w w:val="100"/>
          <w:position w:val="0"/>
        </w:rPr>
        <w:t>思考更接近、更紧密。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进一步讲，一念所留下的影子，是通过情绪来表现的。再进一步说，思考 </w:t>
      </w:r>
      <w:r>
        <w:rPr>
          <w:color w:val="000000"/>
          <w:spacing w:val="0"/>
          <w:w w:val="100"/>
          <w:position w:val="0"/>
        </w:rPr>
        <w:t>和</w:t>
      </w:r>
      <w:r>
        <w:rPr>
          <w:color w:val="181618"/>
          <w:spacing w:val="0"/>
          <w:w w:val="100"/>
          <w:position w:val="0"/>
        </w:rPr>
        <w:t xml:space="preserve">念头所带来的伤害和伤疤，是通过情绪成形的。我们一生的失落、决裂、委 </w:t>
      </w:r>
      <w:r>
        <w:rPr>
          <w:color w:val="000000"/>
          <w:spacing w:val="0"/>
          <w:w w:val="100"/>
          <w:position w:val="0"/>
        </w:rPr>
        <w:t>屈，</w:t>
      </w:r>
      <w:r>
        <w:rPr>
          <w:color w:val="181618"/>
          <w:spacing w:val="0"/>
          <w:w w:val="100"/>
          <w:position w:val="0"/>
        </w:rPr>
        <w:t>所留下的悲伤都是累积在情绪的层面，而这个情绪体又可以影响到肉体。 这些</w:t>
      </w:r>
      <w:r>
        <w:rPr>
          <w:color w:val="000000"/>
          <w:spacing w:val="0"/>
          <w:w w:val="100"/>
          <w:position w:val="0"/>
        </w:rPr>
        <w:t>种种的</w:t>
      </w:r>
      <w:r>
        <w:rPr>
          <w:color w:val="181618"/>
          <w:spacing w:val="0"/>
          <w:w w:val="100"/>
          <w:position w:val="0"/>
        </w:rPr>
        <w:t>情绪，本身就是过去的制约在我们身上</w:t>
      </w:r>
      <w:r>
        <w:rPr>
          <w:color w:val="000000"/>
          <w:spacing w:val="0"/>
          <w:w w:val="100"/>
          <w:position w:val="0"/>
        </w:rPr>
        <w:t>留下的</w:t>
      </w:r>
      <w:r>
        <w:rPr>
          <w:color w:val="181618"/>
          <w:spacing w:val="0"/>
          <w:w w:val="100"/>
          <w:position w:val="0"/>
        </w:rPr>
        <w:t>后果，可以直接影响 我们的行为和生命价值观，也可以直接影响身体健康。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62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再说清楚一点，我们看这世界，其实是通过情绪的滤片来看的。脑部的边 缘系统</w:t>
      </w:r>
      <w:r>
        <w:rPr>
          <w:b/>
          <w:bCs/>
          <w:color w:val="000000"/>
          <w:spacing w:val="0"/>
          <w:w w:val="100"/>
          <w:position w:val="0"/>
        </w:rPr>
        <w:t>（</w:t>
      </w:r>
      <w:r>
        <w:rPr>
          <w:color w:val="181618"/>
          <w:spacing w:val="0"/>
          <w:w w:val="100"/>
          <w:position w:val="0"/>
        </w:rPr>
        <w:t>情绪脑</w:t>
      </w:r>
      <w:r>
        <w:rPr>
          <w:b/>
          <w:bCs/>
          <w:color w:val="181618"/>
          <w:spacing w:val="0"/>
          <w:w w:val="100"/>
          <w:position w:val="0"/>
        </w:rPr>
        <w:t>）</w:t>
      </w:r>
      <w:r>
        <w:rPr>
          <w:color w:val="181618"/>
          <w:spacing w:val="0"/>
          <w:w w:val="100"/>
          <w:position w:val="0"/>
        </w:rPr>
        <w:t>本身就是一个过滤网。①它有一个称为杏仁核</w:t>
      </w:r>
      <w:r>
        <w:rPr>
          <w:b/>
          <w:bCs/>
          <w:color w:val="000000"/>
          <w:spacing w:val="0"/>
          <w:w w:val="100"/>
          <w:position w:val="0"/>
          <w:lang w:val="en-US" w:eastAsia="en-US" w:bidi="en-US"/>
        </w:rPr>
        <w:t>（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amygdala）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  <w:rPr>
          <w:sz w:val="20"/>
          <w:szCs w:val="20"/>
        </w:rPr>
      </w:pPr>
      <w:r>
        <w:rPr>
          <w:spacing w:val="0"/>
          <w:w w:val="100"/>
          <w:position w:val="0"/>
          <w:sz w:val="16"/>
          <w:szCs w:val="16"/>
        </w:rPr>
        <w:t>①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16"/>
          <w:szCs w:val="16"/>
        </w:rPr>
        <w:t xml:space="preserve"> </w:t>
      </w:r>
      <w:r>
        <w:rPr>
          <w:spacing w:val="0"/>
          <w:w w:val="100"/>
          <w:position w:val="0"/>
          <w:sz w:val="15"/>
          <w:szCs w:val="15"/>
        </w:rPr>
        <w:t>参见《静坐》第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16"/>
          <w:szCs w:val="16"/>
        </w:rPr>
        <w:t>23</w:t>
      </w:r>
      <w:r>
        <w:rPr>
          <w:spacing w:val="0"/>
          <w:w w:val="100"/>
          <w:position w:val="0"/>
          <w:sz w:val="15"/>
          <w:szCs w:val="15"/>
        </w:rPr>
        <w:t xml:space="preserve">章"情绪脑对身心平衡的影响\ 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>的结构，作用高于边缘系统里所有其他的部位。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484848"/>
        </w:rPr>
        <w:t>一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 xml:space="preserve">旦杏仁核被唤起了，就会去 关闭边缘系统的其他功能，而进一步关闭整个身体系统。从演化的角度来说， </w:t>
      </w:r>
      <w:r>
        <w:rPr>
          <w:rStyle w:val="10"/>
          <w:b w:val="0"/>
          <w:bCs w:val="0"/>
          <w:i w:val="0"/>
          <w:iCs w:val="0"/>
          <w:smallCaps w:val="0"/>
          <w:strike w:val="0"/>
        </w:rPr>
        <w:t>一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>开始，这可能是一个确保生存的系统，让我们能注意到身边任何一个威胁生 命的危险。可惜的是，这个系统不光是被实质的危险唤起。还会被念相，也就 是脑海里的虚拟现实所唤起。它分不清这两者的区别。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其实，每个人就是一个情绪的萎缩体(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 xml:space="preserve">contraction body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)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vertAlign w:val="subscript"/>
        </w:rPr>
        <w:t>0</w:t>
      </w:r>
      <w:r>
        <w:rPr>
          <w:color w:val="181618"/>
          <w:spacing w:val="0"/>
          <w:w w:val="100"/>
          <w:position w:val="0"/>
        </w:rPr>
        <w:t>我们生出来，本 来像是张开的手，是舒坦、开放的，没有顾虑，没有忧郁，一切的经验都是新 鲜而完美。很可惜的是，念头和情绪造成的萎缩，让我们的心就只能受到这个 萎缩体的作用，在种种恐惧、悲伤、焦虑的影响下，封闭着看这世界。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2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怎么把这种舒坦的打开状态找回来？通过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“全</w:t>
      </w:r>
      <w:r>
        <w:rPr>
          <w:color w:val="181618"/>
          <w:spacing w:val="0"/>
          <w:w w:val="100"/>
          <w:position w:val="0"/>
        </w:rPr>
        <w:t>部的你”，可以找回来。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2231390" cy="1609090"/>
            <wp:effectExtent l="0" t="0" r="16510" b="10160"/>
            <wp:docPr id="208" name="Picutre 2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Picutre 208"/>
                    <pic:cNvPicPr/>
                  </pic:nvPicPr>
                  <pic:blipFill>
                    <a:blip r:embed="rId581"/>
                    <a:stretch>
                      <a:fillRect/>
                    </a:stretch>
                  </pic:blipFill>
                  <pic:spPr>
                    <a:xfrm>
                      <a:off x="0" y="0"/>
                      <a:ext cx="2231390" cy="160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5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640" w:line="288" w:lineRule="exact"/>
        <w:ind w:left="0" w:right="0" w:firstLine="400"/>
        <w:jc w:val="both"/>
      </w:pPr>
      <w:r>
        <w:rPr>
          <w:spacing w:val="0"/>
          <w:w w:val="100"/>
          <w:position w:val="0"/>
        </w:rPr>
        <w:t xml:space="preserve">我们人，本来是单纯、诚恳、爽快、舒畅的，就像放松的手。但是通过种种念头和情绪，反而受到 </w:t>
      </w:r>
      <w:r>
        <w:rPr>
          <w:color w:val="000000"/>
          <w:spacing w:val="0"/>
          <w:w w:val="100"/>
          <w:position w:val="0"/>
        </w:rPr>
        <w:t>了</w:t>
      </w:r>
      <w:r>
        <w:rPr>
          <w:spacing w:val="0"/>
          <w:w w:val="100"/>
          <w:position w:val="0"/>
        </w:rPr>
        <w:t>萎缩。长期下来，我们就变成一个萎缩体，含着痛、不安、忧郁、焦虑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……</w:t>
      </w:r>
      <w:r>
        <w:rPr>
          <w:spacing w:val="0"/>
          <w:w w:val="100"/>
          <w:position w:val="0"/>
        </w:rPr>
        <w:t>就像紧握不放的拳头。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540" w:line="240" w:lineRule="auto"/>
        <w:ind w:left="0" w:right="0" w:firstLine="0"/>
        <w:jc w:val="both"/>
        <w:rPr>
          <w:sz w:val="19"/>
          <w:szCs w:val="19"/>
        </w:rPr>
      </w:pPr>
      <w:r>
        <w:rPr>
          <w:color w:val="181618"/>
          <w:spacing w:val="0"/>
          <w:w w:val="100"/>
          <w:position w:val="0"/>
          <w:sz w:val="19"/>
          <w:szCs w:val="19"/>
        </w:rPr>
        <w:t>生命，本身就是</w:t>
      </w:r>
      <w:r>
        <w:rPr>
          <w:color w:val="000000"/>
          <w:spacing w:val="0"/>
          <w:w w:val="100"/>
          <w:position w:val="0"/>
          <w:sz w:val="19"/>
          <w:szCs w:val="19"/>
        </w:rPr>
        <w:t>一个大</w:t>
      </w:r>
      <w:r>
        <w:rPr>
          <w:color w:val="181618"/>
          <w:spacing w:val="0"/>
          <w:w w:val="100"/>
          <w:position w:val="0"/>
          <w:sz w:val="19"/>
          <w:szCs w:val="19"/>
        </w:rPr>
        <w:t>萎缩，加上种种的小萎缩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200" w:line="240" w:lineRule="auto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我们仔细观察，我们生命点点滴滴都在一个萎缩当中。从早上醒来的那一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刻，萎缩就开</w:t>
      </w:r>
      <w:r>
        <w:rPr>
          <w:color w:val="000000"/>
          <w:spacing w:val="0"/>
          <w:w w:val="100"/>
          <w:position w:val="0"/>
        </w:rPr>
        <w:t>始了。</w:t>
      </w:r>
      <w:r>
        <w:rPr>
          <w:color w:val="181618"/>
          <w:spacing w:val="0"/>
          <w:w w:val="100"/>
          <w:position w:val="0"/>
        </w:rPr>
        <w:t xml:space="preserve">我们就已经被自己的念头带出没完没了的顾虑，自然产生 </w:t>
      </w:r>
      <w:r>
        <w:rPr>
          <w:color w:val="000000"/>
          <w:spacing w:val="0"/>
          <w:w w:val="100"/>
          <w:position w:val="0"/>
        </w:rPr>
        <w:t>压</w:t>
      </w:r>
      <w:r>
        <w:rPr>
          <w:color w:val="181618"/>
          <w:spacing w:val="0"/>
          <w:w w:val="100"/>
          <w:position w:val="0"/>
        </w:rPr>
        <w:t>迫感。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比如说，我们一早起来，要打理自己、照顾家人的早餐，按着表定时间送 孩子上学、送家人上班。出门时，很少是舒畅快乐的，多半有一种说不清的窝 囊和萎缩。一走出大门，要往左还是往右，是乘车还是走路。</w:t>
      </w:r>
      <w:r>
        <w:rPr>
          <w:color w:val="00000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有机会停步， 就打开手机看时间，今天有什么事要做、昨天有什么事没收拾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……</w:t>
      </w:r>
      <w:r>
        <w:rPr>
          <w:color w:val="181618"/>
          <w:spacing w:val="0"/>
          <w:w w:val="100"/>
          <w:position w:val="0"/>
        </w:rPr>
        <w:t>每个都是困 扰，不得不做一个立即的决定。到了学校，该不该跟同学讨论功课，或商量社 团的活动。到了办公室，该去倒杯水还是先去洗手间，又是一个马上的选择。 要不要喝咖啡，该不该给客户打电话。中午，要上这一家餐厅还是另一家小吃。 下午，该不该继续等电话。再做点事吧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……</w:t>
      </w:r>
      <w:r>
        <w:rPr>
          <w:color w:val="181618"/>
          <w:spacing w:val="0"/>
          <w:w w:val="100"/>
          <w:position w:val="0"/>
        </w:rPr>
        <w:t>时间，在催促，念头，在赶着。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直到睡前的最后一秒，还在窝囊中要作出一个选择。要不要静坐、要不要 做点运动。要不然，练个呼吸吧。吸气，好像太急了，要不要再撑一秒再呼气。 睡吧，脑子好像还有念头在动，再不喊停，就睡不着了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……</w:t>
      </w:r>
      <w:r>
        <w:rPr>
          <w:color w:val="181618"/>
          <w:spacing w:val="0"/>
          <w:w w:val="100"/>
          <w:position w:val="0"/>
        </w:rPr>
        <w:t>一天当中的种种选 择，多半是不好的，随时都有一个不得已。我们仿佛只能在每次浮现的不得已 里,无奈地选一个比较没那么不得已的。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>们很自然地，把生命活成了一个大问题。我们生活的每一个角落都是问 题。我们一天的生活，也只是在众多问题的逼迫下，依序选一个后遗症比较轻 微的解答。从琐琐碎碎的难受中，选一个不那么难受的。我们已经把生命当作 一个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sz w:val="20"/>
          <w:szCs w:val="20"/>
          <w:lang w:val="en-US" w:eastAsia="en-US" w:bidi="en-US"/>
        </w:rPr>
        <w:t xml:space="preserve">dilemma </w:t>
      </w:r>
      <w:r>
        <w:rPr>
          <w:color w:val="181618"/>
          <w:spacing w:val="0"/>
          <w:w w:val="100"/>
          <w:position w:val="0"/>
        </w:rPr>
        <w:t>（两难）。每一个瞬间，要或不要，都是两难。两难，不管怎么解 答，都会带来萎缩，只是萎缩多或萎缩少的问题。这么说，我们的生活不可能 不是萎缩。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  <w:sectPr>
          <w:headerReference r:id="rId103" w:type="first"/>
          <w:footerReference r:id="rId106" w:type="first"/>
          <w:headerReference r:id="rId101" w:type="default"/>
          <w:footerReference r:id="rId104" w:type="default"/>
          <w:headerReference r:id="rId102" w:type="even"/>
          <w:footerReference r:id="rId105" w:type="even"/>
          <w:footnotePr>
            <w:numFmt w:val="decimal"/>
          </w:footnotePr>
          <w:pgSz w:w="8839" w:h="12940"/>
          <w:pgMar w:top="1192" w:right="759" w:bottom="1362" w:left="759" w:header="0" w:footer="3" w:gutter="140"/>
          <w:cols w:space="720" w:num="1"/>
          <w:titlePg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我们都有经验，面对瞬冋带来的新消息、一通电话、一个人、一个状况， 心里马上就微微的一紧。即使什么事都没有，仍然有一个惯性，把生命随时落 入两难，同样含着更隐微的萎缩。就这样，一个瞬间，萎缩。再一个瞬间，还 是萎缩。哪里还有空隙，去体验生命的快乐。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240" w:lineRule="auto"/>
        <w:ind w:left="0" w:right="0" w:firstLine="0"/>
        <w:jc w:val="center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</w:rPr>
        <w:t>生命雷达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2658110" cy="2694305"/>
            <wp:effectExtent l="0" t="0" r="8890" b="10795"/>
            <wp:docPr id="221" name="Picutre 2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Picutre 221"/>
                    <pic:cNvPicPr/>
                  </pic:nvPicPr>
                  <pic:blipFill>
                    <a:blip r:embed="rId582"/>
                    <a:stretch>
                      <a:fillRect/>
                    </a:stretch>
                  </pic:blipFill>
                  <pic:spPr>
                    <a:xfrm>
                      <a:off x="0" y="0"/>
                      <a:ext cx="2658110" cy="269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1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420"/>
        <w:ind w:left="0" w:right="0" w:firstLine="360"/>
        <w:jc w:val="both"/>
      </w:pPr>
      <w:r>
        <w:rPr>
          <w:spacing w:val="0"/>
          <w:w w:val="100"/>
          <w:position w:val="0"/>
        </w:rPr>
        <w:t>这一张情绪的雷达图，让我们可以体会人生所带来的萎缩。本来每一个人都圆满，本来就完整， 就像雷达图的外缘一样。但是，经过对立和冲突，就受伤了，造成能量上的结，自然从圆满进入萎缩 状况。每一个人的生命雷达都不一样。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406" w:lineRule="exact"/>
        <w:ind w:left="0" w:right="0" w:firstLine="360"/>
        <w:jc w:val="both"/>
      </w:pPr>
      <w:r>
        <w:rPr>
          <w:color w:val="181618"/>
          <w:spacing w:val="0"/>
          <w:w w:val="100"/>
          <w:position w:val="0"/>
        </w:rPr>
        <w:t>仔细看，每一个人都离不开这种左右为难的困境。我们随时都用一种不得 已，甚至充满无力感的态度，来面对生命。我记得，当时我自己还不到几岁， 就已经意识到生命充满了纷纷杂杂的两难。再怎么微不足道的两难都带着一种 紧迫感，让人很难从种种的两难中走出来，突破一条路。我相信，每一个人只 要仔细觉察，也都是这样子。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我们来到</w:t>
      </w:r>
      <w:r>
        <w:rPr>
          <w:color w:val="484848"/>
          <w:spacing w:val="0"/>
          <w:w w:val="100"/>
          <w:position w:val="0"/>
        </w:rPr>
        <w:t>这一生</w:t>
      </w:r>
      <w:r>
        <w:rPr>
          <w:color w:val="181618"/>
          <w:spacing w:val="0"/>
          <w:w w:val="100"/>
          <w:position w:val="0"/>
        </w:rPr>
        <w:t>，情绪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喜悦、快乐、满足、愤怒、焦虑、恐惧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……</w:t>
      </w:r>
      <w:r>
        <w:rPr>
          <w:color w:val="181618"/>
          <w:spacing w:val="0"/>
          <w:w w:val="100"/>
          <w:position w:val="0"/>
        </w:rPr>
        <w:t>都 是恰好的，只是让我们能因应现实的威胁。但是因为停留在过度的念头境界, 而且多半是负面的，我们本来圆满的生命就成了一个痛苦的萎缩体。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54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在所有负面的情绪中，恐惧是最强的一个。可以这么说，恐惧是所有负面 情绪的扩大器。无论是痛、不安全、不愉快、烦恼、失落，到头来，留下的就 是恐惧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对痛的恐惧、对不安全感的恐惧、对失落的恐惧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……</w:t>
      </w:r>
      <w:r>
        <w:rPr>
          <w:color w:val="181618"/>
          <w:spacing w:val="0"/>
          <w:w w:val="100"/>
          <w:position w:val="0"/>
        </w:rPr>
        <w:t>种种恐惧，带 来我们再熟悉不过的一种窝囊、</w:t>
      </w:r>
      <w:r>
        <w:rPr>
          <w:color w:val="000000"/>
          <w:spacing w:val="0"/>
          <w:w w:val="100"/>
          <w:position w:val="0"/>
        </w:rPr>
        <w:t>不</w:t>
      </w:r>
      <w:r>
        <w:rPr>
          <w:color w:val="181618"/>
          <w:spacing w:val="0"/>
          <w:w w:val="100"/>
          <w:position w:val="0"/>
        </w:rPr>
        <w:t>舒服的感觉。恐惧生起时，会刺激交感神经 系统，主导了所有身体的反应。也就是说，恐惧会把任何负面的情绪放大，</w:t>
      </w:r>
      <w:r>
        <w:rPr>
          <w:color w:val="000000"/>
          <w:spacing w:val="0"/>
          <w:w w:val="100"/>
          <w:position w:val="0"/>
        </w:rPr>
        <w:t>而</w:t>
      </w:r>
    </w:p>
    <w:p>
      <w:pPr>
        <w:pStyle w:val="35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0"/>
        <w:jc w:val="center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</w:rPr>
        <w:t>情绪的</w:t>
      </w:r>
      <w:r>
        <w:rPr>
          <w:spacing w:val="0"/>
          <w:w w:val="100"/>
          <w:position w:val="0"/>
          <w:sz w:val="19"/>
          <w:szCs w:val="19"/>
        </w:rPr>
        <w:t>能量体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523105" cy="3121025"/>
            <wp:effectExtent l="0" t="0" r="10795" b="3175"/>
            <wp:docPr id="222" name="Picutre 2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Picutre 222"/>
                    <pic:cNvPicPr/>
                  </pic:nvPicPr>
                  <pic:blipFill>
                    <a:blip r:embed="rId583"/>
                    <a:stretch>
                      <a:fillRect/>
                    </a:stretch>
                  </pic:blipFill>
                  <pic:spPr>
                    <a:xfrm>
                      <a:off x="0" y="0"/>
                      <a:ext cx="4523105" cy="312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5"/>
        <w:keepNext w:val="0"/>
        <w:keepLines w:val="0"/>
        <w:widowControl w:val="0"/>
        <w:shd w:val="clear" w:color="auto" w:fill="auto"/>
        <w:bidi w:val="0"/>
        <w:spacing w:before="0" w:after="0" w:line="274" w:lineRule="exact"/>
        <w:ind w:left="0" w:right="0" w:firstLine="0"/>
        <w:jc w:val="distribute"/>
      </w:pPr>
      <w:r>
        <w:rPr>
          <w:spacing w:val="0"/>
          <w:w w:val="100"/>
          <w:position w:val="0"/>
        </w:rPr>
        <w:t>我们最基本的状态，也是最自然的状态，就如同图的下半，是充满了爱、喜乐和平静的圆满。但 是，不知不觉，我们都进到一个萎缩的状态，就像图上半呈现的种种样貌。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冻结了所有的运作。我们心里没底，发</w:t>
      </w:r>
      <w:r>
        <w:rPr>
          <w:color w:val="000000"/>
          <w:spacing w:val="0"/>
          <w:w w:val="100"/>
          <w:position w:val="0"/>
        </w:rPr>
        <w:t>慌时，</w:t>
      </w:r>
      <w:r>
        <w:rPr>
          <w:color w:val="181618"/>
          <w:spacing w:val="0"/>
          <w:w w:val="100"/>
          <w:position w:val="0"/>
        </w:rPr>
        <w:t xml:space="preserve">也就是这么一回事。我们每一个 </w:t>
      </w:r>
      <w:r>
        <w:rPr>
          <w:color w:val="000000"/>
          <w:spacing w:val="0"/>
          <w:w w:val="100"/>
          <w:position w:val="0"/>
        </w:rPr>
        <w:t>人，</w:t>
      </w:r>
      <w:r>
        <w:rPr>
          <w:color w:val="181618"/>
          <w:spacing w:val="0"/>
          <w:w w:val="100"/>
          <w:position w:val="0"/>
        </w:rPr>
        <w:t>都长期活在恐惧中。所以，</w:t>
      </w:r>
      <w:r>
        <w:rPr>
          <w:color w:val="000000"/>
          <w:spacing w:val="0"/>
          <w:w w:val="100"/>
          <w:position w:val="0"/>
        </w:rPr>
        <w:t>我们也</w:t>
      </w:r>
      <w:r>
        <w:rPr>
          <w:color w:val="181618"/>
          <w:spacing w:val="0"/>
          <w:w w:val="100"/>
          <w:position w:val="0"/>
        </w:rPr>
        <w:t>可以把萎缩体称为恐惧体</w:t>
      </w:r>
      <w:r>
        <w:rPr>
          <w:b/>
          <w:bCs/>
          <w:color w:val="181618"/>
          <w:spacing w:val="0"/>
          <w:w w:val="100"/>
          <w:position w:val="0"/>
          <w:lang w:val="en-US" w:eastAsia="en-US" w:bidi="en-US"/>
        </w:rPr>
        <w:t>(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 xml:space="preserve">fear body), </w:t>
      </w:r>
      <w:r>
        <w:rPr>
          <w:color w:val="181618"/>
          <w:spacing w:val="0"/>
          <w:w w:val="100"/>
          <w:position w:val="0"/>
        </w:rPr>
        <w:t>而萎缩就是恐惧。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1100" w:line="412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长期下来，这个萎缩体和一个念头体</w:t>
      </w:r>
      <w:r>
        <w:rPr>
          <w:color w:val="000000"/>
          <w:spacing w:val="0"/>
          <w:w w:val="100"/>
          <w:position w:val="0"/>
        </w:rPr>
        <w:t>(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 xml:space="preserve">thought-body) </w:t>
      </w:r>
      <w:r>
        <w:rPr>
          <w:color w:val="181618"/>
          <w:spacing w:val="0"/>
          <w:w w:val="100"/>
          <w:position w:val="0"/>
        </w:rPr>
        <w:t>一样，本身好像获得 了一个独立的生命，不断地原地打转，不断强化自己、强化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的观念。一 个萎缩体，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就是我们每一个人，绝不会希望输给别的萎缩体。念头是通过对 抗才得以成形。一个人完全放松、没有阻抗，是不可能有念头的。一个萎缩体 也是一样，是通过阻抗、反对、摩擦，才可以延续存在。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517390" cy="3127375"/>
            <wp:effectExtent l="0" t="0" r="16510" b="15875"/>
            <wp:docPr id="223" name="Picutre 2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Picutre 223"/>
                    <pic:cNvPicPr/>
                  </pic:nvPicPr>
                  <pic:blipFill>
                    <a:blip r:embed="rId584"/>
                    <a:stretch>
                      <a:fillRect/>
                    </a:stretch>
                  </pic:blipFill>
                  <pic:spPr>
                    <a:xfrm>
                      <a:off x="0" y="0"/>
                      <a:ext cx="4517390" cy="312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5"/>
        <w:keepNext w:val="0"/>
        <w:keepLines w:val="0"/>
        <w:widowControl w:val="0"/>
        <w:shd w:val="clear" w:color="auto" w:fill="auto"/>
        <w:bidi w:val="0"/>
        <w:spacing w:before="0" w:after="0" w:line="274" w:lineRule="exact"/>
        <w:ind w:left="0" w:right="0" w:firstLine="0"/>
        <w:jc w:val="left"/>
      </w:pPr>
      <w:r>
        <w:rPr>
          <w:spacing w:val="0"/>
          <w:w w:val="100"/>
          <w:position w:val="0"/>
        </w:rPr>
        <w:t>长期下来，一个萎缩体自然产生一个萎缩场。这个萎缩场会带来负面的能量，跟生命对立，让周 边的人萎缩。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这么说，我们每一个人的萎缩体都很容易受到刺激。甚至会不断找受刺激 的机会，好伺机反弹、退缩、</w:t>
      </w:r>
      <w:r>
        <w:rPr>
          <w:color w:val="000000"/>
          <w:spacing w:val="0"/>
          <w:w w:val="100"/>
          <w:position w:val="0"/>
        </w:rPr>
        <w:t>痛心，</w:t>
      </w:r>
      <w:r>
        <w:rPr>
          <w:color w:val="181618"/>
          <w:spacing w:val="0"/>
          <w:w w:val="100"/>
          <w:position w:val="0"/>
        </w:rPr>
        <w:t>跟周边的人都闹得不愉快。就好像通过萎 缩体，我们可以把周边的事端放大，让自己和别人总过不去，</w:t>
      </w:r>
      <w:r>
        <w:rPr>
          <w:color w:val="000000"/>
          <w:spacing w:val="0"/>
          <w:w w:val="100"/>
          <w:position w:val="0"/>
        </w:rPr>
        <w:t>引</w:t>
      </w:r>
      <w:r>
        <w:rPr>
          <w:color w:val="181618"/>
          <w:spacing w:val="0"/>
          <w:w w:val="100"/>
          <w:position w:val="0"/>
        </w:rPr>
        <w:t>发一连串的负 面影响，这就是萎缩体之间的共振。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从另一个层面来看，我们仔细观察。一个不愉快的经验，再怎么负面的打 </w:t>
      </w:r>
      <w:r>
        <w:rPr>
          <w:color w:val="000000"/>
          <w:spacing w:val="0"/>
          <w:w w:val="100"/>
          <w:position w:val="0"/>
        </w:rPr>
        <w:t>击，</w:t>
      </w:r>
      <w:r>
        <w:rPr>
          <w:color w:val="181618"/>
          <w:spacing w:val="0"/>
          <w:w w:val="100"/>
          <w:position w:val="0"/>
        </w:rPr>
        <w:t>分析下去也只是如此，也只是一个刹那，再怎么严重，也就过去了。痛， 也就是痛，痛</w:t>
      </w:r>
      <w:r>
        <w:rPr>
          <w:color w:val="000000"/>
          <w:spacing w:val="0"/>
          <w:w w:val="100"/>
          <w:position w:val="0"/>
        </w:rPr>
        <w:t>到一个</w:t>
      </w:r>
      <w:r>
        <w:rPr>
          <w:color w:val="181618"/>
          <w:spacing w:val="0"/>
          <w:w w:val="100"/>
          <w:position w:val="0"/>
        </w:rPr>
        <w:t>极点，也就过去了。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但是，我们的萎缩体绝不会轻易放过。把痛变成了悲伤，再加上不可思议 </w:t>
      </w:r>
      <w:r>
        <w:rPr>
          <w:color w:val="000000"/>
          <w:spacing w:val="0"/>
          <w:w w:val="100"/>
          <w:position w:val="0"/>
        </w:rPr>
        <w:t>大的</w:t>
      </w:r>
      <w:r>
        <w:rPr>
          <w:color w:val="181618"/>
          <w:spacing w:val="0"/>
          <w:w w:val="100"/>
          <w:position w:val="0"/>
        </w:rPr>
        <w:t xml:space="preserve">恐惧，再浓缩、凝结成制约，很难解开。从古人的气脉或能量观点来看， </w:t>
      </w:r>
      <w:r>
        <w:rPr>
          <w:color w:val="000000"/>
          <w:spacing w:val="0"/>
          <w:w w:val="100"/>
          <w:position w:val="0"/>
        </w:rPr>
        <w:t>一个</w:t>
      </w:r>
      <w:r>
        <w:rPr>
          <w:color w:val="181618"/>
          <w:spacing w:val="0"/>
          <w:w w:val="100"/>
          <w:position w:val="0"/>
        </w:rPr>
        <w:t>萎缩体是不会让气和能量流动的，留下来的都是气的结、能量的伤疤。影 响的</w:t>
      </w:r>
      <w:r>
        <w:rPr>
          <w:color w:val="000000"/>
          <w:spacing w:val="0"/>
          <w:w w:val="100"/>
          <w:position w:val="0"/>
        </w:rPr>
        <w:t>不只这</w:t>
      </w:r>
      <w:r>
        <w:rPr>
          <w:color w:val="181618"/>
          <w:spacing w:val="0"/>
          <w:w w:val="100"/>
          <w:position w:val="0"/>
        </w:rPr>
        <w:t>一生，还给人类留下了一个集体的伤口，就好像这些萎缩存入了我 们文明的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DNA,</w:t>
      </w:r>
      <w:r>
        <w:rPr>
          <w:color w:val="181618"/>
          <w:spacing w:val="0"/>
          <w:w w:val="100"/>
          <w:position w:val="0"/>
        </w:rPr>
        <w:t>还可以传给后代。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>们长期萎缩，也自然变成了一个萎缩场，带给自己和周边一个负面的 能量。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这些道理，许多心理疗愈师都懂，也一直应用在他们的情绪疗愈实务工作 中，帮助人重现悲伤情境，一步步从悲伤中走出来。其实古人的修行也是如此， 希望能从痛苦的人生找出一条路，找到解脱。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我通过这本书，也只是希望跟大家分享一个更简单的疗愈方法。严格讲， 这是一个不成方法的方法，它本来就是生命的一部分，但大家都把它忘了。</w:t>
      </w:r>
    </w:p>
    <w:p>
      <w:pPr>
        <w:pStyle w:val="7"/>
        <w:keepNext/>
        <w:keepLines/>
        <w:widowControl w:val="0"/>
        <w:shd w:val="clear" w:color="auto" w:fill="auto"/>
        <w:bidi w:val="0"/>
        <w:spacing w:before="0" w:after="1300" w:line="240" w:lineRule="auto"/>
        <w:ind w:left="0" w:right="0" w:firstLine="0"/>
        <w:jc w:val="both"/>
        <w:rPr>
          <w:sz w:val="28"/>
          <w:szCs w:val="28"/>
        </w:rPr>
      </w:pPr>
      <w:bookmarkStart w:id="112" w:name="bookmark119"/>
      <w:bookmarkStart w:id="113" w:name="bookmark120"/>
      <w:bookmarkStart w:id="114" w:name="bookmark118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shd w:val="clear" w:color="auto" w:fill="auto"/>
          <w:lang w:val="en-US" w:eastAsia="en-US" w:bidi="en-US"/>
        </w:rPr>
        <w:t>8.</w:t>
      </w:r>
      <w:r>
        <w:rPr>
          <w:color w:val="000000"/>
          <w:spacing w:val="0"/>
          <w:w w:val="100"/>
          <w:position w:val="0"/>
          <w:sz w:val="28"/>
          <w:szCs w:val="28"/>
          <w:shd w:val="clear" w:color="auto" w:fill="auto"/>
        </w:rPr>
        <w:t>念头和萎缩是我们痛苦的来源</w:t>
      </w:r>
      <w:bookmarkEnd w:id="112"/>
      <w:bookmarkEnd w:id="113"/>
      <w:bookmarkEnd w:id="114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我们每</w:t>
      </w:r>
      <w:r>
        <w:rPr>
          <w:color w:val="000000"/>
          <w:spacing w:val="0"/>
          <w:w w:val="100"/>
          <w:position w:val="0"/>
        </w:rPr>
        <w:t>一个人</w:t>
      </w:r>
      <w:r>
        <w:rPr>
          <w:color w:val="181618"/>
          <w:spacing w:val="0"/>
          <w:w w:val="100"/>
          <w:position w:val="0"/>
        </w:rPr>
        <w:t>都以为</w:t>
      </w:r>
      <w:r>
        <w:rPr>
          <w:color w:val="000000"/>
          <w:spacing w:val="0"/>
          <w:w w:val="100"/>
          <w:position w:val="0"/>
        </w:rPr>
        <w:t>自</w:t>
      </w:r>
      <w:r>
        <w:rPr>
          <w:color w:val="181618"/>
          <w:spacing w:val="0"/>
          <w:w w:val="100"/>
          <w:position w:val="0"/>
        </w:rPr>
        <w:t>己就是念头，</w:t>
      </w:r>
      <w:r>
        <w:rPr>
          <w:color w:val="000000"/>
          <w:spacing w:val="0"/>
          <w:w w:val="100"/>
          <w:position w:val="0"/>
        </w:rPr>
        <w:t>以为自</w:t>
      </w:r>
      <w:r>
        <w:rPr>
          <w:color w:val="181618"/>
          <w:spacing w:val="0"/>
          <w:w w:val="100"/>
          <w:position w:val="0"/>
        </w:rPr>
        <w:t>己就是</w:t>
      </w:r>
      <w:r>
        <w:rPr>
          <w:color w:val="000000"/>
          <w:spacing w:val="0"/>
          <w:w w:val="100"/>
          <w:position w:val="0"/>
        </w:rPr>
        <w:t>情绪。</w:t>
      </w:r>
      <w:r>
        <w:rPr>
          <w:color w:val="181618"/>
          <w:spacing w:val="0"/>
          <w:w w:val="100"/>
          <w:position w:val="0"/>
        </w:rPr>
        <w:t>看清这一</w:t>
      </w:r>
      <w:r>
        <w:rPr>
          <w:color w:val="000000"/>
          <w:spacing w:val="0"/>
          <w:w w:val="100"/>
          <w:position w:val="0"/>
        </w:rPr>
        <w:t>点，</w:t>
      </w:r>
      <w:r>
        <w:rPr>
          <w:color w:val="181618"/>
          <w:spacing w:val="0"/>
          <w:w w:val="100"/>
          <w:position w:val="0"/>
        </w:rPr>
        <w:t>人生 就解脱一半。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因为这个题目太重要</w:t>
      </w:r>
      <w:r>
        <w:rPr>
          <w:color w:val="000000"/>
          <w:spacing w:val="0"/>
          <w:w w:val="100"/>
          <w:position w:val="0"/>
        </w:rPr>
        <w:t>，</w:t>
      </w:r>
      <w:r>
        <w:rPr>
          <w:color w:val="181618"/>
          <w:spacing w:val="0"/>
          <w:w w:val="100"/>
          <w:position w:val="0"/>
        </w:rPr>
        <w:t>我想用另外一个角度再强调一次——我们一生的痛 苦，都是从念头与情绪带来的萎缩所产生的。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念头和情绪本身不是问题。问题是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我们随时把自己定位成念头体、定 位成萎缩体。以为自己就是念头，以为自己就是情绪。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念头本身带来痛苦，让我们在一个虚拟的身份中流转，以为种种念头就是 我们的一生。念头，再加上情绪所造成的萎缩，只会让痛苦更雪上加霜。然而, 我们接下来的反应或反弹</w:t>
      </w:r>
      <w:r>
        <w:rPr>
          <w:color w:val="000000"/>
          <w:spacing w:val="0"/>
          <w:w w:val="100"/>
          <w:position w:val="0"/>
        </w:rPr>
        <w:t>，</w:t>
      </w:r>
      <w:r>
        <w:rPr>
          <w:color w:val="181618"/>
          <w:spacing w:val="0"/>
          <w:w w:val="100"/>
          <w:position w:val="0"/>
        </w:rPr>
        <w:t>都是落在念头体再加上萎缩体的角色在运作的。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我们每一个人都体验过，</w:t>
      </w:r>
      <w:r>
        <w:rPr>
          <w:color w:val="000000"/>
          <w:spacing w:val="0"/>
          <w:w w:val="100"/>
          <w:position w:val="0"/>
        </w:rPr>
        <w:t>不</w:t>
      </w:r>
      <w:r>
        <w:rPr>
          <w:color w:val="181618"/>
          <w:spacing w:val="0"/>
          <w:w w:val="100"/>
          <w:position w:val="0"/>
        </w:rPr>
        <w:t>光自己满脸的烦恼，把生命样样都当成问题来 活，活得苦闷难受。就连身边的人也多半在烦恼中，忍不住自怨自艾，总认为 自己受到周边，甚至世界的虐待。不光自己过得惨兮兮，还把周围的人弄得更 惨。不停地抱怨，从来没有放过自己和别人。总是不满足，都希望通过别的地 方、别的瞬间、下一个未来，把满足感找回来。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  <w:sectPr>
          <w:headerReference r:id="rId107" w:type="default"/>
          <w:footerReference r:id="rId109" w:type="default"/>
          <w:headerReference r:id="rId108" w:type="even"/>
          <w:footerReference r:id="rId110" w:type="even"/>
          <w:footnotePr>
            <w:numFmt w:val="decimal"/>
          </w:footnotePr>
          <w:pgSz w:w="8839" w:h="12940"/>
          <w:pgMar w:top="1192" w:right="759" w:bottom="1362" w:left="759" w:header="0" w:footer="3" w:gutter="140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 xml:space="preserve">我们每一个人，一生都在这样不愉快又萎缩的状态来面对世界。我相信, 我们身边都有这种人，或许我们自己也就是如此，都在苦和烦恼当中，对抗这 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个世界。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值得安慰的是，</w:t>
      </w:r>
      <w:r>
        <w:rPr>
          <w:color w:val="000000"/>
          <w:spacing w:val="0"/>
          <w:w w:val="100"/>
          <w:position w:val="0"/>
        </w:rPr>
        <w:t>任</w:t>
      </w:r>
      <w:r>
        <w:rPr>
          <w:color w:val="181618"/>
          <w:spacing w:val="0"/>
          <w:w w:val="100"/>
          <w:position w:val="0"/>
        </w:rPr>
        <w:t>何我们所碰到的不好的事，人生所遭遇的任何痛苦，其 实不是冲着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“我这</w:t>
      </w:r>
      <w:r>
        <w:rPr>
          <w:color w:val="181618"/>
          <w:spacing w:val="0"/>
          <w:w w:val="100"/>
          <w:position w:val="0"/>
        </w:rPr>
        <w:t>个人”来的。反过来，受害的人也不要责怪自己。就连伤害 别人的人，也不用完全责备自己，抱着挫败感度过一生。进一步讲，我们每一 个人存在这个世界，都在反映着人类上万年的制约。我们一切的行为，包括念 头，也只是反映人类无意识所带来的昏迷，而这个昏迷是几万年累积下来的。 站在无意识的昏迷来谈，谁可以责备谁？谁又有资格责备谁？有谁可以讲自己 没有犯过罪？</w:t>
      </w:r>
      <w:r>
        <w:rPr>
          <w:color w:val="484848"/>
          <w:spacing w:val="0"/>
          <w:w w:val="100"/>
          <w:position w:val="0"/>
        </w:rPr>
        <w:t>而罪，</w:t>
      </w:r>
      <w:r>
        <w:rPr>
          <w:color w:val="181618"/>
          <w:spacing w:val="0"/>
          <w:w w:val="100"/>
          <w:position w:val="0"/>
        </w:rPr>
        <w:t>又是什么?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然而只要醒过来，这几万年无意识所带来的昏迷痛苦，顿时就消失了。最 有意思的是，虽然这个人类的痛苦是上万年累积下来的，而醒觉却不需要时间， 令人难以置信的简单。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我们大家总是认为，这些痛苦都可以通过别的地方或未来，而得到一个缓 解。也就是认为人生的不满足感可以通过努力、环境的改造，</w:t>
      </w:r>
      <w:r>
        <w:rPr>
          <w:color w:val="000000"/>
          <w:spacing w:val="0"/>
          <w:w w:val="100"/>
          <w:position w:val="0"/>
        </w:rPr>
        <w:t>或</w:t>
      </w:r>
      <w:r>
        <w:rPr>
          <w:color w:val="181618"/>
          <w:spacing w:val="0"/>
          <w:w w:val="100"/>
          <w:position w:val="0"/>
        </w:rPr>
        <w:t>是另一</w:t>
      </w:r>
      <w:r>
        <w:rPr>
          <w:color w:val="000000"/>
          <w:spacing w:val="0"/>
          <w:w w:val="100"/>
          <w:position w:val="0"/>
        </w:rPr>
        <w:t xml:space="preserve">种人生 </w:t>
      </w:r>
      <w:r>
        <w:rPr>
          <w:color w:val="181618"/>
          <w:spacing w:val="0"/>
          <w:w w:val="100"/>
          <w:position w:val="0"/>
        </w:rPr>
        <w:t>规划，就可以消失。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只是，在这个过程，我们每一个人都忘记了，过度的念头跟情绪本身就是 我们的痛苦来源。我们从很单纯的一个状况，衍生出一个不可思议大的负面后 果，加上脑里造出的诠释和判断，把很单纯的生命，也就是每一个瞬间所带来 的变化，变成我们</w:t>
      </w:r>
      <w:r>
        <w:rPr>
          <w:color w:val="000000"/>
          <w:spacing w:val="0"/>
          <w:w w:val="100"/>
          <w:position w:val="0"/>
        </w:rPr>
        <w:t>种种的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“生</w:t>
      </w:r>
      <w:r>
        <w:rPr>
          <w:color w:val="181618"/>
          <w:spacing w:val="0"/>
          <w:w w:val="100"/>
          <w:position w:val="0"/>
        </w:rPr>
        <w:t>命状况”。这个生命</w:t>
      </w:r>
      <w:r>
        <w:rPr>
          <w:color w:val="000000"/>
          <w:spacing w:val="0"/>
          <w:w w:val="100"/>
          <w:position w:val="0"/>
        </w:rPr>
        <w:t>状况，也</w:t>
      </w:r>
      <w:r>
        <w:rPr>
          <w:color w:val="181618"/>
          <w:spacing w:val="0"/>
          <w:w w:val="100"/>
          <w:position w:val="0"/>
        </w:rPr>
        <w:t>就是我们每一个人的 人生故事，都自认为相当有特色，总在这上面做文章，而且自然想</w:t>
      </w:r>
      <w:r>
        <w:rPr>
          <w:color w:val="000000"/>
          <w:spacing w:val="0"/>
          <w:w w:val="100"/>
          <w:position w:val="0"/>
        </w:rPr>
        <w:t>跟别人</w:t>
      </w:r>
      <w:r>
        <w:rPr>
          <w:color w:val="181618"/>
          <w:spacing w:val="0"/>
          <w:w w:val="100"/>
          <w:position w:val="0"/>
        </w:rPr>
        <w:t>分享。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最可悲的是，这些人生的故事，通常就是悲伤再加上不满足。好，就算是 人生不悲哀。反</w:t>
      </w:r>
      <w:r>
        <w:rPr>
          <w:color w:val="000000"/>
          <w:spacing w:val="0"/>
          <w:w w:val="100"/>
          <w:position w:val="0"/>
        </w:rPr>
        <w:t>过来，</w:t>
      </w:r>
      <w:r>
        <w:rPr>
          <w:color w:val="181618"/>
          <w:spacing w:val="0"/>
          <w:w w:val="100"/>
          <w:position w:val="0"/>
        </w:rPr>
        <w:t>即使称得</w:t>
      </w:r>
      <w:r>
        <w:rPr>
          <w:color w:val="484848"/>
          <w:spacing w:val="0"/>
          <w:w w:val="100"/>
          <w:position w:val="0"/>
        </w:rPr>
        <w:t>上一帆</w:t>
      </w:r>
      <w:r>
        <w:rPr>
          <w:color w:val="181618"/>
          <w:spacing w:val="0"/>
          <w:w w:val="100"/>
          <w:position w:val="0"/>
        </w:rPr>
        <w:t>风顺的这种少数人的经验，也</w:t>
      </w:r>
      <w:r>
        <w:rPr>
          <w:color w:val="484848"/>
          <w:spacing w:val="0"/>
          <w:w w:val="100"/>
          <w:position w:val="0"/>
          <w:lang w:val="en-US" w:eastAsia="en-US" w:bidi="en-US"/>
        </w:rPr>
        <w:t>f</w:t>
      </w:r>
      <w:r>
        <w:rPr>
          <w:color w:val="181618"/>
          <w:spacing w:val="0"/>
          <w:w w:val="100"/>
          <w:position w:val="0"/>
        </w:rPr>
        <w:t>样误导 我们，</w:t>
      </w:r>
      <w:r>
        <w:rPr>
          <w:color w:val="000000"/>
          <w:spacing w:val="0"/>
          <w:w w:val="100"/>
          <w:position w:val="0"/>
        </w:rPr>
        <w:t>以为</w:t>
      </w:r>
      <w:r>
        <w:rPr>
          <w:color w:val="181618"/>
          <w:spacing w:val="0"/>
          <w:w w:val="100"/>
          <w:position w:val="0"/>
        </w:rPr>
        <w:t>人生的经过，就等于生命的一切。好像仅是人生丰富的内容，就是 全部的我。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生命，其实不只是人生的内容。不管多悲惨或是多风光，这些生命种种的 变化，只是全部生命的一小部分，还在生命的前景打转。生命的背景，也就是 念头和情绪所从生的因地，才是生命很重要的一部分。也就是说，除了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</w:t>
      </w:r>
      <w:r>
        <w:rPr>
          <w:color w:val="181618"/>
          <w:spacing w:val="0"/>
          <w:w w:val="100"/>
          <w:position w:val="0"/>
        </w:rPr>
        <w:t>”， 还有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</w:rPr>
        <w:t>有”，</w:t>
      </w:r>
      <w:r>
        <w:rPr>
          <w:color w:val="000000"/>
          <w:spacing w:val="0"/>
          <w:w w:val="100"/>
          <w:position w:val="0"/>
        </w:rPr>
        <w:t>才</w:t>
      </w:r>
      <w:r>
        <w:rPr>
          <w:color w:val="181618"/>
          <w:spacing w:val="0"/>
          <w:w w:val="100"/>
          <w:position w:val="0"/>
        </w:rPr>
        <w:t>组合出完整的生命。不幸的是，我们的一生都落在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>的形 相世界，忽略掉了一个更大的境界——这是我通过这本书想带回来的。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因</w:t>
      </w:r>
      <w:r>
        <w:rPr>
          <w:color w:val="181618"/>
          <w:spacing w:val="0"/>
          <w:w w:val="100"/>
          <w:position w:val="0"/>
        </w:rPr>
        <w:t xml:space="preserve">为生命和生命的故事已经混淆了，我们的焦点放错了，随时把注意力放 在念头和情绪的世界，也就是把人生故事的内容当作生命。因为我们把全部的 身份投入生命的故事，才会让念头再加上情绪的扩大甚至反弹，造出一个萎缩 </w:t>
      </w:r>
      <w:r>
        <w:rPr>
          <w:color w:val="000000"/>
          <w:spacing w:val="0"/>
          <w:w w:val="100"/>
          <w:position w:val="0"/>
        </w:rPr>
        <w:t>体，</w:t>
      </w:r>
      <w:r>
        <w:rPr>
          <w:color w:val="181618"/>
          <w:spacing w:val="0"/>
          <w:w w:val="100"/>
          <w:position w:val="0"/>
        </w:rPr>
        <w:t>来代表真正的我。反而，把真正的生命盖住了。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再一次，不要小看念头和萎缩体。它们就好像是真的，我们每个人都离不 开，都没办法分离。要解脱，要</w:t>
      </w:r>
      <w:r>
        <w:rPr>
          <w:color w:val="000000"/>
          <w:spacing w:val="0"/>
          <w:w w:val="100"/>
          <w:position w:val="0"/>
        </w:rPr>
        <w:t>从这个</w:t>
      </w:r>
      <w:r>
        <w:rPr>
          <w:color w:val="181618"/>
          <w:spacing w:val="0"/>
          <w:w w:val="100"/>
          <w:position w:val="0"/>
        </w:rPr>
        <w:t>念头和萎缩体解开，我们通常都认为需 要时间。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我相信每一个人，都有一些很特别的经历，让我们一生不忘。有些人是从 爱情中得到一个过去没有经历过的经验，尤其是初恋。还有人是在跳伞、潜水、 登山等冒险活动中受到刺激，觉得特别新鲜，终生难忘。仔细看这些经验的共 同点，都是一个无思的状况。在那个时点，我们自然失掉时空的观念，清楚地 体验当下，而没有再加上一个念头或情绪来加油添醋。其实，我们每一个人都 有一个单纯的意识，它是最直接、</w:t>
      </w:r>
      <w:r>
        <w:rPr>
          <w:color w:val="000000"/>
          <w:spacing w:val="0"/>
          <w:w w:val="100"/>
          <w:position w:val="0"/>
        </w:rPr>
        <w:t>不</w:t>
      </w:r>
      <w:r>
        <w:rPr>
          <w:color w:val="181618"/>
          <w:spacing w:val="0"/>
          <w:w w:val="100"/>
          <w:position w:val="0"/>
        </w:rPr>
        <w:t>受任何条件的约束。</w:t>
      </w:r>
      <w:r>
        <w:rPr>
          <w:color w:val="000000"/>
          <w:spacing w:val="0"/>
          <w:w w:val="100"/>
          <w:position w:val="0"/>
        </w:rPr>
        <w:t>它</w:t>
      </w:r>
      <w:r>
        <w:rPr>
          <w:color w:val="181618"/>
          <w:spacing w:val="0"/>
          <w:w w:val="100"/>
          <w:position w:val="0"/>
        </w:rPr>
        <w:t>本身，就是。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接下来，我们的脑一开始运作，就把过去的记忆、未来的投射，跟中冋的 衔接，把接下来的反应给制约了。于是，就会进一步有个结论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“啊，</w:t>
      </w:r>
      <w:r>
        <w:rPr>
          <w:color w:val="181618"/>
          <w:spacing w:val="0"/>
          <w:w w:val="100"/>
          <w:position w:val="0"/>
        </w:rPr>
        <w:t>这个经验 很好”或是</w:t>
      </w:r>
      <w:r>
        <w:rPr>
          <w:color w:val="000000"/>
          <w:spacing w:val="0"/>
          <w:w w:val="100"/>
          <w:position w:val="0"/>
        </w:rPr>
        <w:t>“</w:t>
      </w:r>
      <w:r>
        <w:rPr>
          <w:color w:val="181618"/>
          <w:spacing w:val="0"/>
          <w:w w:val="100"/>
          <w:position w:val="0"/>
        </w:rPr>
        <w:t>刚刚这段话，让我好感动啊”，去评价这个经验的质量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很好、 很美、很刺激、很新鲜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……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  <w:sectPr>
          <w:headerReference r:id="rId113" w:type="first"/>
          <w:footerReference r:id="rId116" w:type="first"/>
          <w:headerReference r:id="rId111" w:type="default"/>
          <w:footerReference r:id="rId114" w:type="default"/>
          <w:headerReference r:id="rId112" w:type="even"/>
          <w:footerReference r:id="rId115" w:type="even"/>
          <w:footnotePr>
            <w:numFmt w:val="decimal"/>
          </w:footnotePr>
          <w:pgSz w:w="8839" w:h="12940"/>
          <w:pgMar w:top="1192" w:right="759" w:bottom="1362" w:left="759" w:header="0" w:footer="3" w:gutter="140"/>
          <w:cols w:space="720" w:num="1"/>
          <w:titlePg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 xml:space="preserve">有趣的是，这些经验，可以说是在第一瞬间，在一个没有任何念头的状况 下得到的。但是，我们仍然完全可以运作，就算是面临生命的威胁，还是可以 作一个相对的调适。比如说，在山上突然遇见一条蛇，或是看到身边的孩子受 到生命威胁，我们都会直接反应，而且这直接反应，跟生存完全接轨。该反应 的，我们都可以做到，完全不需要思考，更不需要念头和情绪来主导。这种清 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 xml:space="preserve">醒的状况，我们每一个人都体验过，也是意识醒觉的一部分。所以从某一个层 </w:t>
      </w:r>
      <w:r>
        <w:rPr>
          <w:color w:val="000000"/>
          <w:spacing w:val="0"/>
          <w:w w:val="100"/>
          <w:position w:val="0"/>
        </w:rPr>
        <w:t>面</w:t>
      </w:r>
      <w:r>
        <w:rPr>
          <w:color w:val="181618"/>
          <w:spacing w:val="0"/>
          <w:w w:val="100"/>
          <w:position w:val="0"/>
        </w:rPr>
        <w:t>来说，醒觉就是把自己找回来，把最单纯、最原初的那个意识找回来。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只要看到这些原理，甚至可以观察到这一反应发生的流程，就已经可以把 </w:t>
      </w:r>
      <w:r>
        <w:rPr>
          <w:color w:val="000000"/>
          <w:spacing w:val="0"/>
          <w:w w:val="100"/>
          <w:position w:val="0"/>
        </w:rPr>
        <w:t>人生</w:t>
      </w:r>
      <w:r>
        <w:rPr>
          <w:color w:val="181618"/>
          <w:spacing w:val="0"/>
          <w:w w:val="100"/>
          <w:position w:val="0"/>
        </w:rPr>
        <w:t>的困扰解开一半了。所以古人会强调——看清，就是解脱。一样的意思。 会让我们发现，我们一生都被自己的头脑跟情绪绑住，从来没有离开过它们的 范围。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借古人的解释，再进一步讲。解脱，就是从脑落到心。也就是从念头转到 </w:t>
      </w:r>
      <w:r>
        <w:rPr>
          <w:color w:val="000000"/>
          <w:spacing w:val="0"/>
          <w:w w:val="100"/>
          <w:position w:val="0"/>
        </w:rPr>
        <w:t>心的</w:t>
      </w:r>
      <w:r>
        <w:rPr>
          <w:color w:val="181618"/>
          <w:spacing w:val="0"/>
          <w:w w:val="100"/>
          <w:position w:val="0"/>
        </w:rPr>
        <w:t>智慧，而心的智慧不是靠念头或语言可以描述出来的。它其实是更大的聪 明，我们称之为智慧。我记得，我在《真原医》也花相当多的篇幅来说明心的 智慧是远远超过脑，是任何脑的境界所无法比拟的。①当然，我在这里所提到 的“心”，指称的是一个超越思考</w:t>
      </w:r>
      <w:r>
        <w:rPr>
          <w:color w:val="000000"/>
          <w:spacing w:val="0"/>
          <w:w w:val="100"/>
          <w:position w:val="0"/>
        </w:rPr>
        <w:t>而无思</w:t>
      </w:r>
      <w:r>
        <w:rPr>
          <w:color w:val="181618"/>
          <w:spacing w:val="0"/>
          <w:w w:val="100"/>
          <w:position w:val="0"/>
        </w:rPr>
        <w:t>无想、</w:t>
      </w:r>
      <w:r>
        <w:rPr>
          <w:color w:val="000000"/>
          <w:spacing w:val="0"/>
          <w:w w:val="100"/>
          <w:position w:val="0"/>
        </w:rPr>
        <w:t>无</w:t>
      </w:r>
      <w:r>
        <w:rPr>
          <w:color w:val="181618"/>
          <w:spacing w:val="0"/>
          <w:w w:val="100"/>
          <w:position w:val="0"/>
        </w:rPr>
        <w:t>限大的状态。它是还没有念头 前，就已经存在。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86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怎么回</w:t>
      </w:r>
      <w:r>
        <w:rPr>
          <w:color w:val="000000"/>
          <w:spacing w:val="0"/>
          <w:w w:val="100"/>
          <w:position w:val="0"/>
        </w:rPr>
        <w:t>到心？</w:t>
      </w:r>
      <w:r>
        <w:rPr>
          <w:color w:val="181618"/>
          <w:spacing w:val="0"/>
          <w:w w:val="100"/>
          <w:position w:val="0"/>
        </w:rPr>
        <w:t>怎么落在心？是我们在这本书想进一步说明、</w:t>
      </w:r>
      <w:r>
        <w:rPr>
          <w:color w:val="000000"/>
          <w:spacing w:val="0"/>
          <w:w w:val="100"/>
          <w:position w:val="0"/>
        </w:rPr>
        <w:t>分</w:t>
      </w:r>
      <w:r>
        <w:rPr>
          <w:color w:val="181618"/>
          <w:spacing w:val="0"/>
          <w:w w:val="100"/>
          <w:position w:val="0"/>
        </w:rPr>
        <w:t>享的。</w:t>
      </w:r>
      <w:r>
        <w:rPr>
          <w:color w:val="000000"/>
          <w:spacing w:val="0"/>
          <w:w w:val="100"/>
          <w:position w:val="0"/>
        </w:rPr>
        <w:t xml:space="preserve">反 </w:t>
      </w:r>
      <w:r>
        <w:rPr>
          <w:color w:val="181618"/>
          <w:spacing w:val="0"/>
          <w:w w:val="100"/>
          <w:position w:val="0"/>
        </w:rPr>
        <w:t>过来，全部的你，也可以说是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把脑和心或是一切都找回来，都跟生命整合 起来。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r>
        <w:rPr>
          <w:spacing w:val="0"/>
          <w:w w:val="100"/>
          <w:position w:val="0"/>
        </w:rPr>
        <w:t>①请参见《真</w:t>
      </w:r>
      <w:r>
        <w:rPr>
          <w:spacing w:val="0"/>
          <w:w w:val="100"/>
          <w:position w:val="0"/>
          <w:lang w:val="zh-CN" w:eastAsia="zh-CN" w:bidi="zh-CN"/>
        </w:rPr>
        <w:t>原医,</w:t>
      </w:r>
      <w:r>
        <w:rPr>
          <w:spacing w:val="0"/>
          <w:w w:val="100"/>
          <w:position w:val="0"/>
        </w:rPr>
        <w:t>第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16"/>
          <w:szCs w:val="16"/>
        </w:rPr>
        <w:t>28</w:t>
      </w:r>
      <w:r>
        <w:rPr>
          <w:spacing w:val="0"/>
          <w:w w:val="100"/>
          <w:position w:val="0"/>
        </w:rPr>
        <w:t>章"心脑相依”、</w:t>
      </w:r>
      <w:r>
        <w:rPr>
          <w:color w:val="000000"/>
          <w:spacing w:val="0"/>
          <w:w w:val="100"/>
          <w:position w:val="0"/>
        </w:rPr>
        <w:t>第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16"/>
          <w:szCs w:val="16"/>
        </w:rPr>
        <w:t>35</w:t>
      </w:r>
      <w:r>
        <w:rPr>
          <w:spacing w:val="0"/>
          <w:w w:val="100"/>
          <w:position w:val="0"/>
        </w:rPr>
        <w:t>章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“一</w:t>
      </w:r>
      <w:r>
        <w:rPr>
          <w:spacing w:val="0"/>
          <w:w w:val="100"/>
          <w:position w:val="0"/>
        </w:rPr>
        <w:t>切归心”。</w:t>
      </w:r>
    </w:p>
    <w:p>
      <w:pPr>
        <w:pStyle w:val="7"/>
        <w:keepNext/>
        <w:keepLines/>
        <w:widowControl w:val="0"/>
        <w:numPr>
          <w:ilvl w:val="0"/>
          <w:numId w:val="9"/>
        </w:numPr>
        <w:shd w:val="clear" w:color="auto" w:fill="auto"/>
        <w:bidi w:val="0"/>
        <w:spacing w:before="0" w:after="1500" w:line="240" w:lineRule="auto"/>
        <w:ind w:left="0" w:right="0" w:firstLine="0"/>
        <w:jc w:val="both"/>
        <w:rPr>
          <w:sz w:val="28"/>
          <w:szCs w:val="28"/>
        </w:rPr>
      </w:pPr>
      <w:bookmarkStart w:id="115" w:name="bookmark123"/>
      <w:bookmarkEnd w:id="115"/>
      <w:bookmarkStart w:id="116" w:name="bookmark124"/>
      <w:bookmarkStart w:id="117" w:name="bookmark121"/>
      <w:bookmarkStart w:id="118" w:name="bookmark122"/>
      <w:r>
        <w:rPr>
          <w:color w:val="000000"/>
          <w:spacing w:val="0"/>
          <w:w w:val="100"/>
          <w:position w:val="0"/>
          <w:sz w:val="28"/>
          <w:szCs w:val="28"/>
          <w:shd w:val="clear" w:color="auto" w:fill="auto"/>
        </w:rPr>
        <w:t>疗愈萎缩体</w:t>
      </w:r>
      <w:bookmarkEnd w:id="116"/>
      <w:bookmarkEnd w:id="117"/>
      <w:bookmarkEnd w:id="118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</w:rPr>
        <w:t>面对萎</w:t>
      </w:r>
      <w:r>
        <w:rPr>
          <w:color w:val="181618"/>
          <w:spacing w:val="0"/>
          <w:w w:val="100"/>
          <w:position w:val="0"/>
          <w:lang w:val="zh-CN" w:eastAsia="zh-CN" w:bidi="zh-CN"/>
        </w:rPr>
        <w:t>缩体，</w:t>
      </w:r>
      <w:r>
        <w:rPr>
          <w:color w:val="181618"/>
          <w:spacing w:val="0"/>
          <w:w w:val="100"/>
          <w:position w:val="0"/>
        </w:rPr>
        <w:t>也就是</w:t>
      </w:r>
      <w:r>
        <w:rPr>
          <w:color w:val="000000"/>
          <w:spacing w:val="0"/>
          <w:w w:val="100"/>
          <w:position w:val="0"/>
        </w:rPr>
        <w:t>面对过</w:t>
      </w:r>
      <w:r>
        <w:rPr>
          <w:color w:val="181618"/>
          <w:spacing w:val="0"/>
          <w:w w:val="100"/>
          <w:position w:val="0"/>
        </w:rPr>
        <w:t>去种种的制约</w:t>
      </w:r>
      <w:r>
        <w:rPr>
          <w:color w:val="000000"/>
          <w:spacing w:val="0"/>
          <w:w w:val="100"/>
          <w:position w:val="0"/>
        </w:rPr>
        <w:t>—包括个人，以及人类</w:t>
      </w:r>
      <w:r>
        <w:rPr>
          <w:color w:val="181618"/>
          <w:spacing w:val="0"/>
          <w:w w:val="100"/>
          <w:position w:val="0"/>
        </w:rPr>
        <w:t>集体。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可以看到自己的萎</w:t>
      </w:r>
      <w:r>
        <w:rPr>
          <w:color w:val="000000"/>
          <w:spacing w:val="0"/>
          <w:w w:val="100"/>
          <w:position w:val="0"/>
        </w:rPr>
        <w:t>缩体，</w:t>
      </w:r>
      <w:r>
        <w:rPr>
          <w:color w:val="181618"/>
          <w:spacing w:val="0"/>
          <w:w w:val="100"/>
          <w:position w:val="0"/>
        </w:rPr>
        <w:t>甚至可以看清、看透它，也就是把它消解、疗愈 最好的办法。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萎</w:t>
      </w:r>
      <w:r>
        <w:rPr>
          <w:color w:val="000000"/>
          <w:spacing w:val="0"/>
          <w:w w:val="100"/>
          <w:position w:val="0"/>
        </w:rPr>
        <w:t>缩体，跟</w:t>
      </w:r>
      <w:r>
        <w:rPr>
          <w:color w:val="181618"/>
          <w:spacing w:val="0"/>
          <w:w w:val="100"/>
          <w:position w:val="0"/>
        </w:rPr>
        <w:t>念头体是分不开的，而念头体则跟有形有色的外在世界分不开。 要看清萎缩体，也就是看穿念头体、看穿有色有形的世界，把我们的内在世界, 也就是我们无色无形的意识找回来。只要把住生命的源头，任何念头体和萎缩 体自然就消失了。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站在物理的角度，其实很容易理解——任何固态的东西，我们去分析它， 只要维度低于分子的尺寸，自然会发现</w:t>
      </w:r>
      <w:r>
        <w:rPr>
          <w:color w:val="181618"/>
          <w:spacing w:val="0"/>
          <w:w w:val="100"/>
          <w:position w:val="0"/>
          <w:lang w:val="zh-CN" w:eastAsia="zh-CN" w:bidi="zh-CN"/>
        </w:rPr>
        <w:t>，“没</w:t>
      </w:r>
      <w:r>
        <w:rPr>
          <w:color w:val="181618"/>
          <w:spacing w:val="0"/>
          <w:w w:val="100"/>
          <w:position w:val="0"/>
        </w:rPr>
        <w:t>有”是远远超过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 xml:space="preserve">的。进一步 </w:t>
      </w:r>
      <w:r>
        <w:rPr>
          <w:color w:val="000000"/>
          <w:spacing w:val="0"/>
          <w:w w:val="100"/>
          <w:position w:val="0"/>
        </w:rPr>
        <w:t>讲</w:t>
      </w:r>
      <w:r>
        <w:rPr>
          <w:color w:val="181618"/>
          <w:spacing w:val="0"/>
          <w:w w:val="100"/>
          <w:position w:val="0"/>
        </w:rPr>
        <w:t>，任何有色有形的东西，包括念头，都包含着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</w:t>
      </w:r>
      <w:r>
        <w:rPr>
          <w:color w:val="000000"/>
          <w:spacing w:val="0"/>
          <w:w w:val="100"/>
          <w:position w:val="0"/>
        </w:rPr>
        <w:t>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我们抬起头来看着天空，就知道这原理从最小到最大都是正确的。虽然抬 头看是满天星星，但仔细去观察，星和星之间，都是空的，都是由空所组合的。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进一步说，有限的体，不管是山水、椅子、花草、猫、狗、人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……</w:t>
      </w:r>
      <w:r>
        <w:rPr>
          <w:color w:val="181618"/>
          <w:spacing w:val="0"/>
          <w:w w:val="100"/>
          <w:position w:val="0"/>
        </w:rPr>
        <w:t>都含着 无垠的浩瀚</w:t>
      </w:r>
      <w:r>
        <w:rPr>
          <w:color w:val="000000"/>
          <w:spacing w:val="0"/>
          <w:w w:val="100"/>
          <w:position w:val="0"/>
        </w:rPr>
        <w:t>，</w:t>
      </w:r>
      <w:r>
        <w:rPr>
          <w:color w:val="181618"/>
          <w:spacing w:val="0"/>
          <w:w w:val="100"/>
          <w:position w:val="0"/>
        </w:rPr>
        <w:t>而这个无垠的浩瀚远远超过我们所能想象的色相形状。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瞧，这里有一个悖论！ 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我们不断地用有限、分门别类的语言，来表达 不可分别的无限大和无限小的宇宙，而两边的世界根本接轨不上。但是，我希 望通过这本书，证实倒不是如此。其实，这些由脑</w:t>
      </w:r>
      <w:r>
        <w:rPr>
          <w:color w:val="000000"/>
          <w:spacing w:val="0"/>
          <w:w w:val="100"/>
          <w:position w:val="0"/>
        </w:rPr>
        <w:t>造出的悖论，</w:t>
      </w:r>
      <w:r>
        <w:rPr>
          <w:color w:val="181618"/>
          <w:spacing w:val="0"/>
          <w:w w:val="100"/>
          <w:position w:val="0"/>
        </w:rPr>
        <w:t>是很容易解 答的。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回到这个萎缩体的疗愈。只要给自己一点空当，在任何人生的状况下，可 以观察到自己念头和情绪的变化，这个萎缩体的能量就开始消散，不会越演越 烈。这个萎缩体会存在，本身就是因为我们一生以来，</w:t>
      </w:r>
      <w:r>
        <w:rPr>
          <w:color w:val="000000"/>
          <w:spacing w:val="0"/>
          <w:w w:val="100"/>
          <w:position w:val="0"/>
        </w:rPr>
        <w:t>把</w:t>
      </w:r>
      <w:r>
        <w:rPr>
          <w:color w:val="181618"/>
          <w:spacing w:val="0"/>
          <w:w w:val="100"/>
          <w:position w:val="0"/>
        </w:rPr>
        <w:t>自己全等同于念头和 情绪了。这些情绪的疤，也就是萎缩，自然会让我们对每件事作一个自动的反 应，</w:t>
      </w:r>
      <w:r>
        <w:rPr>
          <w:color w:val="000000"/>
          <w:spacing w:val="0"/>
          <w:w w:val="100"/>
          <w:position w:val="0"/>
        </w:rPr>
        <w:t>可以</w:t>
      </w:r>
      <w:r>
        <w:rPr>
          <w:color w:val="181618"/>
          <w:spacing w:val="0"/>
          <w:w w:val="100"/>
          <w:position w:val="0"/>
        </w:rPr>
        <w:t>称它是反弹。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大多数人都活在这种自动反弹的状态，却不明白自己究竟怎么了。有时候， 种种的行为，就连自己都不满意。但是，倒不需要为此责备自己，不用那么在 意。其实，你我的反弹，只是反映了人类集体的制约。这会存在，是因为我们 </w:t>
      </w:r>
      <w:r>
        <w:rPr>
          <w:color w:val="000000"/>
          <w:spacing w:val="0"/>
          <w:w w:val="100"/>
          <w:position w:val="0"/>
        </w:rPr>
        <w:t>把人</w:t>
      </w:r>
      <w:r>
        <w:rPr>
          <w:color w:val="181618"/>
          <w:spacing w:val="0"/>
          <w:w w:val="100"/>
          <w:position w:val="0"/>
        </w:rPr>
        <w:t xml:space="preserve">生太当真了，以为这些故事和故事所带来的种种萎缩，就代表了我们的一 </w:t>
      </w:r>
      <w:r>
        <w:rPr>
          <w:color w:val="000000"/>
          <w:spacing w:val="0"/>
          <w:w w:val="100"/>
          <w:position w:val="0"/>
        </w:rPr>
        <w:t>生，</w:t>
      </w:r>
      <w:r>
        <w:rPr>
          <w:color w:val="181618"/>
          <w:spacing w:val="0"/>
          <w:w w:val="100"/>
          <w:position w:val="0"/>
        </w:rPr>
        <w:t>甚至代表了一切。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试试看，只要暂时跳出这个故事，在生活的每一个角落、每一个关系，就 连最不愉快的亲人关系，都给这关系一个空当。尤其更重要的是，首先给自己 一个空当。就会发现人生有一个更深的层面，是我们过去忽略掉的。进一</w:t>
      </w:r>
      <w:r>
        <w:rPr>
          <w:color w:val="000000"/>
          <w:spacing w:val="0"/>
          <w:w w:val="100"/>
          <w:position w:val="0"/>
        </w:rPr>
        <w:t>步说， 可</w:t>
      </w:r>
      <w:r>
        <w:rPr>
          <w:color w:val="181618"/>
          <w:spacing w:val="0"/>
          <w:w w:val="100"/>
          <w:position w:val="0"/>
        </w:rPr>
        <w:t>以观察到自己的情绪萎缩，甚至看清念头的运作，本身就是一把解开的钥匙。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看清了，就让它存在。不要作任何抵抗，本身就是消解问题最好的方法。 这符合宇宙最基本的运作法则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越抵抗，越真实；越抵抗，越延续。反过来 说，不要抵抗，让生命轻轻松松地存在。突然间，生命会变得友善，</w:t>
      </w:r>
      <w:r>
        <w:rPr>
          <w:color w:val="000000"/>
          <w:spacing w:val="0"/>
          <w:w w:val="100"/>
          <w:position w:val="0"/>
        </w:rPr>
        <w:t>对</w:t>
      </w:r>
      <w:r>
        <w:rPr>
          <w:color w:val="181618"/>
          <w:spacing w:val="0"/>
          <w:w w:val="100"/>
          <w:position w:val="0"/>
        </w:rPr>
        <w:t>我们友 好。用这种方法，可以把全部的生命找回来。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怎么做？不要着急，我会进一步在这本书继续跟读者分享。这个道理会愈 来愈清楚，而且非常实用，完全可以融入生活。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但首先重要的是，先理解这个问题，承认我们就活在一个萎缩的状态。</w:t>
      </w:r>
      <w:r>
        <w:rPr>
          <w:color w:val="000000"/>
          <w:spacing w:val="0"/>
          <w:w w:val="100"/>
          <w:position w:val="0"/>
        </w:rPr>
        <w:t xml:space="preserve">由 </w:t>
      </w:r>
      <w:r>
        <w:rPr>
          <w:color w:val="181618"/>
          <w:spacing w:val="0"/>
          <w:w w:val="100"/>
          <w:position w:val="0"/>
        </w:rPr>
        <w:t>这个起点开始，重新面对我们的</w:t>
      </w:r>
      <w:r>
        <w:rPr>
          <w:color w:val="000000"/>
          <w:spacing w:val="0"/>
          <w:w w:val="100"/>
          <w:position w:val="0"/>
        </w:rPr>
        <w:t>人生。</w:t>
      </w:r>
    </w:p>
    <w:p>
      <w:pPr>
        <w:pStyle w:val="7"/>
        <w:keepNext/>
        <w:keepLines/>
        <w:widowControl w:val="0"/>
        <w:numPr>
          <w:ilvl w:val="0"/>
          <w:numId w:val="9"/>
        </w:numPr>
        <w:shd w:val="clear" w:color="auto" w:fill="auto"/>
        <w:bidi w:val="0"/>
        <w:spacing w:before="0" w:after="1260" w:line="240" w:lineRule="auto"/>
        <w:ind w:left="0" w:right="0" w:firstLine="0"/>
        <w:jc w:val="both"/>
        <w:rPr>
          <w:sz w:val="28"/>
          <w:szCs w:val="28"/>
        </w:rPr>
      </w:pPr>
      <w:bookmarkStart w:id="119" w:name="bookmark127"/>
      <w:bookmarkEnd w:id="119"/>
      <w:bookmarkStart w:id="120" w:name="bookmark126"/>
      <w:bookmarkStart w:id="121" w:name="bookmark128"/>
      <w:bookmarkStart w:id="122" w:name="bookmark125"/>
      <w:r>
        <w:rPr>
          <w:color w:val="000000"/>
          <w:spacing w:val="0"/>
          <w:w w:val="100"/>
          <w:position w:val="0"/>
          <w:sz w:val="28"/>
          <w:szCs w:val="28"/>
          <w:shd w:val="clear" w:color="auto" w:fill="auto"/>
        </w:rPr>
        <w:t>走出时空，跳出脑的内容</w:t>
      </w:r>
      <w:bookmarkEnd w:id="120"/>
      <w:bookmarkEnd w:id="121"/>
      <w:bookmarkEnd w:id="122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432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每一</w:t>
      </w:r>
      <w:r>
        <w:rPr>
          <w:color w:val="000000"/>
          <w:spacing w:val="0"/>
          <w:w w:val="100"/>
          <w:position w:val="0"/>
        </w:rPr>
        <w:t>个人，</w:t>
      </w:r>
      <w:r>
        <w:rPr>
          <w:color w:val="181618"/>
          <w:spacing w:val="0"/>
          <w:w w:val="100"/>
          <w:position w:val="0"/>
        </w:rPr>
        <w:t>都认为人生也只是脑存在的种种内容、种种故事，而这些都离不 开时空。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我们所想出来的人生经验，一切都离不开念相，也都只是念相。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过去的事，我们通过念头把它带回来。未来的事，还没有发生。</w:t>
      </w:r>
      <w:r>
        <w:rPr>
          <w:color w:val="000000"/>
          <w:spacing w:val="0"/>
          <w:w w:val="100"/>
          <w:position w:val="0"/>
        </w:rPr>
        <w:t>但</w:t>
      </w:r>
      <w:r>
        <w:rPr>
          <w:color w:val="181618"/>
          <w:spacing w:val="0"/>
          <w:w w:val="100"/>
          <w:position w:val="0"/>
        </w:rPr>
        <w:t>是我们 通过投射，给它生命，也把它拉回这个瞬间。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000000"/>
          <w:spacing w:val="0"/>
          <w:w w:val="100"/>
          <w:position w:val="0"/>
        </w:rPr>
        <w:t>里！</w:t>
      </w:r>
      <w:r>
        <w:rPr>
          <w:color w:val="181618"/>
          <w:spacing w:val="0"/>
          <w:w w:val="100"/>
          <w:position w:val="0"/>
        </w:rPr>
        <w:t>现在！ ”也就是这个瞬 间、任何瞬间，我们把它当作桥梁，从过去通往未来。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  <w:sectPr>
          <w:headerReference r:id="rId119" w:type="first"/>
          <w:footerReference r:id="rId122" w:type="first"/>
          <w:headerReference r:id="rId117" w:type="default"/>
          <w:footerReference r:id="rId120" w:type="default"/>
          <w:headerReference r:id="rId118" w:type="even"/>
          <w:footerReference r:id="rId121" w:type="even"/>
          <w:footnotePr>
            <w:numFmt w:val="decimal"/>
          </w:footnotePr>
          <w:pgSz w:w="8839" w:h="12940"/>
          <w:pgMar w:top="1192" w:right="759" w:bottom="1362" w:left="759" w:header="0" w:footer="3" w:gutter="140"/>
          <w:cols w:space="720" w:num="1"/>
          <w:titlePg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每一</w:t>
      </w:r>
      <w:r>
        <w:rPr>
          <w:color w:val="000000"/>
          <w:spacing w:val="0"/>
          <w:w w:val="100"/>
          <w:position w:val="0"/>
        </w:rPr>
        <w:t>个人，</w:t>
      </w:r>
      <w:r>
        <w:rPr>
          <w:color w:val="181618"/>
          <w:spacing w:val="0"/>
          <w:w w:val="100"/>
          <w:position w:val="0"/>
        </w:rPr>
        <w:t>只要提到自己的生命，从来没有离开这些念头。想到生命，不 是过去，就是未来。把种种档案一再地调出来，拿这些档案来代表我们的人生。 有些人一提到自己，就情不自禁地把委屈、伤痛的档案调出来。还有人进一步 把自己的过错——曾经伤害了谁、欺负了谁，也纳入他的人生故事。更有意思 的是，连身边的宠物，我们都不放过，</w:t>
      </w:r>
      <w:r>
        <w:rPr>
          <w:color w:val="000000"/>
          <w:spacing w:val="0"/>
          <w:w w:val="100"/>
          <w:position w:val="0"/>
        </w:rPr>
        <w:t>都自</w:t>
      </w:r>
      <w:r>
        <w:rPr>
          <w:color w:val="181618"/>
          <w:spacing w:val="0"/>
          <w:w w:val="100"/>
          <w:position w:val="0"/>
        </w:rPr>
        <w:t>然把它们纳编为我们人生故事的一 部分。</w:t>
      </w:r>
      <w:r>
        <w:rPr>
          <w:color w:val="000000"/>
          <w:spacing w:val="0"/>
          <w:w w:val="100"/>
          <w:position w:val="0"/>
        </w:rPr>
        <w:t>我们</w:t>
      </w:r>
      <w:r>
        <w:rPr>
          <w:color w:val="181618"/>
          <w:spacing w:val="0"/>
          <w:w w:val="100"/>
          <w:position w:val="0"/>
        </w:rPr>
        <w:t>每一个人的人生故事都相当有味道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早上做了</w:t>
      </w:r>
      <w:r>
        <w:rPr>
          <w:color w:val="000000"/>
          <w:spacing w:val="0"/>
          <w:w w:val="100"/>
          <w:position w:val="0"/>
        </w:rPr>
        <w:t>什么、</w:t>
      </w:r>
      <w:r>
        <w:rPr>
          <w:color w:val="181618"/>
          <w:spacing w:val="0"/>
          <w:w w:val="100"/>
          <w:position w:val="0"/>
        </w:rPr>
        <w:t>下午处理了 什么事、吃了什么、睡得好不好、今天有没有跟人发生冲突、有没有什么好事、 谁不断地称赞我、这场电影多好看、要打几颗星、晚上又做了什么</w:t>
      </w:r>
      <w:r>
        <w:rPr>
          <w:color w:val="000000"/>
          <w:spacing w:val="0"/>
          <w:w w:val="100"/>
          <w:position w:val="0"/>
        </w:rPr>
        <w:t>……</w:t>
      </w:r>
      <w:r>
        <w:rPr>
          <w:color w:val="181618"/>
          <w:spacing w:val="0"/>
          <w:w w:val="100"/>
          <w:position w:val="0"/>
        </w:rPr>
        <w:t>这些情 节自然变成人生的一大部分。走到最后，人生的最后一口气了，回头看，我们 也只是通过这些内容的片段，来描述我们的一生。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320"/>
        <w:jc w:val="both"/>
      </w:pPr>
      <w:r>
        <w:rPr>
          <w:spacing w:val="0"/>
          <w:w w:val="100"/>
          <w:position w:val="0"/>
        </w:rPr>
        <w:t>任何人、任何东西、任何形相都只是念相，活在人间就是被这个念相绑住、吸引。陷入这个念相 的漩涡，不光爬不出来，就连看都看不透。它就是有这么大的吸引力。</w:t>
      </w:r>
    </w:p>
    <w:p>
      <w:pPr>
        <w:widowControl w:val="0"/>
        <w:spacing w:line="1" w:lineRule="exact"/>
        <w:sectPr>
          <w:headerReference r:id="rId123" w:type="default"/>
          <w:footerReference r:id="rId125" w:type="default"/>
          <w:headerReference r:id="rId124" w:type="even"/>
          <w:footerReference r:id="rId126" w:type="even"/>
          <w:footnotePr>
            <w:numFmt w:val="decimal"/>
          </w:footnotePr>
          <w:pgSz w:w="8839" w:h="12940"/>
          <w:pgMar w:top="1192" w:right="759" w:bottom="1362" w:left="759" w:header="0" w:footer="934" w:gutter="140"/>
          <w:pgNumType w:start="60"/>
          <w:cols w:space="720" w:num="1"/>
          <w:rtlGutter w:val="1"/>
          <w:docGrid w:linePitch="360" w:charSpace="0"/>
        </w:sectPr>
      </w:pPr>
      <w:r>
        <w:drawing>
          <wp:anchor distT="1155700" distB="0" distL="0" distR="0" simplePos="0" relativeHeight="251661312" behindDoc="0" locked="0" layoutInCell="1" allowOverlap="1">
            <wp:simplePos x="0" y="0"/>
            <wp:positionH relativeFrom="margin">
              <wp:posOffset>-548640</wp:posOffset>
            </wp:positionH>
            <wp:positionV relativeFrom="paragraph">
              <wp:posOffset>1155700</wp:posOffset>
            </wp:positionV>
            <wp:extent cx="5364480" cy="4675505"/>
            <wp:effectExtent l="0" t="0" r="7620" b="10795"/>
            <wp:wrapTopAndBottom/>
            <wp:docPr id="260" name="Shape 2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Shape 260"/>
                    <pic:cNvPicPr/>
                  </pic:nvPicPr>
                  <pic:blipFill>
                    <a:blip r:embed="rId585"/>
                    <a:stretch>
                      <a:fillRect/>
                    </a:stretch>
                  </pic:blipFill>
                  <pic:spPr>
                    <a:xfrm>
                      <a:off x="0" y="0"/>
                      <a:ext cx="5364480" cy="4675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3155315" distB="2017395" distL="0" distR="0" simplePos="0" relativeHeight="251661312" behindDoc="0" locked="0" layoutInCell="1" allowOverlap="1">
            <wp:simplePos x="0" y="0"/>
            <wp:positionH relativeFrom="margin">
              <wp:posOffset>-170815</wp:posOffset>
            </wp:positionH>
            <wp:positionV relativeFrom="paragraph">
              <wp:posOffset>3155315</wp:posOffset>
            </wp:positionV>
            <wp:extent cx="146050" cy="658495"/>
            <wp:effectExtent l="0" t="0" r="6350" b="8255"/>
            <wp:wrapTopAndBottom/>
            <wp:docPr id="262" name="Shape 2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Shape 262"/>
                    <pic:cNvPicPr/>
                  </pic:nvPicPr>
                  <pic:blipFill>
                    <a:blip r:embed="rId586"/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658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我们大多数情况，都是拿这些档案，当作自己对生命的理解。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但是仔细听，会发现——</w:t>
      </w:r>
      <w:r>
        <w:rPr>
          <w:color w:val="000000"/>
          <w:spacing w:val="0"/>
          <w:w w:val="100"/>
          <w:position w:val="0"/>
        </w:rPr>
        <w:t>不</w:t>
      </w:r>
      <w:r>
        <w:rPr>
          <w:color w:val="181618"/>
          <w:spacing w:val="0"/>
          <w:w w:val="100"/>
          <w:position w:val="0"/>
        </w:rPr>
        <w:t>对呀！这么一来，我们口中的生命，只是一些生命 状况的组合，都是将一时的经验，转化成没有必要持久的印象；或是把还没发生的 事，在头脑中组合出来。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我们看别人讲他的人生故事，更容易体会到一个人不是停留在过去，就是 投射到未来。进一步说，这个人明明在讲话、在互动、在办事，但又好像不在 这里。我们每一个人，也是如此。好像在，但其实不在。又把不存在的现象, 当作事实来看。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通常我们听别人分享人生故事时，比较容易看清，却看不清自己的人生经历。 这是因为一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5</w:t>
      </w:r>
      <w:r>
        <w:rPr>
          <w:color w:val="181618"/>
          <w:spacing w:val="0"/>
          <w:w w:val="100"/>
          <w:position w:val="0"/>
        </w:rPr>
        <w:t xml:space="preserve">何有色有形的，包括念头、情绪的吸引力是这么的大。可以说比地 </w:t>
      </w:r>
      <w:r>
        <w:rPr>
          <w:color w:val="000000"/>
          <w:spacing w:val="0"/>
          <w:w w:val="100"/>
          <w:position w:val="0"/>
        </w:rPr>
        <w:t>心</w:t>
      </w:r>
      <w:r>
        <w:rPr>
          <w:color w:val="181618"/>
          <w:spacing w:val="0"/>
          <w:w w:val="100"/>
          <w:position w:val="0"/>
        </w:rPr>
        <w:t>引力还大。只要一陷入这有形有色的世界（包括念头）我们就迷路，看不到周边。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再用计算机或档案的比喻来说。就好像我们把全部人生的经验，通过程序 浓缩到档案里，而忽略了档案后面的软件、硬件，甚至档案与档案之间的空当。 其实，正是通过这些种种架构的背景，</w:t>
      </w:r>
      <w:r>
        <w:rPr>
          <w:color w:val="00000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个档案才得以成立，发挥它的作用。 而且，我们还忘记 个计算机档案，正是因为它符合某一个分门别类的逻 辑才得以存在。一旦我们换一套逻辑，原本的档案就不存在了，档案的内容也 就变更了。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内容跟逻辑的架构，其实是密切相关的。逻辑变更，内容当然也跟着变更。 假如我们看这个宇宙，从一个局限而相对的线性逻辑，变成一个无限大的绝对 视角，一切所看到的，当然也完全不一样了。不光不一样，我们生命的潜能也 就改观了，变成无限大的可能。甚至包括还没有成形、还没有变出来、还没有 生出来的潜能。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但是，因为我们受到脑和语言的限制，被一切所看到、所体验到的形形色 色绑住了，认为这就足以表达一切。反而忘记了所看到、所体验到的我，是整 体的很小一部分。我们的故事，也只是一个不成比例的小小部分。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2353310" cy="1737360"/>
            <wp:effectExtent l="0" t="0" r="8890" b="15240"/>
            <wp:docPr id="264" name="Picutre 2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Picutre 264"/>
                    <pic:cNvPicPr/>
                  </pic:nvPicPr>
                  <pic:blipFill>
                    <a:blip r:embed="rId587"/>
                    <a:stretch>
                      <a:fillRect/>
                    </a:stretch>
                  </pic:blipFill>
                  <pic:spPr>
                    <a:xfrm>
                      <a:off x="0" y="0"/>
                      <a:ext cx="2353310" cy="173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5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80" w:line="286" w:lineRule="exact"/>
        <w:ind w:left="0" w:right="0" w:firstLine="380"/>
        <w:jc w:val="both"/>
      </w:pPr>
      <w:r>
        <w:rPr>
          <w:spacing w:val="0"/>
          <w:w w:val="100"/>
          <w:position w:val="0"/>
        </w:rPr>
        <w:t>这个生命的内容，我们也可以把它当作计算机的档案</w:t>
      </w:r>
      <w:r>
        <w:rPr>
          <w:color w:val="000000"/>
          <w:spacing w:val="0"/>
          <w:w w:val="100"/>
          <w:position w:val="0"/>
        </w:rPr>
        <w:t>（</w:t>
      </w:r>
      <w:r>
        <w:rPr>
          <w:spacing w:val="0"/>
          <w:w w:val="100"/>
          <w:position w:val="0"/>
        </w:rPr>
        <w:t>图里的大小方块）,而人生的背景也就是 后面的计算机架构</w:t>
      </w:r>
      <w:r>
        <w:rPr>
          <w:color w:val="000000"/>
          <w:spacing w:val="0"/>
          <w:w w:val="100"/>
          <w:position w:val="0"/>
        </w:rPr>
        <w:t>（</w:t>
      </w:r>
      <w:r>
        <w:rPr>
          <w:spacing w:val="0"/>
          <w:w w:val="100"/>
          <w:position w:val="0"/>
        </w:rPr>
        <w:t>图中的小点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16"/>
          <w:szCs w:val="16"/>
          <w:lang w:val="en-US" w:eastAsia="en-US" w:bidi="en-US"/>
        </w:rPr>
        <w:t>）o</w:t>
      </w:r>
      <w:r>
        <w:rPr>
          <w:spacing w:val="0"/>
          <w:w w:val="100"/>
          <w:position w:val="0"/>
        </w:rPr>
        <w:t>必须依赖计算机的硬件和种种架构，档案才得以存在。</w:t>
      </w:r>
      <w:r>
        <w:rPr>
          <w:color w:val="000000"/>
          <w:spacing w:val="0"/>
          <w:w w:val="100"/>
          <w:position w:val="0"/>
        </w:rPr>
        <w:t>而</w:t>
      </w:r>
      <w:r>
        <w:rPr>
          <w:spacing w:val="0"/>
          <w:w w:val="100"/>
          <w:position w:val="0"/>
        </w:rPr>
        <w:t>我们脑 的运作，离不开目录一再细分的线性逻辑（也就是图中连接方块的线）。人生的档案，就这么分门别 类地存放到记忆里，才可以随时调得出来。另外，通过这个图也想表达</w:t>
      </w:r>
      <w:r>
        <w:rPr>
          <w:color w:val="000000"/>
          <w:spacing w:val="0"/>
          <w:w w:val="100"/>
          <w:position w:val="0"/>
        </w:rPr>
        <w:t>一</w:t>
      </w:r>
      <w:r>
        <w:rPr>
          <w:spacing w:val="0"/>
          <w:w w:val="100"/>
          <w:position w:val="0"/>
        </w:rPr>
        <w:t xml:space="preserve">任何念相，还是离不开一 </w:t>
      </w:r>
      <w:r>
        <w:rPr>
          <w:color w:val="000000"/>
          <w:spacing w:val="0"/>
          <w:w w:val="100"/>
          <w:position w:val="0"/>
        </w:rPr>
        <w:t>个局</w:t>
      </w:r>
      <w:r>
        <w:rPr>
          <w:spacing w:val="0"/>
          <w:w w:val="100"/>
          <w:position w:val="0"/>
        </w:rPr>
        <w:t>限的有条件的意识。要汲取生命背景所带来的无限大的、没有条件的意识，一定要通过档案和 档案之间的空当。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更有趣的是，</w:t>
      </w:r>
      <w:r>
        <w:rPr>
          <w:color w:val="000000"/>
          <w:spacing w:val="0"/>
          <w:w w:val="100"/>
          <w:position w:val="0"/>
        </w:rPr>
        <w:t>我们</w:t>
      </w:r>
      <w:r>
        <w:rPr>
          <w:color w:val="181618"/>
          <w:spacing w:val="0"/>
          <w:w w:val="100"/>
          <w:position w:val="0"/>
        </w:rPr>
        <w:t>人生的故事或档案，通过脑的分门别类，一定要有个空 间和时间的观念，才能够出来运作。两方面都需要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 xml:space="preserve">才可以体会到。这个 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>不完全靠肉体的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“动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还包括思考所带来的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181618"/>
          <w:spacing w:val="0"/>
          <w:w w:val="100"/>
          <w:position w:val="0"/>
        </w:rPr>
        <w:t>”。这个时空所带来的 动，离不开时间的观念。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过去，就这么持续到现在，再延伸到未来。我们全部的人生经验，也当然 离不开时空的范围。人的脑和动物脑最明显的不同，就在于人类有时空的概念, 可以把时空连接起来。不光是可以调出过去的记忆，进一步做个信息的整合, 还可以投射到未来，作为将来行事的基础设定。这，也是人生痛苦的一个主要 起点。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220" w:line="40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回到计算机档案的比喻，全部的生命，可以说是人生的档案，再加上全部 的无色无相的背景。站在整体生命的角度来谈，我们随时都领悟到，是通过这 个背景，才有前景。通过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</w:rPr>
        <w:t>有”，才有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</w:t>
      </w:r>
      <w:r>
        <w:rPr>
          <w:color w:val="181618"/>
          <w:spacing w:val="0"/>
          <w:w w:val="100"/>
          <w:position w:val="0"/>
        </w:rPr>
        <w:t>”。从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动”，才有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181618"/>
          <w:spacing w:val="0"/>
          <w:w w:val="100"/>
          <w:position w:val="0"/>
        </w:rPr>
        <w:t>”。</w:t>
      </w:r>
    </w:p>
    <w:p>
      <w:pPr>
        <w:pStyle w:val="7"/>
        <w:keepNext/>
        <w:keepLines/>
        <w:widowControl w:val="0"/>
        <w:numPr>
          <w:ilvl w:val="0"/>
          <w:numId w:val="9"/>
        </w:numPr>
        <w:shd w:val="clear" w:color="auto" w:fill="auto"/>
        <w:tabs>
          <w:tab w:val="left" w:pos="557"/>
        </w:tabs>
        <w:bidi w:val="0"/>
        <w:spacing w:before="0" w:after="1480" w:line="240" w:lineRule="auto"/>
        <w:ind w:left="0" w:right="0" w:firstLine="0"/>
        <w:jc w:val="both"/>
        <w:rPr>
          <w:sz w:val="28"/>
          <w:szCs w:val="28"/>
        </w:rPr>
      </w:pPr>
      <w:bookmarkStart w:id="123" w:name="bookmark131"/>
      <w:bookmarkEnd w:id="123"/>
      <w:bookmarkStart w:id="124" w:name="bookmark129"/>
      <w:bookmarkStart w:id="125" w:name="bookmark130"/>
      <w:bookmarkStart w:id="126" w:name="bookmark132"/>
      <w:r>
        <w:rPr>
          <w:color w:val="000000"/>
          <w:spacing w:val="0"/>
          <w:w w:val="100"/>
          <w:position w:val="0"/>
          <w:sz w:val="28"/>
          <w:szCs w:val="28"/>
          <w:shd w:val="clear" w:color="auto" w:fill="auto"/>
          <w:lang w:val="zh-CN" w:eastAsia="zh-CN" w:bidi="zh-CN"/>
        </w:rPr>
        <w:t>“存</w:t>
      </w:r>
      <w:r>
        <w:rPr>
          <w:color w:val="000000"/>
          <w:spacing w:val="0"/>
          <w:w w:val="100"/>
          <w:position w:val="0"/>
          <w:sz w:val="28"/>
          <w:szCs w:val="28"/>
          <w:shd w:val="clear" w:color="auto" w:fill="auto"/>
        </w:rPr>
        <w:t>在”与</w:t>
      </w:r>
      <w:r>
        <w:rPr>
          <w:color w:val="000000"/>
          <w:spacing w:val="0"/>
          <w:w w:val="100"/>
          <w:position w:val="0"/>
          <w:sz w:val="28"/>
          <w:szCs w:val="28"/>
          <w:shd w:val="clear" w:color="auto" w:fill="auto"/>
          <w:lang w:val="zh-CN" w:eastAsia="zh-CN" w:bidi="zh-CN"/>
        </w:rPr>
        <w:t>“作</w:t>
      </w:r>
      <w:r>
        <w:rPr>
          <w:color w:val="000000"/>
          <w:spacing w:val="0"/>
          <w:w w:val="100"/>
          <w:position w:val="0"/>
          <w:sz w:val="28"/>
          <w:szCs w:val="28"/>
          <w:shd w:val="clear" w:color="auto" w:fill="auto"/>
        </w:rPr>
        <w:t>为”之别</w:t>
      </w:r>
      <w:bookmarkEnd w:id="124"/>
      <w:bookmarkEnd w:id="125"/>
      <w:bookmarkEnd w:id="126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240" w:lineRule="auto"/>
        <w:ind w:left="0" w:right="0"/>
        <w:jc w:val="both"/>
      </w:pPr>
      <w:r>
        <w:rPr>
          <w:color w:val="000000"/>
          <w:spacing w:val="0"/>
          <w:w w:val="100"/>
          <w:position w:val="0"/>
        </w:rPr>
        <w:t>我们</w:t>
      </w:r>
      <w:r>
        <w:rPr>
          <w:color w:val="181618"/>
          <w:spacing w:val="0"/>
          <w:w w:val="100"/>
          <w:position w:val="0"/>
        </w:rPr>
        <w:t>一生，没有离开过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>的状态。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因为对现在的状况不满，我们不断通过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>或作为来找到一个完整、完 美、满足的我，合并在这个时空上，做一个追求和变更。我们通过这具身体, 可以变动、转换空间，可以摆布后果；</w:t>
      </w:r>
      <w:r>
        <w:rPr>
          <w:color w:val="000000"/>
          <w:spacing w:val="0"/>
          <w:w w:val="100"/>
          <w:position w:val="0"/>
        </w:rPr>
        <w:t>通过</w:t>
      </w:r>
      <w:r>
        <w:rPr>
          <w:color w:val="181618"/>
          <w:spacing w:val="0"/>
          <w:w w:val="100"/>
          <w:position w:val="0"/>
        </w:rPr>
        <w:t>念头，可以转换时间。因为我们随 时都对现在不满意，</w:t>
      </w:r>
      <w:r>
        <w:rPr>
          <w:color w:val="000000"/>
          <w:spacing w:val="0"/>
          <w:w w:val="100"/>
          <w:position w:val="0"/>
        </w:rPr>
        <w:t>所</w:t>
      </w:r>
      <w:r>
        <w:rPr>
          <w:color w:val="181618"/>
          <w:spacing w:val="0"/>
          <w:w w:val="100"/>
          <w:position w:val="0"/>
        </w:rPr>
        <w:t>以一生的规划都在期待别的那里、别的瞬间可能带来更 好的未来。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最有意思的是，连大多数自称为修行人的人，依然在通过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比如说努 力地追求、在静坐下功夫或苦修，想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“作</w:t>
      </w:r>
      <w:r>
        <w:rPr>
          <w:color w:val="181618"/>
          <w:spacing w:val="0"/>
          <w:w w:val="100"/>
          <w:position w:val="0"/>
        </w:rPr>
        <w:t>为”或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“成</w:t>
      </w:r>
      <w:r>
        <w:rPr>
          <w:color w:val="181618"/>
          <w:spacing w:val="0"/>
          <w:w w:val="100"/>
          <w:position w:val="0"/>
        </w:rPr>
        <w:t>为”圣人或是成道的人。 也就是认为一连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“道”</w:t>
      </w:r>
      <w:r>
        <w:rPr>
          <w:color w:val="181618"/>
          <w:spacing w:val="0"/>
          <w:w w:val="100"/>
          <w:position w:val="0"/>
        </w:rPr>
        <w:t>都是可以得的。然而，得，</w:t>
      </w:r>
      <w:r>
        <w:rPr>
          <w:color w:val="000000"/>
          <w:spacing w:val="0"/>
          <w:w w:val="100"/>
          <w:position w:val="0"/>
        </w:rPr>
        <w:t>还</w:t>
      </w:r>
      <w:r>
        <w:rPr>
          <w:color w:val="181618"/>
          <w:spacing w:val="0"/>
          <w:w w:val="100"/>
          <w:position w:val="0"/>
        </w:rPr>
        <w:t>离不开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 xml:space="preserve">更离不开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</w:t>
      </w:r>
      <w:r>
        <w:rPr>
          <w:color w:val="181618"/>
          <w:spacing w:val="0"/>
          <w:w w:val="100"/>
          <w:position w:val="0"/>
        </w:rPr>
        <w:t>”。相对来说，一般人也期待有所作为，想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“成</w:t>
      </w:r>
      <w:r>
        <w:rPr>
          <w:color w:val="181618"/>
          <w:spacing w:val="0"/>
          <w:w w:val="100"/>
          <w:position w:val="0"/>
        </w:rPr>
        <w:t xml:space="preserve">为” </w:t>
      </w:r>
      <w:r>
        <w:rPr>
          <w:color w:val="00000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 xml:space="preserve">个有用的人、聪明的 </w:t>
      </w:r>
      <w:r>
        <w:rPr>
          <w:color w:val="000000"/>
          <w:spacing w:val="0"/>
          <w:w w:val="100"/>
          <w:position w:val="0"/>
        </w:rPr>
        <w:t>人、</w:t>
      </w:r>
      <w:r>
        <w:rPr>
          <w:color w:val="181618"/>
          <w:spacing w:val="0"/>
          <w:w w:val="100"/>
          <w:position w:val="0"/>
        </w:rPr>
        <w:t>有名望的人、有财产的人，甚至可以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“成</w:t>
      </w:r>
      <w:r>
        <w:rPr>
          <w:color w:val="181618"/>
          <w:spacing w:val="0"/>
          <w:w w:val="100"/>
          <w:position w:val="0"/>
        </w:rPr>
        <w:t xml:space="preserve">为” </w:t>
      </w:r>
      <w:r>
        <w:rPr>
          <w:color w:val="2B2A2B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个快乐的人。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这些种种的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“作</w:t>
      </w:r>
      <w:r>
        <w:rPr>
          <w:color w:val="181618"/>
          <w:spacing w:val="0"/>
          <w:w w:val="100"/>
          <w:position w:val="0"/>
        </w:rPr>
        <w:t>为”或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“成</w:t>
      </w:r>
      <w:r>
        <w:rPr>
          <w:color w:val="181618"/>
          <w:spacing w:val="0"/>
          <w:w w:val="100"/>
          <w:position w:val="0"/>
        </w:rPr>
        <w:t xml:space="preserve">为”，还是离不开我们对人生的不满。认为通过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可以改命。它本身还只是映现了我们对生命不全面的理解。</w:t>
      </w:r>
      <w:r>
        <w:rPr>
          <w:color w:val="000000"/>
          <w:spacing w:val="0"/>
          <w:w w:val="100"/>
          <w:position w:val="0"/>
        </w:rPr>
        <w:t>也就</w:t>
      </w:r>
      <w:r>
        <w:rPr>
          <w:color w:val="181618"/>
          <w:spacing w:val="0"/>
          <w:w w:val="100"/>
          <w:position w:val="0"/>
        </w:rPr>
        <w:t>是说， 我们一般人（甚至修行</w:t>
      </w:r>
      <w:r>
        <w:rPr>
          <w:color w:val="000000"/>
          <w:spacing w:val="0"/>
          <w:w w:val="100"/>
          <w:position w:val="0"/>
        </w:rPr>
        <w:t>人），</w:t>
      </w:r>
      <w:r>
        <w:rPr>
          <w:color w:val="181618"/>
          <w:spacing w:val="0"/>
          <w:w w:val="100"/>
          <w:position w:val="0"/>
        </w:rPr>
        <w:t>依旧以为一切的生命只是这外在世界所带来的经 验。没想过这其中是有矛盾的。这矛盾就是我们把念相当作真实。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仔细观察，我们每一个经验，任何体验，都离不开念相。连看到、碰到、 闻到、听到</w:t>
      </w:r>
      <w:r>
        <w:rPr>
          <w:color w:val="000000"/>
          <w:spacing w:val="0"/>
          <w:w w:val="100"/>
          <w:position w:val="0"/>
        </w:rPr>
        <w:t>……</w:t>
      </w:r>
      <w:r>
        <w:rPr>
          <w:color w:val="181618"/>
          <w:spacing w:val="0"/>
          <w:w w:val="100"/>
          <w:position w:val="0"/>
        </w:rPr>
        <w:t>好像是真的一切，也只是感官所传出来的信息，而我们把这个 信息当成真实。最荒唐的是，这个信息本身，</w:t>
      </w:r>
      <w:r>
        <w:rPr>
          <w:color w:val="000000"/>
          <w:spacing w:val="0"/>
          <w:w w:val="100"/>
          <w:position w:val="0"/>
        </w:rPr>
        <w:t>还</w:t>
      </w:r>
      <w:r>
        <w:rPr>
          <w:color w:val="181618"/>
          <w:spacing w:val="0"/>
          <w:w w:val="100"/>
          <w:position w:val="0"/>
        </w:rPr>
        <w:t>是通过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>所取得的。不 光动，它还需要对立、分别、比较，才从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</w:rPr>
        <w:t>有”变成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把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“虚”</w:t>
      </w:r>
      <w:r>
        <w:rPr>
          <w:color w:val="181618"/>
          <w:spacing w:val="0"/>
          <w:w w:val="100"/>
          <w:position w:val="0"/>
        </w:rPr>
        <w:t xml:space="preserve">变成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“真</w:t>
      </w:r>
      <w:r>
        <w:rPr>
          <w:color w:val="181618"/>
          <w:spacing w:val="0"/>
          <w:w w:val="100"/>
          <w:position w:val="0"/>
        </w:rPr>
        <w:t>”。也就是说，我们通过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181618"/>
          <w:spacing w:val="0"/>
          <w:w w:val="100"/>
          <w:position w:val="0"/>
        </w:rPr>
        <w:t>”，只是把一个虚的东西，转成另一个虚的东 西。所以，</w:t>
      </w:r>
      <w:r>
        <w:rPr>
          <w:color w:val="000000"/>
          <w:spacing w:val="0"/>
          <w:w w:val="100"/>
          <w:position w:val="0"/>
        </w:rPr>
        <w:t>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181618"/>
          <w:spacing w:val="0"/>
          <w:w w:val="100"/>
          <w:position w:val="0"/>
        </w:rPr>
        <w:t>”，根本不可能离开虚的世界。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讲到这里，就让我分享人生最大的一个机密。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其实，我们从出生到离开，不断地活在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 “成</w:t>
      </w:r>
      <w:r>
        <w:rPr>
          <w:color w:val="000000"/>
          <w:spacing w:val="0"/>
          <w:w w:val="100"/>
          <w:position w:val="0"/>
        </w:rPr>
        <w:t>为”</w:t>
      </w:r>
      <w:r>
        <w:rPr>
          <w:color w:val="181618"/>
          <w:spacing w:val="0"/>
          <w:w w:val="100"/>
          <w:position w:val="0"/>
        </w:rPr>
        <w:t>的前景，反而忽略掉 了更重要的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做”，也就是轻轻松松地存在。只有轻松地存在，一个人才 可能进入无色无形。反过来讲，连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“进</w:t>
      </w:r>
      <w:r>
        <w:rPr>
          <w:color w:val="181618"/>
          <w:spacing w:val="0"/>
          <w:w w:val="100"/>
          <w:position w:val="0"/>
        </w:rPr>
        <w:t>入”都是错误的表达。因为无色无形本 来就存在。它是生命的基础，也可以酝酿出所有的有色有形。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这</w:t>
      </w:r>
      <w:r>
        <w:rPr>
          <w:color w:val="181618"/>
          <w:spacing w:val="0"/>
          <w:w w:val="100"/>
          <w:position w:val="0"/>
        </w:rPr>
        <w:t>么说，连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动”也都是错的表达，受限于表达的限制而不正确。存在， 不是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“做”</w:t>
      </w:r>
      <w:r>
        <w:rPr>
          <w:color w:val="000000"/>
          <w:spacing w:val="0"/>
          <w:w w:val="100"/>
          <w:position w:val="0"/>
        </w:rPr>
        <w:t>的</w:t>
      </w:r>
      <w:r>
        <w:rPr>
          <w:color w:val="181618"/>
          <w:spacing w:val="0"/>
          <w:w w:val="100"/>
          <w:position w:val="0"/>
        </w:rPr>
        <w:t>相对，只是最原始、最直观的知觉，是在任何念头的前面已经存 在了。甚至，在任何感官经验到它之前，它就已经存在了。它本身包括一切， 不光是无色无形，还包括一切意识的现象，也就是我们所体验到的生命。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这个最原初的知觉，没有受过制约，而且跟任何条件不相关，</w:t>
      </w:r>
      <w:r>
        <w:rPr>
          <w:color w:val="000000"/>
          <w:spacing w:val="0"/>
          <w:w w:val="100"/>
          <w:position w:val="0"/>
        </w:rPr>
        <w:t>也就</w:t>
      </w:r>
      <w:r>
        <w:rPr>
          <w:color w:val="181618"/>
          <w:spacing w:val="0"/>
          <w:w w:val="100"/>
          <w:position w:val="0"/>
        </w:rPr>
        <w:t>是我们 前面提到的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“无</w:t>
      </w:r>
      <w:r>
        <w:rPr>
          <w:color w:val="181618"/>
          <w:spacing w:val="0"/>
          <w:w w:val="100"/>
          <w:position w:val="0"/>
        </w:rPr>
        <w:t>条件的意识”。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反而我做、我想、我</w:t>
      </w:r>
      <w:r>
        <w:rPr>
          <w:color w:val="000000"/>
          <w:spacing w:val="0"/>
          <w:w w:val="100"/>
          <w:position w:val="0"/>
        </w:rPr>
        <w:t>认为、</w:t>
      </w:r>
      <w:r>
        <w:rPr>
          <w:color w:val="181618"/>
          <w:spacing w:val="0"/>
          <w:w w:val="100"/>
          <w:position w:val="0"/>
        </w:rPr>
        <w:t>我判断、我感受、我成为</w:t>
      </w:r>
      <w:r>
        <w:rPr>
          <w:color w:val="000000"/>
          <w:spacing w:val="0"/>
          <w:w w:val="100"/>
          <w:position w:val="0"/>
        </w:rPr>
        <w:t>……</w:t>
      </w:r>
      <w:r>
        <w:rPr>
          <w:color w:val="181618"/>
          <w:spacing w:val="0"/>
          <w:w w:val="100"/>
          <w:position w:val="0"/>
        </w:rPr>
        <w:t>就有了念头、</w:t>
      </w:r>
      <w:r>
        <w:rPr>
          <w:color w:val="000000"/>
          <w:spacing w:val="0"/>
          <w:w w:val="100"/>
          <w:position w:val="0"/>
        </w:rPr>
        <w:t xml:space="preserve">有 </w:t>
      </w:r>
      <w:r>
        <w:rPr>
          <w:color w:val="181618"/>
          <w:spacing w:val="0"/>
          <w:w w:val="100"/>
          <w:position w:val="0"/>
        </w:rPr>
        <w:t>了解释、有了判断，就受到过去、现在、未来的时空的制约，所以也离不开时 空。也就是前面介绍过的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“有条</w:t>
      </w:r>
      <w:r>
        <w:rPr>
          <w:color w:val="181618"/>
          <w:spacing w:val="0"/>
          <w:w w:val="100"/>
          <w:position w:val="0"/>
        </w:rPr>
        <w:t>件的意识”。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时空的观念就是从这种意识延伸出来的。跳出时空，也就是解脱，也就是 把最原初的意识找回来。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“存</w:t>
      </w:r>
      <w:r>
        <w:rPr>
          <w:color w:val="181618"/>
          <w:spacing w:val="0"/>
          <w:w w:val="100"/>
          <w:position w:val="0"/>
        </w:rPr>
        <w:t>在”，轻轻松松把这个最原初的意识找回来。不可能通过任何时空 所带来的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“作为”（比</w:t>
      </w:r>
      <w:r>
        <w:rPr>
          <w:color w:val="181618"/>
          <w:spacing w:val="0"/>
          <w:w w:val="100"/>
          <w:position w:val="0"/>
        </w:rPr>
        <w:t>如说，再怎么努力思考，采用多突破的观念）而得到。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  <w:sectPr>
          <w:headerReference r:id="rId129" w:type="first"/>
          <w:footerReference r:id="rId132" w:type="first"/>
          <w:headerReference r:id="rId127" w:type="default"/>
          <w:footerReference r:id="rId130" w:type="default"/>
          <w:headerReference r:id="rId128" w:type="even"/>
          <w:footerReference r:id="rId131" w:type="even"/>
          <w:footnotePr>
            <w:numFmt w:val="decimal"/>
          </w:footnotePr>
          <w:pgSz w:w="8839" w:h="12940"/>
          <w:pgMar w:top="1192" w:right="759" w:bottom="1362" w:left="759" w:header="0" w:footer="3" w:gutter="140"/>
          <w:pgNumType w:start="40"/>
          <w:cols w:space="720" w:num="1"/>
          <w:titlePg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这原初的知觉，本身有个独立的存在。这个原初、轻松而清醒的知觉，甚 至跟我们在不在都不相关。即使没有物质，它还存在。从宇宙无始以来，从来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没有生过，也没有死过。它跟时空不相关。但是，没有它就没有宇宙。我们也 只能称它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“就</w:t>
      </w:r>
      <w:r>
        <w:rPr>
          <w:color w:val="181618"/>
          <w:spacing w:val="0"/>
          <w:w w:val="100"/>
          <w:position w:val="0"/>
        </w:rPr>
        <w:t>是” （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 xml:space="preserve">as is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）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vertAlign w:val="subscript"/>
        </w:rPr>
        <w:t>0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它甚至不能用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“主</w:t>
      </w:r>
      <w:r>
        <w:rPr>
          <w:color w:val="181618"/>
          <w:spacing w:val="0"/>
          <w:w w:val="100"/>
          <w:position w:val="0"/>
        </w:rPr>
        <w:t>体”（我）跟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“客</w:t>
      </w:r>
      <w:r>
        <w:rPr>
          <w:color w:val="181618"/>
          <w:spacing w:val="0"/>
          <w:w w:val="100"/>
          <w:position w:val="0"/>
        </w:rPr>
        <w:t>体”（看到的东西）的架构来描述，跟 我们念头所创出来的局限的客体意识</w:t>
      </w:r>
      <w:r>
        <w:rPr>
          <w:color w:val="000000"/>
          <w:spacing w:val="0"/>
          <w:w w:val="100"/>
          <w:position w:val="0"/>
        </w:rPr>
        <w:t>（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 xml:space="preserve">object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consciousness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）</w:t>
      </w:r>
      <w:r>
        <w:rPr>
          <w:color w:val="181618"/>
          <w:spacing w:val="0"/>
          <w:w w:val="100"/>
          <w:position w:val="0"/>
        </w:rPr>
        <w:t>完全不一样。有 趣的是，这个最源头的意识，也可以称一体意识，跟这个有概念、有局限、有 客体的平常意识，其实一点都不是对立的。我们一直都有这两个意识，只是通 过过度的思想把它盖住了。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所以，存在也只是站在最原初的知觉，看这个世界。就连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“谁看”“在</w:t>
      </w:r>
      <w:r>
        <w:rPr>
          <w:color w:val="181618"/>
          <w:spacing w:val="0"/>
          <w:w w:val="100"/>
          <w:position w:val="0"/>
        </w:rPr>
        <w:t>看什 么”都跟这个意识不相关。我们听到这些话，会感觉到一种矛盾，而这个矛盾 是脑在有限的逻辑里建立出来的。只要把思考挪到旁边，用心去听这些话，</w:t>
      </w:r>
      <w:r>
        <w:rPr>
          <w:color w:val="000000"/>
          <w:spacing w:val="0"/>
          <w:w w:val="100"/>
          <w:position w:val="0"/>
        </w:rPr>
        <w:t xml:space="preserve">自 </w:t>
      </w:r>
      <w:r>
        <w:rPr>
          <w:color w:val="181618"/>
          <w:spacing w:val="0"/>
          <w:w w:val="100"/>
          <w:position w:val="0"/>
        </w:rPr>
        <w:t>然就可以理解，可以听进去了。这也是前面提过的，通过这本书，我想跟大家 分享的最大的机密。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假如我们称人生一切的状况为前景，那么，存在可以说是让我们观察到的 背景再加上前景。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只有通过存在，才会体验到一体意识，又可以体会到万物的万有与百态。 也只有通过存在，才可以跳出我们人类设定的前提、因果的包袱。甚至，它是 唯一的方法，让我们轻轻松松跳出人间。正因为这样，古人才会用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“因</w:t>
      </w:r>
      <w:r>
        <w:rPr>
          <w:color w:val="181618"/>
          <w:spacing w:val="0"/>
          <w:w w:val="100"/>
          <w:position w:val="0"/>
        </w:rPr>
        <w:t>地”来 表达存在。从这个因地，万有可以延伸出来，也可以回到没有。一切的矛盾, 也就这样消逝了。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它是解脱的门户，也是我过去多年来提过的意识的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“奇</w:t>
      </w:r>
      <w:r>
        <w:rPr>
          <w:color w:val="181618"/>
          <w:spacing w:val="0"/>
          <w:w w:val="100"/>
          <w:position w:val="0"/>
        </w:rPr>
        <w:t>点”，让我们超越, 超越人间的痛苦。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因为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“因</w:t>
      </w:r>
      <w:r>
        <w:rPr>
          <w:color w:val="181618"/>
          <w:spacing w:val="0"/>
          <w:w w:val="100"/>
          <w:position w:val="0"/>
        </w:rPr>
        <w:t xml:space="preserve">地”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“存</w:t>
      </w:r>
      <w:r>
        <w:rPr>
          <w:color w:val="181618"/>
          <w:spacing w:val="0"/>
          <w:w w:val="100"/>
          <w:position w:val="0"/>
        </w:rPr>
        <w:t>在”随时都在，所以我才敢说——存在，也是找回全部的 我、全部的你，比任何动作（更不用讲功课了，包括呼吸）更直接、更轻松、 更简单。这是最不费劲、最原初、没有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>的动力，没有行为的行为。它不 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“作</w:t>
      </w:r>
      <w:r>
        <w:rPr>
          <w:color w:val="181618"/>
          <w:spacing w:val="0"/>
          <w:w w:val="100"/>
          <w:position w:val="0"/>
        </w:rPr>
        <w:t>为”的对立。因为它包括一切。所有我们意识可以形成的理解，可以延</w:t>
      </w:r>
      <w:r>
        <w:br w:type="page"/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700" w:line="240" w:lineRule="auto"/>
        <w:ind w:left="0" w:right="0" w:firstLine="0"/>
        <w:jc w:val="center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</w:rPr>
        <w:t>我们不只是客体意识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3505200" cy="3474720"/>
            <wp:effectExtent l="0" t="0" r="0" b="11430"/>
            <wp:docPr id="277" name="Picutre 2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Picutre 277"/>
                    <pic:cNvPicPr/>
                  </pic:nvPicPr>
                  <pic:blipFill>
                    <a:blip r:embed="rId588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347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119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82" w:lineRule="exact"/>
        <w:ind w:left="0" w:right="0"/>
        <w:jc w:val="both"/>
      </w:pPr>
      <w:r>
        <w:rPr>
          <w:spacing w:val="0"/>
          <w:w w:val="100"/>
          <w:position w:val="0"/>
        </w:rPr>
        <w:t xml:space="preserve">我们用日常所用的意识来看这个世界，是离不开客体意识的架构的。也就是说，我们把任何 </w:t>
      </w:r>
      <w:r>
        <w:rPr>
          <w:color w:val="000000"/>
          <w:spacing w:val="0"/>
          <w:w w:val="100"/>
          <w:position w:val="0"/>
        </w:rPr>
        <w:t>人、</w:t>
      </w:r>
      <w:r>
        <w:rPr>
          <w:spacing w:val="0"/>
          <w:w w:val="100"/>
          <w:position w:val="0"/>
        </w:rPr>
        <w:t>事、物当作客体，而把自己当作主体，作一个区隔。就像这张图，左边的人是主体，知觉到右 边的椅子（客体）。要表达任何人生的故事，都离不开这个主体客体分别的架构。其实，我们不光 是客体，也不是主体，更不是观察的过程。我们也是另一个更深的层面，就是不受制约、没有任何 条件、不分别的一体意识，也就是本性、上帝。它不能用任何局限的观念、客体来描述。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3432175" cy="3383280"/>
            <wp:effectExtent l="0" t="0" r="15875" b="7620"/>
            <wp:docPr id="278" name="Picutre 2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Picutre 278"/>
                    <pic:cNvPicPr/>
                  </pic:nvPicPr>
                  <pic:blipFill>
                    <a:blip r:embed="rId589"/>
                    <a:stretch>
                      <a:fillRect/>
                    </a:stretch>
                  </pic:blipFill>
                  <pic:spPr>
                    <a:xfrm>
                      <a:off x="0" y="0"/>
                      <a:ext cx="3432175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109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/>
        <w:ind w:left="0" w:right="0"/>
        <w:jc w:val="both"/>
        <w:sectPr>
          <w:headerReference r:id="rId133" w:type="default"/>
          <w:footerReference r:id="rId135" w:type="default"/>
          <w:headerReference r:id="rId134" w:type="even"/>
          <w:footerReference r:id="rId136" w:type="even"/>
          <w:footnotePr>
            <w:numFmt w:val="decimal"/>
          </w:footnotePr>
          <w:type w:val="continuous"/>
          <w:pgSz w:w="8839" w:h="12940"/>
          <w:pgMar w:top="1192" w:right="759" w:bottom="1362" w:left="759" w:header="0" w:footer="3" w:gutter="140"/>
          <w:cols w:space="720" w:num="1"/>
          <w:rtlGutter w:val="0"/>
          <w:docGrid w:linePitch="360" w:charSpace="0"/>
        </w:sectPr>
      </w:pPr>
      <w:r>
        <w:rPr>
          <w:spacing w:val="0"/>
          <w:w w:val="100"/>
          <w:position w:val="0"/>
        </w:rPr>
        <w:t xml:space="preserve">外在的世界，包括全部的念头和烦恼，就像图中海的表面，好多波浪，鱼凡们都在快速地 .动深广的大海，代表生命的背景，而乌龟轻轻松松地"在我们也一样的，通常忙得很，充 满了紧张的能量，离不开念头的活动，带给自己许多烦恼和痛苦，反而忽略了生命更大的一个层 </w:t>
      </w:r>
      <w:r>
        <w:rPr>
          <w:color w:val="000000"/>
          <w:spacing w:val="0"/>
          <w:w w:val="100"/>
          <w:position w:val="0"/>
        </w:rPr>
        <w:t>面，</w:t>
      </w:r>
      <w:r>
        <w:rPr>
          <w:spacing w:val="0"/>
          <w:w w:val="100"/>
          <w:position w:val="0"/>
        </w:rPr>
        <w:t>也就是生命的背景。站在这个背景，</w:t>
      </w:r>
      <w:r>
        <w:rPr>
          <w:color w:val="000000"/>
          <w:spacing w:val="0"/>
          <w:w w:val="100"/>
          <w:position w:val="0"/>
        </w:rPr>
        <w:t>自</w:t>
      </w:r>
      <w:r>
        <w:rPr>
          <w:spacing w:val="0"/>
          <w:w w:val="100"/>
          <w:position w:val="0"/>
        </w:rPr>
        <w:t>然会问</w:t>
      </w:r>
      <w:r>
        <w:rPr>
          <w:color w:val="000000"/>
          <w:spacing w:val="0"/>
          <w:w w:val="100"/>
          <w:position w:val="0"/>
        </w:rPr>
        <w:t>一</w:t>
      </w:r>
      <w:r>
        <w:rPr>
          <w:spacing w:val="0"/>
          <w:w w:val="100"/>
          <w:position w:val="0"/>
        </w:rPr>
        <w:t xml:space="preserve">"你们到底在忙什么？” 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both"/>
        <w:rPr>
          <w:sz w:val="20"/>
          <w:szCs w:val="20"/>
        </w:rPr>
      </w:pP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 xml:space="preserve">伸出来的理解。存在，包括无限大的永恒的意识，又同时包括任何有局限的色 </w:t>
      </w:r>
      <w:r>
        <w:rPr>
          <w:rStyle w:val="10"/>
          <w:b w:val="0"/>
          <w:bCs w:val="0"/>
          <w:i w:val="0"/>
          <w:iCs w:val="0"/>
          <w:smallCaps w:val="0"/>
          <w:strike w:val="0"/>
        </w:rPr>
        <w:t>相，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>包括你，包括我。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因为它就是那么简单可以理解，却又不符合人类分门别类的逻辑。所以， </w:t>
      </w:r>
      <w:r>
        <w:rPr>
          <w:color w:val="000000"/>
          <w:spacing w:val="0"/>
          <w:w w:val="100"/>
          <w:position w:val="0"/>
        </w:rPr>
        <w:t>也可</w:t>
      </w:r>
      <w:r>
        <w:rPr>
          <w:color w:val="181618"/>
          <w:spacing w:val="0"/>
          <w:w w:val="100"/>
          <w:position w:val="0"/>
        </w:rPr>
        <w:t>以说，为什么只有寥寥几个人可以真正体会到 念转变，存在就到家 了。我们就轻轻松松看穿了因果的制约，让我们轻松回家。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400"/>
        <w:jc w:val="both"/>
        <w:sectPr>
          <w:headerReference r:id="rId137" w:type="default"/>
          <w:footerReference r:id="rId139" w:type="default"/>
          <w:headerReference r:id="rId138" w:type="even"/>
          <w:footerReference r:id="rId140" w:type="even"/>
          <w:footnotePr>
            <w:numFmt w:val="decimal"/>
          </w:footnotePr>
          <w:type w:val="continuous"/>
          <w:pgSz w:w="8839" w:h="12940"/>
          <w:pgMar w:top="1192" w:right="759" w:bottom="1362" w:left="759" w:header="0" w:footer="3" w:gutter="140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也因为如此，历史上的大圣人都承诺过</w:t>
      </w:r>
      <w:r>
        <w:rPr>
          <w:color w:val="2B2A2B"/>
          <w:spacing w:val="0"/>
          <w:w w:val="100"/>
          <w:position w:val="0"/>
        </w:rPr>
        <w:t>——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“道”</w:t>
      </w:r>
      <w:r>
        <w:rPr>
          <w:color w:val="181618"/>
          <w:spacing w:val="0"/>
          <w:w w:val="100"/>
          <w:position w:val="0"/>
        </w:rPr>
        <w:t>是到处都有的，却是得 不到、做不到、追求不来的。它不是通过任何动、行为、功夫所成就的。反过 来，比较正确的说法是</w:t>
      </w:r>
      <w:r>
        <w:rPr>
          <w:color w:val="2B2A2B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道，来道我们。恩典，来恩典我们。宇宙，来灌顶 我们。跟你我，都无关。</w:t>
      </w:r>
    </w:p>
    <w:p>
      <w:pPr>
        <w:pStyle w:val="33"/>
        <w:keepNext w:val="0"/>
        <w:keepLines w:val="0"/>
        <w:framePr w:w="2534" w:h="235" w:wrap="auto" w:vAnchor="margin" w:hAnchor="page" w:x="1629" w:y="-212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6"/>
          <w:szCs w:val="16"/>
        </w:rPr>
      </w:pPr>
      <w:r>
        <w:rPr>
          <w:color w:val="2B2A2B"/>
          <w:spacing w:val="0"/>
          <w:w w:val="100"/>
          <w:position w:val="0"/>
          <w:sz w:val="15"/>
          <w:szCs w:val="15"/>
        </w:rPr>
        <w:t>获取更多</w:t>
      </w:r>
      <w:r>
        <w:rPr>
          <w:color w:val="2B2A2B"/>
          <w:spacing w:val="0"/>
          <w:w w:val="100"/>
          <w:position w:val="0"/>
          <w:sz w:val="15"/>
          <w:szCs w:val="15"/>
          <w:lang w:val="zh-CN" w:eastAsia="zh-CN" w:bidi="zh-CN"/>
        </w:rPr>
        <w:t>好书」</w:t>
      </w:r>
      <w:r>
        <w:rPr>
          <w:color w:val="2B2A2B"/>
          <w:spacing w:val="0"/>
          <w:w w:val="100"/>
          <w:position w:val="0"/>
          <w:sz w:val="15"/>
          <w:szCs w:val="15"/>
        </w:rPr>
        <w:t>请加微</w:t>
      </w:r>
      <w:r>
        <w:rPr>
          <w:color w:val="484848"/>
          <w:spacing w:val="0"/>
          <w:w w:val="100"/>
          <w:position w:val="0"/>
          <w:sz w:val="15"/>
          <w:szCs w:val="15"/>
        </w:rPr>
        <w:t>信号：</w:t>
      </w:r>
      <w:r>
        <w:rPr>
          <w:rFonts w:ascii="Times New Roman" w:hAnsi="Times New Roman" w:eastAsia="Times New Roman" w:cs="Times New Roman"/>
          <w:color w:val="2B2A2B"/>
          <w:spacing w:val="0"/>
          <w:w w:val="100"/>
          <w:position w:val="0"/>
          <w:sz w:val="16"/>
          <w:szCs w:val="16"/>
          <w:lang w:val="en-US" w:eastAsia="en-US" w:bidi="en-US"/>
        </w:rPr>
        <w:t>strcdts</w:t>
      </w:r>
    </w:p>
    <w:p>
      <w:pPr>
        <w:pStyle w:val="23"/>
        <w:keepNext w:val="0"/>
        <w:keepLines w:val="0"/>
        <w:framePr w:w="1723" w:h="211" w:wrap="auto" w:vAnchor="margin" w:hAnchor="page" w:x="5412" w:y="-19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6"/>
          <w:szCs w:val="16"/>
        </w:rPr>
      </w:pPr>
      <w:r>
        <w:rPr>
          <w:color w:val="484848"/>
          <w:spacing w:val="0"/>
          <w:w w:val="100"/>
          <w:position w:val="0"/>
          <w:sz w:val="15"/>
          <w:szCs w:val="15"/>
          <w:lang w:val="zh-TW" w:eastAsia="zh-TW" w:bidi="zh-TW"/>
        </w:rPr>
        <w:t>店铺</w:t>
      </w:r>
      <w:r>
        <w:rPr>
          <w:color w:val="2B2A2B"/>
          <w:spacing w:val="0"/>
          <w:w w:val="100"/>
          <w:position w:val="0"/>
          <w:sz w:val="15"/>
          <w:szCs w:val="15"/>
          <w:lang w:val="zh-TW" w:eastAsia="zh-TW" w:bidi="zh-TW"/>
        </w:rPr>
        <w:t>:</w:t>
      </w:r>
      <w:r>
        <w:fldChar w:fldCharType="begin"/>
      </w:r>
      <w:r>
        <w:instrText xml:space="preserve">HYPERLINK "http://strc"</w:instrText>
      </w:r>
      <w:r>
        <w:fldChar w:fldCharType="separate"/>
      </w:r>
      <w:r>
        <w:rPr>
          <w:rFonts w:ascii="Times New Roman" w:hAnsi="Times New Roman" w:eastAsia="Times New Roman" w:cs="Times New Roman"/>
          <w:color w:val="2B2A2B"/>
          <w:spacing w:val="0"/>
          <w:w w:val="100"/>
          <w:position w:val="0"/>
          <w:sz w:val="16"/>
          <w:szCs w:val="16"/>
          <w:lang w:val="en-US" w:eastAsia="en-US" w:bidi="en-US"/>
        </w:rPr>
        <w:t>http://strc</w:t>
      </w:r>
      <w:r>
        <w:fldChar w:fldCharType="end"/>
      </w:r>
      <w:r>
        <w:rPr>
          <w:rFonts w:ascii="Times New Roman" w:hAnsi="Times New Roman" w:eastAsia="Times New Roman" w:cs="Times New Roman"/>
          <w:color w:val="2B2A2B"/>
          <w:spacing w:val="0"/>
          <w:w w:val="100"/>
          <w:position w:val="0"/>
          <w:sz w:val="16"/>
          <w:szCs w:val="16"/>
          <w:lang w:val="en-US" w:eastAsia="en-US" w:bidi="en-US"/>
        </w:rPr>
        <w:t>. cr. ex</w:t>
      </w:r>
    </w:p>
    <w:p>
      <w:pPr>
        <w:widowControl w:val="0"/>
        <w:spacing w:after="21" w:line="1" w:lineRule="exact"/>
      </w:pPr>
    </w:p>
    <w:p>
      <w:pPr>
        <w:widowControl w:val="0"/>
        <w:spacing w:line="1" w:lineRule="exact"/>
        <w:sectPr>
          <w:headerReference r:id="rId141" w:type="default"/>
          <w:footerReference r:id="rId143" w:type="default"/>
          <w:headerReference r:id="rId142" w:type="even"/>
          <w:footerReference r:id="rId144" w:type="even"/>
          <w:footnotePr>
            <w:numFmt w:val="decimal"/>
          </w:footnotePr>
          <w:pgSz w:w="8839" w:h="12940"/>
          <w:pgMar w:top="494" w:right="1592" w:bottom="494" w:left="1592" w:header="66" w:footer="66" w:gutter="149"/>
          <w:pgNumType w:start="69"/>
          <w:cols w:space="720" w:num="1"/>
          <w:rtlGutter w:val="0"/>
          <w:docGrid w:linePitch="360" w:charSpace="0"/>
        </w:sect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49" w:after="4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headerReference r:id="rId145" w:type="default"/>
          <w:footerReference r:id="rId147" w:type="default"/>
          <w:headerReference r:id="rId146" w:type="even"/>
          <w:footerReference r:id="rId148" w:type="even"/>
          <w:footnotePr>
            <w:numFmt w:val="decimal"/>
          </w:footnotePr>
          <w:pgSz w:w="8839" w:h="12940"/>
          <w:pgMar w:top="796" w:right="1770" w:bottom="796" w:left="1626" w:header="0" w:footer="3" w:gutter="0"/>
          <w:cols w:space="720" w:num="1"/>
          <w:rtlGutter w:val="0"/>
          <w:docGrid w:linePitch="360" w:charSpace="0"/>
        </w:sectPr>
      </w:pPr>
    </w:p>
    <w:p>
      <w:pPr>
        <w:pStyle w:val="37"/>
        <w:keepNext/>
        <w:keepLines/>
        <w:framePr w:w="485" w:h="5093" w:hRule="exact" w:wrap="auto" w:vAnchor="text" w:hAnchor="page" w:x="3904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bookmarkStart w:id="127" w:name="bookmark133"/>
      <w:bookmarkStart w:id="128" w:name="bookmark134"/>
      <w:bookmarkStart w:id="129" w:name="bookmark135"/>
      <w:r>
        <w:rPr>
          <w:color w:val="000000"/>
          <w:spacing w:val="0"/>
          <w:w w:val="100"/>
          <w:position w:val="0"/>
        </w:rPr>
        <w:t>第二卷走出身份跟『我』</w:t>
      </w:r>
      <w:bookmarkEnd w:id="127"/>
      <w:bookmarkEnd w:id="128"/>
      <w:bookmarkEnd w:id="129"/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412" w:line="1" w:lineRule="exact"/>
      </w:pPr>
    </w:p>
    <w:p>
      <w:pPr>
        <w:widowControl w:val="0"/>
        <w:spacing w:line="1" w:lineRule="exact"/>
        <w:sectPr>
          <w:footnotePr>
            <w:numFmt w:val="decimal"/>
          </w:footnotePr>
          <w:type w:val="continuous"/>
          <w:pgSz w:w="8839" w:h="12940"/>
          <w:pgMar w:top="796" w:right="1626" w:bottom="796" w:left="1626" w:header="0" w:footer="368" w:gutter="144"/>
          <w:cols w:space="720" w:num="1"/>
          <w:rtlGutter w:val="1"/>
          <w:docGrid w:linePitch="360" w:charSpace="0"/>
        </w:sectPr>
      </w:pP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71" w:lineRule="exact"/>
        <w:ind w:left="1560" w:right="0" w:firstLine="340"/>
        <w:jc w:val="both"/>
        <w:rPr>
          <w:sz w:val="17"/>
          <w:szCs w:val="17"/>
        </w:rPr>
        <w:sectPr>
          <w:headerReference r:id="rId149" w:type="default"/>
          <w:footerReference r:id="rId151" w:type="default"/>
          <w:headerReference r:id="rId150" w:type="even"/>
          <w:footerReference r:id="rId152" w:type="even"/>
          <w:footnotePr>
            <w:numFmt w:val="decimal"/>
          </w:footnotePr>
          <w:pgSz w:w="8839" w:h="12940"/>
          <w:pgMar w:top="2678" w:right="652" w:bottom="2678" w:left="652" w:header="0" w:footer="2250" w:gutter="230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  <w:sz w:val="17"/>
          <w:szCs w:val="17"/>
        </w:rPr>
        <w:t>人生，离不开身份跟"我二我接</w:t>
      </w:r>
      <w:r>
        <w:rPr>
          <w:color w:val="000000"/>
          <w:spacing w:val="0"/>
          <w:w w:val="100"/>
          <w:position w:val="0"/>
          <w:sz w:val="17"/>
          <w:szCs w:val="17"/>
        </w:rPr>
        <w:t>下来，</w:t>
      </w:r>
      <w:r>
        <w:rPr>
          <w:color w:val="181618"/>
          <w:spacing w:val="0"/>
          <w:w w:val="100"/>
          <w:position w:val="0"/>
          <w:sz w:val="17"/>
          <w:szCs w:val="17"/>
        </w:rPr>
        <w:t>想从另一 个角度来探讨人生的问题，而人生最大的冋题，就是 不快乐。找到全部的你，也就是找到全部的生命，也 就是找到快乐。接下来，我想进一步分析人为什么那 么不快乐，这个根源是怎么来的。</w:t>
      </w:r>
      <w:r>
        <w:rPr>
          <w:color w:val="000000"/>
          <w:spacing w:val="0"/>
          <w:w w:val="100"/>
          <w:position w:val="0"/>
          <w:sz w:val="17"/>
          <w:szCs w:val="17"/>
        </w:rPr>
        <w:t>有</w:t>
      </w:r>
      <w:r>
        <w:rPr>
          <w:color w:val="181618"/>
          <w:spacing w:val="0"/>
          <w:w w:val="100"/>
          <w:position w:val="0"/>
          <w:sz w:val="17"/>
          <w:szCs w:val="17"/>
        </w:rPr>
        <w:t>了这些知识，面 对人生，我们才可以进一步找出解答的方式。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480" w:line="240" w:lineRule="auto"/>
        <w:ind w:left="0" w:right="0" w:firstLine="0"/>
        <w:jc w:val="left"/>
        <w:rPr>
          <w:sz w:val="28"/>
          <w:szCs w:val="28"/>
        </w:rPr>
      </w:pPr>
      <w:bookmarkStart w:id="130" w:name="bookmark136"/>
      <w:bookmarkStart w:id="131" w:name="bookmark137"/>
      <w:bookmarkStart w:id="132" w:name="bookmark138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1.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到处都不愉快</w:t>
      </w:r>
      <w:bookmarkEnd w:id="130"/>
      <w:bookmarkEnd w:id="131"/>
      <w:bookmarkEnd w:id="132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860" w:line="240" w:lineRule="auto"/>
        <w:ind w:left="0" w:right="0"/>
        <w:jc w:val="left"/>
      </w:pPr>
      <w:r>
        <w:rPr>
          <w:color w:val="000000"/>
          <w:spacing w:val="0"/>
          <w:w w:val="100"/>
          <w:position w:val="0"/>
        </w:rPr>
        <w:t>人间，本身就不快乐。</w:t>
      </w:r>
    </w:p>
    <w:p>
      <w:pPr>
        <w:pStyle w:val="23"/>
        <w:keepNext w:val="0"/>
        <w:keepLines w:val="0"/>
        <w:widowControl w:val="0"/>
        <w:shd w:val="clear" w:color="auto" w:fill="auto"/>
        <w:bidi w:val="0"/>
        <w:spacing w:before="0" w:after="1100" w:line="240" w:lineRule="auto"/>
        <w:ind w:left="0" w:right="0" w:firstLine="0"/>
        <w:jc w:val="center"/>
        <w:rPr>
          <w:sz w:val="24"/>
          <w:szCs w:val="24"/>
        </w:rPr>
      </w:pPr>
      <w:r>
        <w:rPr>
          <w:rFonts w:ascii="Times New Roman" w:hAnsi="Times New Roman" w:eastAsia="Times New Roman" w:cs="Times New Roman"/>
          <w:b/>
          <w:bCs/>
          <w:color w:val="2B2A2B"/>
          <w:spacing w:val="0"/>
          <w:w w:val="100"/>
          <w:position w:val="0"/>
          <w:sz w:val="24"/>
          <w:szCs w:val="24"/>
          <w:lang w:val="en-US" w:eastAsia="en-US" w:bidi="en-US"/>
        </w:rPr>
        <w:t>rrSPw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3395345" cy="1256030"/>
            <wp:effectExtent l="0" t="0" r="14605" b="1270"/>
            <wp:docPr id="303" name="Picutre 3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Picutre 303"/>
                    <pic:cNvPicPr/>
                  </pic:nvPicPr>
                  <pic:blipFill>
                    <a:blip r:embed="rId590"/>
                    <a:stretch>
                      <a:fillRect/>
                    </a:stretch>
                  </pic:blipFill>
                  <pic:spPr>
                    <a:xfrm>
                      <a:off x="0" y="0"/>
                      <a:ext cx="3395345" cy="125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5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0"/>
        <w:jc w:val="distribute"/>
      </w:pPr>
      <w:r>
        <w:rPr>
          <w:spacing w:val="0"/>
          <w:w w:val="100"/>
          <w:position w:val="0"/>
        </w:rPr>
        <w:t>我这里用英文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16"/>
          <w:szCs w:val="16"/>
          <w:lang w:val="en-US" w:eastAsia="en-US" w:bidi="en-US"/>
        </w:rPr>
        <w:t xml:space="preserve">more </w:t>
      </w:r>
      <w:r>
        <w:rPr>
          <w:color w:val="000000"/>
          <w:spacing w:val="0"/>
          <w:w w:val="100"/>
          <w:position w:val="0"/>
        </w:rPr>
        <w:t>（</w:t>
      </w:r>
      <w:r>
        <w:rPr>
          <w:spacing w:val="0"/>
          <w:w w:val="100"/>
          <w:position w:val="0"/>
        </w:rPr>
        <w:t>更多）,来表达这一章的观念。一个形相会演变出更多形相，而我们只要 接触形相，就会想要更多。不管是更多的念头、更多的形式、更多的物质、更多的情感、更多的名 誉、更多的权力、更多的一切，永远不会满足。</w:t>
      </w:r>
    </w:p>
    <w:p>
      <w:pPr>
        <w:widowControl w:val="0"/>
        <w:spacing w:after="219" w:line="1" w:lineRule="exact"/>
      </w:pP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580" w:line="403" w:lineRule="exact"/>
        <w:ind w:left="0" w:right="0" w:firstLine="400"/>
        <w:jc w:val="left"/>
      </w:pPr>
      <w:r>
        <w:rPr>
          <w:color w:val="181618"/>
          <w:spacing w:val="0"/>
          <w:w w:val="100"/>
          <w:position w:val="0"/>
        </w:rPr>
        <w:t>我到今天，很少看到任何人真正快乐。我倒是见过很多人认为自己成功， 或是在社会眼光下算成功——有财富、有名气、有地位。但是，这些人总让人</w:t>
      </w:r>
    </w:p>
    <w:p>
      <w:pPr>
        <w:pStyle w:val="29"/>
        <w:keepNext w:val="0"/>
        <w:keepLines w:val="0"/>
        <w:widowControl w:val="0"/>
        <w:shd w:val="clear" w:color="auto" w:fill="auto"/>
        <w:tabs>
          <w:tab w:val="left" w:pos="2395"/>
        </w:tabs>
        <w:bidi w:val="0"/>
        <w:spacing w:before="0" w:after="0" w:line="240" w:lineRule="auto"/>
        <w:ind w:left="0" w:right="0" w:firstLine="0"/>
        <w:jc w:val="right"/>
        <w:rPr>
          <w:sz w:val="19"/>
          <w:szCs w:val="19"/>
        </w:rPr>
        <w:sectPr>
          <w:footnotePr>
            <w:numFmt w:val="decimal"/>
          </w:footnotePr>
          <w:pgSz w:w="8839" w:h="12940"/>
          <w:pgMar w:top="1024" w:right="692" w:bottom="881" w:left="692" w:header="0" w:footer="453" w:gutter="149"/>
          <w:cols w:space="720" w:num="1"/>
          <w:rtlGutter w:val="1"/>
          <w:docGrid w:linePitch="360" w:charSpace="0"/>
        </w:sectPr>
      </w:pPr>
      <w:r>
        <w:rPr>
          <w:color w:val="181618"/>
          <w:spacing w:val="0"/>
          <w:w w:val="100"/>
          <w:position w:val="0"/>
          <w:sz w:val="18"/>
          <w:szCs w:val="18"/>
        </w:rPr>
        <w:t>第二卷走出身份跟</w:t>
      </w:r>
      <w:r>
        <w:rPr>
          <w:color w:val="181618"/>
          <w:spacing w:val="0"/>
          <w:w w:val="100"/>
          <w:position w:val="0"/>
          <w:sz w:val="18"/>
          <w:szCs w:val="18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  <w:sz w:val="18"/>
          <w:szCs w:val="18"/>
          <w:lang w:val="zh-CN" w:eastAsia="zh-CN" w:bidi="zh-CN"/>
        </w:rPr>
        <w:tab/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sz w:val="19"/>
          <w:szCs w:val="19"/>
        </w:rPr>
        <w:t>51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感觉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“有了</w:t>
      </w:r>
      <w:r>
        <w:rPr>
          <w:color w:val="181618"/>
          <w:spacing w:val="0"/>
          <w:w w:val="100"/>
          <w:position w:val="0"/>
        </w:rPr>
        <w:t>越多，越不快乐”。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一个小孩子，从出生以来，开始懂事，进入教育，就开始不快乐。等到长 大，更不快乐。成人，反而更没有安全感。为人生的安排规划，</w:t>
      </w:r>
      <w:r>
        <w:rPr>
          <w:color w:val="000000"/>
          <w:spacing w:val="0"/>
          <w:w w:val="100"/>
          <w:position w:val="0"/>
        </w:rPr>
        <w:t>不断地</w:t>
      </w:r>
      <w:r>
        <w:rPr>
          <w:color w:val="181618"/>
          <w:spacing w:val="0"/>
          <w:w w:val="100"/>
          <w:position w:val="0"/>
        </w:rPr>
        <w:t>追求。 追求更好的生命、更好的未来、更好的婚姻、更好的事业、更好的种种安排， 这都是我们每一个人期待的更好结果。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但是，这个最好的结果，是永远得不到的。我们仔细看一下，一个人是永 远不会满足的。我们只要有名利地位，就想要更多，永远会想要更多。有了越 多，烦恼也越多，更不快乐。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这个不快乐的现象，通过科技的发达，也只会愈演愈烈。我们现在的人， 每一个人同时都被多重的观念和任务给绑住。因为信息来源的方便，我们可以 快速转变念头，认为可以同时兼顾不同的责任与角色，</w:t>
      </w:r>
      <w:r>
        <w:rPr>
          <w:color w:val="000000"/>
          <w:spacing w:val="0"/>
          <w:w w:val="100"/>
          <w:position w:val="0"/>
        </w:rPr>
        <w:t>以</w:t>
      </w:r>
      <w:r>
        <w:rPr>
          <w:color w:val="181618"/>
          <w:spacing w:val="0"/>
          <w:w w:val="100"/>
          <w:position w:val="0"/>
        </w:rPr>
        <w:t>为自己可以在同一个 瞬间扮演不同的角色。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这个快，可以说是不可思议的快的步调，同时带来过去想象不到的危机。 我们总觉得在这个世界不适应，随时在一个高压的状况下活着。因为人跟人之 间的关系绷得很紧，总是会让我们认为不顺。不管是家庭、朋友，或是一般的 工作环境，都让我们受到创伤。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每一</w:t>
      </w:r>
      <w:r>
        <w:rPr>
          <w:color w:val="000000"/>
          <w:spacing w:val="0"/>
          <w:w w:val="100"/>
          <w:position w:val="0"/>
        </w:rPr>
        <w:t>个人都</w:t>
      </w:r>
      <w:r>
        <w:rPr>
          <w:color w:val="181618"/>
          <w:spacing w:val="0"/>
          <w:w w:val="100"/>
          <w:position w:val="0"/>
        </w:rPr>
        <w:t>认为过去受到委屈，别人对我们不理解、不</w:t>
      </w:r>
      <w:r>
        <w:rPr>
          <w:color w:val="000000"/>
          <w:spacing w:val="0"/>
          <w:w w:val="100"/>
          <w:position w:val="0"/>
        </w:rPr>
        <w:t>谅解，</w:t>
      </w:r>
      <w:r>
        <w:rPr>
          <w:color w:val="181618"/>
          <w:spacing w:val="0"/>
          <w:w w:val="100"/>
          <w:position w:val="0"/>
        </w:rPr>
        <w:t>还带给我们 加倍的伤害。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痛苦的、流泪的、失望的，对一切绝望的种种经过，我们每</w:t>
      </w:r>
      <w:r>
        <w:rPr>
          <w:color w:val="000000"/>
          <w:spacing w:val="0"/>
          <w:w w:val="100"/>
          <w:position w:val="0"/>
        </w:rPr>
        <w:t>一个人</w:t>
      </w:r>
      <w:r>
        <w:rPr>
          <w:color w:val="181618"/>
          <w:spacing w:val="0"/>
          <w:w w:val="100"/>
          <w:position w:val="0"/>
        </w:rPr>
        <w:t>都体验 过。我们也往往认为，这就是生命所带来最普遍、最平常的境界。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不快乐，我们可以称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快乐”是文明带来的疾病，是我们大家共同所面 对的最平常不过的境界。也可以说，</w:t>
      </w:r>
      <w:r>
        <w:rPr>
          <w:color w:val="000000"/>
          <w:spacing w:val="0"/>
          <w:w w:val="100"/>
          <w:position w:val="0"/>
        </w:rPr>
        <w:t>不</w:t>
      </w:r>
      <w:r>
        <w:rPr>
          <w:color w:val="181618"/>
          <w:spacing w:val="0"/>
          <w:w w:val="100"/>
          <w:position w:val="0"/>
        </w:rPr>
        <w:t>快乐是我们人类演化所面临的最大危机。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把</w:t>
      </w:r>
      <w:r>
        <w:rPr>
          <w:color w:val="181618"/>
          <w:spacing w:val="0"/>
          <w:w w:val="100"/>
          <w:position w:val="0"/>
        </w:rPr>
        <w:t>自己找回来，就是把快乐找回来。那又要怎么做？怎么得到快乐？我会 继续说明。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520" w:line="240" w:lineRule="auto"/>
        <w:ind w:left="0" w:right="0" w:firstLine="0"/>
        <w:jc w:val="both"/>
        <w:rPr>
          <w:sz w:val="28"/>
          <w:szCs w:val="28"/>
        </w:rPr>
      </w:pPr>
      <w:bookmarkStart w:id="133" w:name="bookmark140"/>
      <w:bookmarkStart w:id="134" w:name="bookmark141"/>
      <w:bookmarkStart w:id="135" w:name="bookmark139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2.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建立身份</w:t>
      </w:r>
      <w:bookmarkEnd w:id="133"/>
      <w:bookmarkEnd w:id="134"/>
      <w:bookmarkEnd w:id="135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身份，</w:t>
      </w:r>
      <w:r>
        <w:rPr>
          <w:color w:val="181618"/>
          <w:spacing w:val="0"/>
          <w:w w:val="100"/>
          <w:position w:val="0"/>
        </w:rPr>
        <w:t>是一切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快乐”</w:t>
      </w:r>
      <w:r>
        <w:rPr>
          <w:color w:val="000000"/>
          <w:spacing w:val="0"/>
          <w:w w:val="100"/>
          <w:position w:val="0"/>
        </w:rPr>
        <w:t>的</w:t>
      </w:r>
      <w:r>
        <w:rPr>
          <w:color w:val="181618"/>
          <w:spacing w:val="0"/>
          <w:w w:val="100"/>
          <w:position w:val="0"/>
        </w:rPr>
        <w:t>来源。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人一出生，就已经离不开社会、家庭所带来的制约和约束</w:t>
      </w:r>
      <w:r>
        <w:rPr>
          <w:color w:val="000000"/>
          <w:spacing w:val="0"/>
          <w:w w:val="100"/>
          <w:position w:val="0"/>
        </w:rPr>
        <w:t>(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conditioning )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vertAlign w:val="subscript"/>
          <w:lang w:val="en-US" w:eastAsia="en-US" w:bidi="en-US"/>
        </w:rPr>
        <w:t xml:space="preserve">o </w:t>
      </w:r>
      <w:r>
        <w:rPr>
          <w:color w:val="181618"/>
          <w:spacing w:val="0"/>
          <w:w w:val="100"/>
          <w:position w:val="0"/>
        </w:rPr>
        <w:t>光是从父母给我们的名字，我们就被这张文字标签锁定了一个身份，建立了</w:t>
      </w:r>
      <w:r>
        <w:rPr>
          <w:color w:val="484848"/>
          <w:spacing w:val="0"/>
          <w:w w:val="100"/>
          <w:position w:val="0"/>
        </w:rPr>
        <w:t xml:space="preserve">一 </w:t>
      </w:r>
      <w:r>
        <w:rPr>
          <w:color w:val="181618"/>
          <w:spacing w:val="0"/>
          <w:w w:val="100"/>
          <w:position w:val="0"/>
        </w:rPr>
        <w:t>个后天的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“自</w:t>
      </w:r>
      <w:r>
        <w:rPr>
          <w:color w:val="181618"/>
          <w:spacing w:val="0"/>
          <w:w w:val="100"/>
          <w:position w:val="0"/>
        </w:rPr>
        <w:t>己”。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我们很早，甚至还是婴儿的时候，就学到分别和区隔，学到了孩子和父母 是不同的角色。父母会给我们带来安全、生命的自主与满足。做孩子的我们， 就可以期待得到饮食、饱暖，得到保护。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有了兄弟姊妹，我们又理解了，原来手足的身份和我这个人的身份</w:t>
      </w:r>
      <w:r>
        <w:rPr>
          <w:color w:val="000000"/>
          <w:spacing w:val="0"/>
          <w:w w:val="100"/>
          <w:position w:val="0"/>
        </w:rPr>
        <w:t xml:space="preserve">不同。 </w:t>
      </w:r>
      <w:r>
        <w:rPr>
          <w:color w:val="181618"/>
          <w:spacing w:val="0"/>
          <w:w w:val="100"/>
          <w:position w:val="0"/>
        </w:rPr>
        <w:t>而且，在父母的眼中，他们的身份和我个人的身份又有许多地方不同。通过玩 耍，我们自然会认出某个玩具是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 xml:space="preserve">的，还会跟别人的比较。通过玩具的大 </w:t>
      </w:r>
      <w:r>
        <w:rPr>
          <w:color w:val="000000"/>
          <w:spacing w:val="0"/>
          <w:w w:val="100"/>
          <w:position w:val="0"/>
        </w:rPr>
        <w:t>小、</w:t>
      </w:r>
      <w:r>
        <w:rPr>
          <w:color w:val="181618"/>
          <w:spacing w:val="0"/>
          <w:w w:val="100"/>
          <w:position w:val="0"/>
        </w:rPr>
        <w:t>颜色、功能、好不好玩，我们就学会了建立自己独立的身份，和兄弟姊妹、 邻居的孩子区隔开来。也通过比较，自然也会跟父母要求比较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“好</w:t>
      </w:r>
      <w:r>
        <w:rPr>
          <w:color w:val="000000"/>
          <w:spacing w:val="0"/>
          <w:w w:val="100"/>
          <w:position w:val="0"/>
        </w:rPr>
        <w:t>”、</w:t>
      </w:r>
      <w:r>
        <w:rPr>
          <w:color w:val="181618"/>
          <w:spacing w:val="0"/>
          <w:w w:val="100"/>
          <w:position w:val="0"/>
        </w:rPr>
        <w:t>比较</w:t>
      </w:r>
      <w:r>
        <w:rPr>
          <w:color w:val="000000"/>
          <w:spacing w:val="0"/>
          <w:w w:val="100"/>
          <w:position w:val="0"/>
          <w:lang w:val="zh-CN" w:eastAsia="zh-CN" w:bidi="zh-CN"/>
        </w:rPr>
        <w:t xml:space="preserve">“好 </w:t>
      </w:r>
      <w:r>
        <w:rPr>
          <w:color w:val="181618"/>
          <w:spacing w:val="0"/>
          <w:w w:val="100"/>
          <w:position w:val="0"/>
        </w:rPr>
        <w:t>玩”的玩具，在一群小孩子中，确立自己的身份。无形当中，</w:t>
      </w:r>
      <w:r>
        <w:rPr>
          <w:color w:val="000000"/>
          <w:spacing w:val="0"/>
          <w:w w:val="100"/>
          <w:position w:val="0"/>
        </w:rPr>
        <w:t>把</w:t>
      </w:r>
      <w:r>
        <w:rPr>
          <w:color w:val="181618"/>
          <w:spacing w:val="0"/>
          <w:w w:val="100"/>
          <w:position w:val="0"/>
        </w:rPr>
        <w:t>这个玩具当成 很重要的一部分，把这个身份当作自己。再懂事点，自然就会分辨出什么是父 母期待的表现、态度，为</w:t>
      </w:r>
      <w:r>
        <w:rPr>
          <w:color w:val="000000"/>
          <w:spacing w:val="0"/>
          <w:w w:val="100"/>
          <w:position w:val="0"/>
        </w:rPr>
        <w:t>了满足</w:t>
      </w:r>
      <w:r>
        <w:rPr>
          <w:color w:val="181618"/>
          <w:spacing w:val="0"/>
          <w:w w:val="100"/>
          <w:position w:val="0"/>
        </w:rPr>
        <w:t>父母的期望，</w:t>
      </w:r>
      <w:r>
        <w:rPr>
          <w:color w:val="000000"/>
          <w:spacing w:val="0"/>
          <w:w w:val="100"/>
          <w:position w:val="0"/>
        </w:rPr>
        <w:t>自</w:t>
      </w:r>
      <w:r>
        <w:rPr>
          <w:color w:val="181618"/>
          <w:spacing w:val="0"/>
          <w:w w:val="100"/>
          <w:position w:val="0"/>
        </w:rPr>
        <w:t>然就锁定一些行为来展现。通 过这些种种互动的分别，</w:t>
      </w:r>
      <w:r>
        <w:rPr>
          <w:color w:val="000000"/>
          <w:spacing w:val="0"/>
          <w:w w:val="100"/>
          <w:position w:val="0"/>
        </w:rPr>
        <w:t>我们很小就</w:t>
      </w:r>
      <w:r>
        <w:rPr>
          <w:color w:val="181618"/>
          <w:spacing w:val="0"/>
          <w:w w:val="100"/>
          <w:position w:val="0"/>
        </w:rPr>
        <w:t>认识了自己在这个世界的身份和在家庭中 的角色。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484848"/>
          <w:spacing w:val="0"/>
          <w:w w:val="100"/>
          <w:position w:val="0"/>
        </w:rPr>
        <w:t>上</w:t>
      </w:r>
      <w:r>
        <w:rPr>
          <w:color w:val="181618"/>
          <w:spacing w:val="0"/>
          <w:w w:val="100"/>
          <w:position w:val="0"/>
        </w:rPr>
        <w:t>学后，我们的身份认同就更巩固、更坚实了。我们变成了一个班里的一 个同学，</w:t>
      </w:r>
      <w:r>
        <w:rPr>
          <w:color w:val="000000"/>
          <w:spacing w:val="0"/>
          <w:w w:val="100"/>
          <w:position w:val="0"/>
        </w:rPr>
        <w:t>一个</w:t>
      </w:r>
      <w:r>
        <w:rPr>
          <w:color w:val="181618"/>
          <w:spacing w:val="0"/>
          <w:w w:val="100"/>
          <w:position w:val="0"/>
        </w:rPr>
        <w:t>要表现得比别人好的学生。我们学会了要努力用功，在老师和其 他同学面前要表现出可以得到认可、赞许</w:t>
      </w:r>
      <w:r>
        <w:rPr>
          <w:color w:val="000000"/>
          <w:spacing w:val="0"/>
          <w:w w:val="100"/>
          <w:position w:val="0"/>
        </w:rPr>
        <w:t>的一个</w:t>
      </w:r>
      <w:r>
        <w:rPr>
          <w:color w:val="181618"/>
          <w:spacing w:val="0"/>
          <w:w w:val="100"/>
          <w:position w:val="0"/>
        </w:rPr>
        <w:t>样子。这种身份，是最受大家 欢迎的。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那</w:t>
      </w:r>
      <w:r>
        <w:rPr>
          <w:color w:val="181618"/>
          <w:spacing w:val="0"/>
          <w:w w:val="100"/>
          <w:position w:val="0"/>
        </w:rPr>
        <w:t>时候，我们也已经懂了，懂得了快乐和不快乐。很自然的，我们发现在 家里，有些行为会受到周边人的欢迎或排斥。受到欢迎，会强化我们的身份, 会让我们更趋向那个样子。反过来，也有许多互动让别人不满，甚至排斥。这 些都会让我们觉得不愉快，</w:t>
      </w:r>
      <w:r>
        <w:rPr>
          <w:color w:val="484848"/>
          <w:spacing w:val="0"/>
          <w:w w:val="100"/>
          <w:position w:val="0"/>
          <w:lang w:val="en-US" w:eastAsia="en-US" w:bidi="en-US"/>
        </w:rPr>
        <w:t>i</w:t>
      </w:r>
      <w:r>
        <w:rPr>
          <w:color w:val="181618"/>
          <w:spacing w:val="0"/>
          <w:w w:val="100"/>
          <w:position w:val="0"/>
        </w:rPr>
        <w:t>样会强化了个人对自己、对别人的负面认同。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等到进入青少年期，其他人的身份已经愈来愈坚固，而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这个人也只 是社会林林总总身份的一部分。这个身份的定位，</w:t>
      </w:r>
      <w:r>
        <w:rPr>
          <w:color w:val="000000"/>
          <w:spacing w:val="0"/>
          <w:w w:val="100"/>
          <w:position w:val="0"/>
        </w:rPr>
        <w:t>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未来在社会要扮演 的角色也分不开。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未来想要扮演的社会角色，已经被自己指定的身份绑住 了，也就是反映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对我自己的认同。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这个认同，</w:t>
      </w:r>
      <w:r>
        <w:rPr>
          <w:color w:val="484848"/>
          <w:spacing w:val="0"/>
          <w:w w:val="100"/>
          <w:position w:val="0"/>
        </w:rPr>
        <w:t>是</w:t>
      </w:r>
      <w:r>
        <w:rPr>
          <w:color w:val="181618"/>
          <w:spacing w:val="0"/>
          <w:w w:val="100"/>
          <w:position w:val="0"/>
        </w:rPr>
        <w:t>在个人的特质和环境互动中逐渐定型的。如果我刚好擅长体 育，在别人眼中是运动</w:t>
      </w:r>
      <w:r>
        <w:rPr>
          <w:color w:val="484848"/>
          <w:spacing w:val="0"/>
          <w:w w:val="100"/>
          <w:position w:val="0"/>
        </w:rPr>
        <w:t>明星，</w:t>
      </w:r>
      <w:r>
        <w:rPr>
          <w:color w:val="181618"/>
          <w:spacing w:val="0"/>
          <w:w w:val="100"/>
          <w:position w:val="0"/>
        </w:rPr>
        <w:t>我也会想往体育方面去发展，觉得自己应该可以 成为好球员或是优秀的运动员。假如我个性内向，宁愿安靜读书，逐渐也就成 为大家眼中学习好的孩子，自认为日后就应该成为学者。倘若我外貌或身材出 色，得到了同辈的关注，我也就更注重打扮和外表的修饰，好继续得到外界的 肯定和特殊待遇。甚至，如果我个头比较瘦小，玩耍总是争不赢，或许我会变 得退缩，避开需要跟人竞争的情况。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从</w:t>
      </w:r>
      <w:r>
        <w:rPr>
          <w:color w:val="181618"/>
          <w:spacing w:val="0"/>
          <w:w w:val="100"/>
          <w:position w:val="0"/>
        </w:rPr>
        <w:t>特质，经过与外界的互动，</w:t>
      </w:r>
      <w:r>
        <w:rPr>
          <w:color w:val="484848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个人在无意间得到了鼓励或</w:t>
      </w:r>
      <w:r>
        <w:rPr>
          <w:color w:val="484848"/>
          <w:spacing w:val="0"/>
          <w:w w:val="100"/>
          <w:position w:val="0"/>
        </w:rPr>
        <w:t>否定，</w:t>
      </w:r>
      <w:r>
        <w:rPr>
          <w:color w:val="181618"/>
          <w:spacing w:val="0"/>
          <w:w w:val="100"/>
          <w:position w:val="0"/>
        </w:rPr>
        <w:t>而指派 给自己一个未来的角色和身份。所以，很多年轻人会想当医生、护理师、老师、 家长、企业家、歌手、明星、学者、工程师、技师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……</w:t>
      </w:r>
      <w:r>
        <w:rPr>
          <w:color w:val="181618"/>
          <w:spacing w:val="0"/>
          <w:w w:val="100"/>
          <w:position w:val="0"/>
        </w:rPr>
        <w:t>离不开他自己所指定的 身份，也反映了他对自己的认同。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很</w:t>
      </w:r>
      <w:r>
        <w:rPr>
          <w:color w:val="181618"/>
          <w:spacing w:val="0"/>
          <w:w w:val="100"/>
          <w:position w:val="0"/>
        </w:rPr>
        <w:t>有意思的是，华人对身份特别重视。也许这就是儒家思想的影响，认为 每个人在社会上都要有他的角色，他的身份。但是，这个角色和身份似乎已经 合二为一。</w:t>
      </w:r>
      <w:r>
        <w:rPr>
          <w:color w:val="000000"/>
          <w:spacing w:val="0"/>
          <w:w w:val="100"/>
          <w:position w:val="0"/>
        </w:rPr>
        <w:t>这</w:t>
      </w:r>
      <w:r>
        <w:rPr>
          <w:color w:val="181618"/>
          <w:spacing w:val="0"/>
          <w:w w:val="100"/>
          <w:position w:val="0"/>
        </w:rPr>
        <w:t>一来，每一个人都离不开社会上所扮演的角色，而个人在社会上 扮演的角色，又自然变成身份很重要的一部分。我们常见到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人与人之间的 称呼，都要挂上一个身份来鉴别。而且这个身份多半离不开角色，例如；王教 授、李老板、邱董事长、</w:t>
      </w:r>
      <w:r>
        <w:rPr>
          <w:color w:val="000000"/>
          <w:spacing w:val="0"/>
          <w:w w:val="100"/>
          <w:position w:val="0"/>
        </w:rPr>
        <w:t>林</w:t>
      </w:r>
      <w:r>
        <w:rPr>
          <w:color w:val="181618"/>
          <w:spacing w:val="0"/>
          <w:w w:val="100"/>
          <w:position w:val="0"/>
        </w:rPr>
        <w:t>副总、卢总、张指挥官、陈工程师、杨老师、王同 学、李小姐、林哥哥、陈小妹……也可以说，从这个称谓，已经定出了这个人 在社会所扮演的角色。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有趣的是，别人这么叫，自己也很理所当然，自己都被别人口中的身份和 角色给迷住了。好像不这么称呼，就看不到这</w:t>
      </w:r>
      <w:r>
        <w:rPr>
          <w:color w:val="000000"/>
          <w:spacing w:val="0"/>
          <w:w w:val="100"/>
          <w:position w:val="0"/>
        </w:rPr>
        <w:t>个人。</w:t>
      </w:r>
      <w:r>
        <w:rPr>
          <w:color w:val="181618"/>
          <w:spacing w:val="0"/>
          <w:w w:val="100"/>
          <w:position w:val="0"/>
        </w:rPr>
        <w:t xml:space="preserve">然而，人被这么称呼习惯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T,</w:t>
      </w:r>
      <w:r>
        <w:rPr>
          <w:color w:val="181618"/>
          <w:spacing w:val="0"/>
          <w:w w:val="100"/>
          <w:position w:val="0"/>
        </w:rPr>
        <w:t>如果没听到，还会浑身不对劲。人家叫我杨老师、李老师，我就是老师的 身份。那么，就要有个当老师的</w:t>
      </w:r>
      <w:r>
        <w:rPr>
          <w:color w:val="000000"/>
          <w:spacing w:val="0"/>
          <w:w w:val="100"/>
          <w:position w:val="0"/>
        </w:rPr>
        <w:t>样子。</w:t>
      </w:r>
      <w:r>
        <w:rPr>
          <w:color w:val="181618"/>
          <w:spacing w:val="0"/>
          <w:w w:val="100"/>
          <w:position w:val="0"/>
        </w:rPr>
        <w:t xml:space="preserve">更有趣的是，换了一个角色，还要让周 </w:t>
      </w:r>
      <w:r>
        <w:rPr>
          <w:color w:val="000000"/>
          <w:spacing w:val="0"/>
          <w:w w:val="100"/>
          <w:position w:val="0"/>
        </w:rPr>
        <w:t>边</w:t>
      </w:r>
      <w:r>
        <w:rPr>
          <w:color w:val="181618"/>
          <w:spacing w:val="0"/>
          <w:w w:val="100"/>
          <w:position w:val="0"/>
        </w:rPr>
        <w:t>的人跟着调整称谓，来确立这个新角色。有时候，这么确立还不够，还要昭 告天下。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反过来，我们对别人也是一样。用一个称谓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“框</w:t>
      </w:r>
      <w:r>
        <w:rPr>
          <w:color w:val="181618"/>
          <w:spacing w:val="0"/>
          <w:w w:val="100"/>
          <w:position w:val="0"/>
        </w:rPr>
        <w:t>住”对他的看法，而这个 看法其实是过去以来神种印象的积累。最可怜的是，我们每一个人对别人一点 都不客观，</w:t>
      </w:r>
      <w:r>
        <w:rPr>
          <w:color w:val="000000"/>
          <w:spacing w:val="0"/>
          <w:w w:val="100"/>
          <w:position w:val="0"/>
        </w:rPr>
        <w:t>都</w:t>
      </w:r>
      <w:r>
        <w:rPr>
          <w:color w:val="181618"/>
          <w:spacing w:val="0"/>
          <w:w w:val="100"/>
          <w:position w:val="0"/>
        </w:rPr>
        <w:t>是从过去的制约来投射出这个人的角色，并</w:t>
      </w:r>
      <w:r>
        <w:rPr>
          <w:color w:val="000000"/>
          <w:spacing w:val="0"/>
          <w:w w:val="100"/>
          <w:position w:val="0"/>
        </w:rPr>
        <w:t>限制了</w:t>
      </w:r>
      <w:r>
        <w:rPr>
          <w:color w:val="181618"/>
          <w:spacing w:val="0"/>
          <w:w w:val="100"/>
          <w:position w:val="0"/>
        </w:rPr>
        <w:t>我们对这个人 的期待。在东方社会，这个情况特别明显，人就是会对有身份的人另眼</w:t>
      </w:r>
      <w:r>
        <w:rPr>
          <w:i/>
          <w:iCs/>
          <w:color w:val="181618"/>
          <w:spacing w:val="0"/>
          <w:w w:val="100"/>
          <w:position w:val="0"/>
        </w:rPr>
        <w:t>看待。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接下来，我要继续谈的是，</w:t>
      </w:r>
      <w:r>
        <w:rPr>
          <w:color w:val="000000"/>
          <w:spacing w:val="0"/>
          <w:w w:val="100"/>
          <w:position w:val="0"/>
        </w:rPr>
        <w:t>为什么一</w:t>
      </w:r>
      <w:r>
        <w:rPr>
          <w:color w:val="181618"/>
          <w:spacing w:val="0"/>
          <w:w w:val="100"/>
          <w:position w:val="0"/>
        </w:rPr>
        <w:t>切的不快乐，全都和身份的认定有关。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500" w:line="240" w:lineRule="auto"/>
        <w:ind w:left="0" w:right="0" w:firstLine="0"/>
        <w:jc w:val="both"/>
        <w:rPr>
          <w:sz w:val="28"/>
          <w:szCs w:val="28"/>
        </w:rPr>
      </w:pPr>
      <w:bookmarkStart w:id="136" w:name="bookmark142"/>
      <w:bookmarkStart w:id="137" w:name="bookmark143"/>
      <w:bookmarkStart w:id="138" w:name="bookmark144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</w:rPr>
        <w:t>3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.任何身份，包括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  <w:lang w:val="zh-CN" w:eastAsia="zh-CN" w:bidi="zh-CN"/>
        </w:rPr>
        <w:t>“我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”，也都只是念相</w:t>
      </w:r>
      <w:bookmarkEnd w:id="136"/>
      <w:bookmarkEnd w:id="137"/>
      <w:bookmarkEnd w:id="138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/>
        <w:jc w:val="both"/>
      </w:pPr>
      <w:r>
        <w:rPr>
          <w:color w:val="000000"/>
          <w:spacing w:val="0"/>
          <w:w w:val="100"/>
          <w:position w:val="0"/>
        </w:rPr>
        <w:t>个人的身份，</w:t>
      </w:r>
      <w:r>
        <w:rPr>
          <w:color w:val="181618"/>
          <w:spacing w:val="0"/>
          <w:w w:val="100"/>
          <w:position w:val="0"/>
        </w:rPr>
        <w:t>包括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  <w:lang w:val="en-US" w:eastAsia="en-US" w:bidi="en-US"/>
        </w:rPr>
        <w:t>"，</w:t>
      </w:r>
      <w:r>
        <w:rPr>
          <w:color w:val="181618"/>
          <w:spacing w:val="0"/>
          <w:w w:val="100"/>
          <w:position w:val="0"/>
        </w:rPr>
        <w:t>是人类演化</w:t>
      </w:r>
      <w:r>
        <w:rPr>
          <w:color w:val="000000"/>
          <w:spacing w:val="0"/>
          <w:w w:val="100"/>
          <w:position w:val="0"/>
        </w:rPr>
        <w:t>出来的</w:t>
      </w:r>
      <w:r>
        <w:rPr>
          <w:color w:val="181618"/>
          <w:spacing w:val="0"/>
          <w:w w:val="100"/>
          <w:position w:val="0"/>
        </w:rPr>
        <w:t>念相，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是一切痛苦的根源。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我们每一个人都曾经是婴儿，也都会同意，婴儿时期是一生最快乐的时点。 不光如此，每一个人都喜欢接触婴儿，婴儿反映出我们思考发展最直接、最原 始的阶段。婴儿没有思考的能力，也可以说，没有念头时，一个人反而自然有 </w:t>
      </w:r>
      <w:r>
        <w:rPr>
          <w:color w:val="000000"/>
          <w:spacing w:val="0"/>
          <w:w w:val="100"/>
          <w:position w:val="0"/>
        </w:rPr>
        <w:t>了</w:t>
      </w:r>
      <w:r>
        <w:rPr>
          <w:color w:val="181618"/>
          <w:spacing w:val="0"/>
          <w:w w:val="100"/>
          <w:position w:val="0"/>
        </w:rPr>
        <w:t>快乐，而这个快乐不需要通过观念的思考才能带来。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一只动物，狗、猫，其实跟婴儿很像，它的思考流程很直接，不是经过复 杂的念头来决定行为。一朵花，任何其他有生命的万物，也都是如此。有知觉, 而这知觉带来很直接的反应。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只有人，通过上千年、上万年，甚至更长的时间，才懂得用思考来作分别, 衍生出更高层面的逻辑，来面对这个世界。上万年的演化带来的这一转变，确 实是人类这个物种的特色，让我们脱离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“无思</w:t>
      </w:r>
      <w:r>
        <w:rPr>
          <w:color w:val="181618"/>
          <w:spacing w:val="0"/>
          <w:w w:val="100"/>
          <w:position w:val="0"/>
        </w:rPr>
        <w:t>无想”无能思考的状态。由思考 推动出的进步与发达，也就是我们的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文明。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所以，人跟动物、植物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……</w:t>
      </w:r>
      <w:r>
        <w:rPr>
          <w:color w:val="181618"/>
          <w:spacing w:val="0"/>
          <w:w w:val="100"/>
          <w:position w:val="0"/>
        </w:rPr>
        <w:t xml:space="preserve">远远不同，我们通过思考可以规划、可以累积知识 </w:t>
      </w:r>
      <w:r>
        <w:rPr>
          <w:color w:val="000000"/>
          <w:spacing w:val="0"/>
          <w:w w:val="100"/>
          <w:position w:val="0"/>
        </w:rPr>
        <w:t>和</w:t>
      </w:r>
      <w:r>
        <w:rPr>
          <w:color w:val="181618"/>
          <w:spacing w:val="0"/>
          <w:w w:val="100"/>
          <w:position w:val="0"/>
        </w:rPr>
        <w:t>经验，可以从经验中学习，进一步组出新的观念，还可以规划、安排、左右未来。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00" w:line="405" w:lineRule="exact"/>
        <w:ind w:left="0" w:right="0" w:firstLine="400"/>
        <w:jc w:val="both"/>
        <w:sectPr>
          <w:headerReference r:id="rId153" w:type="default"/>
          <w:footerReference r:id="rId155" w:type="default"/>
          <w:headerReference r:id="rId154" w:type="even"/>
          <w:footerReference r:id="rId156" w:type="even"/>
          <w:footnotePr>
            <w:numFmt w:val="decimal"/>
          </w:footnotePr>
          <w:pgSz w:w="8839" w:h="12940"/>
          <w:pgMar w:top="1024" w:right="692" w:bottom="881" w:left="692" w:header="0" w:footer="3" w:gutter="149"/>
          <w:pgNumType w:start="52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可惜的是，这些种种的念头、思考，到头来，摇身一变成了我们的现实。从一 个不存在的念头，我们进入了一个虚拟现实。它本身会活起来，成了另一个生命。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2401570" cy="3359150"/>
            <wp:effectExtent l="0" t="0" r="17780" b="12700"/>
            <wp:docPr id="312" name="Picutre 3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Picutre 312"/>
                    <pic:cNvPicPr/>
                  </pic:nvPicPr>
                  <pic:blipFill>
                    <a:blip r:embed="rId591"/>
                    <a:stretch>
                      <a:fillRect/>
                    </a:stretch>
                  </pic:blipFill>
                  <pic:spPr>
                    <a:xfrm>
                      <a:off x="0" y="0"/>
                      <a:ext cx="240157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45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88" w:lineRule="exact"/>
        <w:ind w:left="0" w:right="0" w:firstLine="320"/>
        <w:jc w:val="both"/>
      </w:pPr>
      <w:r>
        <w:rPr>
          <w:color w:val="2B2A2B"/>
          <w:spacing w:val="0"/>
          <w:w w:val="100"/>
          <w:position w:val="0"/>
        </w:rPr>
        <w:t>只有人，才有过去未来的观念。</w:t>
      </w:r>
      <w:r>
        <w:rPr>
          <w:color w:val="000000"/>
          <w:spacing w:val="0"/>
          <w:w w:val="100"/>
          <w:position w:val="0"/>
        </w:rPr>
        <w:t>也只</w:t>
      </w:r>
      <w:r>
        <w:rPr>
          <w:color w:val="2B2A2B"/>
          <w:spacing w:val="0"/>
          <w:w w:val="100"/>
          <w:position w:val="0"/>
        </w:rPr>
        <w:t>有人，会带来没完没了的焦虑烦躁°除了人以外，其他 的生命自然活在瞬间——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“这</w:t>
      </w:r>
      <w:r>
        <w:rPr>
          <w:color w:val="2B2A2B"/>
          <w:spacing w:val="0"/>
          <w:w w:val="100"/>
          <w:position w:val="0"/>
        </w:rPr>
        <w:t>里！现在！”所以，跟动物、植物接触，一个人可以把全部的生命找 回来。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我们人，有本事在一个简单的状</w:t>
      </w:r>
      <w:r>
        <w:rPr>
          <w:color w:val="2B2A2B"/>
          <w:spacing w:val="0"/>
          <w:w w:val="100"/>
          <w:position w:val="0"/>
        </w:rPr>
        <w:t>况上，</w:t>
      </w:r>
      <w:r>
        <w:rPr>
          <w:color w:val="181618"/>
          <w:spacing w:val="0"/>
          <w:w w:val="100"/>
          <w:position w:val="0"/>
        </w:rPr>
        <w:t>再加上很多层次的考虑。不光是参考过去所 经历的状态和经验，</w:t>
      </w:r>
      <w:r>
        <w:rPr>
          <w:color w:val="000000"/>
          <w:spacing w:val="0"/>
          <w:w w:val="100"/>
          <w:position w:val="0"/>
        </w:rPr>
        <w:t>还</w:t>
      </w:r>
      <w:r>
        <w:rPr>
          <w:color w:val="181618"/>
          <w:spacing w:val="0"/>
          <w:w w:val="100"/>
          <w:position w:val="0"/>
        </w:rPr>
        <w:t>想预测未来的后果，也就把原本简单的状况复杂化了。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这些种种的考虑、投射和预测，让我们不断地过不去、反感、抑郁、恐惧, 好像俄罗斯娃娃一样，在身体上又加</w:t>
      </w:r>
      <w:r>
        <w:rPr>
          <w:color w:val="000000"/>
          <w:spacing w:val="0"/>
          <w:w w:val="100"/>
          <w:position w:val="0"/>
        </w:rPr>
        <w:t>了一个</w:t>
      </w:r>
      <w:r>
        <w:rPr>
          <w:color w:val="2B2A2B"/>
          <w:spacing w:val="0"/>
          <w:w w:val="100"/>
          <w:position w:val="0"/>
        </w:rPr>
        <w:t>身体，</w:t>
      </w:r>
      <w:r>
        <w:rPr>
          <w:color w:val="181618"/>
          <w:spacing w:val="0"/>
          <w:w w:val="100"/>
          <w:position w:val="0"/>
        </w:rPr>
        <w:t>在头上再加了一个头，到最 后根本忘了原本只是很小、很简单的一个状况。这个额外的头和</w:t>
      </w:r>
      <w:r>
        <w:rPr>
          <w:color w:val="2B2A2B"/>
          <w:spacing w:val="0"/>
          <w:w w:val="100"/>
          <w:position w:val="0"/>
        </w:rPr>
        <w:t>身体，</w:t>
      </w:r>
      <w:r>
        <w:rPr>
          <w:color w:val="181618"/>
          <w:spacing w:val="0"/>
          <w:w w:val="100"/>
          <w:position w:val="0"/>
        </w:rPr>
        <w:t>好像变 得跟真的一样。我们可以说，一切烦恼，都是过度思考所带</w:t>
      </w:r>
      <w:r>
        <w:rPr>
          <w:color w:val="181618"/>
          <w:spacing w:val="0"/>
          <w:w w:val="100"/>
          <w:position w:val="0"/>
          <w:lang w:val="zh-CN" w:eastAsia="zh-CN" w:bidi="zh-CN"/>
        </w:rPr>
        <w:t>来的。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回到身份，这也只是念相所创出来的。身份，任何身份，也只是念相组合 的。我们通过念头，自然产生种种区隔、分别、喜恶。于是把原本不存在的一 切给凝固了，变成每一</w:t>
      </w:r>
      <w:r>
        <w:rPr>
          <w:color w:val="000000"/>
          <w:spacing w:val="0"/>
          <w:w w:val="100"/>
          <w:position w:val="0"/>
        </w:rPr>
        <w:t>个人的</w:t>
      </w:r>
      <w:r>
        <w:rPr>
          <w:color w:val="181618"/>
          <w:spacing w:val="0"/>
          <w:w w:val="100"/>
          <w:position w:val="0"/>
        </w:rPr>
        <w:t>身份。身份，又离不开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的存在，是 要跟别人、跟环境区隔开来，才可以成立，进而存续下去。没有跟别人、跟身 边的环境区隔</w:t>
      </w:r>
      <w:r>
        <w:rPr>
          <w:color w:val="181618"/>
          <w:spacing w:val="0"/>
          <w:w w:val="100"/>
          <w:position w:val="0"/>
          <w:lang w:val="zh-CN" w:eastAsia="zh-CN" w:bidi="zh-CN"/>
        </w:rPr>
        <w:t>，“我</w:t>
      </w:r>
      <w:r>
        <w:rPr>
          <w:color w:val="000000"/>
          <w:spacing w:val="0"/>
          <w:w w:val="100"/>
          <w:position w:val="0"/>
        </w:rPr>
        <w:t>”自</w:t>
      </w:r>
      <w:r>
        <w:rPr>
          <w:color w:val="181618"/>
          <w:spacing w:val="0"/>
          <w:w w:val="100"/>
          <w:position w:val="0"/>
        </w:rPr>
        <w:t>然就消失了。有意思的是，连这个区隔或隔离都离不开 思考，甚至就是念头创造出</w:t>
      </w:r>
      <w:r>
        <w:rPr>
          <w:color w:val="2B2A2B"/>
          <w:spacing w:val="0"/>
          <w:w w:val="100"/>
          <w:position w:val="0"/>
        </w:rPr>
        <w:t>来的。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“我“</w:t>
      </w:r>
      <w:r>
        <w:rPr>
          <w:color w:val="2B2A2B"/>
          <w:spacing w:val="0"/>
          <w:w w:val="100"/>
          <w:position w:val="0"/>
        </w:rPr>
        <w:t>其</w:t>
      </w:r>
      <w:r>
        <w:rPr>
          <w:color w:val="181618"/>
          <w:spacing w:val="0"/>
          <w:w w:val="100"/>
          <w:position w:val="0"/>
        </w:rPr>
        <w:t>实就是个人的身份。这观念是从很小、很早就建立起来的。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就连我们前面提过的</w:t>
      </w:r>
      <w:r>
        <w:rPr>
          <w:color w:val="000000"/>
          <w:spacing w:val="0"/>
          <w:w w:val="100"/>
          <w:position w:val="0"/>
        </w:rPr>
        <w:t>婴儿，</w:t>
      </w:r>
      <w:r>
        <w:rPr>
          <w:color w:val="181618"/>
          <w:spacing w:val="0"/>
          <w:w w:val="100"/>
          <w:position w:val="0"/>
        </w:rPr>
        <w:t>在跟环境的互动中，也已经开始慢慢建立一个 独立的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的概念。从一开始，只是追求生理的满足，要食物、要饱暖、要 喝水、要休息。渐渐地，从身体的满足感，逐渐导向情绪和思考的</w:t>
      </w:r>
      <w:r>
        <w:rPr>
          <w:color w:val="2B2A2B"/>
          <w:spacing w:val="0"/>
          <w:w w:val="100"/>
          <w:position w:val="0"/>
        </w:rPr>
        <w:t xml:space="preserve">满足。母亲 </w:t>
      </w:r>
      <w:r>
        <w:rPr>
          <w:color w:val="181618"/>
          <w:spacing w:val="0"/>
          <w:w w:val="100"/>
          <w:position w:val="0"/>
        </w:rPr>
        <w:t>的一个动作、父亲的一个声音，主要照顾者的一个反应，自然会落入婴儿的思 考范围，影响到他对</w:t>
      </w:r>
      <w:r>
        <w:rPr>
          <w:color w:val="2B2A2B"/>
          <w:spacing w:val="0"/>
          <w:w w:val="100"/>
          <w:position w:val="0"/>
        </w:rPr>
        <w:t>自己、</w:t>
      </w:r>
      <w:r>
        <w:rPr>
          <w:color w:val="181618"/>
          <w:spacing w:val="0"/>
          <w:w w:val="100"/>
          <w:position w:val="0"/>
        </w:rPr>
        <w:t>对他人的看法。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的观念，就是在这些互动中自 然产生的。通过多年的成长，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2B2A2B"/>
          <w:spacing w:val="0"/>
          <w:w w:val="100"/>
          <w:position w:val="0"/>
        </w:rPr>
        <w:t>的身份</w:t>
      </w:r>
      <w:r>
        <w:rPr>
          <w:color w:val="181618"/>
          <w:spacing w:val="0"/>
          <w:w w:val="100"/>
          <w:position w:val="0"/>
        </w:rPr>
        <w:t>就这么卓然成形了。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没有思考，</w:t>
      </w:r>
      <w:r>
        <w:rPr>
          <w:color w:val="2B2A2B"/>
          <w:spacing w:val="0"/>
          <w:w w:val="100"/>
          <w:position w:val="0"/>
        </w:rPr>
        <w:t>是不</w:t>
      </w:r>
      <w:r>
        <w:rPr>
          <w:color w:val="181618"/>
          <w:spacing w:val="0"/>
          <w:w w:val="100"/>
          <w:position w:val="0"/>
        </w:rPr>
        <w:t xml:space="preserve">可能^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的。可惜</w:t>
      </w:r>
      <w:r>
        <w:rPr>
          <w:color w:val="2B2A2B"/>
          <w:spacing w:val="0"/>
          <w:w w:val="100"/>
          <w:position w:val="0"/>
        </w:rPr>
        <w:t>的是，</w:t>
      </w:r>
      <w:r>
        <w:rPr>
          <w:color w:val="181618"/>
          <w:spacing w:val="0"/>
          <w:w w:val="100"/>
          <w:position w:val="0"/>
        </w:rPr>
        <w:t>我们大家都以为</w:t>
      </w:r>
      <w:r>
        <w:rPr>
          <w:color w:val="000000"/>
          <w:spacing w:val="0"/>
          <w:w w:val="100"/>
          <w:position w:val="0"/>
        </w:rPr>
        <w:t>一</w:t>
      </w:r>
      <w:r>
        <w:rPr>
          <w:color w:val="2B2A2B"/>
          <w:spacing w:val="0"/>
          <w:w w:val="100"/>
          <w:position w:val="0"/>
        </w:rPr>
        <w:t>一定要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 xml:space="preserve">W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”, 才有生命。或者说，必须要有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”，生命才有</w:t>
      </w:r>
      <w:r>
        <w:rPr>
          <w:color w:val="2B2A2B"/>
          <w:spacing w:val="0"/>
          <w:w w:val="100"/>
          <w:position w:val="0"/>
        </w:rPr>
        <w:t>意义。</w:t>
      </w:r>
      <w:r>
        <w:rPr>
          <w:i/>
          <w:iCs/>
          <w:color w:val="181618"/>
          <w:spacing w:val="0"/>
          <w:w w:val="100"/>
          <w:position w:val="0"/>
        </w:rPr>
        <w:t>这</w:t>
      </w:r>
      <w:r>
        <w:rPr>
          <w:i/>
          <w:iCs/>
          <w:color w:val="2B2A2B"/>
          <w:spacing w:val="0"/>
          <w:w w:val="100"/>
          <w:position w:val="0"/>
        </w:rPr>
        <w:t>一点,</w:t>
      </w:r>
      <w:r>
        <w:rPr>
          <w:color w:val="2B2A2B"/>
          <w:spacing w:val="0"/>
          <w:w w:val="100"/>
          <w:position w:val="0"/>
        </w:rPr>
        <w:t>是</w:t>
      </w:r>
      <w:r>
        <w:rPr>
          <w:color w:val="181618"/>
          <w:spacing w:val="0"/>
          <w:w w:val="100"/>
          <w:position w:val="0"/>
        </w:rPr>
        <w:t>错误的观念。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其实，我们再怎么努力去找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”，是找不到的。我们指称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2B2A2B"/>
          <w:spacing w:val="0"/>
          <w:w w:val="100"/>
          <w:position w:val="0"/>
        </w:rPr>
        <w:t>时，</w:t>
      </w:r>
      <w:r>
        <w:rPr>
          <w:color w:val="181618"/>
          <w:spacing w:val="0"/>
          <w:w w:val="100"/>
          <w:position w:val="0"/>
        </w:rPr>
        <w:t>通常 会用食指往胸口比着，也就是心的</w:t>
      </w:r>
      <w:r>
        <w:rPr>
          <w:color w:val="2B2A2B"/>
          <w:spacing w:val="0"/>
          <w:w w:val="100"/>
          <w:position w:val="0"/>
        </w:rPr>
        <w:t>位置。</w:t>
      </w:r>
      <w:r>
        <w:rPr>
          <w:color w:val="181618"/>
          <w:spacing w:val="0"/>
          <w:w w:val="100"/>
          <w:position w:val="0"/>
        </w:rPr>
        <w:t>这是表达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“我存</w:t>
      </w:r>
      <w:r>
        <w:rPr>
          <w:color w:val="181618"/>
          <w:spacing w:val="0"/>
          <w:w w:val="100"/>
          <w:position w:val="0"/>
        </w:rPr>
        <w:t>在”很直观的方式。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  <w:sectPr>
          <w:headerReference r:id="rId159" w:type="first"/>
          <w:footerReference r:id="rId162" w:type="first"/>
          <w:headerReference r:id="rId157" w:type="default"/>
          <w:footerReference r:id="rId160" w:type="default"/>
          <w:headerReference r:id="rId158" w:type="even"/>
          <w:footerReference r:id="rId161" w:type="even"/>
          <w:footnotePr>
            <w:numFmt w:val="decimal"/>
          </w:footnotePr>
          <w:pgSz w:w="8839" w:h="12940"/>
          <w:pgMar w:top="1024" w:right="692" w:bottom="881" w:left="692" w:header="0" w:footer="3" w:gutter="149"/>
          <w:cols w:space="720" w:num="1"/>
          <w:titlePg/>
          <w:rtlGutter w:val="0"/>
          <w:docGrid w:linePitch="360" w:charSpace="0"/>
        </w:sectPr>
      </w:pPr>
      <w:r>
        <w:rPr>
          <w:color w:val="2B2A2B"/>
          <w:spacing w:val="0"/>
          <w:w w:val="100"/>
          <w:position w:val="0"/>
        </w:rPr>
        <w:t>但是，</w:t>
      </w:r>
      <w:r>
        <w:rPr>
          <w:color w:val="181618"/>
          <w:spacing w:val="0"/>
          <w:w w:val="100"/>
          <w:position w:val="0"/>
        </w:rPr>
        <w:t>假如我们继续观察这个存在的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”，会发现它不只是这个身体。我想表 达的是，全部的我，包括我印象当中的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”、念头的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”，远远超过这个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“体</w:t>
      </w:r>
      <w:r>
        <w:rPr>
          <w:color w:val="000000"/>
          <w:spacing w:val="0"/>
          <w:w w:val="100"/>
          <w:position w:val="0"/>
        </w:rPr>
        <w:t xml:space="preserve">”。 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也就是说，这个印象的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远远超过肉体的我。一般来说，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”，还包括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TJ</w:t>
      </w:r>
      <w:r>
        <w:rPr>
          <w:color w:val="000000"/>
          <w:spacing w:val="0"/>
          <w:w w:val="100"/>
          <w:position w:val="0"/>
        </w:rPr>
        <w:t xml:space="preserve">的 </w:t>
      </w:r>
      <w:r>
        <w:rPr>
          <w:color w:val="181618"/>
          <w:spacing w:val="0"/>
          <w:w w:val="100"/>
          <w:position w:val="0"/>
        </w:rPr>
        <w:t>经验、情绪所带来蹒足、伤害、伤疤，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以阈</w:t>
      </w:r>
      <w:r>
        <w:rPr>
          <w:color w:val="181618"/>
          <w:spacing w:val="0"/>
          <w:w w:val="100"/>
          <w:position w:val="0"/>
        </w:rPr>
        <w:t>人所称赞、</w:t>
      </w:r>
      <w:r>
        <w:rPr>
          <w:color w:val="181618"/>
          <w:spacing w:val="0"/>
          <w:w w:val="100"/>
          <w:position w:val="0"/>
          <w:lang w:val="zh-CN" w:eastAsia="zh-CN" w:bidi="zh-CN"/>
        </w:rPr>
        <w:t>所朝</w:t>
      </w:r>
      <w:r>
        <w:rPr>
          <w:color w:val="181618"/>
          <w:spacing w:val="0"/>
          <w:w w:val="100"/>
          <w:position w:val="0"/>
        </w:rPr>
        <w:t>的我的形象。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这些，还是离不开念头所带来的虚拟现实。说它不存在，它又存在。说它 存在，却又找不到。这个虚拟现实，却有决定一切的能力，决定了我快乐不快 乐、满足不满足、有成就没成就，让我们不断地对人生有追求、有期待。随时 都让我们认为人生就是要追求比较完整的我、比较完美的我。这完美的我通常 是通过物质，以及财富、名气、地位可以找到的。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比如说，当学生的人，就要通过学习，完成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 xml:space="preserve">的教育。受完教育了，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又希望找到一份好工作，完成美好生涯的第一步。进一步，又希望找到一 个好伴侣，把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变成更完整的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”。有了家庭，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又延伸到孩子身上, 希望他们能够完成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对他们的期待。这一切，</w:t>
      </w:r>
      <w:r>
        <w:rPr>
          <w:color w:val="2B2A2B"/>
          <w:spacing w:val="0"/>
          <w:w w:val="100"/>
          <w:position w:val="0"/>
        </w:rPr>
        <w:t>可以</w:t>
      </w:r>
      <w:r>
        <w:rPr>
          <w:color w:val="181618"/>
          <w:spacing w:val="0"/>
          <w:w w:val="100"/>
          <w:position w:val="0"/>
        </w:rPr>
        <w:t>再进一步完整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 xml:space="preserve">”。一 </w:t>
      </w:r>
      <w:r>
        <w:rPr>
          <w:color w:val="2B2A2B"/>
          <w:spacing w:val="0"/>
          <w:w w:val="100"/>
          <w:position w:val="0"/>
        </w:rPr>
        <w:t>直到</w:t>
      </w:r>
      <w:r>
        <w:rPr>
          <w:color w:val="181618"/>
          <w:spacing w:val="0"/>
          <w:w w:val="100"/>
          <w:position w:val="0"/>
        </w:rPr>
        <w:t>人生的最后一口气，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始终只是种种过去所累积的念相，不能讲它是真 的有。因为人生的这一切经验，已经过去了，我们只是通过念相把它找回来。所 以，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是个大妄想，是我们无形当中，被这个念相绑住，看不出来它的真实。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但是，千万不要小看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的力量。为了生存，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“我” </w:t>
      </w:r>
      <w:r>
        <w:rPr>
          <w:color w:val="181618"/>
          <w:spacing w:val="0"/>
          <w:w w:val="100"/>
          <w:position w:val="0"/>
        </w:rPr>
        <w:t>一定要取胜，要在人 生中得到我的地位，占领生存的地盘，还要跟别人区隔。通过区隔，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 xml:space="preserve">才可 </w:t>
      </w:r>
      <w:r>
        <w:rPr>
          <w:color w:val="000000"/>
          <w:spacing w:val="0"/>
          <w:w w:val="100"/>
          <w:position w:val="0"/>
        </w:rPr>
        <w:t>以</w:t>
      </w:r>
      <w:r>
        <w:rPr>
          <w:color w:val="181618"/>
          <w:spacing w:val="0"/>
          <w:w w:val="100"/>
          <w:position w:val="0"/>
        </w:rPr>
        <w:t>生存，而区隔的方法不见得友善、不见得和谐。拿人类历史来看，几乎都是 抗争对立的。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的生存，是需要摩擦，甚至冲突的。进一步观察，连一个念 头都是通过比较、摩擦才可以产生的。更不用讲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也是靠种种的对立—— 跟生命对立、跟别人对立、跟自己对立，才能维持下去。而且年纪越大，越坚 固。越可能忘记一切的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都还只是一个虚拟现实。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这么说，我永远不可能满足的。有了财富，就要更多财富。有了名，就要 更多名。有了利，就要更多利。掌了权，还要更多权。永远不可能满足，最多 只可能满足</w:t>
      </w:r>
      <w:r>
        <w:rPr>
          <w:color w:val="2B2A2B"/>
          <w:spacing w:val="0"/>
          <w:w w:val="100"/>
          <w:position w:val="0"/>
        </w:rPr>
        <w:t>一时。</w:t>
      </w:r>
      <w:r>
        <w:rPr>
          <w:color w:val="181618"/>
          <w:spacing w:val="0"/>
          <w:w w:val="100"/>
          <w:position w:val="0"/>
        </w:rPr>
        <w:t>得到了，接下来又自然会期待更多，还要期待不一样的。因 为它本身就是从人间的变化中取得的，而任何变化所带来的境界，都是短暂的。</w:t>
      </w:r>
      <w:r>
        <w:br w:type="page"/>
      </w:r>
    </w:p>
    <w:p>
      <w:pPr>
        <w:pStyle w:val="15"/>
        <w:keepNext/>
        <w:keepLines/>
        <w:widowControl w:val="0"/>
        <w:numPr>
          <w:ilvl w:val="0"/>
          <w:numId w:val="10"/>
        </w:numPr>
        <w:shd w:val="clear" w:color="auto" w:fill="auto"/>
        <w:bidi w:val="0"/>
        <w:spacing w:before="0" w:after="1520" w:line="240" w:lineRule="auto"/>
        <w:ind w:left="0" w:right="0" w:firstLine="0"/>
        <w:jc w:val="left"/>
        <w:rPr>
          <w:sz w:val="28"/>
          <w:szCs w:val="28"/>
        </w:rPr>
      </w:pPr>
      <w:bookmarkStart w:id="139" w:name="bookmark147"/>
      <w:bookmarkEnd w:id="139"/>
      <w:bookmarkStart w:id="140" w:name="bookmark148"/>
      <w:bookmarkStart w:id="141" w:name="bookmark146"/>
      <w:bookmarkStart w:id="142" w:name="bookmark145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</w:rPr>
        <w:t>“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我”永远需要更多</w:t>
      </w:r>
      <w:bookmarkEnd w:id="140"/>
      <w:bookmarkEnd w:id="141"/>
      <w:bookmarkEnd w:id="142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0" w:right="0" w:firstLine="360"/>
        <w:jc w:val="both"/>
      </w:pPr>
      <w:r>
        <w:rPr>
          <w:color w:val="000000"/>
          <w:spacing w:val="0"/>
          <w:w w:val="100"/>
          <w:position w:val="0"/>
        </w:rPr>
        <w:t>我，永远需要更多。再多，也不会满足的。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1901825" cy="2389505"/>
            <wp:effectExtent l="0" t="0" r="3175" b="10795"/>
            <wp:docPr id="325" name="Picutre 3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Picutre 325"/>
                    <pic:cNvPicPr/>
                  </pic:nvPicPr>
                  <pic:blipFill>
                    <a:blip r:embed="rId592"/>
                    <a:stretch>
                      <a:fillRect/>
                    </a:stretch>
                  </pic:blipFill>
                  <pic:spPr>
                    <a:xfrm>
                      <a:off x="0" y="0"/>
                      <a:ext cx="1901825" cy="238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3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300" w:line="285" w:lineRule="exact"/>
        <w:ind w:left="0" w:right="0" w:firstLine="400"/>
        <w:jc w:val="both"/>
      </w:pPr>
      <w:r>
        <w:rPr>
          <w:spacing w:val="0"/>
          <w:w w:val="100"/>
          <w:position w:val="0"/>
        </w:rPr>
        <w:t>形式生出形式，形状生出形状。我们从</w:t>
      </w:r>
      <w:r>
        <w:rPr>
          <w:spacing w:val="0"/>
          <w:w w:val="100"/>
          <w:position w:val="0"/>
          <w:lang w:val="zh-CN" w:eastAsia="zh-CN" w:bidi="zh-CN"/>
        </w:rPr>
        <w:t>来没有</w:t>
      </w:r>
      <w:r>
        <w:rPr>
          <w:spacing w:val="0"/>
          <w:w w:val="100"/>
          <w:position w:val="0"/>
        </w:rPr>
        <w:t>离开过形状，连个念头也只是个念相。我们认为 这些形相都是真的。这张图，用瓶瓶罐罐所装的各种东西，来代表形相。人把一瓶又一瓶的东西， 往自己的橘子里倒。就像我们总是想用形相来完成、</w:t>
      </w:r>
      <w:r>
        <w:rPr>
          <w:color w:val="000000"/>
          <w:spacing w:val="0"/>
          <w:w w:val="100"/>
          <w:position w:val="0"/>
        </w:rPr>
        <w:t>圆</w:t>
      </w:r>
      <w:r>
        <w:rPr>
          <w:spacing w:val="0"/>
          <w:w w:val="100"/>
          <w:position w:val="0"/>
        </w:rPr>
        <w:t>满这个</w:t>
      </w:r>
      <w:r>
        <w:rPr>
          <w:color w:val="000000"/>
          <w:spacing w:val="0"/>
          <w:w w:val="100"/>
          <w:position w:val="0"/>
        </w:rPr>
        <w:t>"我</w:t>
      </w:r>
      <w:r>
        <w:rPr>
          <w:spacing w:val="0"/>
          <w:w w:val="100"/>
          <w:position w:val="0"/>
        </w:rPr>
        <w:t>”。但是，怎么加、怎么抓，都 没有"够”的一天。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74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其实是一个没有任何实体的观念，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完全是虚的。然而，光是这 么</w:t>
      </w:r>
      <w:r>
        <w:rPr>
          <w:color w:val="181618"/>
          <w:spacing w:val="0"/>
          <w:w w:val="100"/>
          <w:position w:val="0"/>
          <w:lang w:val="zh-CN" w:eastAsia="zh-CN" w:bidi="zh-CN"/>
        </w:rPr>
        <w:t>样一个</w:t>
      </w:r>
      <w:r>
        <w:rPr>
          <w:color w:val="181618"/>
          <w:spacing w:val="0"/>
          <w:w w:val="100"/>
          <w:position w:val="0"/>
        </w:rPr>
        <w:t>无常而相对的念头，就把我们一生都给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“骗” </w:t>
      </w:r>
      <w:r>
        <w:rPr>
          <w:color w:val="000000"/>
          <w:spacing w:val="0"/>
          <w:w w:val="100"/>
          <w:position w:val="0"/>
        </w:rPr>
        <w:t>了。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会让我们以为 是个单独的体。也就是说——我们一生，都以为真的有一个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可 以通过</w:t>
      </w:r>
      <w:r>
        <w:rPr>
          <w:color w:val="724A60"/>
          <w:spacing w:val="0"/>
          <w:w w:val="100"/>
          <w:position w:val="0"/>
        </w:rPr>
        <w:t>_</w:t>
      </w:r>
      <w:r>
        <w:rPr>
          <w:color w:val="181618"/>
          <w:spacing w:val="0"/>
          <w:w w:val="100"/>
          <w:position w:val="0"/>
        </w:rPr>
        <w:t>个体，不光是跟周边，还可以跟自己互动。这个体，又有一个物质的 肉体和心理的念头层面，彼此交错，而相互强化。要养活这个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不光从物 质层面伺候，也少不了心理的滋养。讲白一点，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永远需要更多，多了还要 更多，更多还要更更多，不可能满足。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站在肉体的物质层面来说，我们可能认为自己年轻、年老、高、矮、男、 女、漂不漂亮、帅不帅、健康还是没有元气</w:t>
      </w:r>
      <w:r>
        <w:rPr>
          <w:color w:val="000000"/>
          <w:spacing w:val="0"/>
          <w:w w:val="100"/>
          <w:position w:val="0"/>
        </w:rPr>
        <w:t>……</w:t>
      </w:r>
      <w:r>
        <w:rPr>
          <w:color w:val="181618"/>
          <w:spacing w:val="0"/>
          <w:w w:val="100"/>
          <w:position w:val="0"/>
        </w:rPr>
        <w:t>这些都会建立一个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 xml:space="preserve">的观 </w:t>
      </w:r>
      <w:r>
        <w:rPr>
          <w:color w:val="000000"/>
          <w:spacing w:val="0"/>
          <w:w w:val="100"/>
          <w:position w:val="0"/>
        </w:rPr>
        <w:t>念。我们</w:t>
      </w:r>
      <w:r>
        <w:rPr>
          <w:color w:val="181618"/>
          <w:spacing w:val="0"/>
          <w:w w:val="100"/>
          <w:position w:val="0"/>
        </w:rPr>
        <w:t>大多数人通常不会认为自己完美，所以要花时间养生、治疗、健身、 打扮，才可以打造出一个理想的身体。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而这个更理想的身体，本身也加强了心理层面的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建立一个更完美 的自我形相。换个角度来说，一个小婴儿，懂事之后，就开始作比较。他可 能跟其他小朋友炫耀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家比你</w:t>
      </w:r>
      <w:r>
        <w:rPr>
          <w:color w:val="000000"/>
          <w:spacing w:val="0"/>
          <w:w w:val="100"/>
          <w:position w:val="0"/>
        </w:rPr>
        <w:t xml:space="preserve">家大”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“我的</w:t>
      </w:r>
      <w:r>
        <w:rPr>
          <w:color w:val="181618"/>
          <w:spacing w:val="0"/>
          <w:w w:val="100"/>
          <w:position w:val="0"/>
        </w:rPr>
        <w:t>玩具比你的贵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”“我</w:t>
      </w:r>
      <w:r>
        <w:rPr>
          <w:color w:val="181618"/>
          <w:spacing w:val="0"/>
          <w:w w:val="100"/>
          <w:position w:val="0"/>
        </w:rPr>
        <w:t>比你更高、更 壮”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……</w:t>
      </w:r>
      <w:r>
        <w:rPr>
          <w:color w:val="181618"/>
          <w:spacing w:val="0"/>
          <w:w w:val="100"/>
          <w:position w:val="0"/>
        </w:rPr>
        <w:t>再长大一点，这些比较，上升到更复杂层面的思考：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 xml:space="preserve">比你聪明”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“我 </w:t>
      </w:r>
      <w:r>
        <w:rPr>
          <w:color w:val="181618"/>
          <w:spacing w:val="0"/>
          <w:w w:val="100"/>
          <w:position w:val="0"/>
        </w:rPr>
        <w:t xml:space="preserve">比你活泼可爱”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“我的</w:t>
      </w:r>
      <w:r>
        <w:rPr>
          <w:color w:val="000000"/>
          <w:spacing w:val="0"/>
          <w:w w:val="100"/>
          <w:position w:val="0"/>
        </w:rPr>
        <w:t>朋友比</w:t>
      </w:r>
      <w:r>
        <w:rPr>
          <w:color w:val="181618"/>
          <w:spacing w:val="0"/>
          <w:w w:val="100"/>
          <w:position w:val="0"/>
        </w:rPr>
        <w:t>你的多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”“我</w:t>
      </w:r>
      <w:r>
        <w:rPr>
          <w:color w:val="181618"/>
          <w:spacing w:val="0"/>
          <w:w w:val="100"/>
          <w:position w:val="0"/>
        </w:rPr>
        <w:t xml:space="preserve">比你理性”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 xml:space="preserve">比你更感性”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 xml:space="preserve">比你 </w:t>
      </w:r>
      <w:r>
        <w:rPr>
          <w:color w:val="181618"/>
          <w:spacing w:val="0"/>
          <w:w w:val="100"/>
          <w:position w:val="0"/>
        </w:rPr>
        <w:t xml:space="preserve">有天分”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 xml:space="preserve">比你赚得多”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“我比</w:t>
      </w:r>
      <w:r>
        <w:rPr>
          <w:color w:val="181618"/>
          <w:spacing w:val="0"/>
          <w:w w:val="100"/>
          <w:position w:val="0"/>
        </w:rPr>
        <w:t xml:space="preserve">你更有名气”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比你地位高”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……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好玩的是，</w:t>
      </w:r>
      <w:r>
        <w:rPr>
          <w:color w:val="000000"/>
          <w:spacing w:val="0"/>
          <w:w w:val="100"/>
          <w:position w:val="0"/>
        </w:rPr>
        <w:t>虽</w:t>
      </w:r>
      <w:r>
        <w:rPr>
          <w:color w:val="181618"/>
          <w:spacing w:val="0"/>
          <w:w w:val="100"/>
          <w:position w:val="0"/>
        </w:rPr>
        <w:t>然一栋房子、一辆车子，在物质世界上是存在的，但是这个 物质世界的</w:t>
      </w:r>
      <w:r>
        <w:rPr>
          <w:color w:val="000000"/>
          <w:spacing w:val="0"/>
          <w:w w:val="100"/>
          <w:position w:val="0"/>
        </w:rPr>
        <w:t>房子、</w:t>
      </w:r>
      <w:r>
        <w:rPr>
          <w:color w:val="181618"/>
          <w:spacing w:val="0"/>
          <w:w w:val="100"/>
          <w:position w:val="0"/>
        </w:rPr>
        <w:t>车子，还会转成一个心理层面的念相，从外在世界进入内在 世界。通过这个念相，一栋好房、一辆好车，又变成我们的身彳一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 一部分。从一个外在的客体，通过脑的运作，转化成一个心理的客体。接下来， 我们的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“身</w:t>
      </w:r>
      <w:r>
        <w:rPr>
          <w:color w:val="000000"/>
          <w:spacing w:val="0"/>
          <w:w w:val="100"/>
          <w:position w:val="0"/>
        </w:rPr>
        <w:t>份”，</w:t>
      </w:r>
      <w:r>
        <w:rPr>
          <w:color w:val="181618"/>
          <w:spacing w:val="0"/>
          <w:w w:val="100"/>
          <w:position w:val="0"/>
        </w:rPr>
        <w:t>也就是自己，也就离不开它了。这是很有趣的。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同样的道理，连饮食都可以成为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“身</w:t>
      </w:r>
      <w:r>
        <w:rPr>
          <w:color w:val="181618"/>
          <w:spacing w:val="0"/>
          <w:w w:val="100"/>
          <w:position w:val="0"/>
        </w:rPr>
        <w:t>份”的一部分。比如说北方人爱吃面 食，台北人喜欢小吃。无形之中，连饮食都成了我们很重要的一部分，也同时 影响到我们心理的状况。我相信，每个人都认同，饮食在某种层面有心理疗愈 的效果。不光是满足肉体的需求，还能在短时间满足某个心理需求。举例来说， 有些人怎么吃都吃不饱，其实是心理的需要，不</w:t>
      </w:r>
      <w:r>
        <w:rPr>
          <w:color w:val="000000"/>
          <w:spacing w:val="0"/>
          <w:w w:val="100"/>
          <w:position w:val="0"/>
        </w:rPr>
        <w:t>见得是</w:t>
      </w:r>
      <w:r>
        <w:rPr>
          <w:color w:val="181618"/>
          <w:spacing w:val="0"/>
          <w:w w:val="100"/>
          <w:position w:val="0"/>
        </w:rPr>
        <w:t>身体还在饿。好像是通 过饮食，我们都在某个层面满足自己。其他任何身体的需要，包括性，也都离 不开心理层面的需求。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从下一个层面，也就是心理的层面，那更有趣了。我们自然会重视别人对 我们的看法。通过别人的看法，进一步建立自己的身份，也就自然产生了地位 排序的观念。一般是通过物质，比如更多钱、更多财富，来达到某个地位。就 好像通过别人的看法或自己所认为的地位，才有生存的价值。荒谬的是，我们 每一个人都在追求物质，想达到个人的目标。通过种种的物质，确实会</w:t>
      </w:r>
      <w:r>
        <w:rPr>
          <w:color w:val="000000"/>
          <w:spacing w:val="0"/>
          <w:w w:val="100"/>
          <w:position w:val="0"/>
        </w:rPr>
        <w:t xml:space="preserve">造出一 </w:t>
      </w:r>
      <w:r>
        <w:rPr>
          <w:color w:val="181618"/>
          <w:spacing w:val="0"/>
          <w:w w:val="100"/>
          <w:position w:val="0"/>
        </w:rPr>
        <w:t>个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的幻相，并在短期内得到满足。但是，最可怜的是，这个满足感很快 就过去了。然后，我们还要再找更多，才能满足。无法再多，就换个新的目标。 一样的，这还只是不断地在强化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的观念。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更有趣的是，就连放下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T3</w:t>
      </w:r>
      <w:r>
        <w:rPr>
          <w:color w:val="181618"/>
          <w:spacing w:val="0"/>
          <w:w w:val="100"/>
          <w:position w:val="0"/>
        </w:rPr>
        <w:t>去修行了，类似的念头也忍不住会冒出来。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“我修 </w:t>
      </w:r>
      <w:r>
        <w:rPr>
          <w:color w:val="181618"/>
          <w:spacing w:val="0"/>
          <w:w w:val="100"/>
          <w:position w:val="0"/>
        </w:rPr>
        <w:t xml:space="preserve">得更好“ 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 xml:space="preserve">懂得更多、更高深“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 xml:space="preserve">慈悲心愈来愈大“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 xml:space="preserve">好像境界越空灵了”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“我 </w:t>
      </w:r>
      <w:r>
        <w:rPr>
          <w:color w:val="181618"/>
          <w:spacing w:val="0"/>
          <w:w w:val="100"/>
          <w:position w:val="0"/>
        </w:rPr>
        <w:t>也许更开悟了”……这些随时爆发出来的念头，也一样不断地强化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不仅如此，这个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“多，</w:t>
      </w:r>
      <w:r>
        <w:rPr>
          <w:color w:val="181618"/>
          <w:spacing w:val="0"/>
          <w:w w:val="100"/>
          <w:position w:val="0"/>
        </w:rPr>
        <w:t>还要更多”的观念，不完全是友善和谐的。并不是 只带来正向的滋养，大多数时间都是负面的。大部分情况，养活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就要不 断让它抵抗，让它反对。反对越大，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的观念越强化，可以成就一个很特殊 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”，甚至一个不愉快的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千万不要小看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的反弹力量。有些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“我” </w:t>
      </w:r>
      <w:r>
        <w:rPr>
          <w:color w:val="181618"/>
          <w:spacing w:val="0"/>
          <w:w w:val="100"/>
          <w:position w:val="0"/>
        </w:rPr>
        <w:t>一辈子都在抱怨、孤独、悲 伤，认为自己是受害者。其实，这种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是更有机会存在的，而且很难转变。 我相信，我们每一个人进一步反省，会发现自己都符合这些状况。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为了生存，这个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 xml:space="preserve">要不断地强化自己。抵抗甚至反对，也只是强化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的一个方法，通常相当有效。进一步说，不光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 xml:space="preserve">是对现象的一种抵抗。 任何念头——不管多轻松、多深刻的观念和看 —— </w:t>
      </w:r>
      <w:r>
        <w:rPr>
          <w:color w:val="000000"/>
          <w:spacing w:val="0"/>
          <w:w w:val="100"/>
          <w:position w:val="0"/>
        </w:rPr>
        <w:t>只</w:t>
      </w:r>
      <w:r>
        <w:rPr>
          <w:color w:val="181618"/>
          <w:spacing w:val="0"/>
          <w:w w:val="100"/>
          <w:position w:val="0"/>
        </w:rPr>
        <w:t>是一种阻抗和抵制。假如 没有这个抵制，也没有念头好谈的；就算有了念头，它也留不住，没有任何后果。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还</w:t>
      </w:r>
      <w:r>
        <w:rPr>
          <w:color w:val="000000"/>
          <w:spacing w:val="0"/>
          <w:w w:val="100"/>
          <w:position w:val="0"/>
        </w:rPr>
        <w:t>不止于</w:t>
      </w:r>
      <w:r>
        <w:rPr>
          <w:color w:val="181618"/>
          <w:spacing w:val="0"/>
          <w:w w:val="100"/>
          <w:position w:val="0"/>
        </w:rPr>
        <w:t>个人的范围，还可以有一个家庭的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”。一个族群的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520" w:line="418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”、单位的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”、机构的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”。还有文化的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”、社会的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 xml:space="preserve">”、民族的 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”、</w:t>
      </w:r>
      <w:r>
        <w:rPr>
          <w:color w:val="181618"/>
          <w:spacing w:val="0"/>
          <w:w w:val="100"/>
          <w:position w:val="0"/>
        </w:rPr>
        <w:t>国家的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”、人类的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”。这各式各样的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只是把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巩 固，从个人扩大到一群人，甚至是一个架构严密的组织。这些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 xml:space="preserve">包含再多 </w:t>
      </w:r>
      <w:r>
        <w:rPr>
          <w:color w:val="000000"/>
          <w:spacing w:val="0"/>
          <w:w w:val="100"/>
          <w:position w:val="0"/>
        </w:rPr>
        <w:t>人，</w:t>
      </w:r>
      <w:r>
        <w:rPr>
          <w:color w:val="181618"/>
          <w:spacing w:val="0"/>
          <w:w w:val="100"/>
          <w:position w:val="0"/>
        </w:rPr>
        <w:t>也都是在追求一个更大、更完整的身份，不光为了眼前的生存，还希望可 以永续，可以繁荣兴盛。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40" w:line="240" w:lineRule="auto"/>
        <w:ind w:left="0" w:right="0" w:firstLine="0"/>
        <w:jc w:val="center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</w:rPr>
        <w:t>业力，是集体的制约，也就是个人制约的总和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1591310" cy="1639570"/>
            <wp:effectExtent l="0" t="0" r="8890" b="17780"/>
            <wp:docPr id="326" name="Picutre 3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Picutre 326"/>
                    <pic:cNvPicPr/>
                  </pic:nvPicPr>
                  <pic:blipFill>
                    <a:blip r:embed="rId593"/>
                    <a:stretch>
                      <a:fillRect/>
                    </a:stretch>
                  </pic:blipFill>
                  <pic:spPr>
                    <a:xfrm>
                      <a:off x="0" y="0"/>
                      <a:ext cx="1591310" cy="163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3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340" w:line="274" w:lineRule="exact"/>
        <w:ind w:left="0" w:right="0" w:firstLine="380"/>
        <w:jc w:val="both"/>
      </w:pPr>
      <w:r>
        <w:rPr>
          <w:spacing w:val="0"/>
          <w:w w:val="100"/>
          <w:position w:val="0"/>
        </w:rPr>
        <w:t>地球的历史，也只是个集体的制约，是通过个人、家庭、族群、社会、国家所建立起来的。人 的历史，可说是上千甚至上万年的痛苦，从来没有离开过集体的制约。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4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为了能独立生存，不可能跟其他的单位、机构、国家没有对立。总是想证 明自己对，别人不对。或是自己做得好，别人做得不好。站在国家的角度，这 些冲突也可能造成战争，或其他的暴力。国与国之间的纠纷、冲突，甚或是战 争，都是从主张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的角度引出来的。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4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 xml:space="preserve">站在旁观者的角度来看，这一切根本不可理喻，用疯狂形容也不为过。可 悲的是，我们有史以来，到今天所发生的一切悲惨和人类的全部痛苦，都是来 </w:t>
      </w:r>
      <w:r>
        <w:rPr>
          <w:color w:val="000000"/>
          <w:spacing w:val="0"/>
          <w:w w:val="100"/>
          <w:position w:val="0"/>
        </w:rPr>
        <w:t>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所造出的疯狂。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40" w:line="404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我想进一步谈，为什么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其实是靠不住的。</w:t>
      </w:r>
    </w:p>
    <w:p>
      <w:pPr>
        <w:pStyle w:val="15"/>
        <w:keepNext/>
        <w:keepLines/>
        <w:widowControl w:val="0"/>
        <w:numPr>
          <w:ilvl w:val="0"/>
          <w:numId w:val="10"/>
        </w:numPr>
        <w:shd w:val="clear" w:color="auto" w:fill="auto"/>
        <w:bidi w:val="0"/>
        <w:spacing w:before="0" w:after="1300" w:line="240" w:lineRule="auto"/>
        <w:ind w:left="0" w:right="0" w:firstLine="0"/>
        <w:jc w:val="both"/>
        <w:rPr>
          <w:sz w:val="28"/>
          <w:szCs w:val="28"/>
        </w:rPr>
      </w:pPr>
      <w:bookmarkStart w:id="143" w:name="bookmark151"/>
      <w:bookmarkEnd w:id="143"/>
      <w:bookmarkStart w:id="144" w:name="bookmark149"/>
      <w:bookmarkStart w:id="145" w:name="bookmark150"/>
      <w:bookmarkStart w:id="146" w:name="bookmark152"/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  <w:lang w:val="zh-CN" w:eastAsia="zh-CN" w:bidi="zh-CN"/>
        </w:rPr>
        <w:t>“我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”跟念头都是无常的</w:t>
      </w:r>
      <w:bookmarkEnd w:id="144"/>
      <w:bookmarkEnd w:id="145"/>
      <w:bookmarkEnd w:id="146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42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“我"</w:t>
      </w:r>
      <w:r>
        <w:rPr>
          <w:color w:val="181618"/>
          <w:spacing w:val="0"/>
          <w:w w:val="100"/>
          <w:position w:val="0"/>
        </w:rPr>
        <w:t>跟任何念相一样，都是无常的。任何有色有形的东西，包括念头，都 是无常的。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这句话离不开物理最基本的定律：只要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早晚一定消失。我们同时观 察身边的大</w:t>
      </w:r>
      <w:r>
        <w:rPr>
          <w:color w:val="000000"/>
          <w:spacing w:val="0"/>
          <w:w w:val="100"/>
          <w:position w:val="0"/>
        </w:rPr>
        <w:t>自然，</w:t>
      </w:r>
      <w:r>
        <w:rPr>
          <w:color w:val="181618"/>
          <w:spacing w:val="0"/>
          <w:w w:val="100"/>
          <w:position w:val="0"/>
        </w:rPr>
        <w:t>也只是如此。有形状的东西都会变形，不是生长，就是退化, 甚或消失，差别只在于时间长短。我们仔细观察念头，也只是如此。会生，也 会灭。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回到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”，我们也可以说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连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的观念也是无常。我们所得到的任 何东西，没有一项可以让我们得到一个永远满足的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”。有了名气，自然会想 要更多。就连财富，也是一样的无常，早晚也是要消失的。我们想要的东西消 失了，一定会伤心。一份关系，不管再亲，也只是带来短期的满足感。但是接 下来，它就落入了无常，同样要跟着无常的定律走：会结束、会变更、会转变、 会消失。人生的全部经历，一样的，都是无常。所以，任何处境、经验、想法、 情绪、念头，都一样靠不住，</w:t>
      </w:r>
      <w:r>
        <w:rPr>
          <w:color w:val="000000"/>
          <w:spacing w:val="0"/>
          <w:w w:val="100"/>
          <w:position w:val="0"/>
        </w:rPr>
        <w:t>不</w:t>
      </w:r>
      <w:r>
        <w:rPr>
          <w:color w:val="181618"/>
          <w:spacing w:val="0"/>
          <w:w w:val="100"/>
          <w:position w:val="0"/>
        </w:rPr>
        <w:t>可能为你带来永久的满足，永久的成就。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进一步想——我们想找到的人生答案，是永久的，甚至是无条件而永恒存 在。站在意识的层面，它不受任何条件的约束，本身就可以成立。然而，任何 形相所带来的，一定是通过条件组合而成，从因果衍生出来，也会生，也会死， 也会消灭。一个有条件的意识，不可能衍生出一个无限大的永恒的意识。在形 相上追求永恒，是不可能靠得住的。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假如任何经验，或是任何处境、</w:t>
      </w:r>
      <w:r>
        <w:rPr>
          <w:color w:val="000000"/>
          <w:spacing w:val="0"/>
          <w:w w:val="100"/>
          <w:position w:val="0"/>
        </w:rPr>
        <w:t>生</w:t>
      </w:r>
      <w:r>
        <w:rPr>
          <w:color w:val="181618"/>
          <w:spacing w:val="0"/>
          <w:w w:val="100"/>
          <w:position w:val="0"/>
        </w:rPr>
        <w:t>活状况都没办法为我们带来人生的答案, 那么，到底有没有任何东西可以靠得住？有没有一个真理是可以追求的？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我想，这是每个人这一生都要面对的难题。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380"/>
        <w:jc w:val="both"/>
        <w:sectPr>
          <w:headerReference r:id="rId165" w:type="first"/>
          <w:footerReference r:id="rId168" w:type="first"/>
          <w:headerReference r:id="rId163" w:type="default"/>
          <w:footerReference r:id="rId166" w:type="default"/>
          <w:headerReference r:id="rId164" w:type="even"/>
          <w:footerReference r:id="rId167" w:type="even"/>
          <w:footnotePr>
            <w:numFmt w:val="decimal"/>
          </w:footnotePr>
          <w:pgSz w:w="8839" w:h="12940"/>
          <w:pgMar w:top="1024" w:right="692" w:bottom="881" w:left="692" w:header="0" w:footer="3" w:gutter="149"/>
          <w:cols w:space="720" w:num="1"/>
          <w:titlePg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其实，只是看穿这个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看出它怎么运作，怎么壮大，就已经把部分人 生的答案找回来了。也就是说，轻轻松松地看到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它就已经开始消退了。</w:t>
      </w:r>
    </w:p>
    <w:p>
      <w:pPr>
        <w:pStyle w:val="15"/>
        <w:keepNext/>
        <w:keepLines/>
        <w:widowControl w:val="0"/>
        <w:numPr>
          <w:ilvl w:val="0"/>
          <w:numId w:val="10"/>
        </w:numPr>
        <w:shd w:val="clear" w:color="auto" w:fill="auto"/>
        <w:bidi w:val="0"/>
        <w:spacing w:before="1620" w:after="1320" w:line="240" w:lineRule="auto"/>
        <w:ind w:left="0" w:right="0" w:firstLine="0"/>
        <w:jc w:val="left"/>
        <w:rPr>
          <w:sz w:val="28"/>
          <w:szCs w:val="28"/>
        </w:rPr>
      </w:pPr>
      <w:bookmarkStart w:id="147" w:name="bookmark155"/>
      <w:bookmarkEnd w:id="147"/>
      <w:bookmarkStart w:id="148" w:name="bookmark154"/>
      <w:bookmarkStart w:id="149" w:name="bookmark156"/>
      <w:bookmarkStart w:id="150" w:name="bookmark153"/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  <w:lang w:val="zh-CN" w:eastAsia="zh-CN" w:bidi="zh-CN"/>
        </w:rPr>
        <w:t>“我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”跟任何念头，也只是局限的</w:t>
      </w:r>
      <w:bookmarkEnd w:id="148"/>
      <w:bookmarkEnd w:id="149"/>
      <w:bookmarkEnd w:id="150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413" w:lineRule="exact"/>
        <w:ind w:left="0" w:right="0"/>
        <w:jc w:val="both"/>
      </w:pPr>
      <w:r>
        <w:rPr>
          <w:color w:val="000000"/>
          <w:spacing w:val="0"/>
          <w:w w:val="100"/>
          <w:position w:val="0"/>
          <w:lang w:val="zh-CN" w:eastAsia="zh-CN" w:bidi="zh-CN"/>
        </w:rPr>
        <w:t>“我"</w:t>
      </w:r>
      <w:r>
        <w:rPr>
          <w:color w:val="000000"/>
          <w:spacing w:val="0"/>
          <w:w w:val="100"/>
          <w:position w:val="0"/>
        </w:rPr>
        <w:t>跟任何</w:t>
      </w:r>
      <w:r>
        <w:rPr>
          <w:color w:val="181618"/>
          <w:spacing w:val="0"/>
          <w:w w:val="100"/>
          <w:position w:val="0"/>
        </w:rPr>
        <w:t>念头，是靠条件才可以生存的。</w:t>
      </w:r>
      <w:r>
        <w:rPr>
          <w:color w:val="000000"/>
          <w:spacing w:val="0"/>
          <w:w w:val="100"/>
          <w:position w:val="0"/>
        </w:rPr>
        <w:t>那么，</w:t>
      </w:r>
      <w:r>
        <w:rPr>
          <w:color w:val="181618"/>
          <w:spacing w:val="0"/>
          <w:w w:val="100"/>
          <w:position w:val="0"/>
        </w:rPr>
        <w:t>没有任何</w:t>
      </w:r>
      <w:r>
        <w:rPr>
          <w:color w:val="000000"/>
          <w:spacing w:val="0"/>
          <w:w w:val="100"/>
          <w:position w:val="0"/>
        </w:rPr>
        <w:t>条件，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 xml:space="preserve">或 </w:t>
      </w:r>
      <w:r>
        <w:rPr>
          <w:color w:val="000000"/>
          <w:spacing w:val="0"/>
          <w:w w:val="100"/>
          <w:position w:val="0"/>
        </w:rPr>
        <w:t>是</w:t>
      </w:r>
      <w:r>
        <w:rPr>
          <w:color w:val="181618"/>
          <w:spacing w:val="0"/>
          <w:w w:val="100"/>
          <w:position w:val="0"/>
        </w:rPr>
        <w:t>生命还可以存在吗？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3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这一切所归结出来的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其实都是局限的。我们可以称它为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“小</w:t>
      </w:r>
      <w:r>
        <w:rPr>
          <w:color w:val="181618"/>
          <w:spacing w:val="0"/>
          <w:w w:val="100"/>
          <w:position w:val="0"/>
        </w:rPr>
        <w:t>我”。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3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这个小我，也只是一个念头所组合的。它跟任何有形有相的色相一样，</w:t>
      </w:r>
      <w:r>
        <w:rPr>
          <w:color w:val="000000"/>
          <w:spacing w:val="0"/>
          <w:w w:val="100"/>
          <w:position w:val="0"/>
        </w:rPr>
        <w:t xml:space="preserve">不 </w:t>
      </w:r>
      <w:r>
        <w:rPr>
          <w:color w:val="181618"/>
          <w:spacing w:val="0"/>
          <w:w w:val="100"/>
          <w:position w:val="0"/>
        </w:rPr>
        <w:t>断地在生起，也不断地在消失，是靠不住的。它就是生命的前景。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3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假如小我是念头组合的，一切都是念头组合的；假如，我们突然没有念头; 那么，这一切，小我，还会存在吗？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3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最不</w:t>
      </w:r>
      <w:r>
        <w:rPr>
          <w:color w:val="181618"/>
          <w:spacing w:val="0"/>
          <w:w w:val="100"/>
          <w:position w:val="0"/>
        </w:rPr>
        <w:t>可思议的是，这个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自然会消失。念头就是它的养分，推动它运 作的燃料。只要没有念头，不可能有进一步的我和别人的区隔，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的念头也 就自然消失掉了。也许，更重要的问题是一如这个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消失了，生命还 存在吗？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3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最大的遗憾是，我们不会去体会、不会去想、不会去探究、不会去追这个 重要的问题。通过生活的快步调，每个人都落</w:t>
      </w:r>
      <w:r>
        <w:rPr>
          <w:color w:val="000000"/>
          <w:spacing w:val="0"/>
          <w:w w:val="100"/>
          <w:position w:val="0"/>
        </w:rPr>
        <w:t>在一个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“作</w:t>
      </w:r>
      <w:r>
        <w:rPr>
          <w:color w:val="181618"/>
          <w:spacing w:val="0"/>
          <w:w w:val="100"/>
          <w:position w:val="0"/>
        </w:rPr>
        <w:t xml:space="preserve">为”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“做”</w:t>
      </w:r>
      <w:r>
        <w:rPr>
          <w:color w:val="181618"/>
          <w:spacing w:val="0"/>
          <w:w w:val="100"/>
          <w:position w:val="0"/>
        </w:rPr>
        <w:t>的境界。不 断地追求成就，希望强化我们生命的条件，认为这样子可以把真正的我找回来。 这个追求、完整，必须要时间，</w:t>
      </w:r>
      <w:r>
        <w:rPr>
          <w:color w:val="000000"/>
          <w:spacing w:val="0"/>
          <w:w w:val="100"/>
          <w:position w:val="0"/>
        </w:rPr>
        <w:t>是</w:t>
      </w:r>
      <w:r>
        <w:rPr>
          <w:color w:val="181618"/>
          <w:spacing w:val="0"/>
          <w:w w:val="100"/>
          <w:position w:val="0"/>
        </w:rPr>
        <w:t>未来的成果，倒不是现在可以取得的。甚至， 一般人绝对没有时间停留在现在。因为正忙着用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“现</w:t>
      </w:r>
      <w:r>
        <w:rPr>
          <w:color w:val="181618"/>
          <w:spacing w:val="0"/>
          <w:w w:val="100"/>
          <w:position w:val="0"/>
        </w:rPr>
        <w:t>在”，来追求未来那个更 满足更完整的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哪里有时间留给现在。最奇怪的是，就连通过修行都 还在追求，好像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“成</w:t>
      </w:r>
      <w:r>
        <w:rPr>
          <w:color w:val="181618"/>
          <w:spacing w:val="0"/>
          <w:w w:val="100"/>
          <w:position w:val="0"/>
        </w:rPr>
        <w:t>道”是可以追求来的。通过种种的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“更</w:t>
      </w:r>
      <w:r>
        <w:rPr>
          <w:color w:val="181618"/>
          <w:spacing w:val="0"/>
          <w:w w:val="100"/>
          <w:position w:val="0"/>
        </w:rPr>
        <w:t>多”，可以圆满 这个道。更可惜的是，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都还认为这些追求需要很多时间，</w:t>
      </w:r>
      <w:r>
        <w:rPr>
          <w:color w:val="724A60"/>
          <w:spacing w:val="0"/>
          <w:w w:val="100"/>
          <w:position w:val="0"/>
        </w:rPr>
        <w:t>•-</w:t>
      </w:r>
      <w:r>
        <w:rPr>
          <w:color w:val="181618"/>
          <w:spacing w:val="0"/>
          <w:w w:val="100"/>
          <w:position w:val="0"/>
        </w:rPr>
        <w:t>年、十年、</w:t>
      </w:r>
      <w:r>
        <w:rPr>
          <w:color w:val="2B2A2B"/>
          <w:spacing w:val="0"/>
          <w:w w:val="100"/>
          <w:position w:val="0"/>
        </w:rPr>
        <w:t xml:space="preserve">一 </w:t>
      </w:r>
      <w:r>
        <w:rPr>
          <w:color w:val="181618"/>
          <w:spacing w:val="0"/>
          <w:w w:val="100"/>
          <w:position w:val="0"/>
        </w:rPr>
        <w:t>辈子、好几辈子，是个未来的成就。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这里我要再一次强调——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的观念，也就是任何念头，离不开时空。 本身就是通过其他神种条件才聚合而成的，并没有一个独立的存在。也因为要 依赖别的前提和设定，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当然是无常的。任何形式都是无常！任何形式都是 通过条件而得到，也同时会通过条件而失去。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一般人会停留在因果的线性逻辑所带来的限制。我们总是认为，有因就有 果，这两个是相对相成的，但这些也只是意识层面的一小部分，也就是有条件、 有局限的意识所产生的。我们全部的理解，或许用语言或思想可以传达部分。 但是，小我也只是有条件的意识的一小部分。它离不开因果。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前面曾提到，还有一个意识，比这个有条件的意识远远更大，没有受到任 何条件的约束，本来就独立成立。它只是清楚而轻松的知觉，从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</w:t>
      </w:r>
      <w:r>
        <w:rPr>
          <w:color w:val="000000"/>
          <w:spacing w:val="0"/>
          <w:w w:val="100"/>
          <w:position w:val="0"/>
        </w:rPr>
        <w:t>有”</w:t>
      </w:r>
      <w:r>
        <w:rPr>
          <w:color w:val="181618"/>
          <w:spacing w:val="0"/>
          <w:w w:val="100"/>
          <w:position w:val="0"/>
        </w:rPr>
        <w:t>随时 衍生出来，而不允许任何比较、分别，甚至不容任何语言念头来描述形容。这 个最源头的知觉，我们也可以称之为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“存</w:t>
      </w:r>
      <w:r>
        <w:rPr>
          <w:color w:val="181618"/>
          <w:spacing w:val="0"/>
          <w:w w:val="100"/>
          <w:position w:val="0"/>
        </w:rPr>
        <w:t>在”，是从生命的因地所延伸出来的。 我们可以把因地当作生命种种还没有生、还没有死的潜能来看。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从因地，生出一切有形有色的现象。而且，站在整体来说，这些有形有色 根本就不成比例。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  <w:sectPr>
          <w:footnotePr>
            <w:numFmt w:val="decimal"/>
          </w:footnotePr>
          <w:pgSz w:w="8839" w:h="12940"/>
          <w:pgMar w:top="1233" w:right="752" w:bottom="1320" w:left="752" w:header="0" w:footer="3" w:gutter="154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用个比喻再进一步延伸，生命就像大海，人生就像从</w:t>
      </w:r>
      <w:r>
        <w:rPr>
          <w:color w:val="000000"/>
          <w:spacing w:val="0"/>
          <w:w w:val="100"/>
          <w:position w:val="0"/>
        </w:rPr>
        <w:t>生命的</w:t>
      </w:r>
      <w:r>
        <w:rPr>
          <w:color w:val="181618"/>
          <w:spacing w:val="0"/>
          <w:w w:val="100"/>
          <w:position w:val="0"/>
        </w:rPr>
        <w:t xml:space="preserve">深海所衍生出 来的泡沫。我们站在这个泡沫中，认为自己的人生就是独立的存在，并通过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 xml:space="preserve">的观念把这个泡沬越养越大。然而，总有一天，这个泡沫是会破的。消失 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T,</w:t>
      </w:r>
      <w:r>
        <w:rPr>
          <w:color w:val="181618"/>
          <w:spacing w:val="0"/>
          <w:w w:val="100"/>
          <w:position w:val="0"/>
        </w:rPr>
        <w:t>它也只是回到这个不动的深海。泡沬跟泡沫之间（我、你跟别人）产生的 互动，好像成了我们人生的故事。也就是说，从无限大的意识海，非但衍生出 有局限的我，有局限的你，也把生命局限住了。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5401310" cy="5645150"/>
            <wp:effectExtent l="0" t="0" r="8890" b="12700"/>
            <wp:docPr id="339" name="Picutre 3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" name="Picutre 339"/>
                    <pic:cNvPicPr/>
                  </pic:nvPicPr>
                  <pic:blipFill>
                    <a:blip r:embed="rId594"/>
                    <a:stretch>
                      <a:fillRect/>
                    </a:stretch>
                  </pic:blipFill>
                  <pic:spPr>
                    <a:xfrm>
                      <a:off x="0" y="0"/>
                      <a:ext cx="5401310" cy="564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29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78" w:lineRule="exact"/>
        <w:ind w:left="0" w:right="0" w:firstLine="300"/>
        <w:jc w:val="both"/>
      </w:pPr>
      <w:r>
        <w:rPr>
          <w:spacing w:val="0"/>
          <w:w w:val="100"/>
          <w:position w:val="0"/>
        </w:rPr>
        <w:t>人生就好像泡沫，而每一个人的泡沫又不一样。泡沬和泡沫之间的摩擦和冲突，就强化了 “我站在整体，人生的泡沬根本就不成比例。就像海表面的波浪，虽然不停地"动</w:t>
      </w:r>
      <w:r>
        <w:rPr>
          <w:color w:val="000000"/>
          <w:spacing w:val="0"/>
          <w:w w:val="100"/>
          <w:position w:val="0"/>
        </w:rPr>
        <w:t>”，</w:t>
      </w:r>
      <w:r>
        <w:rPr>
          <w:spacing w:val="0"/>
          <w:w w:val="100"/>
          <w:position w:val="0"/>
        </w:rPr>
        <w:t>但跟不动 的深海相比，那起伏只是很小的一部分。可惜的是，我们看不到比这小泡沫更浩瀚的宇宙。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这些观念，我相信每个人都可以理解。但比较想不到的是，这一个无条件 的意识，竟然可以与有条件的意识同时存在！也就是说，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“空”</w:t>
      </w:r>
      <w:r>
        <w:rPr>
          <w:color w:val="000000"/>
          <w:spacing w:val="0"/>
          <w:w w:val="100"/>
          <w:position w:val="0"/>
        </w:rPr>
        <w:t>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>可以同 时存在。进一步讲，空就是有，有就是空。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5" w:lineRule="exact"/>
        <w:ind w:left="0" w:right="0" w:firstLine="400"/>
        <w:jc w:val="both"/>
        <w:sectPr>
          <w:headerReference r:id="rId171" w:type="first"/>
          <w:footerReference r:id="rId174" w:type="first"/>
          <w:headerReference r:id="rId169" w:type="default"/>
          <w:footerReference r:id="rId172" w:type="default"/>
          <w:headerReference r:id="rId170" w:type="even"/>
          <w:footerReference r:id="rId173" w:type="even"/>
          <w:footnotePr>
            <w:numFmt w:val="decimal"/>
          </w:footnotePr>
          <w:pgSz w:w="8839" w:h="12940"/>
          <w:pgMar w:top="1233" w:right="752" w:bottom="1320" w:left="752" w:header="0" w:footer="3" w:gutter="154"/>
          <w:cols w:space="720" w:num="1"/>
          <w:titlePg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我们认为可以得到、</w:t>
      </w:r>
      <w:r>
        <w:rPr>
          <w:color w:val="000000"/>
          <w:spacing w:val="0"/>
          <w:w w:val="100"/>
          <w:position w:val="0"/>
        </w:rPr>
        <w:t>找到</w:t>
      </w:r>
      <w:r>
        <w:rPr>
          <w:color w:val="181618"/>
          <w:spacing w:val="0"/>
          <w:w w:val="100"/>
          <w:position w:val="0"/>
        </w:rPr>
        <w:t>并取得真实。根本没想过，生命的根源不</w:t>
      </w:r>
      <w:r>
        <w:rPr>
          <w:color w:val="000000"/>
          <w:spacing w:val="0"/>
          <w:w w:val="100"/>
          <w:position w:val="0"/>
        </w:rPr>
        <w:t xml:space="preserve">光包括 </w:t>
      </w:r>
      <w:r>
        <w:rPr>
          <w:color w:val="181618"/>
          <w:spacing w:val="0"/>
          <w:w w:val="100"/>
          <w:position w:val="0"/>
        </w:rPr>
        <w:t>有形有色的现象，它其实包括无形无色的一切。这一切，是我们用有限的语言 或逻辑没办法衡量、</w:t>
      </w:r>
      <w:r>
        <w:rPr>
          <w:color w:val="000000"/>
          <w:spacing w:val="0"/>
          <w:w w:val="100"/>
          <w:position w:val="0"/>
        </w:rPr>
        <w:t>描</w:t>
      </w:r>
      <w:r>
        <w:rPr>
          <w:color w:val="181618"/>
          <w:spacing w:val="0"/>
          <w:w w:val="100"/>
          <w:position w:val="0"/>
        </w:rPr>
        <w:t>述的。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1620" w:after="1540" w:line="240" w:lineRule="auto"/>
        <w:ind w:left="0" w:right="0" w:firstLine="0"/>
        <w:jc w:val="both"/>
        <w:rPr>
          <w:sz w:val="28"/>
          <w:szCs w:val="28"/>
        </w:rPr>
      </w:pPr>
      <w:bookmarkStart w:id="151" w:name="bookmark159"/>
      <w:bookmarkStart w:id="152" w:name="bookmark158"/>
      <w:bookmarkStart w:id="153" w:name="bookmark157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7.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通过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  <w:lang w:val="zh-CN" w:eastAsia="zh-CN" w:bidi="zh-CN"/>
        </w:rPr>
        <w:t>“我”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看生命</w:t>
      </w:r>
      <w:bookmarkEnd w:id="151"/>
      <w:bookmarkEnd w:id="152"/>
      <w:bookmarkEnd w:id="153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240" w:lineRule="auto"/>
        <w:ind w:left="0" w:right="0"/>
        <w:jc w:val="both"/>
      </w:pPr>
      <w:r>
        <w:rPr>
          <w:color w:val="000000"/>
          <w:spacing w:val="0"/>
          <w:w w:val="100"/>
          <w:position w:val="0"/>
        </w:rPr>
        <w:t>我，一</w:t>
      </w:r>
      <w:r>
        <w:rPr>
          <w:color w:val="181618"/>
          <w:spacing w:val="0"/>
          <w:w w:val="100"/>
          <w:position w:val="0"/>
        </w:rPr>
        <w:t>点都不客观。我，从来没有客观过。有了我，就不可能是客</w:t>
      </w:r>
      <w:r>
        <w:rPr>
          <w:color w:val="000000"/>
          <w:spacing w:val="0"/>
          <w:w w:val="100"/>
          <w:position w:val="0"/>
        </w:rPr>
        <w:t>观的。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虽然前面提过，我这里想再强调一次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 xml:space="preserve">生命本来是很好过、很单纯的。 </w:t>
      </w:r>
      <w:r>
        <w:rPr>
          <w:color w:val="000000"/>
          <w:spacing w:val="0"/>
          <w:w w:val="100"/>
          <w:position w:val="0"/>
        </w:rPr>
        <w:t>一个</w:t>
      </w:r>
      <w:r>
        <w:rPr>
          <w:color w:val="181618"/>
          <w:spacing w:val="0"/>
          <w:w w:val="100"/>
          <w:position w:val="0"/>
        </w:rPr>
        <w:t>瞬间，再接着下一个瞬间。</w:t>
      </w:r>
      <w:r>
        <w:rPr>
          <w:color w:val="000000"/>
          <w:spacing w:val="0"/>
          <w:w w:val="100"/>
          <w:position w:val="0"/>
        </w:rPr>
        <w:t>从一个</w:t>
      </w:r>
      <w:r>
        <w:rPr>
          <w:color w:val="181618"/>
          <w:spacing w:val="0"/>
          <w:w w:val="100"/>
          <w:position w:val="0"/>
        </w:rPr>
        <w:t xml:space="preserve">瞬间，再转到下一个瞬间。然而，通过 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”，我们会把一个很简单的生命状况</w:t>
      </w:r>
      <w:r>
        <w:rPr>
          <w:color w:val="000000"/>
          <w:spacing w:val="0"/>
          <w:w w:val="100"/>
          <w:position w:val="0"/>
        </w:rPr>
        <w:t>扩大，</w:t>
      </w:r>
      <w:r>
        <w:rPr>
          <w:color w:val="181618"/>
          <w:spacing w:val="0"/>
          <w:w w:val="100"/>
          <w:position w:val="0"/>
        </w:rPr>
        <w:t>让自己完全过不去。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通过这样强势的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来看这世界，会发现样样都不客观。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“我”像</w:t>
      </w:r>
      <w:r>
        <w:rPr>
          <w:color w:val="181618"/>
          <w:spacing w:val="0"/>
          <w:w w:val="100"/>
          <w:position w:val="0"/>
        </w:rPr>
        <w:t>个过滤 网，会扭曲一切 切我们所体会、所看到、所经验的。把这一切，带到一 个幻觉的层面来分析。然而，这幻觉正是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制造出来的。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最有意思的是，这个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对样样都有看法，不断地在分析、判断、抱怨。 没有一样东西会被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放过，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都有意见。我们前面也提过，这意见通常 不是正念的意见。它会勾结我们的萎缩体，把事态闹大。把一个瞬间变成一出 戏。通过种种过去累积的印象，再投射出最坏的可能性。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比如说，我们跟另一半约好，结果对方没有准时出现。我们在那里干等， 可能心里忍不住开始抱怨：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个人从来不会准时，一点时间观念都没有”。再 多等几分钟，心里就开始猜测：“他是不是有了别人，一点都不重视我，我还是 跟他分手好了”。再十五分钟：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“我该</w:t>
      </w:r>
      <w:r>
        <w:rPr>
          <w:color w:val="181618"/>
          <w:spacing w:val="0"/>
          <w:w w:val="100"/>
          <w:position w:val="0"/>
        </w:rPr>
        <w:t>不该打电话，算了，他又不是小孩，成天 要我管？”再十五分钟：“不对，他是不是出车祸了？”这一连串的念头，都偏 向负面的念头。我</w:t>
      </w:r>
      <w:r>
        <w:rPr>
          <w:color w:val="000000"/>
          <w:spacing w:val="0"/>
          <w:w w:val="100"/>
          <w:position w:val="0"/>
        </w:rPr>
        <w:t>们人，</w:t>
      </w:r>
      <w:r>
        <w:rPr>
          <w:color w:val="181618"/>
          <w:spacing w:val="0"/>
          <w:w w:val="100"/>
          <w:position w:val="0"/>
        </w:rPr>
        <w:t>就是有这种把小事变成大事的本事，每个人都一样。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反</w:t>
      </w:r>
      <w:r>
        <w:rPr>
          <w:color w:val="181618"/>
          <w:spacing w:val="0"/>
          <w:w w:val="100"/>
          <w:position w:val="0"/>
        </w:rPr>
        <w:t xml:space="preserve">过来，假如我们客观地看每一个生命的状况，都会发现，再怎么困难, 它本身是很单鈍的。那个瞬间过去了，就没有了。再怎么痛、再怎么悲哀，也 就是在那个瞬间发生。接下来，就消失。放不过，是我们自己的念头通过过去 </w:t>
      </w:r>
      <w:r>
        <w:rPr>
          <w:color w:val="000000"/>
          <w:spacing w:val="0"/>
          <w:w w:val="100"/>
          <w:position w:val="0"/>
        </w:rPr>
        <w:t>的</w:t>
      </w:r>
      <w:r>
        <w:rPr>
          <w:color w:val="181618"/>
          <w:spacing w:val="0"/>
          <w:w w:val="100"/>
          <w:position w:val="0"/>
        </w:rPr>
        <w:t>记忆，把很多相关不相关的状况拧在一起，作很多层面的链接。并通过这样 的链接，不断地投射到未来怎么去规划、该怎么防患未然。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我们每一个人都把自己的生命跟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“我的</w:t>
      </w:r>
      <w:r>
        <w:rPr>
          <w:color w:val="181618"/>
          <w:spacing w:val="0"/>
          <w:w w:val="100"/>
          <w:position w:val="0"/>
        </w:rPr>
        <w:t>身份”绑在一起。还认为， 没有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就没有生命。通常，我们在说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“生</w:t>
      </w:r>
      <w:r>
        <w:rPr>
          <w:color w:val="181618"/>
          <w:spacing w:val="0"/>
          <w:w w:val="100"/>
          <w:position w:val="0"/>
        </w:rPr>
        <w:t>命”或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“人</w:t>
      </w:r>
      <w:r>
        <w:rPr>
          <w:color w:val="181618"/>
          <w:spacing w:val="0"/>
          <w:w w:val="100"/>
          <w:position w:val="0"/>
        </w:rPr>
        <w:t>生”的时候，指称的 也不过是生命的状况、生命的表相、生命的故事内容。然而，这些种种的生命 状况，正是通过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 xml:space="preserve">或念头的探讨，而变成了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“我的</w:t>
      </w:r>
      <w:r>
        <w:rPr>
          <w:color w:val="181618"/>
          <w:spacing w:val="0"/>
          <w:w w:val="100"/>
          <w:position w:val="0"/>
        </w:rPr>
        <w:t>生命状况”。</w:t>
      </w:r>
      <w:r>
        <w:rPr>
          <w:color w:val="000000"/>
          <w:spacing w:val="0"/>
          <w:w w:val="100"/>
          <w:position w:val="0"/>
        </w:rPr>
        <w:t>正</w:t>
      </w:r>
      <w:r>
        <w:rPr>
          <w:color w:val="181618"/>
          <w:spacing w:val="0"/>
          <w:w w:val="100"/>
          <w:position w:val="0"/>
        </w:rPr>
        <w:t xml:space="preserve">是通过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的过濾，这些状况变得完全跟生命分不开来。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每一个人无形当中都把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的生命状况”混淆了，变成同一件事。 通常在讲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的时候，其实在含糊地指称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“我的</w:t>
      </w:r>
      <w:r>
        <w:rPr>
          <w:color w:val="181618"/>
          <w:spacing w:val="0"/>
          <w:w w:val="100"/>
          <w:position w:val="0"/>
        </w:rPr>
        <w:t>状况”或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 xml:space="preserve">的故事”。而 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“我” </w:t>
      </w:r>
      <w:r>
        <w:rPr>
          <w:color w:val="181618"/>
          <w:spacing w:val="0"/>
          <w:w w:val="100"/>
          <w:position w:val="0"/>
        </w:rPr>
        <w:t>一生的故事，跟任何人的故事都不一样。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“我的</w:t>
      </w:r>
      <w:r>
        <w:rPr>
          <w:color w:val="181618"/>
          <w:spacing w:val="0"/>
          <w:w w:val="100"/>
          <w:position w:val="0"/>
        </w:rPr>
        <w:t xml:space="preserve">故事比你的更精彩”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“我的 </w:t>
      </w:r>
      <w:r>
        <w:rPr>
          <w:color w:val="181618"/>
          <w:spacing w:val="0"/>
          <w:w w:val="100"/>
          <w:position w:val="0"/>
        </w:rPr>
        <w:t xml:space="preserve">委屈没有人可以理解”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 xml:space="preserve">是怎么样牺牲奉献”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 xml:space="preserve">失去了家庭，现在又失去了 朋友”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“我这</w:t>
      </w:r>
      <w:r>
        <w:rPr>
          <w:color w:val="181618"/>
          <w:spacing w:val="0"/>
          <w:w w:val="100"/>
          <w:position w:val="0"/>
        </w:rPr>
        <w:t xml:space="preserve">辈子做到这个位置”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“没有</w:t>
      </w:r>
      <w:r>
        <w:rPr>
          <w:color w:val="181618"/>
          <w:spacing w:val="0"/>
          <w:w w:val="100"/>
          <w:position w:val="0"/>
        </w:rPr>
        <w:t xml:space="preserve">人的家庭像我家这样悲惨”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“我受</w:t>
      </w:r>
      <w:r>
        <w:rPr>
          <w:color w:val="181618"/>
          <w:spacing w:val="0"/>
          <w:w w:val="100"/>
          <w:position w:val="0"/>
        </w:rPr>
        <w:t xml:space="preserve">的伤多 深”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“我经</w:t>
      </w:r>
      <w:r>
        <w:rPr>
          <w:color w:val="181618"/>
          <w:spacing w:val="0"/>
          <w:w w:val="100"/>
          <w:position w:val="0"/>
        </w:rPr>
        <w:t>过了数不清的悲痛”</w:t>
      </w:r>
      <w:r>
        <w:rPr>
          <w:color w:val="000000"/>
          <w:spacing w:val="0"/>
          <w:w w:val="100"/>
          <w:position w:val="0"/>
        </w:rPr>
        <w:t>……</w:t>
      </w:r>
      <w:r>
        <w:rPr>
          <w:color w:val="181618"/>
          <w:spacing w:val="0"/>
          <w:w w:val="100"/>
          <w:position w:val="0"/>
        </w:rPr>
        <w:t>这些故事明明都只是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的故事”，却不知 不觉变成了我，定义了我，都成为定义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的生命的很重要的一部分。让我 们不断地把生命的现象，当成了真正的生命来看。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进一步说，生命本来是包括一个更大的架构。在这个架构下，生命的种种 状况才会发生。也就是说，生命包括两种意识：一个就是我们局限而有条件的 意识。它，确实跟我们的人生故事是分不开的，也就是前面提过的人生的前景， 不断通过因果而成形。它也是通过相对、比较的逻辑，也就是我们脑的分析逻 辑而建立的。但是，除了这一部分，我们还有一个更大的意识，也就是我们提 过的生命的背景。它是个一体意识，就是个轻松的知觉，不受任何条件约束。</w:t>
      </w:r>
      <w:r>
        <w:br w:type="page"/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620" w:line="240" w:lineRule="auto"/>
        <w:ind w:left="0" w:right="0" w:firstLine="0"/>
        <w:jc w:val="center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lang w:val="zh-CN" w:eastAsia="zh-CN" w:bidi="zh-CN"/>
        </w:rPr>
        <w:t>“我”</w:t>
      </w:r>
      <w:r>
        <w:rPr>
          <w:color w:val="000000"/>
          <w:spacing w:val="0"/>
          <w:w w:val="100"/>
          <w:position w:val="0"/>
          <w:sz w:val="19"/>
          <w:szCs w:val="19"/>
        </w:rPr>
        <w:t>怎么来的？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2475230" cy="3096895"/>
            <wp:effectExtent l="0" t="0" r="1270" b="8255"/>
            <wp:docPr id="352" name="Picutre 3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" name="Picutre 352"/>
                    <pic:cNvPicPr/>
                  </pic:nvPicPr>
                  <pic:blipFill>
                    <a:blip r:embed="rId595"/>
                    <a:stretch>
                      <a:fillRect/>
                    </a:stretch>
                  </pic:blipFill>
                  <pic:spPr>
                    <a:xfrm>
                      <a:off x="0" y="0"/>
                      <a:ext cx="2475230" cy="309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23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344" w:lineRule="exact"/>
        <w:ind w:left="0" w:right="0"/>
        <w:jc w:val="both"/>
      </w:pPr>
      <w:r>
        <w:rPr>
          <w:spacing w:val="0"/>
          <w:w w:val="100"/>
          <w:position w:val="0"/>
        </w:rPr>
        <w:t>“我"的观念怎么来的？也许最古老、最直接的文献，就是《圣经》里的亚当和夏娃的故事。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344" w:lineRule="exact"/>
        <w:ind w:left="0" w:right="0"/>
        <w:jc w:val="both"/>
      </w:pPr>
      <w:r>
        <w:rPr>
          <w:spacing w:val="0"/>
          <w:w w:val="100"/>
          <w:position w:val="0"/>
        </w:rPr>
        <w:t>在这个故事中，亚当和夏娃的互动本来是很单纯的，没有进入一个思考的范围。后来蛇引诱他 们，说吃了分辨善恶树的果子”你们不一定死。</w:t>
      </w:r>
      <w:r>
        <w:rPr>
          <w:color w:val="000000"/>
          <w:spacing w:val="0"/>
          <w:w w:val="100"/>
          <w:position w:val="0"/>
        </w:rPr>
        <w:t>因为</w:t>
      </w:r>
      <w:r>
        <w:rPr>
          <w:spacing w:val="0"/>
          <w:w w:val="100"/>
          <w:position w:val="0"/>
        </w:rPr>
        <w:t>神知道，你们吃的日子眼睛就明亮了，你们便 如神能知道善悪"。亚当与夏娃选择了相信蛇。</w:t>
      </w:r>
      <w:r>
        <w:rPr>
          <w:color w:val="000000"/>
          <w:spacing w:val="0"/>
          <w:w w:val="100"/>
          <w:position w:val="0"/>
        </w:rPr>
        <w:t>吃</w:t>
      </w:r>
      <w:r>
        <w:rPr>
          <w:spacing w:val="0"/>
          <w:w w:val="100"/>
          <w:position w:val="0"/>
        </w:rPr>
        <w:t>了一个苹果，造出了一个思考■的过滤，有了判断、 有了好坏的观念，突然体会到男女之间的区别。对赤身裸体感到羞愧，便开始遮蔽自己的身体。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320" w:line="344" w:lineRule="exact"/>
        <w:ind w:left="0" w:right="0"/>
        <w:jc w:val="both"/>
      </w:pPr>
      <w:r>
        <w:rPr>
          <w:spacing w:val="0"/>
          <w:w w:val="100"/>
          <w:position w:val="0"/>
        </w:rPr>
        <w:t>我们现在都只把这故事当作比喻，但它其実是有深意的。人本来无思无想，突然经过念头思 考，让我们追加了一个体，也就是"我”的体。一切接下来的"罪</w:t>
      </w:r>
      <w:r>
        <w:rPr>
          <w:spacing w:val="0"/>
          <w:w w:val="100"/>
          <w:position w:val="0"/>
          <w:lang w:val="en-US" w:eastAsia="en-US" w:bidi="en-US"/>
        </w:rPr>
        <w:t>”"</w:t>
      </w:r>
      <w:r>
        <w:rPr>
          <w:spacing w:val="0"/>
          <w:w w:val="100"/>
          <w:position w:val="0"/>
        </w:rPr>
        <w:t>咎”也就是这么来的。修行， 也只是把这个最源头、无思无想的境界找回来。</w:t>
      </w:r>
    </w:p>
    <w:p>
      <w:pPr>
        <w:pStyle w:val="19"/>
        <w:keepNext w:val="0"/>
        <w:keepLines w:val="0"/>
        <w:widowControl w:val="0"/>
        <w:shd w:val="clear" w:color="auto" w:fill="auto"/>
        <w:bidi w:val="0"/>
        <w:spacing w:before="0" w:after="0" w:line="346" w:lineRule="exact"/>
        <w:ind w:left="0" w:right="0"/>
        <w:jc w:val="both"/>
        <w:sectPr>
          <w:headerReference r:id="rId175" w:type="default"/>
          <w:footerReference r:id="rId177" w:type="default"/>
          <w:headerReference r:id="rId176" w:type="even"/>
          <w:footerReference r:id="rId178" w:type="even"/>
          <w:footnotePr>
            <w:numFmt w:val="decimal"/>
          </w:footnotePr>
          <w:pgSz w:w="8839" w:h="12940"/>
          <w:pgMar w:top="1262" w:right="726" w:bottom="1353" w:left="726" w:header="0" w:footer="3" w:gutter="229"/>
          <w:cols w:space="720" w:num="1"/>
          <w:rtlGutter w:val="0"/>
          <w:docGrid w:linePitch="360" w:charSpace="0"/>
        </w:sectPr>
      </w:pPr>
      <w:r>
        <w:rPr>
          <w:rFonts w:ascii="宋体" w:hAnsi="宋体" w:eastAsia="宋体" w:cs="宋体"/>
          <w:b w:val="0"/>
          <w:bCs w:val="0"/>
          <w:color w:val="181618"/>
          <w:spacing w:val="0"/>
          <w:w w:val="100"/>
          <w:position w:val="0"/>
          <w:sz w:val="15"/>
          <w:szCs w:val="15"/>
          <w:lang w:val="zh-TW" w:eastAsia="zh-TW" w:bidi="zh-TW"/>
        </w:rPr>
        <w:t>图片出处：</w:t>
      </w:r>
      <w:r>
        <w:rPr>
          <w:rFonts w:ascii="Times New Roman" w:hAnsi="Times New Roman" w:eastAsia="Times New Roman" w:cs="Times New Roman"/>
          <w:b w:val="0"/>
          <w:bCs w:val="0"/>
          <w:color w:val="181618"/>
          <w:spacing w:val="0"/>
          <w:w w:val="100"/>
          <w:position w:val="0"/>
          <w:lang w:val="en-US" w:eastAsia="en-US" w:bidi="en-US"/>
        </w:rPr>
        <w:t xml:space="preserve">Adam and Eve, </w:t>
      </w:r>
      <w:r>
        <w:rPr>
          <w:rFonts w:ascii="Times New Roman" w:hAnsi="Times New Roman" w:eastAsia="Times New Roman" w:cs="Times New Roman"/>
          <w:b w:val="0"/>
          <w:bCs w:val="0"/>
          <w:color w:val="181618"/>
          <w:spacing w:val="0"/>
          <w:w w:val="100"/>
          <w:position w:val="0"/>
          <w:lang w:val="zh-TW" w:eastAsia="zh-TW" w:bidi="zh-TW"/>
        </w:rPr>
        <w:t xml:space="preserve">1505 </w:t>
      </w:r>
      <w:r>
        <w:rPr>
          <w:rFonts w:ascii="Times New Roman" w:hAnsi="Times New Roman" w:eastAsia="Times New Roman" w:cs="Times New Roman"/>
          <w:b w:val="0"/>
          <w:bCs w:val="0"/>
          <w:color w:val="2B2A2B"/>
          <w:spacing w:val="0"/>
          <w:w w:val="100"/>
          <w:position w:val="0"/>
          <w:lang w:val="zh-TW" w:eastAsia="zh-TW" w:bidi="zh-TW"/>
        </w:rPr>
        <w:t xml:space="preserve">( </w:t>
      </w:r>
      <w:r>
        <w:rPr>
          <w:rFonts w:ascii="Times New Roman" w:hAnsi="Times New Roman" w:eastAsia="Times New Roman" w:cs="Times New Roman"/>
          <w:b w:val="0"/>
          <w:bCs w:val="0"/>
          <w:color w:val="181618"/>
          <w:spacing w:val="0"/>
          <w:w w:val="100"/>
          <w:position w:val="0"/>
          <w:lang w:val="zh-TW" w:eastAsia="zh-TW" w:bidi="zh-TW"/>
        </w:rPr>
        <w:t xml:space="preserve">1964 ) </w:t>
      </w:r>
      <w:r>
        <w:rPr>
          <w:rFonts w:ascii="Times New Roman" w:hAnsi="Times New Roman" w:eastAsia="Times New Roman" w:cs="Times New Roman"/>
          <w:b w:val="0"/>
          <w:bCs w:val="0"/>
          <w:color w:val="181618"/>
          <w:spacing w:val="0"/>
          <w:w w:val="100"/>
          <w:position w:val="0"/>
          <w:lang w:val="en-US" w:eastAsia="en-US" w:bidi="en-US"/>
        </w:rPr>
        <w:t xml:space="preserve">. from Antoine Verartfs Bible en Francoys, 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pacing w:val="0"/>
          <w:w w:val="100"/>
          <w:position w:val="0"/>
          <w:lang w:val="en-US" w:eastAsia="en-US" w:bidi="en-US"/>
        </w:rPr>
        <w:t xml:space="preserve">A </w:t>
      </w:r>
      <w:r>
        <w:rPr>
          <w:rFonts w:ascii="Times New Roman" w:hAnsi="Times New Roman" w:eastAsia="Times New Roman" w:cs="Times New Roman"/>
          <w:b w:val="0"/>
          <w:bCs w:val="0"/>
          <w:color w:val="181618"/>
          <w:spacing w:val="0"/>
          <w:w w:val="100"/>
          <w:position w:val="0"/>
          <w:lang w:val="en-US" w:eastAsia="en-US" w:bidi="en-US"/>
        </w:rPr>
        <w:t xml:space="preserve">print from </w:t>
      </w:r>
      <w:r>
        <w:rPr>
          <w:rFonts w:ascii="Times New Roman" w:hAnsi="Times New Roman" w:eastAsia="Times New Roman" w:cs="Times New Roman"/>
          <w:b w:val="0"/>
          <w:bCs w:val="0"/>
          <w:i/>
          <w:iCs/>
          <w:color w:val="181618"/>
          <w:spacing w:val="0"/>
          <w:w w:val="100"/>
          <w:position w:val="0"/>
          <w:lang w:val="en-US" w:eastAsia="en-US" w:bidi="en-US"/>
        </w:rPr>
        <w:t>A History of Wood Engraving,</w:t>
      </w:r>
      <w:r>
        <w:rPr>
          <w:rFonts w:ascii="Times New Roman" w:hAnsi="Times New Roman" w:eastAsia="Times New Roman" w:cs="Times New Roman"/>
          <w:b w:val="0"/>
          <w:bCs w:val="0"/>
          <w:color w:val="181618"/>
          <w:spacing w:val="0"/>
          <w:w w:val="100"/>
          <w:position w:val="0"/>
          <w:lang w:val="en-US" w:eastAsia="en-US" w:bidi="en-US"/>
        </w:rPr>
        <w:t xml:space="preserve"> by Douglas Percy Bliss, Spring Books, London, 1964. </w:t>
      </w:r>
    </w:p>
    <w:p>
      <w:pPr>
        <w:pStyle w:val="19"/>
        <w:keepNext w:val="0"/>
        <w:keepLines w:val="0"/>
        <w:widowControl w:val="0"/>
        <w:shd w:val="clear" w:color="auto" w:fill="auto"/>
        <w:bidi w:val="0"/>
        <w:spacing w:before="0" w:after="0" w:line="346" w:lineRule="exact"/>
        <w:ind w:left="0" w:right="0" w:firstLine="0"/>
        <w:jc w:val="both"/>
      </w:pP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>它是永恒、绝对的存在，跟人生的故事不相关。</w:t>
      </w:r>
      <w:r>
        <w:rPr>
          <w:rStyle w:val="10"/>
          <w:b w:val="0"/>
          <w:bCs w:val="0"/>
          <w:i w:val="0"/>
          <w:iCs w:val="0"/>
          <w:smallCaps w:val="0"/>
          <w:strike w:val="0"/>
        </w:rPr>
        <w:t>而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>且本身就不需要作任何分别。 但是从这个背景，又</w:t>
      </w:r>
      <w:r>
        <w:rPr>
          <w:rStyle w:val="10"/>
          <w:b w:val="0"/>
          <w:bCs w:val="0"/>
          <w:i w:val="0"/>
          <w:iCs w:val="0"/>
          <w:smallCaps w:val="0"/>
          <w:strike w:val="0"/>
        </w:rPr>
        <w:t>允许任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>何前景</w:t>
      </w:r>
      <w:r>
        <w:rPr>
          <w:rStyle w:val="10"/>
          <w:b w:val="0"/>
          <w:bCs w:val="0"/>
          <w:i w:val="0"/>
          <w:iCs w:val="0"/>
          <w:smallCaps w:val="0"/>
          <w:strike w:val="0"/>
        </w:rPr>
        <w:t>、任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>何人生故事的演出。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5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同</w:t>
      </w:r>
      <w:r>
        <w:rPr>
          <w:color w:val="181618"/>
          <w:spacing w:val="0"/>
          <w:w w:val="100"/>
          <w:position w:val="0"/>
        </w:rPr>
        <w:t>时存在这两个意识，也就是把全部的生命找回来。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然而，因为任何形相，包括念头跟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000000"/>
          <w:spacing w:val="0"/>
          <w:w w:val="100"/>
          <w:position w:val="0"/>
        </w:rPr>
        <w:t>的吸引</w:t>
      </w:r>
      <w:r>
        <w:rPr>
          <w:color w:val="181618"/>
          <w:spacing w:val="0"/>
          <w:w w:val="100"/>
          <w:position w:val="0"/>
        </w:rPr>
        <w:t xml:space="preserve">力太强大了。所以，我们 </w:t>
      </w:r>
      <w:r>
        <w:rPr>
          <w:color w:val="000000"/>
          <w:spacing w:val="0"/>
          <w:w w:val="100"/>
          <w:position w:val="0"/>
        </w:rPr>
        <w:t>被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给困住了，而把更大的无限大的意识忘记了。就好像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盖住了无 限大的意识，这也是我们</w:t>
      </w:r>
      <w:r>
        <w:rPr>
          <w:color w:val="2B2A2B"/>
          <w:spacing w:val="0"/>
          <w:w w:val="100"/>
          <w:position w:val="0"/>
        </w:rPr>
        <w:t>"•生</w:t>
      </w:r>
      <w:r>
        <w:rPr>
          <w:color w:val="181618"/>
          <w:spacing w:val="0"/>
          <w:w w:val="100"/>
          <w:position w:val="0"/>
        </w:rPr>
        <w:t>不快乐的主要原因。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5" w:lineRule="exact"/>
        <w:ind w:left="0" w:right="0" w:firstLine="400"/>
        <w:jc w:val="both"/>
        <w:sectPr>
          <w:headerReference r:id="rId179" w:type="default"/>
          <w:footerReference r:id="rId181" w:type="default"/>
          <w:headerReference r:id="rId180" w:type="even"/>
          <w:footerReference r:id="rId182" w:type="even"/>
          <w:footnotePr>
            <w:numFmt w:val="decimal"/>
          </w:footnotePr>
          <w:type w:val="continuous"/>
          <w:pgSz w:w="8839" w:h="12940"/>
          <w:pgMar w:top="1262" w:right="726" w:bottom="1353" w:left="726" w:header="0" w:footer="3" w:gutter="229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找回来另</w:t>
      </w:r>
      <w:r>
        <w:rPr>
          <w:color w:val="000000"/>
          <w:spacing w:val="0"/>
          <w:w w:val="100"/>
          <w:position w:val="0"/>
        </w:rPr>
        <w:t>外一个</w:t>
      </w:r>
      <w:r>
        <w:rPr>
          <w:color w:val="181618"/>
          <w:spacing w:val="0"/>
          <w:w w:val="100"/>
          <w:position w:val="0"/>
        </w:rPr>
        <w:t>更大的意识，自然就会发现</w:t>
      </w:r>
      <w:r>
        <w:rPr>
          <w:color w:val="2B2A2B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我们本来早就是完整、</w:t>
      </w:r>
      <w:r>
        <w:rPr>
          <w:color w:val="000000"/>
          <w:spacing w:val="0"/>
          <w:w w:val="100"/>
          <w:position w:val="0"/>
        </w:rPr>
        <w:t xml:space="preserve">圆 </w:t>
      </w:r>
      <w:r>
        <w:rPr>
          <w:color w:val="181618"/>
          <w:spacing w:val="0"/>
          <w:w w:val="100"/>
          <w:position w:val="0"/>
        </w:rPr>
        <w:t>满，一点一滴都加不上去的。但是，</w:t>
      </w:r>
      <w:r>
        <w:rPr>
          <w:color w:val="000000"/>
          <w:spacing w:val="0"/>
          <w:w w:val="100"/>
          <w:position w:val="0"/>
        </w:rPr>
        <w:t>因</w:t>
      </w:r>
      <w:r>
        <w:rPr>
          <w:color w:val="181618"/>
          <w:spacing w:val="0"/>
          <w:w w:val="100"/>
          <w:position w:val="0"/>
        </w:rPr>
        <w:t xml:space="preserve">为有了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 xml:space="preserve">”，而且还是这么强烈的 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”，我</w:t>
      </w:r>
      <w:r>
        <w:rPr>
          <w:color w:val="000000"/>
          <w:spacing w:val="0"/>
          <w:w w:val="100"/>
          <w:position w:val="0"/>
        </w:rPr>
        <w:t>们把这</w:t>
      </w:r>
      <w:r>
        <w:rPr>
          <w:color w:val="181618"/>
          <w:spacing w:val="0"/>
          <w:w w:val="100"/>
          <w:position w:val="0"/>
        </w:rPr>
        <w:t>世界扭曲了。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1720" w:after="1500" w:line="240" w:lineRule="auto"/>
        <w:ind w:left="0" w:right="0" w:firstLine="0"/>
        <w:jc w:val="both"/>
        <w:rPr>
          <w:sz w:val="28"/>
          <w:szCs w:val="28"/>
        </w:rPr>
      </w:pPr>
      <w:bookmarkStart w:id="154" w:name="bookmark162"/>
      <w:bookmarkStart w:id="155" w:name="bookmark161"/>
      <w:bookmarkStart w:id="156" w:name="bookmark160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8.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超越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  <w:lang w:val="zh-CN" w:eastAsia="zh-CN" w:bidi="zh-CN"/>
        </w:rPr>
        <w:t>“我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”，也就是从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  <w:lang w:val="zh-CN" w:eastAsia="zh-CN" w:bidi="zh-CN"/>
        </w:rPr>
        <w:t>“相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对”找到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  <w:lang w:val="zh-CN" w:eastAsia="zh-CN" w:bidi="zh-CN"/>
        </w:rPr>
        <w:t>“绝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对”</w:t>
      </w:r>
      <w:bookmarkEnd w:id="154"/>
      <w:bookmarkEnd w:id="155"/>
      <w:bookmarkEnd w:id="156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</w:rPr>
        <w:t>任何念头,包括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都是相</w:t>
      </w:r>
      <w:r>
        <w:rPr>
          <w:color w:val="000000"/>
          <w:spacing w:val="0"/>
          <w:w w:val="100"/>
          <w:position w:val="0"/>
        </w:rPr>
        <w:t>对的，</w:t>
      </w:r>
      <w:r>
        <w:rPr>
          <w:color w:val="181618"/>
          <w:spacing w:val="0"/>
          <w:w w:val="100"/>
          <w:position w:val="0"/>
        </w:rPr>
        <w:t>都不是绝对重要的。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任何念头，包括语言，包括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都不是绝对不变的存在。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通过分别、比较，最多只能得到一个相对成立的观念。因为人类逻辑和思 考本质的限制，我们离不开相对的境界。脑的思考范围，就不允许我们跳出来, 不允许我们跳出这个相对的限制。过去以来，很多哲学家都想探讨这个问题。 我们从歌德尔</w:t>
      </w:r>
      <w:r>
        <w:rPr>
          <w:b/>
          <w:bCs/>
          <w:color w:val="000000"/>
          <w:spacing w:val="0"/>
          <w:w w:val="100"/>
          <w:position w:val="0"/>
        </w:rPr>
        <w:t>(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 xml:space="preserve">Kurt Godel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)</w:t>
      </w:r>
      <w:r>
        <w:rPr>
          <w:color w:val="181618"/>
          <w:spacing w:val="0"/>
          <w:w w:val="100"/>
          <w:position w:val="0"/>
        </w:rPr>
        <w:t>在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90</w:t>
      </w:r>
      <w:r>
        <w:rPr>
          <w:color w:val="181618"/>
          <w:spacing w:val="0"/>
          <w:w w:val="100"/>
          <w:position w:val="0"/>
        </w:rPr>
        <w:t>年前对自然数</w:t>
      </w:r>
      <w:r>
        <w:rPr>
          <w:b/>
          <w:bCs/>
          <w:color w:val="181618"/>
          <w:spacing w:val="0"/>
          <w:w w:val="100"/>
          <w:position w:val="0"/>
        </w:rPr>
        <w:t>(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 xml:space="preserve">natural numbers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)</w:t>
      </w:r>
      <w:r>
        <w:rPr>
          <w:color w:val="181618"/>
          <w:spacing w:val="0"/>
          <w:w w:val="100"/>
          <w:position w:val="0"/>
        </w:rPr>
        <w:t>的探讨切 入，可以进一步描述这一限制。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也就是说，没有一个观念、没有一句话、没有一个念头、没有一个定理， 是完全成立而且普世不破的。甚至没有一个定理是可以单独存在的。它需要前 </w:t>
      </w:r>
      <w:r>
        <w:rPr>
          <w:color w:val="000000"/>
          <w:spacing w:val="0"/>
          <w:w w:val="100"/>
          <w:position w:val="0"/>
        </w:rPr>
        <w:t>提，</w:t>
      </w:r>
      <w:r>
        <w:rPr>
          <w:color w:val="181618"/>
          <w:spacing w:val="0"/>
          <w:w w:val="100"/>
          <w:position w:val="0"/>
        </w:rPr>
        <w:t>才能支持它本身。任何念头都是局限的，这是因为我们人本身所使用的逻 辑，是在相对的比较之上所成立的，当然会有这种限制。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用另一套语言来表达这个观 </w:t>
      </w:r>
      <w:r>
        <w:rPr>
          <w:color w:val="000000"/>
          <w:spacing w:val="0"/>
          <w:w w:val="100"/>
          <w:position w:val="0"/>
        </w:rPr>
        <w:t>一一</w:t>
      </w:r>
      <w:r>
        <w:rPr>
          <w:color w:val="181618"/>
          <w:spacing w:val="0"/>
          <w:w w:val="100"/>
          <w:position w:val="0"/>
        </w:rPr>
        <w:t>我们人生所追求的，是从相对</w:t>
      </w:r>
      <w:r>
        <w:rPr>
          <w:b/>
          <w:bCs/>
          <w:color w:val="181618"/>
          <w:spacing w:val="0"/>
          <w:w w:val="100"/>
          <w:position w:val="0"/>
          <w:lang w:val="en-US" w:eastAsia="en-US" w:bidi="en-US"/>
        </w:rPr>
        <w:t>(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 xml:space="preserve">relative) </w:t>
      </w:r>
      <w:r>
        <w:rPr>
          <w:color w:val="181618"/>
          <w:spacing w:val="0"/>
          <w:w w:val="100"/>
          <w:position w:val="0"/>
        </w:rPr>
        <w:t>的我来理解绝对</w:t>
      </w:r>
      <w:r>
        <w:rPr>
          <w:b/>
          <w:bCs/>
          <w:color w:val="181618"/>
          <w:spacing w:val="0"/>
          <w:w w:val="100"/>
          <w:position w:val="0"/>
          <w:lang w:val="en-US" w:eastAsia="en-US" w:bidi="en-US"/>
        </w:rPr>
        <w:t>(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Absolute)</w:t>
      </w:r>
      <w:r>
        <w:rPr>
          <w:color w:val="181618"/>
          <w:spacing w:val="0"/>
          <w:w w:val="100"/>
          <w:position w:val="0"/>
        </w:rPr>
        <w:t>的上帝、绝对的一切。我们想用日常的相对的语 言，来表达无限浩瀚的宇宙，这本身就造成一个矛盾。然而，这个矛盾是可以 解开的，这也正是我接下来要表达的。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回到由歌德尔的定理所延伸的讨论，可以用几何的示意图来表达。我们把 人类所看、所闻、所听、所觉、所思放到最里面的小圈子，它本身就是一个很 完整的系统。但是，当我们想用在这个小圈子内所累积的语言，去了解小圈子 以外的世界，那是不可能的。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换个角度，可以再说清楚一点。就像一个点想了解一条线，再怎么表达这 个点，也说不清线条的一维世界是怎么回事。同样地，</w:t>
      </w:r>
      <w:r>
        <w:rPr>
          <w:color w:val="484848"/>
          <w:spacing w:val="0"/>
          <w:w w:val="100"/>
          <w:position w:val="0"/>
          <w:lang w:val="en-US" w:eastAsia="en-US" w:bidi="en-US"/>
        </w:rPr>
        <w:t>f</w:t>
      </w:r>
      <w:r>
        <w:rPr>
          <w:color w:val="181618"/>
          <w:spacing w:val="0"/>
          <w:w w:val="100"/>
          <w:position w:val="0"/>
        </w:rPr>
        <w:t>维的线条是表达不了 面的二维世界的。让一条线去理解一个面，也是不可能的。同样地，</w:t>
      </w:r>
      <w:r>
        <w:rPr>
          <w:color w:val="484848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个面， 再怎么在面的二维世界里苦苦思索</w:t>
      </w:r>
      <w:r>
        <w:rPr>
          <w:color w:val="000000"/>
          <w:spacing w:val="0"/>
          <w:w w:val="100"/>
          <w:position w:val="0"/>
        </w:rPr>
        <w:t>,</w:t>
      </w:r>
      <w:r>
        <w:rPr>
          <w:color w:val="181618"/>
          <w:spacing w:val="0"/>
          <w:w w:val="100"/>
          <w:position w:val="0"/>
        </w:rPr>
        <w:t>也不可能了解一个体的三维世界。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跨越这个限制去理解的那一步，是不可思议的大。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780" w:line="413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 xml:space="preserve">我担心你还不了解，再举一个例子。就像下页图中的小蚂蚁，它可能就成 天在这只大象身上过日子。但这小蚂蚁看不懂、根本想象不出大象有多大，更 别说掌握大象的曲线、生理变化的起伏规律、明白大象的一生了。这一切，完 全超越蚂蚁的思考和想象。这就是系统、思考、逻辑本身的限制。它无法从一 </w:t>
      </w:r>
      <w:r>
        <w:rPr>
          <w:color w:val="000000"/>
          <w:spacing w:val="0"/>
          <w:w w:val="100"/>
          <w:position w:val="0"/>
        </w:rPr>
        <w:t>个</w:t>
      </w:r>
      <w:r>
        <w:rPr>
          <w:color w:val="181618"/>
          <w:spacing w:val="0"/>
          <w:w w:val="100"/>
          <w:position w:val="0"/>
        </w:rPr>
        <w:t>有限的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的层次，去掌握无限大的生命。</w:t>
      </w:r>
    </w:p>
    <w:p>
      <w:pPr>
        <w:widowControl w:val="0"/>
        <w:jc w:val="center"/>
        <w:rPr>
          <w:sz w:val="2"/>
          <w:szCs w:val="2"/>
        </w:rPr>
        <w:sectPr>
          <w:footnotePr>
            <w:numFmt w:val="decimal"/>
          </w:footnotePr>
          <w:pgSz w:w="8839" w:h="12940"/>
          <w:pgMar w:top="1195" w:right="800" w:bottom="1334" w:left="800" w:header="0" w:footer="3" w:gutter="48"/>
          <w:cols w:space="720" w:num="1"/>
          <w:rtlGutter w:val="0"/>
          <w:docGrid w:linePitch="360" w:charSpace="0"/>
        </w:sectPr>
      </w:pPr>
      <w:r>
        <w:drawing>
          <wp:inline distT="0" distB="0" distL="114300" distR="114300">
            <wp:extent cx="3895090" cy="2597150"/>
            <wp:effectExtent l="0" t="0" r="10160" b="12700"/>
            <wp:docPr id="369" name="Picutre 3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" name="Picutre 369"/>
                    <pic:cNvPicPr/>
                  </pic:nvPicPr>
                  <pic:blipFill>
                    <a:blip r:embed="rId596"/>
                    <a:stretch>
                      <a:fillRect/>
                    </a:stretch>
                  </pic:blipFill>
                  <pic:spPr>
                    <a:xfrm>
                      <a:off x="0" y="0"/>
                      <a:ext cx="3895090" cy="259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108450" cy="1182370"/>
            <wp:effectExtent l="0" t="0" r="6350" b="17780"/>
            <wp:docPr id="370" name="Picutre 3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Picutre 370"/>
                    <pic:cNvPicPr/>
                  </pic:nvPicPr>
                  <pic:blipFill>
                    <a:blip r:embed="rId597"/>
                    <a:stretch>
                      <a:fillRect/>
                    </a:stretch>
                  </pic:blipFill>
                  <pic:spPr>
                    <a:xfrm>
                      <a:off x="0" y="0"/>
                      <a:ext cx="4108450" cy="1182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439" w:line="1" w:lineRule="exact"/>
      </w:pP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3151505" cy="2541905"/>
            <wp:effectExtent l="0" t="0" r="10795" b="10795"/>
            <wp:docPr id="371" name="Picutre 3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" name="Picutre 371"/>
                    <pic:cNvPicPr/>
                  </pic:nvPicPr>
                  <pic:blipFill>
                    <a:blip r:embed="rId598"/>
                    <a:stretch>
                      <a:fillRect/>
                    </a:stretch>
                  </pic:blipFill>
                  <pic:spPr>
                    <a:xfrm>
                      <a:off x="0" y="0"/>
                      <a:ext cx="3151505" cy="254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1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380" w:line="298" w:lineRule="exact"/>
        <w:ind w:left="0" w:right="0" w:firstLine="300"/>
        <w:jc w:val="both"/>
      </w:pPr>
      <w:r>
        <w:rPr>
          <w:spacing w:val="0"/>
          <w:w w:val="100"/>
          <w:position w:val="0"/>
        </w:rPr>
        <w:t>一个点，看不到一条线；</w:t>
      </w:r>
      <w:r>
        <w:rPr>
          <w:color w:val="000000"/>
          <w:spacing w:val="0"/>
          <w:w w:val="100"/>
          <w:position w:val="0"/>
        </w:rPr>
        <w:t>一条</w:t>
      </w:r>
      <w:r>
        <w:rPr>
          <w:spacing w:val="0"/>
          <w:w w:val="100"/>
          <w:position w:val="0"/>
        </w:rPr>
        <w:t>线，看不到一个面，</w:t>
      </w:r>
      <w:r>
        <w:rPr>
          <w:color w:val="724A60"/>
          <w:spacing w:val="0"/>
          <w:w w:val="100"/>
          <w:position w:val="0"/>
        </w:rPr>
        <w:t>一</w:t>
      </w:r>
      <w:r>
        <w:rPr>
          <w:spacing w:val="0"/>
          <w:w w:val="100"/>
          <w:position w:val="0"/>
        </w:rPr>
        <w:t>个面，看不到一个体。小蚂蚁在大象上, 绝对没办法体会整只大象。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全部的思考、念头，包括逻辑和语言的范围，不只是无常的，还是相对的。 这个本质上的限制，便是人类有史以来在各式各样的追求，包括修行当中所面 临的矛盾。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然而，这个矛盾是可以解开的。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回到我们的主题，也就是从相对走到绝对，从局限的意识，走到无限大的 一体意识。从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>走到“没有”；</w:t>
      </w:r>
      <w:r>
        <w:rPr>
          <w:color w:val="000000"/>
          <w:spacing w:val="0"/>
          <w:w w:val="100"/>
          <w:position w:val="0"/>
        </w:rPr>
        <w:t>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“小</w:t>
      </w:r>
      <w:r>
        <w:rPr>
          <w:color w:val="181618"/>
          <w:spacing w:val="0"/>
          <w:w w:val="100"/>
          <w:position w:val="0"/>
        </w:rPr>
        <w:t>我”走到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“大</w:t>
      </w:r>
      <w:r>
        <w:rPr>
          <w:color w:val="000000"/>
          <w:spacing w:val="0"/>
          <w:w w:val="100"/>
          <w:position w:val="0"/>
        </w:rPr>
        <w:t>我”</w:t>
      </w:r>
      <w:r>
        <w:rPr>
          <w:color w:val="181618"/>
          <w:spacing w:val="0"/>
          <w:w w:val="100"/>
          <w:position w:val="0"/>
        </w:rPr>
        <w:t>甚至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“无</w:t>
      </w:r>
      <w:r>
        <w:rPr>
          <w:color w:val="181618"/>
          <w:spacing w:val="0"/>
          <w:w w:val="100"/>
          <w:position w:val="0"/>
        </w:rPr>
        <w:t>我”，从 苦难走到解脱。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一般人想不到的是，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>本身就含着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</w:t>
      </w:r>
      <w:r>
        <w:rPr>
          <w:color w:val="181618"/>
          <w:spacing w:val="0"/>
          <w:w w:val="100"/>
          <w:position w:val="0"/>
        </w:rPr>
        <w:t>”。也就是说，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 xml:space="preserve">其实含着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</w:rPr>
        <w:t xml:space="preserve">有”。人生的前景，也含着背景。局限相对的意识，随时含着无限绝对的意 </w:t>
      </w:r>
      <w:r>
        <w:rPr>
          <w:color w:val="000000"/>
          <w:spacing w:val="0"/>
          <w:w w:val="100"/>
          <w:position w:val="0"/>
        </w:rPr>
        <w:t>识。</w:t>
      </w:r>
      <w:r>
        <w:rPr>
          <w:color w:val="181618"/>
          <w:spacing w:val="0"/>
          <w:w w:val="100"/>
          <w:position w:val="0"/>
        </w:rPr>
        <w:t>这也是物理最基本的道理。任何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“东</w:t>
      </w:r>
      <w:r>
        <w:rPr>
          <w:color w:val="181618"/>
          <w:spacing w:val="0"/>
          <w:w w:val="100"/>
          <w:position w:val="0"/>
        </w:rPr>
        <w:t>西”都主要是由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“空”</w:t>
      </w:r>
      <w:r>
        <w:rPr>
          <w:color w:val="181618"/>
          <w:spacing w:val="0"/>
          <w:w w:val="100"/>
          <w:position w:val="0"/>
        </w:rPr>
        <w:t>所组合的。</w:t>
      </w:r>
      <w:r>
        <w:rPr>
          <w:color w:val="000000"/>
          <w:spacing w:val="0"/>
          <w:w w:val="100"/>
          <w:position w:val="0"/>
        </w:rPr>
        <w:t xml:space="preserve">我 </w:t>
      </w:r>
      <w:r>
        <w:rPr>
          <w:color w:val="181618"/>
          <w:spacing w:val="0"/>
          <w:w w:val="100"/>
          <w:position w:val="0"/>
        </w:rPr>
        <w:t xml:space="preserve">们不论往天空看，还是往最微观的角度去看，最大的星球跟最小的分子都是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“空”</w:t>
      </w:r>
      <w:r>
        <w:rPr>
          <w:color w:val="181618"/>
          <w:spacing w:val="0"/>
          <w:w w:val="100"/>
          <w:position w:val="0"/>
        </w:rPr>
        <w:t>组合的。不光星球和星球之间，或是粒子与粒子之间，都是空。星球跟分 子本身还是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“空”</w:t>
      </w:r>
      <w:r>
        <w:rPr>
          <w:color w:val="181618"/>
          <w:spacing w:val="0"/>
          <w:w w:val="100"/>
          <w:position w:val="0"/>
        </w:rPr>
        <w:t>组合的。可以这么说——空到底，空一切。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一切都是空，从来没有过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“没有</w:t>
      </w:r>
      <w:r>
        <w:rPr>
          <w:color w:val="181618"/>
          <w:spacing w:val="0"/>
          <w:w w:val="100"/>
          <w:position w:val="0"/>
        </w:rPr>
        <w:t>空”。这个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“空”</w:t>
      </w:r>
      <w:r>
        <w:rPr>
          <w:color w:val="181618"/>
          <w:spacing w:val="0"/>
          <w:w w:val="100"/>
          <w:position w:val="0"/>
        </w:rPr>
        <w:t>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 xml:space="preserve">不是对立的。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“空”</w:t>
      </w:r>
      <w:r>
        <w:rPr>
          <w:color w:val="181618"/>
          <w:spacing w:val="0"/>
          <w:w w:val="100"/>
          <w:position w:val="0"/>
        </w:rPr>
        <w:t>是绝对的、永恒的、</w:t>
      </w:r>
      <w:r>
        <w:rPr>
          <w:color w:val="000000"/>
          <w:spacing w:val="0"/>
          <w:w w:val="100"/>
          <w:position w:val="0"/>
        </w:rPr>
        <w:t>不</w:t>
      </w:r>
      <w:r>
        <w:rPr>
          <w:color w:val="181618"/>
          <w:spacing w:val="0"/>
          <w:w w:val="100"/>
          <w:position w:val="0"/>
        </w:rPr>
        <w:t>可能没有的，不受时空限制；</w:t>
      </w:r>
      <w:r>
        <w:rPr>
          <w:color w:val="000000"/>
          <w:spacing w:val="0"/>
          <w:w w:val="100"/>
          <w:position w:val="0"/>
        </w:rPr>
        <w:t>而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“有” </w:t>
      </w:r>
      <w:r>
        <w:rPr>
          <w:color w:val="000000"/>
          <w:spacing w:val="0"/>
          <w:w w:val="100"/>
          <w:position w:val="0"/>
        </w:rPr>
        <w:t>一定</w:t>
      </w:r>
      <w:r>
        <w:rPr>
          <w:color w:val="181618"/>
          <w:spacing w:val="0"/>
          <w:w w:val="100"/>
          <w:position w:val="0"/>
        </w:rPr>
        <w:t>是相对 的、局限的、无常的。两个逻辑不相关，也接不上轨。有趣的是，却同时可以 存在。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这也是我们头脑最难理解的部分，因为头脑本身就是用分别对立的逻辑建 立的。但是，人生最有趣、最大的奥妙也就是——虽然头脑没办法理解、描述、 表达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</w:t>
      </w:r>
      <w:r>
        <w:rPr>
          <w:color w:val="181618"/>
          <w:spacing w:val="0"/>
          <w:w w:val="100"/>
          <w:position w:val="0"/>
        </w:rPr>
        <w:t>”，但就这同一个头脑却可以领悟到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</w:t>
      </w:r>
      <w:r>
        <w:rPr>
          <w:color w:val="181618"/>
          <w:spacing w:val="0"/>
          <w:w w:val="100"/>
          <w:position w:val="0"/>
        </w:rPr>
        <w:t>”。因为，它本来就有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</w:t>
      </w:r>
      <w:r>
        <w:rPr>
          <w:color w:val="181618"/>
          <w:spacing w:val="0"/>
          <w:w w:val="100"/>
          <w:position w:val="0"/>
        </w:rPr>
        <w:t xml:space="preserve">”。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“空”</w:t>
      </w:r>
      <w:r>
        <w:rPr>
          <w:color w:val="181618"/>
          <w:spacing w:val="0"/>
          <w:w w:val="100"/>
          <w:position w:val="0"/>
        </w:rPr>
        <w:t>本来就是它主要的一部分。它本来就可以观察到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</w:t>
      </w:r>
      <w:r>
        <w:rPr>
          <w:color w:val="181618"/>
          <w:spacing w:val="0"/>
          <w:w w:val="100"/>
          <w:position w:val="0"/>
        </w:rPr>
        <w:t>”。</w:t>
      </w:r>
      <w:r>
        <w:rPr>
          <w:color w:val="000000"/>
          <w:spacing w:val="0"/>
          <w:w w:val="100"/>
          <w:position w:val="0"/>
        </w:rPr>
        <w:t>只</w:t>
      </w:r>
      <w:r>
        <w:rPr>
          <w:color w:val="181618"/>
          <w:spacing w:val="0"/>
          <w:w w:val="100"/>
          <w:position w:val="0"/>
        </w:rPr>
        <w:t>是通过头脑的 局限逻辑不断地运作，而把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“空”</w:t>
      </w:r>
      <w:r>
        <w:rPr>
          <w:color w:val="181618"/>
          <w:spacing w:val="0"/>
          <w:w w:val="100"/>
          <w:position w:val="0"/>
        </w:rPr>
        <w:t>盖住了。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假如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>没有含着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</w:t>
      </w:r>
      <w:r>
        <w:rPr>
          <w:color w:val="181618"/>
          <w:spacing w:val="0"/>
          <w:w w:val="100"/>
          <w:position w:val="0"/>
        </w:rPr>
        <w:t>”，人是不可能解脱的。这是佛陀在两千五百多年 前和后来的大圣人都领悟到的。我们在脑海中一般采用的都是二元对立比较的 逻辑，相对于一个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就生出人生的种种痛苦。想不到的是，就这同一个 脑，还含着一个无限大的最原初的意识，并不受任何人间的条件所限。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所以，解脱也只是从不同的角度来看这个世界。因为我们本来就是解脱的， 只是通过局限的脑的不断运作而不能理解，甚至为此带给自</w:t>
      </w:r>
      <w:r>
        <w:rPr>
          <w:color w:val="000000"/>
          <w:spacing w:val="0"/>
          <w:w w:val="100"/>
          <w:position w:val="0"/>
        </w:rPr>
        <w:t>己种种</w:t>
      </w:r>
      <w:r>
        <w:rPr>
          <w:color w:val="181618"/>
          <w:spacing w:val="0"/>
          <w:w w:val="100"/>
          <w:position w:val="0"/>
        </w:rPr>
        <w:t>烦恼，建立 了另一个头脑。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再进一步，意识的焦点突然从有形有色，转到无形无色；从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 xml:space="preserve">转到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</w:rPr>
        <w:t>有”或是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也就那么简单，人间一切的事都消失了。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而这个领悟，它不是通过任何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000000"/>
          <w:spacing w:val="0"/>
          <w:w w:val="100"/>
          <w:position w:val="0"/>
        </w:rPr>
        <w:t>所</w:t>
      </w:r>
      <w:r>
        <w:rPr>
          <w:color w:val="181618"/>
          <w:spacing w:val="0"/>
          <w:w w:val="100"/>
          <w:position w:val="0"/>
        </w:rPr>
        <w:t>造出来或是可得的。它是轻轻松松 地把这个有色有形的分别的意识放下，让从来没有消失过的原初的意识继续存 在。一个人也就悟到了。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这也就是禅宗六祖所传达的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“顿</w:t>
      </w:r>
      <w:r>
        <w:rPr>
          <w:color w:val="181618"/>
          <w:spacing w:val="0"/>
          <w:w w:val="100"/>
          <w:position w:val="0"/>
        </w:rPr>
        <w:t xml:space="preserve">悟”，也就是印度大圣人拉玛那•马哈希 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(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Ramana Maharshi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)</w:t>
      </w:r>
      <w:r>
        <w:rPr>
          <w:color w:val="181618"/>
          <w:spacing w:val="0"/>
          <w:w w:val="100"/>
          <w:position w:val="0"/>
        </w:rPr>
        <w:t>所说的“把脑落到心”。《圣经》也多次提到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“I Am”</w:t>
      </w:r>
      <w:r>
        <w:rPr>
          <w:color w:val="181618"/>
          <w:spacing w:val="0"/>
          <w:w w:val="100"/>
          <w:position w:val="0"/>
        </w:rPr>
        <w:t>(我 是)</w:t>
      </w:r>
      <w:r>
        <w:rPr>
          <w:color w:val="000000"/>
          <w:spacing w:val="0"/>
          <w:w w:val="100"/>
          <w:position w:val="0"/>
        </w:rPr>
        <w:t>的</w:t>
      </w:r>
      <w:r>
        <w:rPr>
          <w:color w:val="181618"/>
          <w:spacing w:val="0"/>
          <w:w w:val="100"/>
          <w:position w:val="0"/>
        </w:rPr>
        <w:t>观念。也就是说，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没有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“是</w:t>
      </w:r>
      <w:r>
        <w:rPr>
          <w:color w:val="181618"/>
          <w:spacing w:val="0"/>
          <w:w w:val="100"/>
          <w:position w:val="0"/>
        </w:rPr>
        <w:t>什么”好谈的。只有这样子，我跟上帝 才不分手。最不可思议的是，这不需要时间，倒不需要通过任何未来才能取得。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因为，你本来就有，从来没有离开过你。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回到歌德尔的定理，其实也没有违反。因为任何封闭的系统都可以通过它 本来就拥有的空，延伸到这个封闭系统之外的空，作一个接轨。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 xml:space="preserve">我相信你听到这些也许会惊讶，或是质疑。好像懂，又好像不懂。不用担 </w:t>
      </w:r>
      <w:r>
        <w:rPr>
          <w:color w:val="000000"/>
          <w:spacing w:val="0"/>
          <w:w w:val="100"/>
          <w:position w:val="0"/>
        </w:rPr>
        <w:t>心，</w:t>
      </w:r>
      <w:r>
        <w:rPr>
          <w:color w:val="181618"/>
          <w:spacing w:val="0"/>
          <w:w w:val="100"/>
          <w:position w:val="0"/>
        </w:rPr>
        <w:t>我接下来会用各式各样其他的比喻，来表达这些观念。更重要的是，我希 望轻轻松松来进行人生最重要的这一堂功课。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280" w:line="240" w:lineRule="auto"/>
        <w:ind w:left="0" w:right="0" w:firstLine="0"/>
        <w:jc w:val="both"/>
        <w:rPr>
          <w:sz w:val="28"/>
          <w:szCs w:val="28"/>
        </w:rPr>
      </w:pPr>
      <w:bookmarkStart w:id="157" w:name="bookmark163"/>
      <w:bookmarkStart w:id="158" w:name="bookmark164"/>
      <w:bookmarkStart w:id="159" w:name="bookmark165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9.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不圆满的关系</w:t>
      </w:r>
      <w:bookmarkEnd w:id="157"/>
      <w:bookmarkEnd w:id="158"/>
      <w:bookmarkEnd w:id="159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42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我们过去所有的关系，都是不圆满的。甚至跟自己的关系，也从来没有圆 满过。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只有人，可能引发自己和别人那么多痛苦。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人类的历史，可说是人的悲伤、痛苦、绝望和不满的记录。人跟人之间的 残酷，是任何其他物种，包括动物、植物所体会不到的。就连相守了几十年的 家人、夫妻，都可以观察到不可思议的冷酷与无情，更不用讲在社会环境中熟 识或不相熟识的人与人之间。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我们一般人看不到的是，人其实从来没有离开过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“关</w:t>
      </w:r>
      <w:r>
        <w:rPr>
          <w:color w:val="181618"/>
          <w:spacing w:val="0"/>
          <w:w w:val="100"/>
          <w:position w:val="0"/>
        </w:rPr>
        <w:t>系”。就是独居的人也 还不断地和自己的脑海在打交道。脑海中有不断的关系互动，</w:t>
      </w:r>
      <w:r>
        <w:rPr>
          <w:color w:val="000000"/>
          <w:spacing w:val="0"/>
          <w:w w:val="100"/>
          <w:position w:val="0"/>
        </w:rPr>
        <w:t>而</w:t>
      </w:r>
      <w:r>
        <w:rPr>
          <w:color w:val="181618"/>
          <w:spacing w:val="0"/>
          <w:w w:val="100"/>
          <w:position w:val="0"/>
        </w:rPr>
        <w:t>必须要虐待自 己，造出更大的痛苦。我们不光是随时在责怪别人，还怪自己。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2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人生的一切状况，也就是因为我们每一个人迷失在念相的世界里。一个小 孩子，从开始懂事、建立身份，再加上一个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 xml:space="preserve">他已经把自己割裂成两个 </w:t>
      </w:r>
      <w:r>
        <w:rPr>
          <w:color w:val="000000"/>
          <w:spacing w:val="0"/>
          <w:w w:val="100"/>
          <w:position w:val="0"/>
        </w:rPr>
        <w:t>体。</w:t>
      </w:r>
      <w:r>
        <w:rPr>
          <w:color w:val="181618"/>
          <w:spacing w:val="0"/>
          <w:w w:val="100"/>
          <w:position w:val="0"/>
        </w:rPr>
        <w:t xml:space="preserve">一个是看得到摸得到的身体，另一•个是别人看不到摸不到的思考体。这两 </w:t>
      </w:r>
      <w:r>
        <w:rPr>
          <w:color w:val="000000"/>
          <w:spacing w:val="0"/>
          <w:w w:val="100"/>
          <w:position w:val="0"/>
        </w:rPr>
        <w:t>个</w:t>
      </w:r>
      <w:r>
        <w:rPr>
          <w:color w:val="181618"/>
          <w:spacing w:val="0"/>
          <w:w w:val="100"/>
          <w:position w:val="0"/>
        </w:rPr>
        <w:t>体自然就化出生命，建立出由念相所组合的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”。我们一生，就跟这念头的 我分不开。所以，要讲关系，人的一生从来没有脱离过跟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的关系。这个 关系有时候是正面的，有时候是负面的，把人生的剧目演得淋漓尽致。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同样地，讲不圆满的关系，也就要从这里谈起。不光是和自己，我们和任 何形相</w:t>
      </w:r>
      <w:r>
        <w:rPr>
          <w:color w:val="000000"/>
          <w:spacing w:val="0"/>
          <w:w w:val="100"/>
          <w:position w:val="0"/>
        </w:rPr>
        <w:t>、任何</w:t>
      </w:r>
      <w:r>
        <w:rPr>
          <w:color w:val="181618"/>
          <w:spacing w:val="0"/>
          <w:w w:val="100"/>
          <w:position w:val="0"/>
        </w:rPr>
        <w:t>东西，包括奶瓶、玩具、桌椅、书本，甚至父母，进一步有互动， 也就成立一个关系。这些种种的关系，都也还是在强化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的体。我们自然 会把一切当作工具，为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来作进一步的区隔，壮大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的观念。从我们 刚懂事时，就会发现有许多东西会带给我们正面的情绪反应，让我们觉得温暖、 快乐、满足。也有些东西带给我们负面的反应。无形之中，萎缩体就这么造出 来了。接下来，上学、进入社会，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跟其他人又进一步地区隔，也还只是在 强化一个没有真实基础的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“我“</w:t>
      </w:r>
      <w:r>
        <w:rPr>
          <w:color w:val="181618"/>
          <w:spacing w:val="0"/>
          <w:w w:val="100"/>
          <w:position w:val="0"/>
        </w:rPr>
        <w:t>的身份。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这个现象，是人类这个物种所独有的。这是因为，全部的痛苦起于我们把 自己等同于有形的形式。一切的痛苦，是因为我们困在形式里，认为形式就是我。 不管是我们的肉体、思考体</w:t>
      </w:r>
      <w:r>
        <w:rPr>
          <w:color w:val="000000"/>
          <w:spacing w:val="0"/>
          <w:w w:val="100"/>
          <w:position w:val="0"/>
        </w:rPr>
        <w:t>、心</w:t>
      </w:r>
      <w:r>
        <w:rPr>
          <w:color w:val="181618"/>
          <w:spacing w:val="0"/>
          <w:w w:val="100"/>
          <w:position w:val="0"/>
        </w:rPr>
        <w:t>理体、情绪体、萎缩体、反弹体都是形相。我们认 为这酬相都是真的。不光是真的，而且还认为这些形相就是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然而，全部的形相、形式都是无常。它本身会存在，就是因为会生、会灭, 是从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</w:rPr>
        <w:t>有”变成任何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 xml:space="preserve">的局限生命。假如我们一生只落在形相的范围内， </w:t>
      </w:r>
      <w:r>
        <w:rPr>
          <w:color w:val="000000"/>
          <w:spacing w:val="0"/>
          <w:w w:val="100"/>
          <w:position w:val="0"/>
        </w:rPr>
        <w:t>而</w:t>
      </w:r>
      <w:r>
        <w:rPr>
          <w:color w:val="181618"/>
          <w:spacing w:val="0"/>
          <w:w w:val="100"/>
          <w:position w:val="0"/>
        </w:rPr>
        <w:t>把形相就当作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是不可能满足、不可能圆满、不可能得到解脱、不可能 从这人间跳出来的。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我们很快就会发现，有些人很容易刺激我们的萎缩体。我们也很清楚自己 在某些情况下，特别能刺激某个人的萎缩体。比如说，</w:t>
      </w:r>
      <w:r>
        <w:rPr>
          <w:color w:val="000000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>们很可能都认为自己 对，而别人当然不对。听到身边人说我们的不是时，我们很自然有一个反弹。 这种互动，自然产生摩擦和纠纷，让我们心里不满。在这个不满的背后，还藏 着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“我不</w:t>
      </w:r>
      <w:r>
        <w:rPr>
          <w:color w:val="181618"/>
          <w:spacing w:val="0"/>
          <w:w w:val="100"/>
          <w:position w:val="0"/>
        </w:rPr>
        <w:t>完整”的观念，同时以为可以从各个层面来完成自己。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找到一个对象，也是在完成这一方面的心理需求。尤其是爱情，确实会让 我们感受到焕然一新。好像人生就圆满了，</w:t>
      </w:r>
      <w:r>
        <w:rPr>
          <w:color w:val="00000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切的意义都找到了。在爱情的初 期，全世界都是新</w:t>
      </w:r>
      <w:r>
        <w:rPr>
          <w:color w:val="000000"/>
          <w:spacing w:val="0"/>
          <w:w w:val="100"/>
          <w:position w:val="0"/>
        </w:rPr>
        <w:t>鲜的，</w:t>
      </w:r>
      <w:r>
        <w:rPr>
          <w:color w:val="181618"/>
          <w:spacing w:val="0"/>
          <w:w w:val="100"/>
          <w:position w:val="0"/>
        </w:rPr>
        <w:t>就连时间都好像为彼此暂停。但是，这样的新鲜感， 没多久就会过去。不久，冲突就发生了。两个人开始有各自的意见和主张，而 且还特别会刺激彼此的萎缩体，共同造成</w:t>
      </w:r>
      <w:r>
        <w:rPr>
          <w:color w:val="2B2A2B"/>
          <w:spacing w:val="0"/>
          <w:w w:val="100"/>
          <w:position w:val="0"/>
        </w:rPr>
        <w:t>一个萎</w:t>
      </w:r>
      <w:r>
        <w:rPr>
          <w:color w:val="181618"/>
          <w:spacing w:val="0"/>
          <w:w w:val="100"/>
          <w:position w:val="0"/>
        </w:rPr>
        <w:t>缩场。</w:t>
      </w:r>
      <w:r>
        <w:rPr>
          <w:color w:val="2B2A2B"/>
          <w:spacing w:val="0"/>
          <w:w w:val="100"/>
          <w:position w:val="0"/>
        </w:rPr>
        <w:t>最后，相</w:t>
      </w:r>
      <w:r>
        <w:rPr>
          <w:color w:val="181618"/>
          <w:spacing w:val="0"/>
          <w:w w:val="100"/>
          <w:position w:val="0"/>
        </w:rPr>
        <w:t>处在一个萎缩 场下，这段关系也只剩下痛苦和悲伤。从情人，变成仇人。有些伴侣会相互责 怪，也有少数人则是觉</w:t>
      </w:r>
      <w:r>
        <w:rPr>
          <w:color w:val="2B2A2B"/>
          <w:spacing w:val="0"/>
          <w:w w:val="100"/>
          <w:position w:val="0"/>
        </w:rPr>
        <w:t>得亏欠</w:t>
      </w:r>
      <w:r>
        <w:rPr>
          <w:color w:val="181618"/>
          <w:spacing w:val="0"/>
          <w:w w:val="100"/>
          <w:position w:val="0"/>
        </w:rPr>
        <w:t>对方。</w:t>
      </w:r>
      <w:r>
        <w:rPr>
          <w:color w:val="000000"/>
          <w:spacing w:val="0"/>
          <w:w w:val="100"/>
          <w:position w:val="0"/>
        </w:rPr>
        <w:t>无论</w:t>
      </w:r>
      <w:r>
        <w:rPr>
          <w:color w:val="181618"/>
          <w:spacing w:val="0"/>
          <w:w w:val="100"/>
          <w:position w:val="0"/>
        </w:rPr>
        <w:t xml:space="preserve">如何，对双方的自我形相乃至身份都 </w:t>
      </w:r>
      <w:r>
        <w:rPr>
          <w:color w:val="2B2A2B"/>
          <w:spacing w:val="0"/>
          <w:w w:val="100"/>
          <w:position w:val="0"/>
        </w:rPr>
        <w:t>是</w:t>
      </w:r>
      <w:r>
        <w:rPr>
          <w:color w:val="181618"/>
          <w:spacing w:val="0"/>
          <w:w w:val="100"/>
          <w:position w:val="0"/>
        </w:rPr>
        <w:t>严重的打击。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看清楚了，大可不用再把这些亏欠扛在身上。其实，每一个人本来一出生 就已经对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愉快”</w:t>
      </w:r>
      <w:r>
        <w:rPr>
          <w:color w:val="000000"/>
          <w:spacing w:val="0"/>
          <w:w w:val="100"/>
          <w:position w:val="0"/>
        </w:rPr>
        <w:t>上</w:t>
      </w:r>
      <w:r>
        <w:rPr>
          <w:color w:val="2B2A2B"/>
          <w:spacing w:val="0"/>
          <w:w w:val="100"/>
          <w:position w:val="0"/>
        </w:rPr>
        <w:t>瘾了。</w:t>
      </w:r>
      <w:r>
        <w:rPr>
          <w:color w:val="181618"/>
          <w:spacing w:val="0"/>
          <w:w w:val="100"/>
          <w:position w:val="0"/>
        </w:rPr>
        <w:t>我们虽然希望</w:t>
      </w:r>
      <w:r>
        <w:rPr>
          <w:color w:val="2B2A2B"/>
          <w:spacing w:val="0"/>
          <w:w w:val="100"/>
          <w:position w:val="0"/>
        </w:rPr>
        <w:t>快乐、</w:t>
      </w:r>
      <w:r>
        <w:rPr>
          <w:color w:val="181618"/>
          <w:spacing w:val="0"/>
          <w:w w:val="100"/>
          <w:position w:val="0"/>
        </w:rPr>
        <w:t>想要圆满</w:t>
      </w:r>
      <w:r>
        <w:rPr>
          <w:color w:val="2B2A2B"/>
          <w:spacing w:val="0"/>
          <w:w w:val="100"/>
          <w:position w:val="0"/>
        </w:rPr>
        <w:t>。但是</w:t>
      </w:r>
      <w:r>
        <w:rPr>
          <w:color w:val="181618"/>
          <w:spacing w:val="0"/>
          <w:w w:val="100"/>
          <w:position w:val="0"/>
        </w:rPr>
        <w:t xml:space="preserve">，脑本身造 </w:t>
      </w:r>
      <w:r>
        <w:rPr>
          <w:color w:val="2B2A2B"/>
          <w:spacing w:val="0"/>
          <w:w w:val="100"/>
          <w:position w:val="0"/>
        </w:rPr>
        <w:t xml:space="preserve">出了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 “我</w:t>
      </w:r>
      <w:r>
        <w:rPr>
          <w:color w:val="181618"/>
          <w:spacing w:val="0"/>
          <w:w w:val="100"/>
          <w:position w:val="0"/>
        </w:rPr>
        <w:t>的投射”，</w:t>
      </w:r>
      <w:r>
        <w:rPr>
          <w:color w:val="2B2A2B"/>
          <w:spacing w:val="0"/>
          <w:w w:val="100"/>
          <w:position w:val="0"/>
        </w:rPr>
        <w:t>这种</w:t>
      </w:r>
      <w:r>
        <w:rPr>
          <w:color w:val="181618"/>
          <w:spacing w:val="0"/>
          <w:w w:val="100"/>
          <w:position w:val="0"/>
        </w:rPr>
        <w:t>架构本来就要靠着造出更多分裂、区隔、摩擦、 对立，才可以生存。所以，我们每一个人不可能真的就这么轻松放过自己，</w:t>
      </w:r>
      <w:r>
        <w:rPr>
          <w:color w:val="2B2A2B"/>
          <w:spacing w:val="0"/>
          <w:w w:val="100"/>
          <w:position w:val="0"/>
        </w:rPr>
        <w:t>让 自己</w:t>
      </w:r>
      <w:r>
        <w:rPr>
          <w:color w:val="181618"/>
          <w:spacing w:val="0"/>
          <w:w w:val="100"/>
          <w:position w:val="0"/>
        </w:rPr>
        <w:t>就永远快乐。</w:t>
      </w:r>
      <w:r>
        <w:rPr>
          <w:color w:val="2B2A2B"/>
          <w:spacing w:val="0"/>
          <w:w w:val="100"/>
          <w:position w:val="0"/>
        </w:rPr>
        <w:t>同样，</w:t>
      </w:r>
      <w:r>
        <w:rPr>
          <w:color w:val="181618"/>
          <w:spacing w:val="0"/>
          <w:w w:val="100"/>
          <w:position w:val="0"/>
        </w:rPr>
        <w:t>也不</w:t>
      </w:r>
      <w:r>
        <w:rPr>
          <w:color w:val="2B2A2B"/>
          <w:spacing w:val="0"/>
          <w:w w:val="100"/>
          <w:position w:val="0"/>
        </w:rPr>
        <w:t>可能那</w:t>
      </w:r>
      <w:r>
        <w:rPr>
          <w:color w:val="181618"/>
          <w:spacing w:val="0"/>
          <w:w w:val="100"/>
          <w:position w:val="0"/>
        </w:rPr>
        <w:t>么轻松放过别人的。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也许，你还不</w:t>
      </w:r>
      <w:r>
        <w:rPr>
          <w:color w:val="2B2A2B"/>
          <w:spacing w:val="0"/>
          <w:w w:val="100"/>
          <w:position w:val="0"/>
        </w:rPr>
        <w:t>相信。</w:t>
      </w:r>
      <w:r>
        <w:rPr>
          <w:color w:val="181618"/>
          <w:spacing w:val="0"/>
          <w:w w:val="100"/>
          <w:position w:val="0"/>
        </w:rPr>
        <w:t>那么，再用一个实例来探讨这个问题。比方说两个朋 友，</w:t>
      </w:r>
      <w:r>
        <w:rPr>
          <w:color w:val="2B2A2B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同出去度假。第一天，还在彼此赞美，觉得对方</w:t>
      </w:r>
      <w:r>
        <w:rPr>
          <w:rFonts w:ascii="Times New Roman" w:hAnsi="Times New Roman" w:eastAsia="Times New Roman" w:cs="Times New Roman"/>
          <w:b/>
          <w:bCs/>
          <w:color w:val="2B2A2B"/>
          <w:spacing w:val="0"/>
          <w:w w:val="100"/>
          <w:position w:val="0"/>
          <w:lang w:val="en-US" w:eastAsia="en-US" w:bidi="en-US"/>
        </w:rPr>
        <w:t>TO</w:t>
      </w:r>
      <w:r>
        <w:rPr>
          <w:color w:val="181618"/>
          <w:spacing w:val="0"/>
          <w:w w:val="100"/>
          <w:position w:val="0"/>
        </w:rPr>
        <w:t>都好：又自爱、又礼 貌、又体贴，样样想得好周到。更难得</w:t>
      </w:r>
      <w:r>
        <w:rPr>
          <w:color w:val="000000"/>
          <w:spacing w:val="0"/>
          <w:w w:val="100"/>
          <w:position w:val="0"/>
        </w:rPr>
        <w:t>的是，</w:t>
      </w:r>
      <w:r>
        <w:rPr>
          <w:color w:val="181618"/>
          <w:spacing w:val="0"/>
          <w:w w:val="100"/>
          <w:position w:val="0"/>
        </w:rPr>
        <w:t>连作息都跟我很</w:t>
      </w:r>
      <w:r>
        <w:rPr>
          <w:color w:val="2B2A2B"/>
          <w:spacing w:val="0"/>
          <w:w w:val="100"/>
          <w:position w:val="0"/>
        </w:rPr>
        <w:t>合拍。</w:t>
      </w:r>
      <w:r>
        <w:rPr>
          <w:color w:val="181618"/>
          <w:spacing w:val="0"/>
          <w:w w:val="100"/>
          <w:position w:val="0"/>
        </w:rPr>
        <w:t>第二天，才 发现</w:t>
      </w:r>
      <w:r>
        <w:rPr>
          <w:color w:val="00000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咦？他怎么会赖床，耽误了时间、洗手间地上怎么湿</w:t>
      </w:r>
      <w:r>
        <w:rPr>
          <w:color w:val="2B2A2B"/>
          <w:spacing w:val="0"/>
          <w:w w:val="100"/>
          <w:position w:val="0"/>
        </w:rPr>
        <w:t>湿的、</w:t>
      </w:r>
      <w:r>
        <w:rPr>
          <w:color w:val="181618"/>
          <w:spacing w:val="0"/>
          <w:w w:val="100"/>
          <w:position w:val="0"/>
        </w:rPr>
        <w:t>水龙头也没关 紧、早餐就剩那么一口也不吃完、衣月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Eii</w:t>
      </w:r>
      <w:r>
        <w:rPr>
          <w:color w:val="2B2A2B"/>
          <w:spacing w:val="0"/>
          <w:w w:val="100"/>
          <w:position w:val="0"/>
        </w:rPr>
        <w:t>上</w:t>
      </w:r>
      <w:r>
        <w:rPr>
          <w:color w:val="181618"/>
          <w:spacing w:val="0"/>
          <w:w w:val="100"/>
          <w:position w:val="0"/>
        </w:rPr>
        <w:t>怎么皱皱的、鞋子东一只西一只。等到 第</w:t>
      </w:r>
      <w:r>
        <w:rPr>
          <w:color w:val="2B2A2B"/>
          <w:spacing w:val="0"/>
          <w:w w:val="100"/>
          <w:position w:val="0"/>
        </w:rPr>
        <w:t>三天，种种问题也</w:t>
      </w:r>
      <w:r>
        <w:rPr>
          <w:color w:val="181618"/>
          <w:spacing w:val="0"/>
          <w:w w:val="100"/>
          <w:position w:val="0"/>
        </w:rPr>
        <w:t>就浮出</w:t>
      </w:r>
      <w:r>
        <w:rPr>
          <w:color w:val="2B2A2B"/>
          <w:spacing w:val="0"/>
          <w:w w:val="100"/>
          <w:position w:val="0"/>
        </w:rPr>
        <w:t>来了。原来</w:t>
      </w:r>
      <w:r>
        <w:rPr>
          <w:color w:val="181618"/>
          <w:spacing w:val="0"/>
          <w:w w:val="100"/>
          <w:position w:val="0"/>
        </w:rPr>
        <w:t>这个人脾气这么差，又固执，对人好</w:t>
      </w:r>
      <w:r>
        <w:rPr>
          <w:color w:val="2B2A2B"/>
          <w:spacing w:val="0"/>
          <w:w w:val="100"/>
          <w:position w:val="0"/>
        </w:rPr>
        <w:t xml:space="preserve">刻薄， </w:t>
      </w:r>
      <w:r>
        <w:rPr>
          <w:color w:val="181618"/>
          <w:spacing w:val="0"/>
          <w:w w:val="100"/>
          <w:position w:val="0"/>
        </w:rPr>
        <w:t>礼貌都</w:t>
      </w:r>
      <w:r>
        <w:rPr>
          <w:color w:val="2B2A2B"/>
          <w:spacing w:val="0"/>
          <w:w w:val="100"/>
          <w:position w:val="0"/>
        </w:rPr>
        <w:t>韓的；对服务员一</w:t>
      </w:r>
      <w:r>
        <w:rPr>
          <w:color w:val="181618"/>
          <w:spacing w:val="0"/>
          <w:w w:val="100"/>
          <w:position w:val="0"/>
        </w:rPr>
        <w:t>点都不客气，只差没有大吼</w:t>
      </w:r>
      <w:r>
        <w:rPr>
          <w:color w:val="2B2A2B"/>
          <w:spacing w:val="0"/>
          <w:w w:val="100"/>
          <w:position w:val="0"/>
        </w:rPr>
        <w:t>大叫，</w:t>
      </w:r>
      <w:r>
        <w:rPr>
          <w:color w:val="181618"/>
          <w:spacing w:val="0"/>
          <w:w w:val="100"/>
          <w:position w:val="0"/>
        </w:rPr>
        <w:t>也不替人着想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……</w:t>
      </w:r>
      <w:r>
        <w:rPr>
          <w:color w:val="181618"/>
          <w:spacing w:val="0"/>
          <w:w w:val="100"/>
          <w:position w:val="0"/>
        </w:rPr>
        <w:t>唉， 原来第一</w:t>
      </w:r>
      <w:r>
        <w:rPr>
          <w:color w:val="2B2A2B"/>
          <w:spacing w:val="0"/>
          <w:w w:val="100"/>
          <w:position w:val="0"/>
        </w:rPr>
        <w:t>天的样</w:t>
      </w:r>
      <w:r>
        <w:rPr>
          <w:color w:val="181618"/>
          <w:spacing w:val="0"/>
          <w:w w:val="100"/>
          <w:position w:val="0"/>
        </w:rPr>
        <w:t>子都只是表面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•…“</w:t>
      </w:r>
      <w:r>
        <w:rPr>
          <w:color w:val="181618"/>
          <w:spacing w:val="0"/>
          <w:w w:val="100"/>
          <w:position w:val="0"/>
        </w:rPr>
        <w:t>这样子，非但度假的。情没了，还巴不得旅程赶 贖束。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我相信每个人都有</w:t>
      </w:r>
      <w:r>
        <w:rPr>
          <w:color w:val="2B2A2B"/>
          <w:spacing w:val="0"/>
          <w:w w:val="100"/>
          <w:position w:val="0"/>
        </w:rPr>
        <w:t>过这种</w:t>
      </w:r>
      <w:r>
        <w:rPr>
          <w:color w:val="181618"/>
          <w:spacing w:val="0"/>
          <w:w w:val="100"/>
          <w:position w:val="0"/>
        </w:rPr>
        <w:t>经验。把</w:t>
      </w:r>
      <w:r>
        <w:rPr>
          <w:color w:val="2B2A2B"/>
          <w:spacing w:val="0"/>
          <w:w w:val="100"/>
          <w:position w:val="0"/>
        </w:rPr>
        <w:t>这三天</w:t>
      </w:r>
      <w:r>
        <w:rPr>
          <w:color w:val="181618"/>
          <w:spacing w:val="0"/>
          <w:w w:val="100"/>
          <w:position w:val="0"/>
        </w:rPr>
        <w:t xml:space="preserve">拉长到一生，很多关系也只是如 </w:t>
      </w:r>
      <w:r>
        <w:rPr>
          <w:color w:val="000000"/>
          <w:spacing w:val="0"/>
          <w:w w:val="100"/>
          <w:position w:val="0"/>
        </w:rPr>
        <w:t>此，</w:t>
      </w:r>
      <w:r>
        <w:rPr>
          <w:color w:val="181618"/>
          <w:spacing w:val="0"/>
          <w:w w:val="100"/>
          <w:position w:val="0"/>
        </w:rPr>
        <w:t>自然就演变到这个地步。就这样，一连串的批判和故事就出来了。不久， 也就没多少共同生</w:t>
      </w:r>
      <w:r>
        <w:rPr>
          <w:color w:val="2B2A2B"/>
          <w:spacing w:val="0"/>
          <w:w w:val="100"/>
          <w:position w:val="0"/>
        </w:rPr>
        <w:t>存的空</w:t>
      </w:r>
      <w:r>
        <w:rPr>
          <w:color w:val="181618"/>
          <w:spacing w:val="0"/>
          <w:w w:val="100"/>
          <w:position w:val="0"/>
        </w:rPr>
        <w:t xml:space="preserve">间了。我们任何人看这世界、看关系，也离不开这念 </w:t>
      </w:r>
      <w:r>
        <w:rPr>
          <w:color w:val="2B2A2B"/>
          <w:spacing w:val="0"/>
          <w:w w:val="100"/>
          <w:position w:val="0"/>
        </w:rPr>
        <w:t>头</w:t>
      </w:r>
      <w:r>
        <w:rPr>
          <w:color w:val="181618"/>
          <w:spacing w:val="0"/>
          <w:w w:val="100"/>
          <w:position w:val="0"/>
        </w:rPr>
        <w:t>镜片的扭曲。充分理解这一事实，</w:t>
      </w:r>
      <w:r>
        <w:rPr>
          <w:color w:val="000000"/>
          <w:spacing w:val="0"/>
          <w:w w:val="100"/>
          <w:position w:val="0"/>
        </w:rPr>
        <w:t>本</w:t>
      </w:r>
      <w:r>
        <w:rPr>
          <w:color w:val="181618"/>
          <w:spacing w:val="0"/>
          <w:w w:val="100"/>
          <w:position w:val="0"/>
        </w:rPr>
        <w:t>身就已经解脱一半。最不可思议的是， 这个理解可以是突然的，</w:t>
      </w:r>
      <w:r>
        <w:rPr>
          <w:color w:val="2B2A2B"/>
          <w:spacing w:val="0"/>
          <w:w w:val="100"/>
          <w:position w:val="0"/>
        </w:rPr>
        <w:t>并</w:t>
      </w:r>
      <w:r>
        <w:rPr>
          <w:color w:val="181618"/>
          <w:spacing w:val="0"/>
          <w:w w:val="100"/>
          <w:position w:val="0"/>
        </w:rPr>
        <w:t>不需要</w:t>
      </w:r>
      <w:r>
        <w:rPr>
          <w:color w:val="2B2A2B"/>
          <w:spacing w:val="0"/>
          <w:w w:val="100"/>
          <w:position w:val="0"/>
        </w:rPr>
        <w:t>时间。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这么说，</w:t>
      </w:r>
      <w:r>
        <w:rPr>
          <w:color w:val="2B2A2B"/>
          <w:spacing w:val="0"/>
          <w:w w:val="100"/>
          <w:position w:val="0"/>
        </w:rPr>
        <w:t>不只是</w:t>
      </w:r>
      <w:r>
        <w:rPr>
          <w:color w:val="181618"/>
          <w:spacing w:val="0"/>
          <w:w w:val="100"/>
          <w:position w:val="0"/>
        </w:rPr>
        <w:t>我们和别人的关系不</w:t>
      </w:r>
      <w:r>
        <w:rPr>
          <w:color w:val="2B2A2B"/>
          <w:spacing w:val="0"/>
          <w:w w:val="100"/>
          <w:position w:val="0"/>
        </w:rPr>
        <w:t>圆满，</w:t>
      </w:r>
      <w:r>
        <w:rPr>
          <w:color w:val="181618"/>
          <w:spacing w:val="0"/>
          <w:w w:val="100"/>
          <w:position w:val="0"/>
        </w:rPr>
        <w:t>我们对自己也不圆满。我们</w:t>
      </w:r>
      <w:r>
        <w:rPr>
          <w:color w:val="2B2A2B"/>
          <w:spacing w:val="0"/>
          <w:w w:val="100"/>
          <w:position w:val="0"/>
        </w:rPr>
        <w:t xml:space="preserve">同时活 </w:t>
      </w:r>
      <w:r>
        <w:rPr>
          <w:color w:val="181618"/>
          <w:spacing w:val="0"/>
          <w:w w:val="100"/>
          <w:position w:val="0"/>
        </w:rPr>
        <w:t>在几个体上。无论肉体、思考体、</w:t>
      </w:r>
      <w:r>
        <w:rPr>
          <w:color w:val="2B2A2B"/>
          <w:spacing w:val="0"/>
          <w:w w:val="100"/>
          <w:position w:val="0"/>
        </w:rPr>
        <w:t>心</w:t>
      </w:r>
      <w:r>
        <w:rPr>
          <w:color w:val="181618"/>
          <w:spacing w:val="0"/>
          <w:w w:val="100"/>
          <w:position w:val="0"/>
        </w:rPr>
        <w:t>理体、情绪体、萎缩体、反弹体，都通过互动 造出摩擦、抱怨、不满。因为我们轮流在这几个体上打转，无形当中，认为这些就 是真实了。穷尽一生也跳出来，或许根本没想过要跳出来。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我相信，你回想这一生，一定会想起很多不圆满的关系，让你痛苦。但是 要记得，就是有了这个痛苦，你才会想要解开这一切，甚至想要解脱。也才会 遇见这本书。所以，要有信心，虽然人生样样不顺，宇宙其实有它的安排，一 切都不会白白浪费。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  <w:sectPr>
          <w:headerReference r:id="rId183" w:type="default"/>
          <w:footerReference r:id="rId185" w:type="default"/>
          <w:headerReference r:id="rId184" w:type="even"/>
          <w:footerReference r:id="rId186" w:type="even"/>
          <w:footnotePr>
            <w:numFmt w:val="decimal"/>
          </w:footnotePr>
          <w:pgSz w:w="8839" w:h="12940"/>
          <w:pgMar w:top="1195" w:right="800" w:bottom="1334" w:left="800" w:header="0" w:footer="3" w:gutter="48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最后，我还是要再强调一次，任何物质层面的追求，再怎么成功、再怎么 丰富、再怎么圆满，都是短期的，绝对不会带来人生解脱的钥匙。有了越多物质 （所有的形式、形相），只会让你要更多，不会满足。有形的名望、财富、地位不能 让人满足。关系，也是如此。这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TO,</w:t>
      </w:r>
      <w:r>
        <w:rPr>
          <w:color w:val="181618"/>
          <w:spacing w:val="0"/>
          <w:w w:val="100"/>
          <w:position w:val="0"/>
        </w:rPr>
        <w:t>都是短暂的。虽然有时我们追求一生，得到 了，但绝对得不到全面的满足和解答。怎么解开自己和别人的不圆满的关系，是最 关键的一堂课。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300" w:line="414" w:lineRule="exact"/>
        <w:ind w:left="0" w:right="0" w:firstLine="0"/>
        <w:jc w:val="both"/>
        <w:rPr>
          <w:sz w:val="19"/>
          <w:szCs w:val="19"/>
        </w:rPr>
      </w:pPr>
      <w:r>
        <w:rPr>
          <w:color w:val="181618"/>
          <w:spacing w:val="0"/>
          <w:w w:val="100"/>
          <w:position w:val="0"/>
          <w:sz w:val="19"/>
          <w:szCs w:val="19"/>
        </w:rPr>
        <w:t>"你，看到我的萎缩体了吗？"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怎么观察到自己的萎缩体，甚至身边亲人的萎缩体。这一观察，对于维持、 疗愈关系是很有帮助的。只怕我们在平常的接触中，看不到或不愿意看。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看到自己和对方的萎缩体是怎么</w:t>
      </w:r>
      <w:r>
        <w:rPr>
          <w:color w:val="000000"/>
          <w:spacing w:val="0"/>
          <w:w w:val="100"/>
          <w:position w:val="0"/>
        </w:rPr>
        <w:t>相互刺</w:t>
      </w:r>
      <w:r>
        <w:rPr>
          <w:color w:val="181618"/>
          <w:spacing w:val="0"/>
          <w:w w:val="100"/>
          <w:position w:val="0"/>
        </w:rPr>
        <w:t>激的，是很重要的一堂课。而且, 只要愿意，随时可以观察得到，是完全可以在生活中落实的。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380" w:line="414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有一对夫妻，经过了长期的彼此折腾之后，不想再吵得这么你死我活了。 他们很愿意互相提醒、互相觉察，修补这不圆满的关系。于是，俩人约了一个 暗号，只要感觉到自己的萎缩体受到了刺激，就打个手势告诉对方。太太的暗 号是握拳，先生是把手张开。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这么练习了一阵子，两个人都觉得这么提醒很好，能够理解——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“哦，</w:t>
      </w:r>
      <w:r>
        <w:rPr>
          <w:color w:val="181618"/>
          <w:spacing w:val="0"/>
          <w:w w:val="100"/>
          <w:position w:val="0"/>
        </w:rPr>
        <w:t>原 来这是你的地雷，我先让让。”也觉得在关系中安全多了。毕竟，只要一个手势 就能够让对方退让，多么方便。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有一次，为了一件事，不知不觉地，在交流的过程中，夫妻俩的手势出现 的频率愈来愈高，但是谁也不让谁。到最后，两个人都气坏了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“你</w:t>
      </w:r>
      <w:r>
        <w:rPr>
          <w:color w:val="181618"/>
          <w:spacing w:val="0"/>
          <w:w w:val="100"/>
          <w:position w:val="0"/>
        </w:rPr>
        <w:t>握拳是 吧，你是石头，我就出布。看谁收拾谁，看谁能够先觉察！”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380"/>
        <w:jc w:val="both"/>
      </w:pPr>
      <w:r>
        <w:drawing>
          <wp:anchor distT="63500" distB="63500" distL="101600" distR="101600" simplePos="0" relativeHeight="251661312" behindDoc="0" locked="0" layoutInCell="1" allowOverlap="1">
            <wp:simplePos x="0" y="0"/>
            <wp:positionH relativeFrom="margin">
              <wp:posOffset>2480310</wp:posOffset>
            </wp:positionH>
            <wp:positionV relativeFrom="paragraph">
              <wp:posOffset>203200</wp:posOffset>
            </wp:positionV>
            <wp:extent cx="1987550" cy="1889760"/>
            <wp:effectExtent l="0" t="0" r="12700" b="15240"/>
            <wp:wrapSquare wrapText="left"/>
            <wp:docPr id="380" name="Shape 3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Shape 380"/>
                    <pic:cNvPicPr/>
                  </pic:nvPicPr>
                  <pic:blipFill>
                    <a:blip r:embed="rId599"/>
                    <a:stretch>
                      <a:fillRect/>
                    </a:stretch>
                  </pic:blipFill>
                  <pic:spPr>
                    <a:xfrm>
                      <a:off x="0" y="0"/>
                      <a:ext cx="1987550" cy="1889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181618"/>
          <w:spacing w:val="0"/>
          <w:w w:val="100"/>
          <w:position w:val="0"/>
        </w:rPr>
        <w:t xml:space="preserve">好笑的是，一个觉察的提醒，就这么 变成了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“剪</w:t>
      </w:r>
      <w:r>
        <w:rPr>
          <w:color w:val="181618"/>
          <w:spacing w:val="0"/>
          <w:w w:val="100"/>
          <w:position w:val="0"/>
        </w:rPr>
        <w:t>刀、石头、</w:t>
      </w:r>
      <w:r>
        <w:rPr>
          <w:color w:val="181618"/>
          <w:spacing w:val="0"/>
          <w:w w:val="100"/>
          <w:position w:val="0"/>
          <w:lang w:val="zh-CN" w:eastAsia="zh-CN" w:bidi="zh-CN"/>
        </w:rPr>
        <w:t>布"</w:t>
      </w:r>
      <w:r>
        <w:rPr>
          <w:color w:val="181618"/>
          <w:spacing w:val="0"/>
          <w:w w:val="100"/>
          <w:position w:val="0"/>
        </w:rPr>
        <w:t>的输赢竞赛。 关系，变成了输赢。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“我"</w:t>
      </w:r>
      <w:r>
        <w:rPr>
          <w:color w:val="181618"/>
          <w:spacing w:val="0"/>
          <w:w w:val="100"/>
          <w:position w:val="0"/>
        </w:rPr>
        <w:t>要存活的劲儿 一来，怎样也放不过对方，非得争个你死 我活不可。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340" w:line="407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原本想一起跳出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“你死我活"</w:t>
      </w:r>
      <w:r>
        <w:rPr>
          <w:color w:val="181618"/>
          <w:spacing w:val="0"/>
          <w:w w:val="100"/>
          <w:position w:val="0"/>
        </w:rPr>
        <w:t>的这个 竞赛，不知不觉间，又变成一个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“看</w:t>
      </w:r>
      <w:r>
        <w:rPr>
          <w:color w:val="181618"/>
          <w:spacing w:val="0"/>
          <w:w w:val="100"/>
          <w:position w:val="0"/>
        </w:rPr>
        <w:t>谁先 跳出你死我活的竞赛”的竞赛。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9" w:lineRule="exact"/>
        <w:ind w:left="0" w:right="0" w:firstLine="360"/>
        <w:jc w:val="both"/>
      </w:pPr>
      <w:r>
        <w:rPr>
          <w:color w:val="181618"/>
          <w:spacing w:val="0"/>
          <w:w w:val="100"/>
          <w:position w:val="0"/>
        </w:rPr>
        <w:t>这就是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的本事。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9" w:lineRule="exact"/>
        <w:ind w:left="0" w:right="0" w:firstLine="36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“你”</w:t>
      </w:r>
      <w:r>
        <w:rPr>
          <w:color w:val="181618"/>
          <w:spacing w:val="0"/>
          <w:w w:val="100"/>
          <w:position w:val="0"/>
        </w:rPr>
        <w:t>的摩擦、对抗，让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“你”</w:t>
      </w:r>
      <w:r>
        <w:rPr>
          <w:color w:val="181618"/>
          <w:spacing w:val="0"/>
          <w:w w:val="100"/>
          <w:position w:val="0"/>
        </w:rPr>
        <w:t xml:space="preserve">都不好受，而这个不好 受，更进一步喂养了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”，让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“你”</w:t>
      </w:r>
      <w:r>
        <w:rPr>
          <w:color w:val="181618"/>
          <w:spacing w:val="0"/>
          <w:w w:val="100"/>
          <w:position w:val="0"/>
        </w:rPr>
        <w:t>的分别得以持续下去。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9" w:lineRule="exact"/>
        <w:ind w:left="0" w:right="0" w:firstLine="360"/>
        <w:jc w:val="both"/>
        <w:sectPr>
          <w:headerReference r:id="rId189" w:type="first"/>
          <w:footerReference r:id="rId192" w:type="first"/>
          <w:headerReference r:id="rId187" w:type="default"/>
          <w:footerReference r:id="rId190" w:type="default"/>
          <w:headerReference r:id="rId188" w:type="even"/>
          <w:footerReference r:id="rId191" w:type="even"/>
          <w:footnotePr>
            <w:numFmt w:val="decimal"/>
          </w:footnotePr>
          <w:pgSz w:w="8839" w:h="12940"/>
          <w:pgMar w:top="1311" w:right="840" w:bottom="1448" w:left="840" w:header="0" w:footer="3" w:gutter="12"/>
          <w:cols w:space="720" w:num="1"/>
          <w:titlePg/>
          <w:rtlGutter w:val="1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我们很容易就忘记了，原本是想解开自己和别人的不圆满的关系。忘记了 本来是想放下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”。忘记了，更深的生命层面一直在自己、在对方内心深处闪 耀着，就连提醒对方都是多余的。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49" w:after="4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headerReference r:id="rId193" w:type="default"/>
          <w:footerReference r:id="rId195" w:type="default"/>
          <w:headerReference r:id="rId194" w:type="even"/>
          <w:footerReference r:id="rId196" w:type="even"/>
          <w:footnotePr>
            <w:numFmt w:val="decimal"/>
          </w:footnotePr>
          <w:pgSz w:w="8839" w:h="12940"/>
          <w:pgMar w:top="824" w:right="1688" w:bottom="824" w:left="1707" w:header="0" w:footer="3" w:gutter="0"/>
          <w:pgNumType w:start="106"/>
          <w:cols w:space="720" w:num="1"/>
          <w:rtlGutter w:val="0"/>
          <w:docGrid w:linePitch="360" w:charSpace="0"/>
        </w:sectPr>
      </w:pPr>
    </w:p>
    <w:p>
      <w:pPr>
        <w:pStyle w:val="37"/>
        <w:keepNext/>
        <w:keepLines/>
        <w:framePr w:w="955" w:h="5218" w:hRule="exact" w:wrap="auto" w:vAnchor="text" w:hAnchor="page" w:x="3510" w:y="21"/>
        <w:widowControl w:val="0"/>
        <w:shd w:val="clear" w:color="auto" w:fill="auto"/>
        <w:bidi w:val="0"/>
        <w:spacing w:before="0" w:after="60" w:line="240" w:lineRule="auto"/>
        <w:ind w:left="0" w:right="720" w:firstLine="0"/>
        <w:jc w:val="right"/>
      </w:pPr>
      <w:bookmarkStart w:id="160" w:name="bookmark166"/>
      <w:bookmarkStart w:id="161" w:name="bookmark168"/>
      <w:bookmarkStart w:id="162" w:name="bookmark167"/>
      <w:r>
        <w:rPr>
          <w:color w:val="000000"/>
          <w:spacing w:val="0"/>
          <w:w w:val="100"/>
          <w:position w:val="0"/>
        </w:rPr>
        <w:t>第三卷这里</w:t>
      </w:r>
      <w:r>
        <w:rPr>
          <w:color w:val="000000"/>
          <w:spacing w:val="0"/>
          <w:w w:val="100"/>
          <w:position w:val="0"/>
          <w:eastAsianLayout w:id="473" w:vert="1"/>
        </w:rPr>
        <w:t>！</w:t>
      </w:r>
      <w:r>
        <w:rPr>
          <w:color w:val="000000"/>
          <w:spacing w:val="0"/>
          <w:w w:val="100"/>
          <w:position w:val="0"/>
        </w:rPr>
        <w:t>现在</w:t>
      </w:r>
      <w:r>
        <w:rPr>
          <w:color w:val="000000"/>
          <w:spacing w:val="0"/>
          <w:w w:val="100"/>
          <w:position w:val="0"/>
          <w:eastAsianLayout w:id="474" w:vert="1"/>
        </w:rPr>
        <w:t>！</w:t>
      </w:r>
      <w:bookmarkEnd w:id="160"/>
      <w:bookmarkEnd w:id="161"/>
      <w:bookmarkEnd w:id="162"/>
    </w:p>
    <w:p>
      <w:pPr>
        <w:pStyle w:val="39"/>
        <w:keepNext w:val="0"/>
        <w:keepLines w:val="0"/>
        <w:framePr w:w="955" w:h="5218" w:hRule="exact" w:wrap="auto" w:vAnchor="text" w:hAnchor="page" w:x="3510" w:y="21"/>
        <w:widowControl w:val="0"/>
        <w:shd w:val="clear" w:color="auto" w:fill="auto"/>
        <w:tabs>
          <w:tab w:val="left" w:leader="hyphen" w:pos="739"/>
        </w:tabs>
        <w:bidi w:val="0"/>
        <w:spacing w:before="0" w:after="0" w:line="240" w:lineRule="auto"/>
        <w:ind w:left="0" w:right="0" w:firstLine="0"/>
        <w:jc w:val="right"/>
      </w:pPr>
      <w:r>
        <w:rPr>
          <w:color w:val="000000"/>
          <w:spacing w:val="0"/>
          <w:w w:val="100"/>
          <w:position w:val="0"/>
          <w:eastAsianLayout w:id="475" w:vert="1"/>
        </w:rPr>
        <w:tab/>
      </w:r>
      <w:r>
        <w:rPr>
          <w:color w:val="000000"/>
          <w:spacing w:val="0"/>
          <w:w w:val="100"/>
          <w:position w:val="0"/>
        </w:rPr>
        <w:t>开启人生的钥匙</w:t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537" w:line="1" w:lineRule="exact"/>
      </w:pPr>
    </w:p>
    <w:p>
      <w:pPr>
        <w:widowControl w:val="0"/>
        <w:spacing w:line="1" w:lineRule="exact"/>
        <w:sectPr>
          <w:footnotePr>
            <w:numFmt w:val="decimal"/>
          </w:footnotePr>
          <w:type w:val="continuous"/>
          <w:pgSz w:w="8839" w:h="12940"/>
          <w:pgMar w:top="824" w:right="1688" w:bottom="824" w:left="1688" w:header="0" w:footer="396" w:gutter="19"/>
          <w:cols w:space="720" w:num="1"/>
          <w:rtlGutter w:val="0"/>
          <w:docGrid w:linePitch="360" w:charSpace="0"/>
        </w:sectPr>
      </w:pP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75" w:lineRule="exact"/>
        <w:ind w:left="1500" w:right="1620" w:firstLine="340"/>
        <w:jc w:val="both"/>
        <w:rPr>
          <w:sz w:val="17"/>
          <w:szCs w:val="17"/>
        </w:rPr>
        <w:sectPr>
          <w:footnotePr>
            <w:numFmt w:val="decimal"/>
          </w:footnotePr>
          <w:pgSz w:w="8839" w:h="12940"/>
          <w:pgMar w:top="2716" w:right="810" w:bottom="2716" w:left="810" w:header="0" w:footer="2288" w:gutter="53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  <w:sz w:val="17"/>
          <w:szCs w:val="17"/>
        </w:rPr>
        <w:t>我这里想交出来一把钥匙，而这把钥匙可以解幵 人间任何的困境。全部人生带来的困境，也只是种种 的制约，再加上念头的过度运作。每一个人都希望得 到解脱，但是没</w:t>
      </w:r>
      <w:r>
        <w:rPr>
          <w:color w:val="000000"/>
          <w:spacing w:val="0"/>
          <w:w w:val="100"/>
          <w:position w:val="0"/>
          <w:sz w:val="17"/>
          <w:szCs w:val="17"/>
        </w:rPr>
        <w:t>有一个</w:t>
      </w:r>
      <w:r>
        <w:rPr>
          <w:color w:val="181618"/>
          <w:spacing w:val="0"/>
          <w:w w:val="100"/>
          <w:position w:val="0"/>
          <w:sz w:val="17"/>
          <w:szCs w:val="17"/>
        </w:rPr>
        <w:t>人相信这一生就可以解脱，</w:t>
      </w:r>
      <w:r>
        <w:rPr>
          <w:color w:val="000000"/>
          <w:spacing w:val="0"/>
          <w:w w:val="100"/>
          <w:position w:val="0"/>
          <w:sz w:val="17"/>
          <w:szCs w:val="17"/>
        </w:rPr>
        <w:t xml:space="preserve">更 </w:t>
      </w:r>
      <w:r>
        <w:rPr>
          <w:color w:val="181618"/>
          <w:spacing w:val="0"/>
          <w:w w:val="100"/>
          <w:position w:val="0"/>
          <w:sz w:val="17"/>
          <w:szCs w:val="17"/>
        </w:rPr>
        <w:t>不可能相信解脱不需要时间，不需要通过未来或是下 一个瞬间。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1640" w:after="1500" w:line="240" w:lineRule="auto"/>
        <w:ind w:left="0" w:right="0" w:firstLine="0"/>
        <w:jc w:val="both"/>
        <w:rPr>
          <w:sz w:val="28"/>
          <w:szCs w:val="28"/>
        </w:rPr>
      </w:pPr>
      <w:bookmarkStart w:id="163" w:name="bookmark169"/>
      <w:bookmarkStart w:id="164" w:name="bookmark171"/>
      <w:bookmarkStart w:id="165" w:name="bookmark170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1.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超越和奇点</w:t>
      </w:r>
      <w:bookmarkEnd w:id="163"/>
      <w:bookmarkEnd w:id="164"/>
      <w:bookmarkEnd w:id="165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人生的超越，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只是找到绝对和相对的交会</w:t>
      </w:r>
      <w:r>
        <w:rPr>
          <w:color w:val="000000"/>
          <w:spacing w:val="0"/>
          <w:w w:val="100"/>
          <w:position w:val="0"/>
        </w:rPr>
        <w:t>点。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我在《静坐》里跟读</w:t>
      </w:r>
      <w:r>
        <w:rPr>
          <w:color w:val="2B2A2B"/>
          <w:spacing w:val="0"/>
          <w:w w:val="100"/>
          <w:position w:val="0"/>
        </w:rPr>
        <w:t>者分享了很多</w:t>
      </w:r>
      <w:r>
        <w:rPr>
          <w:color w:val="181618"/>
          <w:spacing w:val="0"/>
          <w:w w:val="100"/>
          <w:position w:val="0"/>
        </w:rPr>
        <w:t>静坐的方法，这些方法</w:t>
      </w:r>
      <w:r>
        <w:rPr>
          <w:color w:val="2B2A2B"/>
          <w:spacing w:val="0"/>
          <w:w w:val="100"/>
          <w:position w:val="0"/>
        </w:rPr>
        <w:t xml:space="preserve">不是釆用专注 </w:t>
      </w:r>
      <w:r>
        <w:rPr>
          <w:color w:val="000000"/>
          <w:spacing w:val="0"/>
          <w:w w:val="100"/>
          <w:position w:val="0"/>
        </w:rPr>
        <w:t>（止</w:t>
      </w:r>
      <w:r>
        <w:rPr>
          <w:color w:val="2B2A2B"/>
          <w:spacing w:val="0"/>
          <w:w w:val="100"/>
          <w:position w:val="0"/>
        </w:rPr>
        <w:t>、定）</w:t>
      </w:r>
      <w:r>
        <w:rPr>
          <w:color w:val="181618"/>
          <w:spacing w:val="0"/>
          <w:w w:val="100"/>
          <w:position w:val="0"/>
        </w:rPr>
        <w:t>就</w:t>
      </w:r>
      <w:r>
        <w:rPr>
          <w:color w:val="2B2A2B"/>
          <w:spacing w:val="0"/>
          <w:w w:val="100"/>
          <w:position w:val="0"/>
        </w:rPr>
        <w:t>是觉察</w:t>
      </w:r>
      <w:r>
        <w:rPr>
          <w:color w:val="181618"/>
          <w:spacing w:val="0"/>
          <w:w w:val="100"/>
          <w:position w:val="0"/>
        </w:rPr>
        <w:t xml:space="preserve">（观）。此外，我还提到了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“奇</w:t>
      </w:r>
      <w:r>
        <w:rPr>
          <w:color w:val="181618"/>
          <w:spacing w:val="0"/>
          <w:w w:val="100"/>
          <w:position w:val="0"/>
        </w:rPr>
        <w:t xml:space="preserve">点” 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（singularity）</w:t>
      </w:r>
      <w:r>
        <w:rPr>
          <w:color w:val="181618"/>
          <w:spacing w:val="0"/>
          <w:w w:val="100"/>
          <w:position w:val="0"/>
        </w:rPr>
        <w:t>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“超</w:t>
      </w:r>
      <w:r>
        <w:rPr>
          <w:color w:val="181618"/>
          <w:spacing w:val="0"/>
          <w:w w:val="100"/>
          <w:position w:val="0"/>
        </w:rPr>
        <w:t xml:space="preserve">越” </w:t>
      </w:r>
      <w:r>
        <w:rPr>
          <w:color w:val="000000"/>
          <w:spacing w:val="0"/>
          <w:w w:val="100"/>
          <w:position w:val="0"/>
        </w:rPr>
        <w:t>（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 xml:space="preserve">transcendence </w:t>
      </w:r>
      <w:r>
        <w:rPr>
          <w:color w:val="000000"/>
          <w:spacing w:val="0"/>
          <w:w w:val="100"/>
          <w:position w:val="0"/>
        </w:rPr>
        <w:t>）</w:t>
      </w:r>
      <w:r>
        <w:rPr>
          <w:color w:val="181618"/>
          <w:spacing w:val="0"/>
          <w:w w:val="100"/>
          <w:position w:val="0"/>
        </w:rPr>
        <w:t>的观念。奇点是个物理名称，表达任何东西（例如说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“注意 </w:t>
      </w:r>
      <w:r>
        <w:rPr>
          <w:color w:val="000000"/>
          <w:spacing w:val="0"/>
          <w:w w:val="100"/>
          <w:position w:val="0"/>
        </w:rPr>
        <w:t>力</w:t>
      </w:r>
      <w:r>
        <w:rPr>
          <w:color w:val="181618"/>
          <w:spacing w:val="0"/>
          <w:w w:val="100"/>
          <w:position w:val="0"/>
        </w:rPr>
        <w:t>”），浓缩</w:t>
      </w:r>
      <w:r>
        <w:rPr>
          <w:color w:val="2B2A2B"/>
          <w:spacing w:val="0"/>
          <w:w w:val="100"/>
          <w:position w:val="0"/>
        </w:rPr>
        <w:t>到一个</w:t>
      </w:r>
      <w:r>
        <w:rPr>
          <w:color w:val="181618"/>
          <w:spacing w:val="0"/>
          <w:w w:val="100"/>
          <w:position w:val="0"/>
        </w:rPr>
        <w:t>点上，不断地缩小、不断地集中，</w:t>
      </w:r>
      <w:r>
        <w:rPr>
          <w:color w:val="2B2A2B"/>
          <w:spacing w:val="0"/>
          <w:w w:val="100"/>
          <w:position w:val="0"/>
        </w:rPr>
        <w:t>直</w:t>
      </w:r>
      <w:r>
        <w:rPr>
          <w:color w:val="181618"/>
          <w:spacing w:val="0"/>
          <w:w w:val="100"/>
          <w:position w:val="0"/>
        </w:rPr>
        <w:t>到一个极限的地步，</w:t>
      </w:r>
      <w:r>
        <w:rPr>
          <w:color w:val="000000"/>
          <w:spacing w:val="0"/>
          <w:w w:val="100"/>
          <w:position w:val="0"/>
        </w:rPr>
        <w:t xml:space="preserve">自 </w:t>
      </w:r>
      <w:r>
        <w:rPr>
          <w:color w:val="181618"/>
          <w:spacing w:val="0"/>
          <w:w w:val="100"/>
          <w:position w:val="0"/>
        </w:rPr>
        <w:t>然就跳出了时空。这</w:t>
      </w:r>
      <w:r>
        <w:rPr>
          <w:color w:val="000000"/>
          <w:spacing w:val="0"/>
          <w:w w:val="100"/>
          <w:position w:val="0"/>
        </w:rPr>
        <w:t>么说，</w:t>
      </w:r>
      <w:r>
        <w:rPr>
          <w:color w:val="181618"/>
          <w:spacing w:val="0"/>
          <w:w w:val="100"/>
          <w:position w:val="0"/>
        </w:rPr>
        <w:t>超过奇点</w:t>
      </w:r>
      <w:r>
        <w:rPr>
          <w:color w:val="2B2A2B"/>
          <w:spacing w:val="0"/>
          <w:w w:val="100"/>
          <w:position w:val="0"/>
        </w:rPr>
        <w:t>，任何</w:t>
      </w:r>
      <w:r>
        <w:rPr>
          <w:color w:val="181618"/>
          <w:spacing w:val="0"/>
          <w:w w:val="100"/>
          <w:position w:val="0"/>
        </w:rPr>
        <w:t>东西已经不受人间所带来的时空管 制。这是人类从古到今所追求的修行境界。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 xml:space="preserve">意识的超越，就是解脱；跳出人间，也就是回到我们人的本性、佛性，或 </w:t>
      </w:r>
      <w:r>
        <w:rPr>
          <w:color w:val="2B2A2B"/>
          <w:spacing w:val="0"/>
          <w:w w:val="100"/>
          <w:position w:val="0"/>
        </w:rPr>
        <w:t>是</w:t>
      </w:r>
      <w:r>
        <w:rPr>
          <w:color w:val="181618"/>
          <w:spacing w:val="0"/>
          <w:w w:val="100"/>
          <w:position w:val="0"/>
        </w:rPr>
        <w:t>天国，</w:t>
      </w:r>
      <w:r>
        <w:rPr>
          <w:color w:val="000000"/>
          <w:spacing w:val="0"/>
          <w:w w:val="100"/>
          <w:position w:val="0"/>
        </w:rPr>
        <w:t>也就</w:t>
      </w:r>
      <w:r>
        <w:rPr>
          <w:color w:val="2B2A2B"/>
          <w:spacing w:val="0"/>
          <w:w w:val="100"/>
          <w:position w:val="0"/>
        </w:rPr>
        <w:t>是回到</w:t>
      </w:r>
      <w:r>
        <w:rPr>
          <w:color w:val="181618"/>
          <w:spacing w:val="0"/>
          <w:w w:val="100"/>
          <w:position w:val="0"/>
        </w:rPr>
        <w:t>永恒、无限大的一体之境。这种成就，有史以来，体悟到 的人可说寥寥无几。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每一部经典都在谈这个题目</w:t>
      </w:r>
      <w:r>
        <w:rPr>
          <w:color w:val="000000"/>
          <w:spacing w:val="0"/>
          <w:w w:val="100"/>
          <w:position w:val="0"/>
        </w:rPr>
        <w:t>。但</w:t>
      </w:r>
      <w:r>
        <w:rPr>
          <w:color w:val="181618"/>
          <w:spacing w:val="0"/>
          <w:w w:val="100"/>
          <w:position w:val="0"/>
        </w:rPr>
        <w:t>可以这么说，因为采用局限</w:t>
      </w:r>
      <w:r>
        <w:rPr>
          <w:color w:val="2B2A2B"/>
          <w:spacing w:val="0"/>
          <w:w w:val="100"/>
          <w:position w:val="0"/>
        </w:rPr>
        <w:t>的语言</w:t>
      </w:r>
      <w:r>
        <w:rPr>
          <w:color w:val="181618"/>
          <w:spacing w:val="0"/>
          <w:w w:val="100"/>
          <w:position w:val="0"/>
        </w:rPr>
        <w:t>文字， 想表达无限大的潜能，这些</w:t>
      </w:r>
      <w:r>
        <w:rPr>
          <w:color w:val="000000"/>
          <w:spacing w:val="0"/>
          <w:w w:val="100"/>
          <w:position w:val="0"/>
        </w:rPr>
        <w:t>经典留</w:t>
      </w:r>
      <w:r>
        <w:rPr>
          <w:color w:val="181618"/>
          <w:spacing w:val="0"/>
          <w:w w:val="100"/>
          <w:position w:val="0"/>
        </w:rPr>
        <w:t>下的最</w:t>
      </w:r>
      <w:r>
        <w:rPr>
          <w:color w:val="2B2A2B"/>
          <w:spacing w:val="0"/>
          <w:w w:val="100"/>
          <w:position w:val="0"/>
        </w:rPr>
        <w:t>多不过</w:t>
      </w:r>
      <w:r>
        <w:rPr>
          <w:color w:val="181618"/>
          <w:spacing w:val="0"/>
          <w:w w:val="100"/>
          <w:position w:val="0"/>
        </w:rPr>
        <w:t>是一些路标，指</w:t>
      </w:r>
      <w:r>
        <w:rPr>
          <w:color w:val="000000"/>
          <w:spacing w:val="0"/>
          <w:w w:val="100"/>
          <w:position w:val="0"/>
        </w:rPr>
        <w:t>向那不</w:t>
      </w:r>
      <w:r>
        <w:rPr>
          <w:color w:val="181618"/>
          <w:spacing w:val="0"/>
          <w:w w:val="100"/>
          <w:position w:val="0"/>
        </w:rPr>
        <w:t>可用任 何路标描述的境地。只</w:t>
      </w:r>
      <w:r>
        <w:rPr>
          <w:color w:val="2B2A2B"/>
          <w:spacing w:val="0"/>
          <w:w w:val="100"/>
          <w:position w:val="0"/>
        </w:rPr>
        <w:t>是想用</w:t>
      </w:r>
      <w:r>
        <w:rPr>
          <w:color w:val="181618"/>
          <w:spacing w:val="0"/>
          <w:w w:val="100"/>
          <w:position w:val="0"/>
        </w:rPr>
        <w:t>语言，带着大家跨出用语言所能形容的理解；</w:t>
      </w:r>
      <w:r>
        <w:rPr>
          <w:color w:val="000000"/>
          <w:spacing w:val="0"/>
          <w:w w:val="100"/>
          <w:position w:val="0"/>
        </w:rPr>
        <w:t xml:space="preserve">期 </w:t>
      </w:r>
      <w:r>
        <w:rPr>
          <w:color w:val="181618"/>
          <w:spacing w:val="0"/>
          <w:w w:val="100"/>
          <w:position w:val="0"/>
        </w:rPr>
        <w:t>望能用语言，去跨越头脑所可以掌握的理解。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我们看到这里，</w:t>
      </w:r>
      <w:r>
        <w:rPr>
          <w:color w:val="2B2A2B"/>
          <w:spacing w:val="0"/>
          <w:w w:val="100"/>
          <w:position w:val="0"/>
        </w:rPr>
        <w:t>自然会</w:t>
      </w:r>
      <w:r>
        <w:rPr>
          <w:color w:val="181618"/>
          <w:spacing w:val="0"/>
          <w:w w:val="100"/>
          <w:position w:val="0"/>
        </w:rPr>
        <w:t>觉得这种理解是追求不到，做不</w:t>
      </w:r>
      <w:r>
        <w:rPr>
          <w:color w:val="2B2A2B"/>
          <w:spacing w:val="0"/>
          <w:w w:val="100"/>
          <w:position w:val="0"/>
        </w:rPr>
        <w:t>来的。</w:t>
      </w:r>
      <w:r>
        <w:rPr>
          <w:color w:val="181618"/>
          <w:spacing w:val="0"/>
          <w:w w:val="100"/>
          <w:position w:val="0"/>
        </w:rPr>
        <w:t>我们自然会 用脑袋里的逻辑去延伸这些路标，把它造回我们人间所可以体会的</w:t>
      </w:r>
      <w:r>
        <w:rPr>
          <w:color w:val="000000"/>
          <w:spacing w:val="0"/>
          <w:w w:val="100"/>
          <w:position w:val="0"/>
        </w:rPr>
        <w:t>理解。</w:t>
      </w:r>
      <w:r>
        <w:rPr>
          <w:color w:val="181618"/>
          <w:spacing w:val="0"/>
          <w:w w:val="100"/>
          <w:position w:val="0"/>
        </w:rPr>
        <w:t>这本 身就会带来矛盾，因为延伸</w:t>
      </w:r>
      <w:r>
        <w:rPr>
          <w:color w:val="000000"/>
          <w:spacing w:val="0"/>
          <w:w w:val="100"/>
          <w:position w:val="0"/>
        </w:rPr>
        <w:t>不了。</w:t>
      </w:r>
      <w:r>
        <w:rPr>
          <w:color w:val="181618"/>
          <w:spacing w:val="0"/>
          <w:w w:val="100"/>
          <w:position w:val="0"/>
        </w:rPr>
        <w:t>延伸不了的原因，是我们先被这延伸的语言 限制了。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我想进一步解释这一点。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出</w:t>
      </w:r>
      <w:r>
        <w:rPr>
          <w:color w:val="181618"/>
          <w:spacing w:val="0"/>
          <w:w w:val="100"/>
          <w:position w:val="0"/>
        </w:rPr>
        <w:t>乎意料的是，这些理解本来就存在我们身边，根本不需要去解释。因为 每一句话、每一个念头、每一个动作</w:t>
      </w:r>
      <w:r>
        <w:rPr>
          <w:color w:val="000000"/>
          <w:spacing w:val="0"/>
          <w:w w:val="100"/>
          <w:position w:val="0"/>
        </w:rPr>
        <w:t>……</w:t>
      </w:r>
      <w:r>
        <w:rPr>
          <w:color w:val="181618"/>
          <w:spacing w:val="0"/>
          <w:w w:val="100"/>
          <w:position w:val="0"/>
        </w:rPr>
        <w:t>这些有形有色都含着无形无色。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这个重点本身就带给我们一把钥匙，可以打开意识的门户。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我们前面谈过，假如没有无形无色存在于有形有色之中，那么，有形有色 本身就不可能存在。进一步讲，是从无色无形延伸出来有色有形，而通过无色 无形才让我们体会到有色有形。假如我们生命不是永恒的，绝对体会不到什么 叫作无常。是从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“不动”“宁</w:t>
      </w:r>
      <w:r>
        <w:rPr>
          <w:color w:val="181618"/>
          <w:spacing w:val="0"/>
          <w:w w:val="100"/>
          <w:position w:val="0"/>
        </w:rPr>
        <w:t>静”，才可以体会到种种的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181618"/>
          <w:spacing w:val="0"/>
          <w:w w:val="100"/>
          <w:position w:val="0"/>
        </w:rPr>
        <w:t>”，包括声音。是 从最根本的状态乐、爱、</w:t>
      </w:r>
      <w:r>
        <w:rPr>
          <w:color w:val="000000"/>
          <w:spacing w:val="0"/>
          <w:w w:val="100"/>
          <w:position w:val="0"/>
        </w:rPr>
        <w:t>光明，</w:t>
      </w:r>
      <w:r>
        <w:rPr>
          <w:color w:val="181618"/>
          <w:spacing w:val="0"/>
          <w:w w:val="100"/>
          <w:position w:val="0"/>
        </w:rPr>
        <w:t>我们才能体会到种种痛苦、萎缩和黑暗。 倘若不是如此，我们再怎么努力，也不可能体会到种种的有色有形。不可能体 会到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181618"/>
          <w:spacing w:val="0"/>
          <w:w w:val="100"/>
          <w:position w:val="0"/>
        </w:rPr>
        <w:t>”。不可能体会到种种无常、痛苦、萎缩、黑暗和悲伤。也没有什么人 间或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“我的</w:t>
      </w:r>
      <w:r>
        <w:rPr>
          <w:color w:val="181618"/>
          <w:spacing w:val="0"/>
          <w:w w:val="100"/>
          <w:position w:val="0"/>
        </w:rPr>
        <w:t>身份”好谈的。这个道理虽然是再明白不过了，却和我们一般人的 想法是颠倒的。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问题是怎么把这永恒、宁静、不动的无形无色找</w:t>
      </w:r>
      <w:r>
        <w:rPr>
          <w:color w:val="000000"/>
          <w:spacing w:val="0"/>
          <w:w w:val="100"/>
          <w:position w:val="0"/>
        </w:rPr>
        <w:t>回来。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不光把这无形无色找回来，重点是怎样随时活在无形无色跟有形有色的交 会点，让我们随时采用两个意识来面对生命。而且，这个交会点存在于我们每 一个人之内。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无形无色的知觉，是我们生命绝对的部分，</w:t>
      </w:r>
      <w:r>
        <w:rPr>
          <w:color w:val="000000"/>
          <w:spacing w:val="0"/>
          <w:w w:val="100"/>
          <w:position w:val="0"/>
        </w:rPr>
        <w:t>跟</w:t>
      </w:r>
      <w:r>
        <w:rPr>
          <w:color w:val="181618"/>
          <w:spacing w:val="0"/>
          <w:w w:val="100"/>
          <w:position w:val="0"/>
        </w:rPr>
        <w:t>任何人生的条件都不相关。 不可能生，也不可能死。人类还没出现，它就已经存在了。我们前面称之为人 生的背景、因地。进一步讲，跟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不相关。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  <w:sectPr>
          <w:headerReference r:id="rId199" w:type="first"/>
          <w:footerReference r:id="rId202" w:type="first"/>
          <w:headerReference r:id="rId197" w:type="default"/>
          <w:footerReference r:id="rId200" w:type="default"/>
          <w:headerReference r:id="rId198" w:type="even"/>
          <w:footerReference r:id="rId201" w:type="even"/>
          <w:footnotePr>
            <w:numFmt w:val="decimal"/>
          </w:footnotePr>
          <w:pgSz w:w="8839" w:h="12940"/>
          <w:pgMar w:top="1185" w:right="762" w:bottom="1377" w:left="762" w:header="0" w:footer="3" w:gutter="149"/>
          <w:pgNumType w:start="87"/>
          <w:cols w:space="720" w:num="1"/>
          <w:titlePg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 xml:space="preserve">相对地，有形有色的意识是局限的，离不开我们人生种种的条件变化。 它也有生，它也有死。它也只是反映了脑分别解释的逻辑，而用这个逻辑来 解释人间。就这样，这个局限的意识误导了每一个人，让我们一直以为这就 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0"/>
        <w:jc w:val="both"/>
      </w:pPr>
      <w:r>
        <w:rPr>
          <w:color w:val="000000"/>
          <w:spacing w:val="0"/>
          <w:w w:val="100"/>
          <w:position w:val="0"/>
        </w:rPr>
        <w:t>是</w:t>
      </w:r>
      <w:r>
        <w:rPr>
          <w:color w:val="181618"/>
          <w:spacing w:val="0"/>
          <w:w w:val="100"/>
          <w:position w:val="0"/>
        </w:rPr>
        <w:t xml:space="preserve">全部的生命。根本想不到，这只是生命一个很小、很局限的部分。却让每 </w:t>
      </w:r>
      <w:r>
        <w:rPr>
          <w:color w:val="000000"/>
          <w:spacing w:val="0"/>
          <w:w w:val="100"/>
          <w:position w:val="0"/>
        </w:rPr>
        <w:t>一个</w:t>
      </w:r>
      <w:r>
        <w:rPr>
          <w:color w:val="181618"/>
          <w:spacing w:val="0"/>
          <w:w w:val="100"/>
          <w:position w:val="0"/>
        </w:rPr>
        <w:t>人都在这里面打转，从来没有跳出来过。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从这个局限的意识里面，我们又产生一■个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”。这个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”、这个局限的 意识是通过形相而延伸出来的，把我们的注意力完全绑住，才造出人生</w:t>
      </w:r>
      <w:r>
        <w:rPr>
          <w:color w:val="000000"/>
          <w:spacing w:val="0"/>
          <w:w w:val="100"/>
          <w:position w:val="0"/>
        </w:rPr>
        <w:t xml:space="preserve">种种的 </w:t>
      </w:r>
      <w:r>
        <w:rPr>
          <w:color w:val="181618"/>
          <w:spacing w:val="0"/>
          <w:w w:val="100"/>
          <w:position w:val="0"/>
        </w:rPr>
        <w:t>悲欢离合。我们所看到、体验到的世界，从来没有离开过这个局限意识的境界。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进一步说，把全部的人生找回来，也只是轻轻松松地把这个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的境界 放下来。看穿这个局限意识所带来的一切</w:t>
      </w:r>
      <w:r>
        <w:rPr>
          <w:color w:val="000000"/>
          <w:spacing w:val="0"/>
          <w:w w:val="100"/>
          <w:position w:val="0"/>
        </w:rPr>
        <w:t>形相，</w:t>
      </w:r>
      <w:r>
        <w:rPr>
          <w:color w:val="181618"/>
          <w:spacing w:val="0"/>
          <w:w w:val="100"/>
          <w:position w:val="0"/>
        </w:rPr>
        <w:t>并让最源头、从来没有离开过 的意识存在，让这个最源头的知觉轻轻松松存在，也就够了。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只要把这个相对、局限的意识放下来，我们什么都不用做。绝对、无限的 意识自然会爆发出来。之所以什么都不需要做，是因为这个绝对、无限的无形 无色一直都在，从来没有离开过。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这个不生、不死、不分别的知觉，随时存在，我们也就解脱了。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也就醒觉过来了。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严格讲，我们原本就是解脱的，没有什么好进一步解脱。甚至，不可能比 现在的解脱更解脱。只是，我们被这个局限意识所带来的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”、</w:t>
      </w:r>
      <w:r>
        <w:rPr>
          <w:color w:val="181618"/>
          <w:spacing w:val="0"/>
          <w:w w:val="100"/>
          <w:position w:val="0"/>
        </w:rPr>
        <w:t>带来的人生剧 本给迷住了。不光让我们忙了一辈子，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让从古到今的人同样忙了一辈子，而 且忙碌于痛苦之中。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所以，回到奇点的观念，这个超越的奇点就是有形有色和无形无色的交会。 人生最大的一堂课，就是随时把这个超越的奇点找回来。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最不可思议的是随时找回奇点，倒不需要时间。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更不需要等到未来。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  <w:sectPr>
          <w:headerReference r:id="rId203" w:type="default"/>
          <w:footerReference r:id="rId205" w:type="default"/>
          <w:headerReference r:id="rId204" w:type="even"/>
          <w:footerReference r:id="rId206" w:type="even"/>
          <w:footnotePr>
            <w:numFmt w:val="decimal"/>
          </w:footnotePr>
          <w:type w:val="continuous"/>
          <w:pgSz w:w="8839" w:h="12940"/>
          <w:pgMar w:top="1185" w:right="762" w:bottom="1377" w:left="762" w:header="0" w:footer="3" w:gutter="149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比任何人想象的，都更简单。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5401310" cy="6096000"/>
            <wp:effectExtent l="0" t="0" r="8890" b="0"/>
            <wp:docPr id="416" name="Picutre 4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" name="Picutre 416"/>
                    <pic:cNvPicPr/>
                  </pic:nvPicPr>
                  <pic:blipFill>
                    <a:blip r:embed="rId600"/>
                    <a:stretch>
                      <a:fillRect/>
                    </a:stretch>
                  </pic:blipFill>
                  <pic:spPr>
                    <a:xfrm>
                      <a:off x="0" y="0"/>
                      <a:ext cx="5401310" cy="60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23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81" w:lineRule="exact"/>
        <w:ind w:left="0" w:right="0"/>
        <w:jc w:val="both"/>
        <w:sectPr>
          <w:footnotePr>
            <w:numFmt w:val="decimal"/>
          </w:footnotePr>
          <w:pgSz w:w="8839" w:h="12940"/>
          <w:pgMar w:top="235" w:right="848" w:bottom="840" w:left="848" w:header="0" w:footer="3" w:gutter="10"/>
          <w:cols w:space="720" w:num="1"/>
          <w:rtlGutter w:val="0"/>
          <w:docGrid w:linePitch="360" w:charSpace="0"/>
        </w:sectPr>
      </w:pPr>
      <w:r>
        <w:rPr>
          <w:spacing w:val="0"/>
          <w:w w:val="100"/>
          <w:position w:val="0"/>
        </w:rPr>
        <w:t>把生命的奇点找回来，就是修行。修行也只是把相对和绝对的交会点找回来。相对’就是有局限 的客体意识，让我们化出一个人生，甚至"我"的身份，也让我们一生在里头打转，</w:t>
      </w:r>
      <w:r>
        <w:rPr>
          <w:color w:val="000000"/>
          <w:spacing w:val="0"/>
          <w:w w:val="100"/>
          <w:position w:val="0"/>
        </w:rPr>
        <w:t>不</w:t>
      </w:r>
      <w:r>
        <w:rPr>
          <w:spacing w:val="0"/>
          <w:w w:val="100"/>
          <w:position w:val="0"/>
        </w:rPr>
        <w:t>断强化"我" 的故事。绝对’也就是不生不死、永恒、宁静、不动的一体意识。这是我们每</w:t>
      </w:r>
      <w:r>
        <w:rPr>
          <w:color w:val="000000"/>
          <w:spacing w:val="0"/>
          <w:w w:val="100"/>
          <w:position w:val="0"/>
        </w:rPr>
        <w:t>一个人</w:t>
      </w:r>
      <w:r>
        <w:rPr>
          <w:spacing w:val="0"/>
          <w:w w:val="100"/>
          <w:position w:val="0"/>
        </w:rPr>
        <w:t>很早就有的，不可能 没有。我用这张图来表达，</w:t>
      </w:r>
      <w:r>
        <w:rPr>
          <w:color w:val="000000"/>
          <w:spacing w:val="0"/>
          <w:w w:val="100"/>
          <w:position w:val="0"/>
        </w:rPr>
        <w:t>一个</w:t>
      </w:r>
      <w:r>
        <w:rPr>
          <w:spacing w:val="0"/>
          <w:w w:val="100"/>
          <w:position w:val="0"/>
        </w:rPr>
        <w:t>人找回这个相对一绝对的交会点，同时采用两个层面的意识，也就是自然 活在自己的本性。这’就是修行。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500" w:line="240" w:lineRule="auto"/>
        <w:ind w:left="0" w:right="0" w:firstLine="0"/>
        <w:jc w:val="both"/>
        <w:rPr>
          <w:sz w:val="28"/>
          <w:szCs w:val="28"/>
        </w:rPr>
      </w:pPr>
      <w:bookmarkStart w:id="166" w:name="bookmark174"/>
      <w:bookmarkStart w:id="167" w:name="bookmark172"/>
      <w:bookmarkStart w:id="168" w:name="bookmark173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2.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只有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  <w:lang w:val="zh-CN" w:eastAsia="zh-CN" w:bidi="zh-CN"/>
        </w:rPr>
        <w:t>“这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里！现在！”是真实的</w:t>
      </w:r>
      <w:bookmarkEnd w:id="166"/>
      <w:bookmarkEnd w:id="167"/>
      <w:bookmarkEnd w:id="168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</w:rPr>
        <w:t>解脱，也只是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</w:t>
      </w:r>
      <w:r>
        <w:rPr>
          <w:color w:val="000000"/>
          <w:spacing w:val="0"/>
          <w:w w:val="100"/>
          <w:position w:val="0"/>
        </w:rPr>
        <w:t>现在！ ”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前面提过，脑所带来的一个局限、相对的意识。这个意识又建立出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“我” </w:t>
      </w:r>
      <w:r>
        <w:rPr>
          <w:color w:val="181618"/>
          <w:spacing w:val="0"/>
          <w:w w:val="100"/>
          <w:position w:val="0"/>
        </w:rPr>
        <w:t>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“人</w:t>
      </w:r>
      <w:r>
        <w:rPr>
          <w:color w:val="000000"/>
          <w:spacing w:val="0"/>
          <w:w w:val="100"/>
          <w:position w:val="0"/>
        </w:rPr>
        <w:t>间”</w:t>
      </w:r>
      <w:r>
        <w:rPr>
          <w:color w:val="181618"/>
          <w:spacing w:val="0"/>
          <w:w w:val="100"/>
          <w:position w:val="0"/>
        </w:rPr>
        <w:t>的观念。不断地通过分别比较，带出一个人我之间的隔离。这个隔 离本身又会带来孤寂、绝望和痛苦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这不过是所有人的共同经验。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同时，我们也进一步了解了，这些局限的现象，只是生命的一小部分。生 命还有更大、更深的层面。这个更深广的层面，也就是每一个人都有的不分别、 无限大的意识，随时在人间的背景透出光来。但通过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和种种形相的捆绑, 已经接触不到了。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我在前一章，试着介绍了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“交</w:t>
      </w:r>
      <w:r>
        <w:rPr>
          <w:color w:val="181618"/>
          <w:spacing w:val="0"/>
          <w:w w:val="100"/>
          <w:position w:val="0"/>
        </w:rPr>
        <w:t>会点”的观念，也就是说，重点是把局限和 形相所限制的意识，跟无色无形的意识的交会点（奇</w:t>
      </w:r>
      <w:r>
        <w:rPr>
          <w:color w:val="000000"/>
          <w:spacing w:val="0"/>
          <w:w w:val="100"/>
          <w:position w:val="0"/>
        </w:rPr>
        <w:t>点）</w:t>
      </w:r>
      <w:r>
        <w:rPr>
          <w:color w:val="181618"/>
          <w:spacing w:val="0"/>
          <w:w w:val="100"/>
          <w:position w:val="0"/>
        </w:rPr>
        <w:t>找回来。从这交会 点或奇点，我们随时可以延伸到人生的两个层面：有限一无限、相对一绝对、 有一没有、有一空、人间一解脱。</w:t>
      </w:r>
      <w:r>
        <w:rPr>
          <w:color w:val="000000"/>
          <w:spacing w:val="0"/>
          <w:w w:val="100"/>
          <w:position w:val="0"/>
        </w:rPr>
        <w:t>我也</w:t>
      </w:r>
      <w:r>
        <w:rPr>
          <w:color w:val="181618"/>
          <w:spacing w:val="0"/>
          <w:w w:val="100"/>
          <w:position w:val="0"/>
        </w:rPr>
        <w:t>进一步提到，要找到这个交会点，不需 要时间，随时都可以做到。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  <w:sectPr>
          <w:footnotePr>
            <w:numFmt w:val="decimal"/>
          </w:footnotePr>
          <w:pgSz w:w="8839" w:h="12940"/>
          <w:pgMar w:top="1203" w:right="712" w:bottom="1418" w:left="712" w:header="0" w:footer="3" w:gutter="234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这么说，这个交会点必须是我们随时可以找到的。而且，</w:t>
      </w:r>
      <w:r>
        <w:rPr>
          <w:color w:val="000000"/>
          <w:spacing w:val="0"/>
          <w:w w:val="100"/>
          <w:position w:val="0"/>
        </w:rPr>
        <w:t>是</w:t>
      </w:r>
      <w:r>
        <w:rPr>
          <w:color w:val="181618"/>
          <w:spacing w:val="0"/>
          <w:w w:val="100"/>
          <w:position w:val="0"/>
        </w:rPr>
        <w:t>要在人间随时 可以找得到的。甚至，每一个人都可以找到。这样子，才可以让</w:t>
      </w:r>
      <w:r>
        <w:rPr>
          <w:color w:val="000000"/>
          <w:spacing w:val="0"/>
          <w:w w:val="100"/>
          <w:position w:val="0"/>
        </w:rPr>
        <w:t>我们从</w:t>
      </w:r>
      <w:r>
        <w:rPr>
          <w:color w:val="181618"/>
          <w:spacing w:val="0"/>
          <w:w w:val="100"/>
          <w:position w:val="0"/>
        </w:rPr>
        <w:t xml:space="preserve">人间走 </w:t>
      </w:r>
      <w:r>
        <w:rPr>
          <w:color w:val="000000"/>
          <w:spacing w:val="0"/>
          <w:w w:val="100"/>
          <w:position w:val="0"/>
        </w:rPr>
        <w:t>出一</w:t>
      </w:r>
      <w:r>
        <w:rPr>
          <w:color w:val="181618"/>
          <w:spacing w:val="0"/>
          <w:w w:val="100"/>
          <w:position w:val="0"/>
        </w:rPr>
        <w:t>条路。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2627630" cy="4090670"/>
            <wp:effectExtent l="0" t="0" r="1270" b="5080"/>
            <wp:docPr id="417" name="Picutre 4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" name="Picutre 417"/>
                    <pic:cNvPicPr/>
                  </pic:nvPicPr>
                  <pic:blipFill>
                    <a:blip r:embed="rId601"/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409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29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82" w:lineRule="exact"/>
        <w:ind w:left="0" w:right="0" w:firstLine="320"/>
        <w:jc w:val="both"/>
      </w:pPr>
      <w:r>
        <w:rPr>
          <w:spacing w:val="0"/>
          <w:w w:val="100"/>
          <w:position w:val="0"/>
        </w:rPr>
        <w:t xml:space="preserve">超越的奇点，就是"这里！现在！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spacing w:val="0"/>
          <w:w w:val="100"/>
          <w:position w:val="0"/>
        </w:rPr>
        <w:t>只有通过"这里！现在！ ”才可以跳出人间，跳出任</w:t>
      </w:r>
      <w:r>
        <w:rPr>
          <w:color w:val="2B2A2B"/>
          <w:spacing w:val="0"/>
          <w:w w:val="100"/>
          <w:position w:val="0"/>
        </w:rPr>
        <w:t xml:space="preserve">何有限 </w:t>
      </w:r>
      <w:r>
        <w:rPr>
          <w:spacing w:val="0"/>
          <w:w w:val="100"/>
          <w:position w:val="0"/>
        </w:rPr>
        <w:t>分别的意识，而找回全部的生命。超越，也只是找回全部的</w:t>
      </w:r>
      <w:r>
        <w:rPr>
          <w:spacing w:val="0"/>
          <w:w w:val="100"/>
          <w:position w:val="0"/>
          <w:lang w:val="zh-CN" w:eastAsia="zh-CN" w:bidi="zh-CN"/>
        </w:rPr>
        <w:t>生命。</w:t>
      </w:r>
      <w:r>
        <w:rPr>
          <w:color w:val="000000"/>
          <w:spacing w:val="0"/>
          <w:w w:val="100"/>
          <w:position w:val="0"/>
        </w:rPr>
        <w:t>这</w:t>
      </w:r>
      <w:r>
        <w:rPr>
          <w:spacing w:val="0"/>
          <w:w w:val="100"/>
          <w:position w:val="0"/>
        </w:rPr>
        <w:t>张图，我在</w:t>
      </w:r>
      <w:r>
        <w:rPr>
          <w:color w:val="2B2A2B"/>
          <w:spacing w:val="0"/>
          <w:w w:val="100"/>
          <w:position w:val="0"/>
        </w:rPr>
        <w:t>《静坐》</w:t>
      </w:r>
      <w:r>
        <w:rPr>
          <w:spacing w:val="0"/>
          <w:w w:val="100"/>
          <w:position w:val="0"/>
        </w:rPr>
        <w:t>第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16"/>
          <w:szCs w:val="16"/>
        </w:rPr>
        <w:t>12</w:t>
      </w:r>
      <w:r>
        <w:rPr>
          <w:spacing w:val="0"/>
          <w:w w:val="100"/>
          <w:position w:val="0"/>
        </w:rPr>
        <w:t xml:space="preserve">章 </w:t>
      </w:r>
      <w:r>
        <w:rPr>
          <w:spacing w:val="0"/>
          <w:w w:val="100"/>
          <w:position w:val="0"/>
          <w:lang w:val="zh-CN" w:eastAsia="zh-CN" w:bidi="zh-CN"/>
        </w:rPr>
        <w:t>“静</w:t>
      </w:r>
      <w:r>
        <w:rPr>
          <w:spacing w:val="0"/>
          <w:w w:val="100"/>
          <w:position w:val="0"/>
        </w:rPr>
        <w:t>坐想达成什么目的"使用过，用来说明“奇点”。也就是说，</w:t>
      </w:r>
      <w:r>
        <w:rPr>
          <w:color w:val="2B2A2B"/>
          <w:spacing w:val="0"/>
          <w:w w:val="100"/>
          <w:position w:val="0"/>
        </w:rPr>
        <w:t>当人的注</w:t>
      </w:r>
      <w:r>
        <w:rPr>
          <w:spacing w:val="0"/>
          <w:w w:val="100"/>
          <w:position w:val="0"/>
        </w:rPr>
        <w:t>意力被贯通、聚焦到一个点 上，这个焦点会愈来愈细微，集中到一个程度一低于时空的限制。会让一个人跳出人间，得到一个 解脱。这个奇点，就是</w:t>
      </w:r>
      <w:r>
        <w:rPr>
          <w:spacing w:val="0"/>
          <w:w w:val="100"/>
          <w:position w:val="0"/>
          <w:lang w:val="zh-CN" w:eastAsia="zh-CN" w:bidi="zh-CN"/>
        </w:rPr>
        <w:t>“这</w:t>
      </w:r>
      <w:r>
        <w:rPr>
          <w:spacing w:val="0"/>
          <w:w w:val="100"/>
          <w:position w:val="0"/>
        </w:rPr>
        <w:t>里！现在！”超越，就是</w:t>
      </w:r>
      <w:r>
        <w:rPr>
          <w:spacing w:val="0"/>
          <w:w w:val="100"/>
          <w:position w:val="0"/>
          <w:lang w:val="zh-CN" w:eastAsia="zh-CN" w:bidi="zh-CN"/>
        </w:rPr>
        <w:t>“这</w:t>
      </w:r>
      <w:r>
        <w:rPr>
          <w:spacing w:val="0"/>
          <w:w w:val="100"/>
          <w:position w:val="0"/>
        </w:rPr>
        <w:t>里！现在！ ”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进一步讲，这个交会点，按理来说，应该是我们大家随时都有的，连找都 不需要找。它本身就不应该受任何条件限制。因为假如受任何条件限制的话, 它本身就是局限、无常的。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想不到的是，这个交会点，就是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000000"/>
          <w:spacing w:val="0"/>
          <w:w w:val="100"/>
          <w:position w:val="0"/>
        </w:rPr>
        <w:t>里！</w:t>
      </w:r>
      <w:r>
        <w:rPr>
          <w:color w:val="181618"/>
          <w:spacing w:val="0"/>
          <w:w w:val="100"/>
          <w:position w:val="0"/>
        </w:rPr>
        <w:t>现在！”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也就是这个瞬间，也就是当下。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里！现在！”当下，这个瞬间，是不用找的。我们每一个人都在通过这 个瞬间，活着生命。生命本身，就是由每一个瞬间所组合起来的。有趣的是, 全部生命所发生的、所体验的，都是在这个瞬间呈现出来。不可能有生命，而 没有瞬间。也就</w:t>
      </w:r>
      <w:r>
        <w:rPr>
          <w:color w:val="000000"/>
          <w:spacing w:val="0"/>
          <w:w w:val="100"/>
          <w:position w:val="0"/>
        </w:rPr>
        <w:t>是说，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本身就是生命。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找到“这里！现在！”也只是把生命臣服给这个瞬间，让这个瞬间的任何 形相存在，让这个瞬间的任何起伏存在。我们不用提出任何抗议、任何抵抗或 对立。也就是让每一个瞬间轻轻松松存在。放过它，饶了它。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所以，投入这个瞬间，是个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“存</w:t>
      </w:r>
      <w:r>
        <w:rPr>
          <w:color w:val="181618"/>
          <w:spacing w:val="0"/>
          <w:w w:val="100"/>
          <w:position w:val="0"/>
        </w:rPr>
        <w:t>在”的观念。带来一个存在的味道。也只 有存在好谈的！不用做任何动作，来进入这个瞬间。甚至任何动作，比如说</w:t>
      </w:r>
      <w:r>
        <w:rPr>
          <w:color w:val="484848"/>
          <w:spacing w:val="0"/>
          <w:w w:val="100"/>
          <w:position w:val="0"/>
        </w:rPr>
        <w:t xml:space="preserve">一 </w:t>
      </w:r>
      <w:r>
        <w:rPr>
          <w:color w:val="181618"/>
          <w:spacing w:val="0"/>
          <w:w w:val="100"/>
          <w:position w:val="0"/>
        </w:rPr>
        <w:t>个念头，都已经离开存在，已经离开了瞬间。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假如还要用文字去描述的话，可以这么说，这个瞬间要通过让步、放弃、 臣服、容纳、</w:t>
      </w:r>
      <w:r>
        <w:rPr>
          <w:color w:val="000000"/>
          <w:spacing w:val="0"/>
          <w:w w:val="100"/>
          <w:position w:val="0"/>
        </w:rPr>
        <w:t>不做……</w:t>
      </w:r>
      <w:r>
        <w:rPr>
          <w:color w:val="181618"/>
          <w:spacing w:val="0"/>
          <w:w w:val="100"/>
          <w:position w:val="0"/>
        </w:rPr>
        <w:t>所找回来的。要把瞬间找回来，</w:t>
      </w:r>
      <w:r>
        <w:rPr>
          <w:color w:val="000000"/>
          <w:spacing w:val="0"/>
          <w:w w:val="100"/>
          <w:position w:val="0"/>
        </w:rPr>
        <w:t>不做</w:t>
      </w:r>
      <w:r>
        <w:rPr>
          <w:color w:val="181618"/>
          <w:spacing w:val="0"/>
          <w:w w:val="100"/>
          <w:position w:val="0"/>
        </w:rPr>
        <w:t xml:space="preserve">比做更重要。丢掉 </w:t>
      </w:r>
      <w:r>
        <w:rPr>
          <w:color w:val="000000"/>
          <w:spacing w:val="0"/>
          <w:w w:val="100"/>
          <w:position w:val="0"/>
        </w:rPr>
        <w:t>一切，</w:t>
      </w:r>
      <w:r>
        <w:rPr>
          <w:color w:val="181618"/>
          <w:spacing w:val="0"/>
          <w:w w:val="100"/>
          <w:position w:val="0"/>
        </w:rPr>
        <w:t>比找回来什么更接近。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但是，讲它更接近，严格讲也是不对。因为我们本性、也就是瞬间，从来 没有动过。不可能是任何条件可能得到、可能找回来，或是丢掉的。只要加上 另外一个观念，去强调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“不做</w:t>
      </w:r>
      <w:r>
        <w:rPr>
          <w:color w:val="181618"/>
          <w:spacing w:val="0"/>
          <w:w w:val="100"/>
          <w:position w:val="0"/>
        </w:rPr>
        <w:t>，，“</w:t>
      </w:r>
      <w:r>
        <w:rPr>
          <w:color w:val="181618"/>
          <w:spacing w:val="0"/>
          <w:w w:val="100"/>
          <w:position w:val="0"/>
          <w:lang w:val="zh-CN" w:eastAsia="zh-CN" w:bidi="zh-CN"/>
        </w:rPr>
        <w:t>丢掉” “找回</w:t>
      </w:r>
      <w:r>
        <w:rPr>
          <w:color w:val="181618"/>
          <w:spacing w:val="0"/>
          <w:w w:val="100"/>
          <w:position w:val="0"/>
        </w:rPr>
        <w:t>来”，就好像在头上又加了一个不 需要的头，是多余的，不需要的。它本来就在。是我们在这个瞬间再加上了种 种的念头才把它扭曲，把无限大的存在变成局限的作为。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回到前面提到的超越人间的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“奇</w:t>
      </w:r>
      <w:r>
        <w:rPr>
          <w:color w:val="181618"/>
          <w:spacing w:val="0"/>
          <w:w w:val="100"/>
          <w:position w:val="0"/>
        </w:rPr>
        <w:t>点”的观念，也是大家都想追求的。其实， 它就在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这是唯一的一个点，可以让我们超越时空。除了这一 个点，没有任何其他的点。这是自古所有大修行的人都领悟到的，可惜我们一 般人会质疑，因为认为太简单了。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活在这个瞬间，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就是轻轻松松存在。在一个最直接、最原初的知觉，在 任何念头之前存在。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它是唯一的交会点，把幻觉的过去和幻觉的未来作一个连线。因为过去 和未来</w:t>
      </w:r>
      <w:r>
        <w:rPr>
          <w:color w:val="2B2A2B"/>
          <w:spacing w:val="0"/>
          <w:w w:val="100"/>
          <w:position w:val="0"/>
        </w:rPr>
        <w:t>也都只</w:t>
      </w:r>
      <w:r>
        <w:rPr>
          <w:color w:val="181618"/>
          <w:spacing w:val="0"/>
          <w:w w:val="100"/>
          <w:position w:val="0"/>
        </w:rPr>
        <w:t xml:space="preserve">是幻觉产生的信息。信息本身，也就是我常常讲的螺旋场。只有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000000"/>
          <w:spacing w:val="0"/>
          <w:w w:val="100"/>
          <w:position w:val="0"/>
        </w:rPr>
        <w:t>里！</w:t>
      </w:r>
      <w:r>
        <w:rPr>
          <w:color w:val="181618"/>
          <w:spacing w:val="0"/>
          <w:w w:val="100"/>
          <w:position w:val="0"/>
        </w:rPr>
        <w:t>现在！ ”是这两个螺旋场的交叉。</w:t>
      </w:r>
      <w:r>
        <w:rPr>
          <w:color w:val="2B2A2B"/>
          <w:spacing w:val="0"/>
          <w:w w:val="100"/>
          <w:position w:val="0"/>
        </w:rPr>
        <w:t>站在</w:t>
      </w:r>
      <w:r>
        <w:rPr>
          <w:color w:val="181618"/>
          <w:spacing w:val="0"/>
          <w:w w:val="100"/>
          <w:position w:val="0"/>
        </w:rPr>
        <w:t xml:space="preserve">物理的角度，也只有通过这种螺 </w:t>
      </w:r>
      <w:r>
        <w:rPr>
          <w:color w:val="2B2A2B"/>
          <w:spacing w:val="0"/>
          <w:w w:val="100"/>
          <w:position w:val="0"/>
        </w:rPr>
        <w:t>旋的</w:t>
      </w:r>
      <w:r>
        <w:rPr>
          <w:color w:val="181618"/>
          <w:spacing w:val="0"/>
          <w:w w:val="100"/>
          <w:position w:val="0"/>
        </w:rPr>
        <w:t>交叉，才可以称为一个</w:t>
      </w:r>
      <w:r>
        <w:rPr>
          <w:color w:val="2B2A2B"/>
          <w:spacing w:val="0"/>
          <w:w w:val="100"/>
          <w:position w:val="0"/>
        </w:rPr>
        <w:t>奇点。有趣</w:t>
      </w:r>
      <w:r>
        <w:rPr>
          <w:color w:val="181618"/>
          <w:spacing w:val="0"/>
          <w:w w:val="100"/>
          <w:position w:val="0"/>
        </w:rPr>
        <w:t>的是，也只有这个交叉是真实的。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也许你会想问</w:t>
      </w:r>
      <w:r>
        <w:rPr>
          <w:color w:val="724A6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为什么用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</w:t>
      </w:r>
      <w:r>
        <w:rPr>
          <w:color w:val="181618"/>
          <w:spacing w:val="0"/>
          <w:w w:val="100"/>
          <w:position w:val="0"/>
          <w:lang w:val="en-US" w:eastAsia="en-US" w:bidi="en-US"/>
        </w:rPr>
        <w:t>"</w:t>
      </w:r>
      <w:r>
        <w:rPr>
          <w:color w:val="181618"/>
          <w:spacing w:val="0"/>
          <w:w w:val="100"/>
          <w:position w:val="0"/>
        </w:rPr>
        <w:t>来称这个</w:t>
      </w:r>
      <w:r>
        <w:rPr>
          <w:color w:val="2B2A2B"/>
          <w:spacing w:val="0"/>
          <w:w w:val="100"/>
          <w:position w:val="0"/>
        </w:rPr>
        <w:t>瞬间？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我们仔细观察，</w:t>
      </w:r>
      <w:r>
        <w:rPr>
          <w:color w:val="2B2A2B"/>
          <w:spacing w:val="0"/>
          <w:w w:val="100"/>
          <w:position w:val="0"/>
        </w:rPr>
        <w:t>无</w:t>
      </w:r>
      <w:r>
        <w:rPr>
          <w:color w:val="181618"/>
          <w:spacing w:val="0"/>
          <w:w w:val="100"/>
          <w:position w:val="0"/>
        </w:rPr>
        <w:t>限大的意识，</w:t>
      </w:r>
      <w:r>
        <w:rPr>
          <w:color w:val="2B2A2B"/>
          <w:spacing w:val="0"/>
          <w:w w:val="100"/>
          <w:position w:val="0"/>
        </w:rPr>
        <w:t>它带来两</w:t>
      </w:r>
      <w:r>
        <w:rPr>
          <w:color w:val="181618"/>
          <w:spacing w:val="0"/>
          <w:w w:val="100"/>
          <w:position w:val="0"/>
        </w:rPr>
        <w:t>方面的观念：</w:t>
      </w:r>
      <w:r>
        <w:rPr>
          <w:color w:val="00000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 xml:space="preserve">方面带来永恒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(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 xml:space="preserve">eternity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),</w:t>
      </w:r>
      <w:r>
        <w:rPr>
          <w:color w:val="181618"/>
          <w:spacing w:val="0"/>
          <w:w w:val="100"/>
          <w:position w:val="0"/>
        </w:rPr>
        <w:t>另外也含着无限大和无限小的观念</w:t>
      </w:r>
      <w:r>
        <w:rPr>
          <w:b/>
          <w:bCs/>
          <w:color w:val="181618"/>
          <w:spacing w:val="0"/>
          <w:w w:val="100"/>
          <w:position w:val="0"/>
        </w:rPr>
        <w:t>(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 xml:space="preserve">infinity 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)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vertAlign w:val="subscript"/>
        </w:rPr>
        <w:t>0</w:t>
      </w:r>
      <w:r>
        <w:rPr>
          <w:color w:val="181618"/>
          <w:spacing w:val="0"/>
          <w:w w:val="100"/>
          <w:position w:val="0"/>
        </w:rPr>
        <w:t>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“永</w:t>
      </w:r>
      <w:r>
        <w:rPr>
          <w:color w:val="2B2A2B"/>
          <w:spacing w:val="0"/>
          <w:w w:val="100"/>
          <w:position w:val="0"/>
        </w:rPr>
        <w:t>恒一无</w:t>
      </w:r>
      <w:r>
        <w:rPr>
          <w:color w:val="000000"/>
          <w:spacing w:val="0"/>
          <w:w w:val="100"/>
          <w:position w:val="0"/>
        </w:rPr>
        <w:t xml:space="preserve">限” </w:t>
      </w:r>
      <w:r>
        <w:rPr>
          <w:color w:val="181618"/>
          <w:spacing w:val="0"/>
          <w:w w:val="100"/>
          <w:position w:val="0"/>
        </w:rPr>
        <w:t>的观点，自然会得出一个“时</w:t>
      </w:r>
      <w:r>
        <w:rPr>
          <w:color w:val="000000"/>
          <w:spacing w:val="0"/>
          <w:w w:val="100"/>
          <w:position w:val="0"/>
        </w:rPr>
        <w:t>一</w:t>
      </w:r>
      <w:r>
        <w:rPr>
          <w:color w:val="2B2A2B"/>
          <w:spacing w:val="0"/>
          <w:w w:val="100"/>
          <w:position w:val="0"/>
        </w:rPr>
        <w:t>空”</w:t>
      </w:r>
      <w:r>
        <w:rPr>
          <w:color w:val="181618"/>
          <w:spacing w:val="0"/>
          <w:w w:val="100"/>
          <w:position w:val="0"/>
        </w:rPr>
        <w:t>的观念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(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 xml:space="preserve">time-space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)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vertAlign w:val="subscript"/>
        </w:rPr>
        <w:t>0</w:t>
      </w:r>
      <w:r>
        <w:rPr>
          <w:color w:val="181618"/>
          <w:spacing w:val="0"/>
          <w:w w:val="100"/>
          <w:position w:val="0"/>
        </w:rPr>
        <w:t xml:space="preserve">所以，这个时空， 不光是有时间，也含着一个距离的观念。我们要完全解脱，一定要从这个时空 </w:t>
      </w:r>
      <w:r>
        <w:rPr>
          <w:color w:val="2B2A2B"/>
          <w:spacing w:val="0"/>
          <w:w w:val="100"/>
          <w:position w:val="0"/>
        </w:rPr>
        <w:t>跳</w:t>
      </w:r>
      <w:r>
        <w:rPr>
          <w:color w:val="181618"/>
          <w:spacing w:val="0"/>
          <w:w w:val="100"/>
          <w:position w:val="0"/>
        </w:rPr>
        <w:t>出来。也只有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2B2A2B"/>
          <w:spacing w:val="0"/>
          <w:w w:val="100"/>
          <w:position w:val="0"/>
        </w:rPr>
        <w:t>里！</w:t>
      </w:r>
      <w:r>
        <w:rPr>
          <w:color w:val="181618"/>
          <w:spacing w:val="0"/>
          <w:w w:val="100"/>
          <w:position w:val="0"/>
        </w:rPr>
        <w:t>现在！ ”能让我们找到这个解脱的奇点。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因为我怕说得还不够清楚，所以，我用两个轴向的螺旋场来表达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 现在！ </w:t>
      </w:r>
      <w:r>
        <w:rPr>
          <w:color w:val="000000"/>
          <w:spacing w:val="0"/>
          <w:w w:val="100"/>
          <w:position w:val="0"/>
        </w:rPr>
        <w:t>”的</w:t>
      </w:r>
      <w:r>
        <w:rPr>
          <w:color w:val="181618"/>
          <w:spacing w:val="0"/>
          <w:w w:val="100"/>
          <w:position w:val="0"/>
        </w:rPr>
        <w:t>观念。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就是说</w:t>
      </w:r>
      <w:r>
        <w:rPr>
          <w:color w:val="2B2A2B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000000"/>
          <w:spacing w:val="0"/>
          <w:w w:val="100"/>
          <w:position w:val="0"/>
        </w:rPr>
        <w:t>里！</w:t>
      </w:r>
      <w:r>
        <w:rPr>
          <w:color w:val="181618"/>
          <w:spacing w:val="0"/>
          <w:w w:val="100"/>
          <w:position w:val="0"/>
        </w:rPr>
        <w:t>现在！</w:t>
      </w:r>
      <w:r>
        <w:rPr>
          <w:color w:val="181618"/>
          <w:spacing w:val="0"/>
          <w:w w:val="100"/>
          <w:position w:val="0"/>
          <w:lang w:val="en-US" w:eastAsia="en-US" w:bidi="en-US"/>
        </w:rPr>
        <w:t>"</w:t>
      </w:r>
      <w:r>
        <w:rPr>
          <w:color w:val="181618"/>
          <w:spacing w:val="0"/>
          <w:w w:val="100"/>
          <w:position w:val="0"/>
        </w:rPr>
        <w:t>是时</w:t>
      </w:r>
      <w:r>
        <w:rPr>
          <w:color w:val="2B2A2B"/>
          <w:spacing w:val="0"/>
          <w:w w:val="100"/>
          <w:position w:val="0"/>
        </w:rPr>
        <w:t>间和空</w:t>
      </w:r>
      <w:r>
        <w:rPr>
          <w:color w:val="181618"/>
          <w:spacing w:val="0"/>
          <w:w w:val="100"/>
          <w:position w:val="0"/>
        </w:rPr>
        <w:t>间的交会点，也是 人间唯一的真实点。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 ”不光是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“过去</w:t>
      </w:r>
      <w:r>
        <w:rPr>
          <w:color w:val="181618"/>
          <w:spacing w:val="0"/>
          <w:w w:val="100"/>
          <w:position w:val="0"/>
        </w:rPr>
        <w:t>一未来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”“那</w:t>
      </w:r>
      <w:r>
        <w:rPr>
          <w:color w:val="181618"/>
          <w:spacing w:val="0"/>
          <w:w w:val="100"/>
          <w:position w:val="0"/>
        </w:rPr>
        <w:t>里一另</w:t>
      </w:r>
      <w:r>
        <w:rPr>
          <w:color w:val="2B2A2B"/>
          <w:spacing w:val="0"/>
          <w:w w:val="100"/>
          <w:position w:val="0"/>
        </w:rPr>
        <w:t>一个</w:t>
      </w:r>
      <w:r>
        <w:rPr>
          <w:color w:val="181618"/>
          <w:spacing w:val="0"/>
          <w:w w:val="100"/>
          <w:position w:val="0"/>
        </w:rPr>
        <w:t>那里”的交会，不 光是打破了时空的观念，更有趣</w:t>
      </w:r>
      <w:r>
        <w:rPr>
          <w:color w:val="000000"/>
          <w:spacing w:val="0"/>
          <w:w w:val="100"/>
          <w:position w:val="0"/>
        </w:rPr>
        <w:t>的是，</w:t>
      </w:r>
      <w:r>
        <w:rPr>
          <w:color w:val="181618"/>
          <w:spacing w:val="0"/>
          <w:w w:val="100"/>
          <w:position w:val="0"/>
        </w:rPr>
        <w:t>破时空的</w:t>
      </w:r>
      <w:r>
        <w:rPr>
          <w:color w:val="000000"/>
          <w:spacing w:val="0"/>
          <w:w w:val="100"/>
          <w:position w:val="0"/>
        </w:rPr>
        <w:t>观念，</w:t>
      </w:r>
      <w:r>
        <w:rPr>
          <w:color w:val="181618"/>
          <w:spacing w:val="0"/>
          <w:w w:val="100"/>
          <w:position w:val="0"/>
        </w:rPr>
        <w:t>它也自然让人生 更深</w:t>
      </w:r>
      <w:r>
        <w:rPr>
          <w:color w:val="2B2A2B"/>
          <w:spacing w:val="0"/>
          <w:w w:val="100"/>
          <w:position w:val="0"/>
        </w:rPr>
        <w:t>的层面——</w:t>
      </w:r>
      <w:r>
        <w:rPr>
          <w:color w:val="181618"/>
          <w:spacing w:val="0"/>
          <w:w w:val="100"/>
          <w:position w:val="0"/>
        </w:rPr>
        <w:t>生命的背景、无限大的意识、最原初的意识、绝对、</w:t>
      </w:r>
      <w:r>
        <w:rPr>
          <w:color w:val="2B2A2B"/>
          <w:spacing w:val="0"/>
          <w:w w:val="100"/>
          <w:position w:val="0"/>
        </w:rPr>
        <w:t>永恒、</w:t>
      </w:r>
      <w:r>
        <w:rPr>
          <w:color w:val="181618"/>
          <w:spacing w:val="0"/>
          <w:w w:val="100"/>
          <w:position w:val="0"/>
        </w:rPr>
        <w:t>无 限、宁静</w:t>
      </w:r>
      <w:r>
        <w:rPr>
          <w:color w:val="000000"/>
          <w:spacing w:val="0"/>
          <w:w w:val="100"/>
          <w:position w:val="0"/>
        </w:rPr>
        <w:t>……</w:t>
      </w:r>
      <w:r>
        <w:rPr>
          <w:color w:val="181618"/>
          <w:spacing w:val="0"/>
          <w:w w:val="100"/>
          <w:position w:val="0"/>
        </w:rPr>
        <w:t>自然通过我们的知觉浮现出来了。</w:t>
      </w:r>
      <w:r>
        <w:rPr>
          <w:color w:val="2B2A2B"/>
          <w:spacing w:val="0"/>
          <w:w w:val="100"/>
          <w:position w:val="0"/>
        </w:rPr>
        <w:t>它</w:t>
      </w:r>
      <w:r>
        <w:rPr>
          <w:color w:val="181618"/>
          <w:spacing w:val="0"/>
          <w:w w:val="100"/>
          <w:position w:val="0"/>
        </w:rPr>
        <w:t>本来就存在，我们也只是让 它在我们的注意下呈现</w:t>
      </w:r>
      <w:r>
        <w:rPr>
          <w:color w:val="000000"/>
          <w:spacing w:val="0"/>
          <w:w w:val="100"/>
          <w:position w:val="0"/>
        </w:rPr>
        <w:t>出来，</w:t>
      </w:r>
      <w:r>
        <w:rPr>
          <w:color w:val="181618"/>
          <w:spacing w:val="0"/>
          <w:w w:val="100"/>
          <w:position w:val="0"/>
        </w:rPr>
        <w:t>我们也就突然醒过</w:t>
      </w:r>
      <w:r>
        <w:rPr>
          <w:color w:val="2B2A2B"/>
          <w:spacing w:val="0"/>
          <w:w w:val="100"/>
          <w:position w:val="0"/>
        </w:rPr>
        <w:t>来了。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0" w:line="32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如果你听到这些，虽然有点心得，但还觉得没有完全领悟到，让我试着用 另外一个角度</w:t>
      </w:r>
      <w:r>
        <w:rPr>
          <w:color w:val="000000"/>
          <w:spacing w:val="0"/>
          <w:w w:val="100"/>
          <w:position w:val="0"/>
        </w:rPr>
        <w:t>来</w:t>
      </w:r>
      <w:r>
        <w:rPr>
          <w:color w:val="181618"/>
          <w:spacing w:val="0"/>
          <w:w w:val="100"/>
          <w:position w:val="0"/>
        </w:rPr>
        <w:t>分享。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047490" cy="4090670"/>
            <wp:effectExtent l="0" t="0" r="10160" b="5080"/>
            <wp:docPr id="418" name="Picutre 4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" name="Picutre 418"/>
                    <pic:cNvPicPr/>
                  </pic:nvPicPr>
                  <pic:blipFill>
                    <a:blip r:embed="rId602"/>
                    <a:stretch>
                      <a:fillRect/>
                    </a:stretch>
                  </pic:blipFill>
                  <pic:spPr>
                    <a:xfrm>
                      <a:off x="0" y="0"/>
                      <a:ext cx="4047490" cy="409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29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88" w:lineRule="exact"/>
        <w:ind w:left="0" w:right="0"/>
        <w:jc w:val="both"/>
      </w:pPr>
      <w:r>
        <w:rPr>
          <w:spacing w:val="0"/>
          <w:w w:val="100"/>
          <w:position w:val="0"/>
        </w:rPr>
        <w:t>除了时间的观念，我们人还受到空间的影响，在这里用横的螺旋表达。生命与时空唯一的交会 点，也就是解脱的奇点，就是"这里！现在！ ”只有通过"这里！现在！”我们才可以把全部的生命 找回来。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500" w:line="240" w:lineRule="auto"/>
        <w:ind w:left="0" w:right="0" w:firstLine="0"/>
        <w:jc w:val="both"/>
        <w:rPr>
          <w:sz w:val="28"/>
          <w:szCs w:val="28"/>
        </w:rPr>
      </w:pPr>
      <w:bookmarkStart w:id="169" w:name="bookmark175"/>
      <w:bookmarkStart w:id="170" w:name="bookmark176"/>
      <w:bookmarkStart w:id="171" w:name="bookmark177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</w:rPr>
        <w:t>3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 xml:space="preserve">.除了 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  <w:lang w:val="zh-CN" w:eastAsia="zh-CN" w:bidi="zh-CN"/>
        </w:rPr>
        <w:t>“这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里！现在！ ”其他的一切都不真实</w:t>
      </w:r>
      <w:bookmarkEnd w:id="169"/>
      <w:bookmarkEnd w:id="170"/>
      <w:bookmarkEnd w:id="171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</w:rPr>
        <w:t>醒觉的意识，永恒存在，</w:t>
      </w:r>
      <w:r>
        <w:rPr>
          <w:color w:val="000000"/>
          <w:spacing w:val="0"/>
          <w:w w:val="100"/>
          <w:position w:val="0"/>
        </w:rPr>
        <w:t>不</w:t>
      </w:r>
      <w:r>
        <w:rPr>
          <w:color w:val="181618"/>
          <w:spacing w:val="0"/>
          <w:w w:val="100"/>
          <w:position w:val="0"/>
        </w:rPr>
        <w:t>可能不存在。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我们仔细观察，</w:t>
      </w:r>
      <w:r>
        <w:rPr>
          <w:color w:val="000000"/>
          <w:spacing w:val="0"/>
          <w:w w:val="100"/>
          <w:position w:val="0"/>
        </w:rPr>
        <w:t>只</w:t>
      </w:r>
      <w:r>
        <w:rPr>
          <w:color w:val="181618"/>
          <w:spacing w:val="0"/>
          <w:w w:val="100"/>
          <w:position w:val="0"/>
        </w:rPr>
        <w:t>有在这瞬间，还没有让这个分别局限意识开始作用。这 个瞬</w:t>
      </w:r>
      <w:r>
        <w:rPr>
          <w:color w:val="000000"/>
          <w:spacing w:val="0"/>
          <w:w w:val="100"/>
          <w:position w:val="0"/>
        </w:rPr>
        <w:t>间前，</w:t>
      </w:r>
      <w:r>
        <w:rPr>
          <w:color w:val="181618"/>
          <w:spacing w:val="0"/>
          <w:w w:val="100"/>
          <w:position w:val="0"/>
        </w:rPr>
        <w:t>我们是扛着过去种种的包袱、记忆；这个瞬间后，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只是我们用脑 投射的未来。只有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000000"/>
          <w:spacing w:val="0"/>
          <w:w w:val="100"/>
          <w:position w:val="0"/>
        </w:rPr>
        <w:t>里！</w:t>
      </w:r>
      <w:r>
        <w:rPr>
          <w:color w:val="181618"/>
          <w:spacing w:val="0"/>
          <w:w w:val="100"/>
          <w:position w:val="0"/>
        </w:rPr>
        <w:t xml:space="preserve">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在这个瞬间，我们才可以把时空同时落到 一个点上。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 </w:t>
      </w:r>
      <w:r>
        <w:rPr>
          <w:color w:val="000000"/>
          <w:spacing w:val="0"/>
          <w:w w:val="100"/>
          <w:position w:val="0"/>
        </w:rPr>
        <w:t xml:space="preserve">” </w:t>
      </w:r>
      <w:r>
        <w:rPr>
          <w:color w:val="181618"/>
          <w:spacing w:val="0"/>
          <w:w w:val="100"/>
          <w:position w:val="0"/>
        </w:rPr>
        <w:t>——空间的观念；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“现</w:t>
      </w:r>
      <w:r>
        <w:rPr>
          <w:color w:val="181618"/>
          <w:spacing w:val="0"/>
          <w:w w:val="100"/>
          <w:position w:val="0"/>
        </w:rPr>
        <w:t xml:space="preserve">在！ ” 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时间的观念。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 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本身就是时空的交会。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仔细再观察会发现，只有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 ”才存在。它是唯一真实的瞬间。 我的命再好，</w:t>
      </w:r>
      <w:r>
        <w:rPr>
          <w:color w:val="000000"/>
          <w:spacing w:val="0"/>
          <w:w w:val="100"/>
          <w:position w:val="0"/>
        </w:rPr>
        <w:t>也是</w:t>
      </w:r>
      <w:r>
        <w:rPr>
          <w:color w:val="181618"/>
          <w:spacing w:val="0"/>
          <w:w w:val="100"/>
          <w:position w:val="0"/>
        </w:rPr>
        <w:t>那个瞬间好。那个好的瞬间一过就没有了，只剩下记忆里的 印象。一样地，再怎么不好，也只是在那个瞬间发生，接下来也就什么都没有 了。未来追求的任何东西，也只有通过这个瞬间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里！现在！”才能成形， 才真正可以体验。再强调一次，任何对未来所投射的，所期待的发生，也只 有等到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才得以呈现。我们怎么去看这个生命，都离不开这个 重点。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因为，每一个瞬间，过了就没有了。我们也可以说——只有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 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可以消解任何时空的观念。它是唯一的一个点，让时空有一个集中，</w:t>
      </w:r>
      <w:r>
        <w:rPr>
          <w:color w:val="000000"/>
          <w:spacing w:val="0"/>
          <w:w w:val="100"/>
          <w:position w:val="0"/>
        </w:rPr>
        <w:t xml:space="preserve">跟 </w:t>
      </w:r>
      <w:r>
        <w:rPr>
          <w:color w:val="181618"/>
          <w:spacing w:val="0"/>
          <w:w w:val="100"/>
          <w:position w:val="0"/>
        </w:rPr>
        <w:t>我们的生命交会，让事实发生。每个事实发生，也只能通过这个瞬间。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535170" cy="3237230"/>
            <wp:effectExtent l="0" t="0" r="17780" b="1270"/>
            <wp:docPr id="419" name="Picutre 4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" name="Picutre 419"/>
                    <pic:cNvPicPr/>
                  </pic:nvPicPr>
                  <pic:blipFill>
                    <a:blip r:embed="rId603"/>
                    <a:stretch>
                      <a:fillRect/>
                    </a:stretch>
                  </pic:blipFill>
                  <pic:spPr>
                    <a:xfrm>
                      <a:off x="0" y="0"/>
                      <a:ext cx="4535170" cy="323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1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78" w:lineRule="exact"/>
        <w:ind w:left="0" w:right="0" w:firstLine="320"/>
        <w:jc w:val="both"/>
      </w:pPr>
      <w:r>
        <w:rPr>
          <w:spacing w:val="0"/>
          <w:w w:val="100"/>
          <w:position w:val="0"/>
        </w:rPr>
        <w:t>只有通过瞬间一"这里！现在！”我们才可以影响到生命。只有它是真的。过去任何制约， 已经发生了，跟这个瞬间不相关。未来任何投射，还没有发生，也跟这个瞬间不相关。过去跟未 来，都可以称为妄想。在这个图案中，只有中间的"我”才是真的。左右两边的影像都是虚的，都 是幻想。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我们从另外一个角度来看，过去跟未来也都只是一个念头。无论是念头本 身也好，或是念头所描述的境界也好。其实，都不存在。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我们从出生到现在，这一生，就活在一个妄想当中，从来没跳出过念头的 境界。再强调</w:t>
      </w:r>
      <w:r>
        <w:rPr>
          <w:color w:val="000000"/>
          <w:spacing w:val="0"/>
          <w:w w:val="100"/>
          <w:position w:val="0"/>
        </w:rPr>
        <w:t>一次，</w:t>
      </w:r>
      <w:r>
        <w:rPr>
          <w:color w:val="181618"/>
          <w:spacing w:val="0"/>
          <w:w w:val="100"/>
          <w:position w:val="0"/>
        </w:rPr>
        <w:t>过去不存在，只是一连串的念头。更不用讲到还没有发生 的未来，它也只是一个念头的投射。但是，因为通过脑的运作，我们把过去跟 未来当作事实。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不断地产生反应甚至抵抗，让身心萎缩。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也正是通过种种过去和未来的幻想，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的萎缩体才会一路持续到现在。 愈来愈巩固，愈来愈冥顽不灵，让我们离不开这一生自己所带来的一切妄想。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所以，我所讲的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得道的古人都懂。禅宗也强调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只有 通过当下，才可以回到无我、无思无想的境界。就是那么简单。但是，我们人 通过头脑不断地追求和比较，会不断地认为还要有另外一个意识层面才可以解 答一切。就连解脱，也要靠着把自己修到另外一个层面，也许更深、更微细才 可以做到。更可惜的是，还认为要通过功夫、苦修、多年的磨炼才会成道。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此外，</w:t>
      </w:r>
      <w:r>
        <w:rPr>
          <w:color w:val="181618"/>
          <w:spacing w:val="0"/>
          <w:w w:val="100"/>
          <w:position w:val="0"/>
        </w:rPr>
        <w:t>也常会认为找到自己，就要修出某一方面的经验或体验。以为这个 经验越敏锐、越特殊，比如说修出了神通或是到了什么天界、看到什么天人, 就跟我们的本性越接近。讲白一点，这些看法还高不开大脑的解析、逻辑的系 统，</w:t>
      </w:r>
      <w:r>
        <w:rPr>
          <w:color w:val="000000"/>
          <w:spacing w:val="0"/>
          <w:w w:val="100"/>
          <w:position w:val="0"/>
        </w:rPr>
        <w:t>一直</w:t>
      </w:r>
      <w:r>
        <w:rPr>
          <w:color w:val="181618"/>
          <w:spacing w:val="0"/>
          <w:w w:val="100"/>
          <w:position w:val="0"/>
        </w:rPr>
        <w:t>处在分别判断之中，脱离不了二元对立的迷思。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不光是我们的脑在区隔高低、美丑、贫富、男女、苦乐、胖瘦、好坏、聪 明愚笨、成功失败、希望绝望、加害受害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……</w:t>
      </w:r>
      <w:r>
        <w:rPr>
          <w:color w:val="181618"/>
          <w:spacing w:val="0"/>
          <w:w w:val="100"/>
          <w:position w:val="0"/>
        </w:rPr>
        <w:t>最荒谬的是，还会在头脑中造出 局限一无限、我一你、我一上帝、平凡一修道、庸俗一超越的区隔。就好像画 出了一条轨道，以为顺着这条路，我们就可以从无限小的我，延伸到无限大的 没有（无色）。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要去描述这个无限大的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</w:rPr>
        <w:t>有”，我们也只能说它是没有规律的规律。没有 原则的原则、没有路的路、没有认知的知，它从来没有不存在过。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然而，我们其实没有了解，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“无</w:t>
      </w:r>
      <w:r>
        <w:rPr>
          <w:color w:val="181618"/>
          <w:spacing w:val="0"/>
          <w:w w:val="100"/>
          <w:position w:val="0"/>
        </w:rPr>
        <w:t xml:space="preserve">色”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“无</w:t>
      </w:r>
      <w:r>
        <w:rPr>
          <w:color w:val="181618"/>
          <w:spacing w:val="0"/>
          <w:w w:val="100"/>
          <w:position w:val="0"/>
        </w:rPr>
        <w:t>有”跟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>并不是对立。绝对真 实</w:t>
      </w:r>
      <w:r>
        <w:rPr>
          <w:color w:val="2B2A2B"/>
          <w:spacing w:val="0"/>
          <w:w w:val="100"/>
          <w:position w:val="0"/>
        </w:rPr>
        <w:t>是包括</w:t>
      </w:r>
      <w:r>
        <w:rPr>
          <w:color w:val="181618"/>
          <w:spacing w:val="0"/>
          <w:w w:val="100"/>
          <w:position w:val="0"/>
        </w:rPr>
        <w:t xml:space="preserve">相对，相对也存着绝对。两个可以同时存在。只是要在完全不同逻辑 </w:t>
      </w:r>
      <w:r>
        <w:rPr>
          <w:color w:val="000000"/>
          <w:spacing w:val="0"/>
          <w:w w:val="100"/>
          <w:position w:val="0"/>
        </w:rPr>
        <w:t>的</w:t>
      </w:r>
      <w:r>
        <w:rPr>
          <w:color w:val="2B2A2B"/>
          <w:spacing w:val="0"/>
          <w:w w:val="100"/>
          <w:position w:val="0"/>
        </w:rPr>
        <w:t>基础上</w:t>
      </w:r>
      <w:r>
        <w:rPr>
          <w:color w:val="181618"/>
          <w:spacing w:val="0"/>
          <w:w w:val="100"/>
          <w:position w:val="0"/>
        </w:rPr>
        <w:t xml:space="preserve">才可以理解，而不是用局限的脑的线性思维可以推导出来。甚至，我 </w:t>
      </w:r>
      <w:r>
        <w:rPr>
          <w:color w:val="000000"/>
          <w:spacing w:val="0"/>
          <w:w w:val="100"/>
          <w:position w:val="0"/>
        </w:rPr>
        <w:t>们</w:t>
      </w:r>
      <w:r>
        <w:rPr>
          <w:color w:val="181618"/>
          <w:spacing w:val="0"/>
          <w:w w:val="100"/>
          <w:position w:val="0"/>
        </w:rPr>
        <w:t>用脑再怎么去努力，也是永远取不来的。反过来，</w:t>
      </w:r>
      <w:r>
        <w:rPr>
          <w:color w:val="2B2A2B"/>
          <w:spacing w:val="0"/>
          <w:w w:val="100"/>
          <w:position w:val="0"/>
        </w:rPr>
        <w:t>把这</w:t>
      </w:r>
      <w:r>
        <w:rPr>
          <w:color w:val="181618"/>
          <w:spacing w:val="0"/>
          <w:w w:val="100"/>
          <w:position w:val="0"/>
        </w:rPr>
        <w:t>个脑轻轻松松放下， 自然可以轻轻松松得到。因为，从来不会得不到的。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活在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也</w:t>
      </w:r>
      <w:r>
        <w:rPr>
          <w:color w:val="2B2A2B"/>
          <w:spacing w:val="0"/>
          <w:w w:val="100"/>
          <w:position w:val="0"/>
        </w:rPr>
        <w:t>就是活出全部</w:t>
      </w:r>
      <w:r>
        <w:rPr>
          <w:color w:val="181618"/>
          <w:spacing w:val="0"/>
          <w:w w:val="100"/>
          <w:position w:val="0"/>
        </w:rPr>
        <w:t>的我。因为，只有活在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000000"/>
          <w:spacing w:val="0"/>
          <w:w w:val="100"/>
          <w:position w:val="0"/>
        </w:rPr>
        <w:t>里！</w:t>
      </w:r>
      <w:r>
        <w:rPr>
          <w:color w:val="181618"/>
          <w:spacing w:val="0"/>
          <w:w w:val="100"/>
          <w:position w:val="0"/>
        </w:rPr>
        <w:t xml:space="preserve">现 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才可以</w:t>
      </w:r>
      <w:r>
        <w:rPr>
          <w:color w:val="2B2A2B"/>
          <w:spacing w:val="0"/>
          <w:w w:val="100"/>
          <w:position w:val="0"/>
        </w:rPr>
        <w:t>打破时空的</w:t>
      </w:r>
      <w:r>
        <w:rPr>
          <w:color w:val="181618"/>
          <w:spacing w:val="0"/>
          <w:w w:val="100"/>
          <w:position w:val="0"/>
        </w:rPr>
        <w:t>观念。也只有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”可以跳</w:t>
      </w:r>
      <w:r>
        <w:rPr>
          <w:color w:val="2B2A2B"/>
          <w:spacing w:val="0"/>
          <w:w w:val="100"/>
          <w:position w:val="0"/>
        </w:rPr>
        <w:t>过局限</w:t>
      </w:r>
      <w:r>
        <w:rPr>
          <w:color w:val="181618"/>
          <w:spacing w:val="0"/>
          <w:w w:val="100"/>
          <w:position w:val="0"/>
        </w:rPr>
        <w:t>的脑，让 我们容纳一切。放弃有限的脑乃至任何念头，不代表放弃脑的工具性质。然而， 脑这一工具可以继续被使用。难以置信的是，</w:t>
      </w:r>
      <w:r>
        <w:rPr>
          <w:color w:val="2B2A2B"/>
          <w:spacing w:val="0"/>
          <w:w w:val="100"/>
          <w:position w:val="0"/>
        </w:rPr>
        <w:t>它</w:t>
      </w:r>
      <w:r>
        <w:rPr>
          <w:color w:val="181618"/>
          <w:spacing w:val="0"/>
          <w:w w:val="100"/>
          <w:position w:val="0"/>
        </w:rPr>
        <w:t>的潜能反而可能更能发挥，</w:t>
      </w:r>
      <w:r>
        <w:rPr>
          <w:color w:val="000000"/>
          <w:spacing w:val="0"/>
          <w:w w:val="100"/>
          <w:position w:val="0"/>
        </w:rPr>
        <w:t xml:space="preserve">更 </w:t>
      </w:r>
      <w:r>
        <w:rPr>
          <w:color w:val="2B2A2B"/>
          <w:spacing w:val="0"/>
          <w:w w:val="100"/>
          <w:position w:val="0"/>
        </w:rPr>
        <w:t>好用。</w:t>
      </w:r>
      <w:r>
        <w:rPr>
          <w:color w:val="181618"/>
          <w:spacing w:val="0"/>
          <w:w w:val="100"/>
          <w:position w:val="0"/>
        </w:rPr>
        <w:t>它就是变成一个单纯的工具，而不是我们的主人。我需要脑，就可以用 脑；</w:t>
      </w:r>
      <w:r>
        <w:rPr>
          <w:color w:val="000000"/>
          <w:spacing w:val="0"/>
          <w:w w:val="100"/>
          <w:position w:val="0"/>
        </w:rPr>
        <w:t>我不</w:t>
      </w:r>
      <w:r>
        <w:rPr>
          <w:color w:val="181618"/>
          <w:spacing w:val="0"/>
          <w:w w:val="100"/>
          <w:position w:val="0"/>
        </w:rPr>
        <w:t>需要，就摆到</w:t>
      </w:r>
      <w:r>
        <w:rPr>
          <w:color w:val="2B2A2B"/>
          <w:spacing w:val="0"/>
          <w:w w:val="100"/>
          <w:position w:val="0"/>
        </w:rPr>
        <w:t>一旁。</w:t>
      </w:r>
      <w:r>
        <w:rPr>
          <w:color w:val="181618"/>
          <w:spacing w:val="0"/>
          <w:w w:val="100"/>
          <w:position w:val="0"/>
        </w:rPr>
        <w:t>活在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2B2A2B"/>
          <w:spacing w:val="0"/>
          <w:w w:val="100"/>
          <w:position w:val="0"/>
        </w:rPr>
        <w:t>里！</w:t>
      </w:r>
      <w:r>
        <w:rPr>
          <w:color w:val="181618"/>
          <w:spacing w:val="0"/>
          <w:w w:val="100"/>
          <w:position w:val="0"/>
        </w:rPr>
        <w:t>现在！ ”这，</w:t>
      </w:r>
      <w:r>
        <w:rPr>
          <w:color w:val="2B2A2B"/>
          <w:spacing w:val="0"/>
          <w:w w:val="100"/>
          <w:position w:val="0"/>
        </w:rPr>
        <w:t>就是醒覚。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醒觉，也就是全部的你、</w:t>
      </w:r>
      <w:r>
        <w:rPr>
          <w:color w:val="2B2A2B"/>
          <w:spacing w:val="0"/>
          <w:w w:val="100"/>
          <w:position w:val="0"/>
        </w:rPr>
        <w:t>全部</w:t>
      </w:r>
      <w:r>
        <w:rPr>
          <w:color w:val="181618"/>
          <w:spacing w:val="0"/>
          <w:w w:val="100"/>
          <w:position w:val="0"/>
        </w:rPr>
        <w:t>的我，是超越了脑。超越头脑，倒不</w:t>
      </w:r>
      <w:r>
        <w:rPr>
          <w:color w:val="2B2A2B"/>
          <w:spacing w:val="0"/>
          <w:w w:val="100"/>
          <w:position w:val="0"/>
        </w:rPr>
        <w:t>是退化 到</w:t>
      </w:r>
      <w:r>
        <w:rPr>
          <w:color w:val="181618"/>
          <w:spacing w:val="0"/>
          <w:w w:val="100"/>
          <w:position w:val="0"/>
        </w:rPr>
        <w:t>动物的境地，不</w:t>
      </w:r>
      <w:r>
        <w:rPr>
          <w:color w:val="2B2A2B"/>
          <w:spacing w:val="0"/>
          <w:w w:val="100"/>
          <w:position w:val="0"/>
        </w:rPr>
        <w:t>是无能</w:t>
      </w:r>
      <w:r>
        <w:rPr>
          <w:color w:val="181618"/>
          <w:spacing w:val="0"/>
          <w:w w:val="100"/>
          <w:position w:val="0"/>
        </w:rPr>
        <w:t>思考的状态。</w:t>
      </w:r>
      <w:r>
        <w:rPr>
          <w:color w:val="2B2A2B"/>
          <w:spacing w:val="0"/>
          <w:w w:val="100"/>
          <w:position w:val="0"/>
        </w:rPr>
        <w:t>醒觉，</w:t>
      </w:r>
      <w:r>
        <w:rPr>
          <w:color w:val="181618"/>
          <w:spacing w:val="0"/>
          <w:w w:val="100"/>
          <w:position w:val="0"/>
        </w:rPr>
        <w:t xml:space="preserve">反而是清清楚楚让局限的我，跟 </w:t>
      </w:r>
      <w:r>
        <w:rPr>
          <w:color w:val="2B2A2B"/>
          <w:spacing w:val="0"/>
          <w:w w:val="100"/>
          <w:position w:val="0"/>
        </w:rPr>
        <w:t>无限</w:t>
      </w:r>
      <w:r>
        <w:rPr>
          <w:color w:val="181618"/>
          <w:spacing w:val="0"/>
          <w:w w:val="100"/>
          <w:position w:val="0"/>
        </w:rPr>
        <w:t>大的意识同时</w:t>
      </w:r>
      <w:r>
        <w:rPr>
          <w:color w:val="2B2A2B"/>
          <w:spacing w:val="0"/>
          <w:w w:val="100"/>
          <w:position w:val="0"/>
        </w:rPr>
        <w:t>存在。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已经</w:t>
      </w:r>
      <w:r>
        <w:rPr>
          <w:color w:val="2B2A2B"/>
          <w:spacing w:val="0"/>
          <w:w w:val="100"/>
          <w:position w:val="0"/>
        </w:rPr>
        <w:t>不是我</w:t>
      </w:r>
      <w:r>
        <w:rPr>
          <w:color w:val="181618"/>
          <w:spacing w:val="0"/>
          <w:w w:val="100"/>
          <w:position w:val="0"/>
        </w:rPr>
        <w:t>们在活生命，而是生命来活出我。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宇宙不</w:t>
      </w:r>
      <w:r>
        <w:rPr>
          <w:color w:val="2B2A2B"/>
          <w:spacing w:val="0"/>
          <w:w w:val="100"/>
          <w:position w:val="0"/>
        </w:rPr>
        <w:t>分别、不生不死的意识，</w:t>
      </w:r>
      <w:r>
        <w:rPr>
          <w:color w:val="181618"/>
          <w:spacing w:val="0"/>
          <w:w w:val="100"/>
          <w:position w:val="0"/>
        </w:rPr>
        <w:t>也只是通过我，通过全部</w:t>
      </w:r>
      <w:r>
        <w:rPr>
          <w:color w:val="2B2A2B"/>
          <w:spacing w:val="0"/>
          <w:w w:val="100"/>
          <w:position w:val="0"/>
        </w:rPr>
        <w:t>的我，</w:t>
      </w:r>
      <w:r>
        <w:rPr>
          <w:color w:val="181618"/>
          <w:spacing w:val="0"/>
          <w:w w:val="100"/>
          <w:position w:val="0"/>
        </w:rPr>
        <w:t xml:space="preserve">来观察到 </w:t>
      </w:r>
      <w:r>
        <w:rPr>
          <w:color w:val="2B2A2B"/>
          <w:spacing w:val="0"/>
          <w:w w:val="100"/>
          <w:position w:val="0"/>
        </w:rPr>
        <w:t>它自己。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  <w:sectPr>
          <w:headerReference r:id="rId207" w:type="default"/>
          <w:footerReference r:id="rId209" w:type="default"/>
          <w:headerReference r:id="rId208" w:type="even"/>
          <w:footerReference r:id="rId210" w:type="even"/>
          <w:footnotePr>
            <w:numFmt w:val="decimal"/>
          </w:footnotePr>
          <w:pgSz w:w="8839" w:h="12940"/>
          <w:pgMar w:top="1203" w:right="712" w:bottom="1418" w:left="712" w:header="0" w:footer="3" w:gutter="234"/>
          <w:cols w:space="720" w:num="1"/>
          <w:rtlGutter w:val="0"/>
          <w:docGrid w:linePitch="360" w:charSpace="0"/>
        </w:sectPr>
      </w:pPr>
      <w:r>
        <w:rPr>
          <w:color w:val="2B2A2B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切都颠倒了，一切的问题会消失掉，</w:t>
      </w:r>
      <w:r>
        <w:rPr>
          <w:color w:val="2B2A2B"/>
          <w:spacing w:val="0"/>
          <w:w w:val="100"/>
          <w:position w:val="0"/>
        </w:rPr>
        <w:t>这就是</w:t>
      </w:r>
      <w:r>
        <w:rPr>
          <w:color w:val="181618"/>
          <w:spacing w:val="0"/>
          <w:w w:val="100"/>
          <w:position w:val="0"/>
        </w:rPr>
        <w:t>解脱。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1680" w:after="1500" w:line="240" w:lineRule="auto"/>
        <w:ind w:left="0" w:right="0" w:firstLine="0"/>
        <w:jc w:val="both"/>
        <w:rPr>
          <w:sz w:val="28"/>
          <w:szCs w:val="28"/>
        </w:rPr>
      </w:pPr>
      <w:bookmarkStart w:id="172" w:name="bookmark180"/>
      <w:bookmarkStart w:id="173" w:name="bookmark179"/>
      <w:bookmarkStart w:id="174" w:name="bookmark178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 xml:space="preserve">4. 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  <w:lang w:val="zh-CN" w:eastAsia="zh-CN" w:bidi="zh-CN"/>
        </w:rPr>
        <w:t>“这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里！现在！ ”是解脱唯一的门户</w:t>
      </w:r>
      <w:bookmarkEnd w:id="172"/>
      <w:bookmarkEnd w:id="173"/>
      <w:bookmarkEnd w:id="174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/>
        <w:jc w:val="both"/>
      </w:pPr>
      <w:r>
        <w:rPr>
          <w:color w:val="000000"/>
          <w:spacing w:val="0"/>
          <w:w w:val="100"/>
          <w:position w:val="0"/>
        </w:rPr>
        <w:t>奇点和超越，就在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000000"/>
          <w:spacing w:val="0"/>
          <w:w w:val="100"/>
          <w:position w:val="0"/>
        </w:rPr>
        <w:t>里！现在！ ”</w:t>
      </w:r>
      <w:r>
        <w:rPr>
          <w:color w:val="181618"/>
          <w:spacing w:val="0"/>
          <w:w w:val="100"/>
          <w:position w:val="0"/>
        </w:rPr>
        <w:t>而不可</w:t>
      </w:r>
      <w:r>
        <w:rPr>
          <w:color w:val="000000"/>
          <w:spacing w:val="0"/>
          <w:w w:val="100"/>
          <w:position w:val="0"/>
        </w:rPr>
        <w:t>能不在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因为这个观念太重要了，我想试着用另外一个方法，把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000000"/>
          <w:spacing w:val="0"/>
          <w:w w:val="100"/>
          <w:position w:val="0"/>
        </w:rPr>
        <w:t>里！现</w:t>
      </w:r>
      <w:r>
        <w:rPr>
          <w:color w:val="181618"/>
          <w:spacing w:val="0"/>
          <w:w w:val="100"/>
          <w:position w:val="0"/>
        </w:rPr>
        <w:t>在！” 说得更清楚一点。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我们每一天的经验，</w:t>
      </w:r>
      <w:r>
        <w:rPr>
          <w:color w:val="2B2A2B"/>
          <w:spacing w:val="0"/>
          <w:w w:val="100"/>
          <w:position w:val="0"/>
        </w:rPr>
        <w:t>其</w:t>
      </w:r>
      <w:r>
        <w:rPr>
          <w:color w:val="181618"/>
          <w:spacing w:val="0"/>
          <w:w w:val="100"/>
          <w:position w:val="0"/>
        </w:rPr>
        <w:t>实是由每一个瞬间所组合起来的。我们的脑自然会 希望把这瞬间通过过去的经验，延伸到未来。所以，我们随时都活</w:t>
      </w:r>
      <w:r>
        <w:rPr>
          <w:color w:val="2B2A2B"/>
          <w:spacing w:val="0"/>
          <w:w w:val="100"/>
          <w:position w:val="0"/>
        </w:rPr>
        <w:t>在別的</w:t>
      </w:r>
      <w:r>
        <w:rPr>
          <w:color w:val="181618"/>
          <w:spacing w:val="0"/>
          <w:w w:val="100"/>
          <w:position w:val="0"/>
        </w:rPr>
        <w:t>地方、 别的</w:t>
      </w:r>
      <w:r>
        <w:rPr>
          <w:color w:val="2B2A2B"/>
          <w:spacing w:val="0"/>
          <w:w w:val="100"/>
          <w:position w:val="0"/>
        </w:rPr>
        <w:t>时点。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假如我们把人生的经历，</w:t>
      </w:r>
      <w:r>
        <w:rPr>
          <w:color w:val="2B2A2B"/>
          <w:spacing w:val="0"/>
          <w:w w:val="100"/>
          <w:position w:val="0"/>
        </w:rPr>
        <w:t>当</w:t>
      </w:r>
      <w:r>
        <w:rPr>
          <w:color w:val="181618"/>
          <w:spacing w:val="0"/>
          <w:w w:val="100"/>
          <w:position w:val="0"/>
        </w:rPr>
        <w:t>作一个切面或电影的</w:t>
      </w:r>
      <w:r>
        <w:rPr>
          <w:color w:val="2B2A2B"/>
          <w:spacing w:val="0"/>
          <w:w w:val="100"/>
          <w:position w:val="0"/>
        </w:rPr>
        <w:t>画面来</w:t>
      </w:r>
      <w:r>
        <w:rPr>
          <w:color w:val="181618"/>
          <w:spacing w:val="0"/>
          <w:w w:val="100"/>
          <w:position w:val="0"/>
        </w:rPr>
        <w:t>表达，自然会发现， 每一件事情</w:t>
      </w:r>
      <w:r>
        <w:rPr>
          <w:color w:val="2B2A2B"/>
          <w:spacing w:val="0"/>
          <w:w w:val="100"/>
          <w:position w:val="0"/>
        </w:rPr>
        <w:t>发生，</w:t>
      </w:r>
      <w:r>
        <w:rPr>
          <w:color w:val="181618"/>
          <w:spacing w:val="0"/>
          <w:w w:val="100"/>
          <w:position w:val="0"/>
        </w:rPr>
        <w:t>都要通过现在这一刻，这画面才会呈现出来。这是唯一的一 个切面，能直接作用、影响到我们的生命。其他的——</w:t>
      </w:r>
      <w:r>
        <w:rPr>
          <w:color w:val="2B2A2B"/>
          <w:spacing w:val="0"/>
          <w:w w:val="100"/>
          <w:position w:val="0"/>
        </w:rPr>
        <w:t>过去、</w:t>
      </w:r>
      <w:r>
        <w:rPr>
          <w:color w:val="181618"/>
          <w:spacing w:val="0"/>
          <w:w w:val="100"/>
          <w:position w:val="0"/>
        </w:rPr>
        <w:t>未来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都还离 不开我们思考的范围，是通过思考才获得的。但是，我们人很可惜，把自己切 割成两个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“体”</w:t>
      </w:r>
      <w:r>
        <w:rPr>
          <w:color w:val="000000"/>
          <w:spacing w:val="0"/>
          <w:w w:val="100"/>
          <w:position w:val="0"/>
        </w:rPr>
        <w:t>：</w:t>
      </w:r>
      <w:r>
        <w:rPr>
          <w:color w:val="2B2A2B"/>
          <w:spacing w:val="0"/>
          <w:w w:val="100"/>
          <w:position w:val="0"/>
        </w:rPr>
        <w:t>〜</w:t>
      </w:r>
      <w:r>
        <w:rPr>
          <w:color w:val="000000"/>
          <w:spacing w:val="0"/>
          <w:w w:val="100"/>
          <w:position w:val="0"/>
        </w:rPr>
        <w:t>个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“体”</w:t>
      </w:r>
      <w:r>
        <w:rPr>
          <w:color w:val="2B2A2B"/>
          <w:spacing w:val="0"/>
          <w:w w:val="100"/>
          <w:position w:val="0"/>
        </w:rPr>
        <w:t>是真正</w:t>
      </w:r>
      <w:r>
        <w:rPr>
          <w:color w:val="181618"/>
          <w:spacing w:val="0"/>
          <w:w w:val="100"/>
          <w:position w:val="0"/>
        </w:rPr>
        <w:t>的体，</w:t>
      </w:r>
      <w:r>
        <w:rPr>
          <w:color w:val="2B2A2B"/>
          <w:spacing w:val="0"/>
          <w:w w:val="100"/>
          <w:position w:val="0"/>
        </w:rPr>
        <w:t>通</w:t>
      </w:r>
      <w:r>
        <w:rPr>
          <w:color w:val="181618"/>
          <w:spacing w:val="0"/>
          <w:w w:val="100"/>
          <w:position w:val="0"/>
        </w:rPr>
        <w:t>过瞬间</w:t>
      </w:r>
      <w:r>
        <w:rPr>
          <w:color w:val="2B2A2B"/>
          <w:spacing w:val="0"/>
          <w:w w:val="100"/>
          <w:position w:val="0"/>
        </w:rPr>
        <w:t>活出；</w:t>
      </w:r>
      <w:r>
        <w:rPr>
          <w:color w:val="181618"/>
          <w:spacing w:val="0"/>
          <w:w w:val="100"/>
          <w:position w:val="0"/>
        </w:rPr>
        <w:t>另外一个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“体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是 通过念头的作用而合成的。我们同时都活在念头世界，而以为这个念头体是更 真实的。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只要把</w:t>
      </w:r>
      <w:r>
        <w:rPr>
          <w:color w:val="2B2A2B"/>
          <w:spacing w:val="0"/>
          <w:w w:val="100"/>
          <w:position w:val="0"/>
        </w:rPr>
        <w:t>注意力</w:t>
      </w:r>
      <w:r>
        <w:rPr>
          <w:color w:val="181618"/>
          <w:spacing w:val="0"/>
          <w:w w:val="100"/>
          <w:position w:val="0"/>
        </w:rPr>
        <w:t>带回到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里！现在！”这个</w:t>
      </w:r>
      <w:r>
        <w:rPr>
          <w:color w:val="2B2A2B"/>
          <w:spacing w:val="0"/>
          <w:w w:val="100"/>
          <w:position w:val="0"/>
        </w:rPr>
        <w:t>瞬间，全部的</w:t>
      </w:r>
      <w:r>
        <w:rPr>
          <w:color w:val="000000"/>
          <w:spacing w:val="0"/>
          <w:w w:val="100"/>
          <w:position w:val="0"/>
        </w:rPr>
        <w:t>问题自</w:t>
      </w:r>
      <w:r>
        <w:rPr>
          <w:color w:val="2B2A2B"/>
          <w:spacing w:val="0"/>
          <w:w w:val="100"/>
          <w:position w:val="0"/>
        </w:rPr>
        <w:t xml:space="preserve">然就消 </w:t>
      </w:r>
      <w:r>
        <w:rPr>
          <w:color w:val="181618"/>
          <w:spacing w:val="0"/>
          <w:w w:val="100"/>
          <w:position w:val="0"/>
        </w:rPr>
        <w:t>失了。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因为，在</w:t>
      </w:r>
      <w:r>
        <w:rPr>
          <w:color w:val="2B2A2B"/>
          <w:spacing w:val="0"/>
          <w:w w:val="100"/>
          <w:position w:val="0"/>
        </w:rPr>
        <w:t>人间，</w:t>
      </w:r>
      <w:r>
        <w:rPr>
          <w:color w:val="181618"/>
          <w:spacing w:val="0"/>
          <w:w w:val="100"/>
          <w:position w:val="0"/>
        </w:rPr>
        <w:t>只有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2B2A2B"/>
          <w:spacing w:val="0"/>
          <w:w w:val="100"/>
          <w:position w:val="0"/>
        </w:rPr>
        <w:t>里！</w:t>
      </w:r>
      <w:r>
        <w:rPr>
          <w:color w:val="181618"/>
          <w:spacing w:val="0"/>
          <w:w w:val="100"/>
          <w:position w:val="0"/>
        </w:rPr>
        <w:t xml:space="preserve">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是真的。也只有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里！现在！”值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541520" cy="3242945"/>
            <wp:effectExtent l="0" t="0" r="11430" b="14605"/>
            <wp:docPr id="428" name="Picutre 4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" name="Picutre 428"/>
                    <pic:cNvPicPr/>
                  </pic:nvPicPr>
                  <pic:blipFill>
                    <a:blip r:embed="rId604"/>
                    <a:stretch>
                      <a:fillRect/>
                    </a:stretch>
                  </pic:blipFill>
                  <pic:spPr>
                    <a:xfrm>
                      <a:off x="0" y="0"/>
                      <a:ext cx="4541520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1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320"/>
        <w:jc w:val="both"/>
      </w:pPr>
      <w:r>
        <w:rPr>
          <w:spacing w:val="0"/>
          <w:w w:val="100"/>
          <w:position w:val="0"/>
        </w:rPr>
        <w:t>假如我们把真实当作一个画面来描述，</w:t>
      </w:r>
      <w:r>
        <w:rPr>
          <w:color w:val="000000"/>
          <w:spacing w:val="0"/>
          <w:w w:val="100"/>
          <w:position w:val="0"/>
        </w:rPr>
        <w:t>唯</w:t>
      </w:r>
      <w:r>
        <w:rPr>
          <w:spacing w:val="0"/>
          <w:w w:val="100"/>
          <w:position w:val="0"/>
        </w:rPr>
        <w:t>一真实的画面也只是</w:t>
      </w:r>
      <w:r>
        <w:rPr>
          <w:color w:val="000000"/>
          <w:spacing w:val="0"/>
          <w:w w:val="100"/>
          <w:position w:val="0"/>
        </w:rPr>
        <w:t>"这</w:t>
      </w:r>
      <w:r>
        <w:rPr>
          <w:spacing w:val="0"/>
          <w:w w:val="100"/>
          <w:position w:val="0"/>
        </w:rPr>
        <w:t>里！现在！ ”（图的中间）。 其他一切的画面，包括过去、未来，都不</w:t>
      </w:r>
      <w:r>
        <w:rPr>
          <w:color w:val="000000"/>
          <w:spacing w:val="0"/>
          <w:w w:val="100"/>
          <w:position w:val="0"/>
        </w:rPr>
        <w:t>存在。</w:t>
      </w:r>
      <w:r>
        <w:rPr>
          <w:spacing w:val="0"/>
          <w:w w:val="100"/>
          <w:position w:val="0"/>
        </w:rPr>
        <w:t xml:space="preserve">一个瞬间过去了，下个瞬间也只是瞬间。过去跟未 来，还只是一个头脑产生的印象。所有的画面会不断地动，但是都要通过这个瞬间，才能化为现在 </w:t>
      </w:r>
      <w:r>
        <w:rPr>
          <w:color w:val="000000"/>
          <w:spacing w:val="0"/>
          <w:w w:val="100"/>
          <w:position w:val="0"/>
        </w:rPr>
        <w:t>眼前。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得让我们注意。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回到这个瞬间，也就是全部投入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 ”不管是在吃饭、喝水、 讲话、做事、散步、打扫、健身、开会、看一朵花、写一张字条</w:t>
      </w:r>
      <w:r>
        <w:rPr>
          <w:color w:val="000000"/>
          <w:spacing w:val="0"/>
          <w:w w:val="100"/>
          <w:position w:val="0"/>
        </w:rPr>
        <w:t>……</w:t>
      </w:r>
      <w:r>
        <w:rPr>
          <w:color w:val="181618"/>
          <w:spacing w:val="0"/>
          <w:w w:val="100"/>
          <w:position w:val="0"/>
        </w:rPr>
        <w:t>完全投入 这一瞬间，也就是臣服于一切，臣服于这个瞬间带来的所有形相。完全接受一 切，包括随着每一个瞬间而来的変化，自然就失掉所有抵抗。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失掉抵抗，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跟这个瞬间不用再产生摩擦。没有对立跟摩擦，自然任何 形相，包括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”，都失去了它的威力。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的身份也只是形相，跟这个瞬间 带来的任何形相没有对立，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也自然消失了。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没有任何抵抗，所有念头自然就消失了。我们也自然与生命合一，而这生 命不光包括这小小局限的意识、家庭、世界，自然会包括整体、全面的意识。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181618"/>
          <w:spacing w:val="0"/>
          <w:w w:val="100"/>
          <w:position w:val="0"/>
          <w:sz w:val="20"/>
          <w:szCs w:val="20"/>
        </w:rPr>
        <w:t>懂了这些，我们就发现，整个宇</w:t>
      </w:r>
      <w:r>
        <w:rPr>
          <w:color w:val="181618"/>
          <w:spacing w:val="0"/>
          <w:w w:val="100"/>
          <w:position w:val="0"/>
        </w:rPr>
        <w:t>宙是通过我的意识而呈现。我通过这无常 的肉体活出来的人生，也只是整体意识所延伸出来的一小部分，不可能跟整体 分离。我，也从来没有离开过它。我也很早就回到家了。一直在家。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因为我已经充分知道，我跟这个宇宙分不开，甚至就是宇宙所延伸的一部 分。我也不用再计较宇宙通过人生所带给我的一切是好是坏，也不用再抵抗任 何瞬间所带来的考验、危机或任何其他的形相。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我只是清清楚楚知道，任何形相本身就是萎缩。萎缩就是形相。但是，这 个萎缩是在一个很局限的层面造出来的波浪。我完全不抵抗任何形相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我可 以容纳一切，一切瞬间所带来的形相。完全容纳这个瞬间，我自然就跟这个瞬 间舍一。合一，</w:t>
      </w:r>
      <w:r>
        <w:rPr>
          <w:color w:val="000000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 xml:space="preserve">自然消失任何区隔，不再区分主体和客体。也就是说，没有 </w:t>
      </w:r>
      <w:r>
        <w:rPr>
          <w:color w:val="000000"/>
          <w:spacing w:val="0"/>
          <w:w w:val="100"/>
          <w:position w:val="0"/>
        </w:rPr>
        <w:t>人</w:t>
      </w:r>
      <w:r>
        <w:rPr>
          <w:color w:val="181618"/>
          <w:spacing w:val="0"/>
          <w:w w:val="100"/>
          <w:position w:val="0"/>
        </w:rPr>
        <w:t>在做，也没有被做的东西。任何客体，跟我再也没有任何分别了，也跟我无 关了。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没有主体、没有客体、没有局眼。我也只能从这</w:t>
      </w:r>
      <w:r>
        <w:rPr>
          <w:color w:val="000000"/>
          <w:spacing w:val="0"/>
          <w:w w:val="100"/>
          <w:position w:val="0"/>
        </w:rPr>
        <w:t>个人间</w:t>
      </w:r>
      <w:r>
        <w:rPr>
          <w:color w:val="181618"/>
          <w:spacing w:val="0"/>
          <w:w w:val="100"/>
          <w:position w:val="0"/>
        </w:rPr>
        <w:t xml:space="preserve">挪开，轻轻松松落 </w:t>
      </w:r>
      <w:r>
        <w:rPr>
          <w:color w:val="000000"/>
          <w:spacing w:val="0"/>
          <w:w w:val="100"/>
          <w:position w:val="0"/>
        </w:rPr>
        <w:t>到另外一个</w:t>
      </w:r>
      <w:r>
        <w:rPr>
          <w:color w:val="181618"/>
          <w:spacing w:val="0"/>
          <w:w w:val="100"/>
          <w:position w:val="0"/>
        </w:rPr>
        <w:t>更深、更广的层面。这个层面，就是这个最源头的意识，也就是最 原初的知觉，照明一切。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有趣的是，虽然这个最原初的知觉，是通过我跟我的感官照明出来的，然 而，就算没有我，没有我的感官，它本来也就存在。严格说，这个最源头的意 识，跟我或任何一物不相关。它本来很早就存在，从来没有不存在。它是最根 本的意识、最根本的状态，也是最轻松、最源头、最不分别的意识。让我可以 通过它轻轻松松存在。这个存在，在一口呼吸、一个念头、任何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>之前， 就已经在了。我也只是通过它，才存在。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在这个意识当中，我不用再继续谈什么叫念头。甚至不用再追究烦恼、萎 缩种种人生带来的痛苦。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醒觉，也只是轻轻松松地照明，而这个照明一切，是宇宙通过我来照明的。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  <w:rPr>
          <w:sz w:val="18"/>
          <w:szCs w:val="18"/>
        </w:rPr>
      </w:pPr>
      <w:r>
        <w:rPr>
          <w:color w:val="181618"/>
          <w:spacing w:val="0"/>
          <w:w w:val="100"/>
          <w:position w:val="0"/>
          <w:sz w:val="20"/>
          <w:szCs w:val="20"/>
        </w:rPr>
        <w:t>最有意思的是，</w:t>
      </w:r>
      <w:r>
        <w:rPr>
          <w:color w:val="2B2A2B"/>
          <w:spacing w:val="0"/>
          <w:w w:val="100"/>
          <w:position w:val="0"/>
          <w:sz w:val="20"/>
          <w:szCs w:val="20"/>
        </w:rPr>
        <w:t>因为我们可</w:t>
      </w:r>
      <w:r>
        <w:rPr>
          <w:color w:val="181618"/>
          <w:spacing w:val="0"/>
          <w:w w:val="100"/>
          <w:position w:val="0"/>
          <w:sz w:val="20"/>
          <w:szCs w:val="20"/>
        </w:rPr>
        <w:t>以这样</w:t>
      </w:r>
      <w:r>
        <w:rPr>
          <w:color w:val="2B2A2B"/>
          <w:spacing w:val="0"/>
          <w:w w:val="100"/>
          <w:position w:val="0"/>
          <w:sz w:val="20"/>
          <w:szCs w:val="20"/>
        </w:rPr>
        <w:t>子通过瞬间，</w:t>
      </w:r>
      <w:r>
        <w:rPr>
          <w:color w:val="181618"/>
          <w:spacing w:val="0"/>
          <w:w w:val="100"/>
          <w:position w:val="0"/>
          <w:sz w:val="20"/>
          <w:szCs w:val="20"/>
        </w:rPr>
        <w:t>把客体意识挪到旁边，接 下来已经不会再谈到</w:t>
      </w:r>
      <w:r>
        <w:rPr>
          <w:color w:val="181618"/>
          <w:spacing w:val="0"/>
          <w:w w:val="100"/>
          <w:position w:val="0"/>
          <w:sz w:val="20"/>
          <w:szCs w:val="2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  <w:sz w:val="20"/>
          <w:szCs w:val="20"/>
        </w:rPr>
        <w:t>在呼吸、</w:t>
      </w:r>
      <w:r>
        <w:rPr>
          <w:color w:val="181618"/>
          <w:spacing w:val="0"/>
          <w:w w:val="100"/>
          <w:position w:val="0"/>
          <w:sz w:val="20"/>
          <w:szCs w:val="2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  <w:sz w:val="20"/>
          <w:szCs w:val="20"/>
        </w:rPr>
        <w:t>在想、</w:t>
      </w:r>
      <w:r>
        <w:rPr>
          <w:color w:val="181618"/>
          <w:spacing w:val="0"/>
          <w:w w:val="100"/>
          <w:position w:val="0"/>
          <w:sz w:val="20"/>
          <w:szCs w:val="20"/>
          <w:lang w:val="zh-CN" w:eastAsia="zh-CN" w:bidi="zh-CN"/>
        </w:rPr>
        <w:t>“我”</w:t>
      </w:r>
      <w:r>
        <w:rPr>
          <w:color w:val="2B2A2B"/>
          <w:spacing w:val="0"/>
          <w:w w:val="100"/>
          <w:position w:val="0"/>
          <w:sz w:val="20"/>
          <w:szCs w:val="20"/>
        </w:rPr>
        <w:t>在活。</w:t>
      </w:r>
      <w:r>
        <w:rPr>
          <w:color w:val="181618"/>
          <w:spacing w:val="0"/>
          <w:w w:val="100"/>
          <w:position w:val="0"/>
          <w:sz w:val="20"/>
          <w:szCs w:val="20"/>
        </w:rPr>
        <w:t xml:space="preserve">反而很自然地会 </w:t>
      </w:r>
      <w:r>
        <w:rPr>
          <w:color w:val="181618"/>
          <w:spacing w:val="0"/>
          <w:w w:val="100"/>
          <w:position w:val="0"/>
          <w:sz w:val="18"/>
          <w:szCs w:val="18"/>
        </w:rPr>
        <w:t>体会到，是生命来呼吸我、生命来想我、生命来活我。我跟生命已经不分手， 其实我就是生命。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所以，前面提到过</w:t>
      </w:r>
      <w:r>
        <w:rPr>
          <w:color w:val="724A6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要醒觉，我们只能</w:t>
      </w:r>
      <w:r>
        <w:rPr>
          <w:color w:val="2B2A2B"/>
          <w:spacing w:val="0"/>
          <w:w w:val="100"/>
          <w:position w:val="0"/>
        </w:rPr>
        <w:t>存在。也只</w:t>
      </w:r>
      <w:r>
        <w:rPr>
          <w:color w:val="181618"/>
          <w:spacing w:val="0"/>
          <w:w w:val="100"/>
          <w:position w:val="0"/>
        </w:rPr>
        <w:t>是这个</w:t>
      </w:r>
      <w:r>
        <w:rPr>
          <w:color w:val="2B2A2B"/>
          <w:spacing w:val="0"/>
          <w:w w:val="100"/>
          <w:position w:val="0"/>
        </w:rPr>
        <w:t>意思。</w:t>
      </w:r>
      <w:r>
        <w:rPr>
          <w:color w:val="181618"/>
          <w:spacing w:val="0"/>
          <w:w w:val="100"/>
          <w:position w:val="0"/>
        </w:rPr>
        <w:t>我们就 是</w:t>
      </w:r>
      <w:r>
        <w:rPr>
          <w:color w:val="2B2A2B"/>
          <w:spacing w:val="0"/>
          <w:w w:val="100"/>
          <w:position w:val="0"/>
        </w:rPr>
        <w:t>生命、存在。</w:t>
      </w:r>
      <w:r>
        <w:rPr>
          <w:color w:val="181618"/>
          <w:spacing w:val="0"/>
          <w:w w:val="100"/>
          <w:position w:val="0"/>
        </w:rPr>
        <w:t>也就是这么简单。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通过瞬间，醒觉不是通过任何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 xml:space="preserve">获得的，也不可能获得任何东西。我 </w:t>
      </w:r>
      <w:r>
        <w:rPr>
          <w:color w:val="2B2A2B"/>
          <w:spacing w:val="0"/>
          <w:w w:val="100"/>
          <w:position w:val="0"/>
        </w:rPr>
        <w:t>们通过瞬间，</w:t>
      </w:r>
      <w:r>
        <w:rPr>
          <w:color w:val="181618"/>
          <w:spacing w:val="0"/>
          <w:w w:val="100"/>
          <w:position w:val="0"/>
        </w:rPr>
        <w:t>只是让这个最原初</w:t>
      </w:r>
      <w:r>
        <w:rPr>
          <w:color w:val="2B2A2B"/>
          <w:spacing w:val="0"/>
          <w:w w:val="100"/>
          <w:position w:val="0"/>
        </w:rPr>
        <w:t>的一体意识轻</w:t>
      </w:r>
      <w:r>
        <w:rPr>
          <w:color w:val="181618"/>
          <w:spacing w:val="0"/>
          <w:w w:val="100"/>
          <w:position w:val="0"/>
        </w:rPr>
        <w:t>轻松松存在。</w:t>
      </w:r>
      <w:r>
        <w:rPr>
          <w:color w:val="2B2A2B"/>
          <w:spacing w:val="0"/>
          <w:w w:val="100"/>
          <w:position w:val="0"/>
        </w:rPr>
        <w:t>而它本来就</w:t>
      </w:r>
      <w:r>
        <w:rPr>
          <w:color w:val="181618"/>
          <w:spacing w:val="0"/>
          <w:w w:val="100"/>
          <w:position w:val="0"/>
        </w:rPr>
        <w:t xml:space="preserve">存在， </w:t>
      </w:r>
      <w:r>
        <w:rPr>
          <w:color w:val="2B2A2B"/>
          <w:spacing w:val="0"/>
          <w:w w:val="100"/>
          <w:position w:val="0"/>
        </w:rPr>
        <w:t>也只是这</w:t>
      </w:r>
      <w:r>
        <w:rPr>
          <w:color w:val="2B2A2B"/>
          <w:spacing w:val="0"/>
          <w:w w:val="100"/>
          <w:position w:val="0"/>
          <w:lang w:val="zh-CN" w:eastAsia="zh-CN" w:bidi="zh-CN"/>
        </w:rPr>
        <w:t>样子。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任何瞬间所带来的好坏、变化，我都轻轻松松地接受、容纳它。只要我跟 这个瞬间完全接轨，念头自然就消失了。从另外一个层面来看，我本来就是生 命的一部分。任何瞬间所带来的形相，也都是这个生命的一部分。它也只是通 过和瞬间的交会才得以呈现。这么说，我全部接受这个瞬间所带来的种种形相， 也是让我清清楚楚知道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我和生命不分手。我就是生命。也就是说，只是清 清楚楚知道 切本来就如此，也不可能不如此。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生命和宇宙绝对没有失误。我也只能让一切存在，我也只能敬重一切有形 有色。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我也自然活在当下。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活在当下，我自然就进入一个宁静的状态。这个甜蜜的宁静，我们也可以 称它是空或空当，也只是一个无念、无色、无形、无条件的状态。通过这个空 当，我也只能照明任何瞬间所带来的形相，观察到一切的变化。最不可思议的 是，这个空当、这个宁静，温暖地把每一个瞬间包起来，就好像站在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“空”</w:t>
      </w:r>
      <w:r>
        <w:rPr>
          <w:color w:val="181618"/>
          <w:spacing w:val="0"/>
          <w:w w:val="100"/>
          <w:position w:val="0"/>
        </w:rPr>
        <w:t xml:space="preserve">或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</w:rPr>
        <w:t>有”来看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再也不会让瞬间所带来的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</w:t>
      </w:r>
      <w:r>
        <w:rPr>
          <w:color w:val="181618"/>
          <w:spacing w:val="0"/>
          <w:w w:val="100"/>
          <w:position w:val="0"/>
        </w:rPr>
        <w:t>”，跟我们的生命造出对立。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其实，生命本身就是这瞬间。你，也只是这个瞬间。瞬间跟生命都一样的， 都是神圣的。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活在当下、获得瞬间、解脱、醒觉，也只是把生命的空当找回来。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这是人生最大的奇迹。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这么说，通过每一个有色有形，也可以把自己找回来。任何有色有形都可 </w:t>
      </w:r>
      <w:r>
        <w:rPr>
          <w:color w:val="000000"/>
          <w:spacing w:val="0"/>
          <w:w w:val="100"/>
          <w:position w:val="0"/>
        </w:rPr>
        <w:t>以</w:t>
      </w:r>
      <w:r>
        <w:rPr>
          <w:color w:val="181618"/>
          <w:spacing w:val="0"/>
          <w:w w:val="100"/>
          <w:position w:val="0"/>
        </w:rPr>
        <w:t>是一把钥匙。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  <w:sectPr>
          <w:headerReference r:id="rId211" w:type="default"/>
          <w:footerReference r:id="rId213" w:type="default"/>
          <w:headerReference r:id="rId212" w:type="even"/>
          <w:footerReference r:id="rId214" w:type="even"/>
          <w:footnotePr>
            <w:numFmt w:val="decimal"/>
          </w:footnotePr>
          <w:pgSz w:w="8839" w:h="12940"/>
          <w:pgMar w:top="1180" w:right="701" w:bottom="1415" w:left="701" w:header="0" w:footer="3" w:gutter="260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我在这里，把这一把钥匙交给你，可以通过它把人生解开，把全部的生命 找回来。</w:t>
      </w:r>
    </w:p>
    <w:p>
      <w:pPr>
        <w:pStyle w:val="15"/>
        <w:keepNext/>
        <w:keepLines/>
        <w:widowControl w:val="0"/>
        <w:shd w:val="clear" w:color="auto" w:fill="auto"/>
        <w:tabs>
          <w:tab w:val="left" w:pos="1042"/>
        </w:tabs>
        <w:bidi w:val="0"/>
        <w:spacing w:before="1960" w:after="1500" w:line="240" w:lineRule="auto"/>
        <w:ind w:left="0" w:right="0" w:firstLine="0"/>
        <w:jc w:val="both"/>
        <w:rPr>
          <w:sz w:val="34"/>
          <w:szCs w:val="34"/>
        </w:rPr>
      </w:pPr>
      <w:bookmarkStart w:id="175" w:name="bookmark182"/>
      <w:bookmarkStart w:id="176" w:name="bookmark183"/>
      <w:bookmarkStart w:id="177" w:name="bookmark181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5.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ab/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 xml:space="preserve">切酬相，倾自然跃“典 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WE!</w:t>
      </w:r>
      <w:bookmarkEnd w:id="175"/>
      <w:bookmarkEnd w:id="176"/>
      <w:bookmarkEnd w:id="177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240" w:lineRule="auto"/>
        <w:ind w:left="0" w:right="0"/>
        <w:jc w:val="both"/>
      </w:pPr>
      <w:r>
        <w:rPr>
          <w:color w:val="000000"/>
          <w:spacing w:val="0"/>
          <w:w w:val="100"/>
          <w:position w:val="0"/>
        </w:rPr>
        <w:t>从任</w:t>
      </w:r>
      <w:r>
        <w:rPr>
          <w:color w:val="181618"/>
          <w:spacing w:val="0"/>
          <w:w w:val="100"/>
          <w:position w:val="0"/>
        </w:rPr>
        <w:t>何形相</w:t>
      </w:r>
      <w:r>
        <w:rPr>
          <w:color w:val="000000"/>
          <w:spacing w:val="0"/>
          <w:w w:val="100"/>
          <w:position w:val="0"/>
        </w:rPr>
        <w:t>，</w:t>
      </w:r>
      <w:r>
        <w:rPr>
          <w:color w:val="181618"/>
          <w:spacing w:val="0"/>
          <w:w w:val="100"/>
          <w:position w:val="0"/>
        </w:rPr>
        <w:t>都可以找到人间的出口。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3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我前</w:t>
      </w:r>
      <w:r>
        <w:rPr>
          <w:color w:val="181618"/>
          <w:spacing w:val="0"/>
          <w:w w:val="100"/>
          <w:position w:val="0"/>
        </w:rPr>
        <w:t>面所说的许多观念，我认为是关键，只怕还不够清楚，让我再用另外 一个方式来</w:t>
      </w:r>
      <w:r>
        <w:rPr>
          <w:color w:val="000000"/>
          <w:spacing w:val="0"/>
          <w:w w:val="100"/>
          <w:position w:val="0"/>
        </w:rPr>
        <w:t>汇总。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3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释迦牟尼佛</w:t>
      </w:r>
      <w:r>
        <w:rPr>
          <w:color w:val="2B2A2B"/>
          <w:spacing w:val="0"/>
          <w:w w:val="100"/>
          <w:position w:val="0"/>
        </w:rPr>
        <w:t>在两千</w:t>
      </w:r>
      <w:r>
        <w:rPr>
          <w:color w:val="181618"/>
          <w:spacing w:val="0"/>
          <w:w w:val="100"/>
          <w:position w:val="0"/>
        </w:rPr>
        <w:t>五百多年前，通过</w:t>
      </w:r>
      <w:r>
        <w:rPr>
          <w:color w:val="2B2A2B"/>
          <w:spacing w:val="0"/>
          <w:w w:val="100"/>
          <w:position w:val="0"/>
        </w:rPr>
        <w:t>《心</w:t>
      </w:r>
      <w:r>
        <w:rPr>
          <w:color w:val="181618"/>
          <w:spacing w:val="0"/>
          <w:w w:val="100"/>
          <w:position w:val="0"/>
        </w:rPr>
        <w:t>经》的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“色不</w:t>
      </w:r>
      <w:r>
        <w:rPr>
          <w:color w:val="2B2A2B"/>
          <w:spacing w:val="0"/>
          <w:w w:val="100"/>
          <w:position w:val="0"/>
        </w:rPr>
        <w:t>异空，</w:t>
      </w:r>
      <w:r>
        <w:rPr>
          <w:color w:val="181618"/>
          <w:spacing w:val="0"/>
          <w:w w:val="100"/>
          <w:position w:val="0"/>
        </w:rPr>
        <w:t>空不</w:t>
      </w:r>
      <w:r>
        <w:rPr>
          <w:color w:val="2B2A2B"/>
          <w:spacing w:val="0"/>
          <w:w w:val="100"/>
          <w:position w:val="0"/>
        </w:rPr>
        <w:t xml:space="preserve">异色。 </w:t>
      </w:r>
      <w:r>
        <w:rPr>
          <w:color w:val="181618"/>
          <w:spacing w:val="0"/>
          <w:w w:val="100"/>
          <w:position w:val="0"/>
        </w:rPr>
        <w:t>色即是空，空即</w:t>
      </w:r>
      <w:r>
        <w:rPr>
          <w:color w:val="000000"/>
          <w:spacing w:val="0"/>
          <w:w w:val="100"/>
          <w:position w:val="0"/>
        </w:rPr>
        <w:t>是色”</w:t>
      </w:r>
      <w:r>
        <w:rPr>
          <w:color w:val="181618"/>
          <w:spacing w:val="0"/>
          <w:w w:val="100"/>
          <w:position w:val="0"/>
        </w:rPr>
        <w:t>就把一切交代清楚了</w:t>
      </w:r>
      <w:r>
        <w:rPr>
          <w:color w:val="2B2A2B"/>
          <w:spacing w:val="0"/>
          <w:w w:val="100"/>
          <w:position w:val="0"/>
        </w:rPr>
        <w:t>。但</w:t>
      </w:r>
      <w:r>
        <w:rPr>
          <w:color w:val="181618"/>
          <w:spacing w:val="0"/>
          <w:w w:val="100"/>
          <w:position w:val="0"/>
        </w:rPr>
        <w:t>是，我们因为质疑心重，觉得 这只是比喻，和自己的生活不</w:t>
      </w:r>
      <w:r>
        <w:rPr>
          <w:color w:val="2B2A2B"/>
          <w:spacing w:val="0"/>
          <w:w w:val="100"/>
          <w:position w:val="0"/>
        </w:rPr>
        <w:t>相关。</w:t>
      </w:r>
      <w:r>
        <w:rPr>
          <w:color w:val="181618"/>
          <w:spacing w:val="0"/>
          <w:w w:val="100"/>
          <w:position w:val="0"/>
        </w:rPr>
        <w:t>然而，这几句</w:t>
      </w:r>
      <w:r>
        <w:rPr>
          <w:color w:val="2B2A2B"/>
          <w:spacing w:val="0"/>
          <w:w w:val="100"/>
          <w:position w:val="0"/>
        </w:rPr>
        <w:t>话就是</w:t>
      </w:r>
      <w:r>
        <w:rPr>
          <w:color w:val="181618"/>
          <w:spacing w:val="0"/>
          <w:w w:val="100"/>
          <w:position w:val="0"/>
        </w:rPr>
        <w:t>最珍贵的一把</w:t>
      </w:r>
      <w:r>
        <w:rPr>
          <w:color w:val="2B2A2B"/>
          <w:spacing w:val="0"/>
          <w:w w:val="100"/>
          <w:position w:val="0"/>
        </w:rPr>
        <w:t xml:space="preserve">钥匙， </w:t>
      </w:r>
      <w:r>
        <w:rPr>
          <w:color w:val="000000"/>
          <w:spacing w:val="0"/>
          <w:w w:val="100"/>
          <w:position w:val="0"/>
        </w:rPr>
        <w:t>一个</w:t>
      </w:r>
      <w:r>
        <w:rPr>
          <w:color w:val="181618"/>
          <w:spacing w:val="0"/>
          <w:w w:val="100"/>
          <w:position w:val="0"/>
        </w:rPr>
        <w:t>解答，</w:t>
      </w:r>
      <w:r>
        <w:rPr>
          <w:color w:val="2B2A2B"/>
          <w:spacing w:val="0"/>
          <w:w w:val="100"/>
          <w:position w:val="0"/>
        </w:rPr>
        <w:t>可</w:t>
      </w:r>
      <w:r>
        <w:rPr>
          <w:color w:val="181618"/>
          <w:spacing w:val="0"/>
          <w:w w:val="100"/>
          <w:position w:val="0"/>
        </w:rPr>
        <w:t>以让我们从这时空跳</w:t>
      </w:r>
      <w:r>
        <w:rPr>
          <w:color w:val="2B2A2B"/>
          <w:spacing w:val="0"/>
          <w:w w:val="100"/>
          <w:position w:val="0"/>
        </w:rPr>
        <w:t>出来。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假如我们充分了解这几句话，自然</w:t>
      </w:r>
      <w:r>
        <w:rPr>
          <w:color w:val="2B2A2B"/>
          <w:spacing w:val="0"/>
          <w:w w:val="100"/>
          <w:position w:val="0"/>
        </w:rPr>
        <w:t>就可以容纳任</w:t>
      </w:r>
      <w:r>
        <w:rPr>
          <w:color w:val="181618"/>
          <w:spacing w:val="0"/>
          <w:w w:val="100"/>
          <w:position w:val="0"/>
        </w:rPr>
        <w:t>何有色有形的现象。不管 这些现象多不愉快、多负面、多令人碓受，带来多大的危机、多强的刺激，从 表面上来看多么不完美。这几句话，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是静坐最好、最有效的方法，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是任何 修行最后</w:t>
      </w:r>
      <w:r>
        <w:rPr>
          <w:color w:val="2B2A2B"/>
          <w:spacing w:val="0"/>
          <w:w w:val="100"/>
          <w:position w:val="0"/>
        </w:rPr>
        <w:t>得到的</w:t>
      </w:r>
      <w:r>
        <w:rPr>
          <w:color w:val="181618"/>
          <w:spacing w:val="0"/>
          <w:w w:val="100"/>
          <w:position w:val="0"/>
        </w:rPr>
        <w:t>结果。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2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清清楚楚地知道，这世界样样都是脑海所投射</w:t>
      </w:r>
      <w:r>
        <w:rPr>
          <w:color w:val="2B2A2B"/>
          <w:spacing w:val="0"/>
          <w:w w:val="100"/>
          <w:position w:val="0"/>
        </w:rPr>
        <w:t>出来的</w:t>
      </w:r>
      <w:r>
        <w:rPr>
          <w:color w:val="181618"/>
          <w:spacing w:val="0"/>
          <w:w w:val="100"/>
          <w:position w:val="0"/>
        </w:rPr>
        <w:t>妄想，没有一个东西 不是在起起伏伏。不在生，就在死。</w:t>
      </w:r>
      <w:r>
        <w:rPr>
          <w:color w:val="2B2A2B"/>
          <w:spacing w:val="0"/>
          <w:w w:val="100"/>
          <w:position w:val="0"/>
        </w:rPr>
        <w:t>都是无常，</w:t>
      </w:r>
      <w:r>
        <w:rPr>
          <w:color w:val="181618"/>
          <w:spacing w:val="0"/>
          <w:w w:val="100"/>
          <w:position w:val="0"/>
        </w:rPr>
        <w:t>都</w:t>
      </w:r>
      <w:r>
        <w:rPr>
          <w:color w:val="2B2A2B"/>
          <w:spacing w:val="0"/>
          <w:w w:val="100"/>
          <w:position w:val="0"/>
        </w:rPr>
        <w:t>是靠不</w:t>
      </w:r>
      <w:r>
        <w:rPr>
          <w:color w:val="181618"/>
          <w:spacing w:val="0"/>
          <w:w w:val="100"/>
          <w:position w:val="0"/>
        </w:rPr>
        <w:t xml:space="preserve">住的。从这个人间的 </w:t>
      </w:r>
      <w:r>
        <w:rPr>
          <w:color w:val="2B2A2B"/>
          <w:spacing w:val="0"/>
          <w:w w:val="100"/>
          <w:position w:val="0"/>
        </w:rPr>
        <w:t>点点</w:t>
      </w:r>
      <w:r>
        <w:rPr>
          <w:color w:val="181618"/>
          <w:spacing w:val="0"/>
          <w:w w:val="100"/>
          <w:position w:val="0"/>
        </w:rPr>
        <w:t>滴滴，不可能找到真正的</w:t>
      </w:r>
      <w:r>
        <w:rPr>
          <w:color w:val="2B2A2B"/>
          <w:spacing w:val="0"/>
          <w:w w:val="100"/>
          <w:position w:val="0"/>
        </w:rPr>
        <w:t>快乐、</w:t>
      </w:r>
      <w:r>
        <w:rPr>
          <w:color w:val="181618"/>
          <w:spacing w:val="0"/>
          <w:w w:val="100"/>
          <w:position w:val="0"/>
        </w:rPr>
        <w:t>真正的</w:t>
      </w:r>
      <w:r>
        <w:rPr>
          <w:color w:val="2B2A2B"/>
          <w:spacing w:val="0"/>
          <w:w w:val="100"/>
          <w:position w:val="0"/>
        </w:rPr>
        <w:t>解脱，</w:t>
      </w:r>
      <w:r>
        <w:rPr>
          <w:color w:val="181618"/>
          <w:spacing w:val="0"/>
          <w:w w:val="100"/>
          <w:position w:val="0"/>
        </w:rPr>
        <w:t>也不可能找到生命全</w:t>
      </w:r>
      <w:r>
        <w:rPr>
          <w:color w:val="2B2A2B"/>
          <w:spacing w:val="0"/>
          <w:w w:val="100"/>
          <w:position w:val="0"/>
        </w:rPr>
        <w:t xml:space="preserve">部的答 </w:t>
      </w:r>
      <w:r>
        <w:rPr>
          <w:color w:val="181618"/>
          <w:spacing w:val="0"/>
          <w:w w:val="100"/>
          <w:position w:val="0"/>
        </w:rPr>
        <w:t>案。这么说，有哪</w:t>
      </w:r>
      <w:r>
        <w:rPr>
          <w:color w:val="2B2A2B"/>
          <w:spacing w:val="0"/>
          <w:w w:val="100"/>
          <w:position w:val="0"/>
        </w:rPr>
        <w:t>一个形</w:t>
      </w:r>
      <w:r>
        <w:rPr>
          <w:color w:val="181618"/>
          <w:spacing w:val="0"/>
          <w:w w:val="100"/>
          <w:position w:val="0"/>
        </w:rPr>
        <w:t>相值得让我们</w:t>
      </w:r>
      <w:r>
        <w:rPr>
          <w:color w:val="2B2A2B"/>
          <w:spacing w:val="0"/>
          <w:w w:val="100"/>
          <w:position w:val="0"/>
        </w:rPr>
        <w:t>计较，有</w:t>
      </w:r>
      <w:r>
        <w:rPr>
          <w:color w:val="181618"/>
          <w:spacing w:val="0"/>
          <w:w w:val="100"/>
          <w:position w:val="0"/>
        </w:rPr>
        <w:t xml:space="preserve">什么人生的结果值得追求，还 </w:t>
      </w:r>
      <w:r>
        <w:rPr>
          <w:color w:val="2B2A2B"/>
          <w:spacing w:val="0"/>
          <w:w w:val="100"/>
          <w:position w:val="0"/>
        </w:rPr>
        <w:t>有什么</w:t>
      </w:r>
      <w:r>
        <w:rPr>
          <w:color w:val="181618"/>
          <w:spacing w:val="0"/>
          <w:w w:val="100"/>
          <w:position w:val="0"/>
        </w:rPr>
        <w:t>东西需要我们抵抗。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容纳一切，也</w:t>
      </w:r>
      <w:r>
        <w:rPr>
          <w:color w:val="2B2A2B"/>
          <w:spacing w:val="0"/>
          <w:w w:val="100"/>
          <w:position w:val="0"/>
        </w:rPr>
        <w:t>只是对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里！现在！”全面地接受、全面地服从，放下任 何抵抗。甚至没办法接受、没办法放下这个抵抗，也只好就接受这个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</w:rPr>
        <w:t>办法 接受”的抵抗。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32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这个瞬间，再怎么好，也只是如此；再怎么坏，也只是如此。瞬间和瞬间 中，也只是如此。进一步，任何瞬间，最多也就是这样子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就是。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就是这样子。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就是这样子。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“是”</w:t>
      </w:r>
      <w:r>
        <w:rPr>
          <w:color w:val="181618"/>
          <w:spacing w:val="0"/>
          <w:w w:val="100"/>
          <w:position w:val="0"/>
        </w:rPr>
        <w:t>到底，也只是这样。不可能不是，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不可能更是。所以，也只能是。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一切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“是</w:t>
      </w:r>
      <w:r>
        <w:rPr>
          <w:color w:val="181618"/>
          <w:spacing w:val="0"/>
          <w:w w:val="100"/>
          <w:position w:val="0"/>
        </w:rPr>
        <w:t>”，我都可以接受，</w:t>
      </w:r>
      <w:r>
        <w:rPr>
          <w:color w:val="000000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 xml:space="preserve">都可以容纳，我都可以不去抵抗，这就是 </w:t>
      </w:r>
      <w:r>
        <w:rPr>
          <w:color w:val="2B2A2B"/>
          <w:spacing w:val="0"/>
          <w:w w:val="100"/>
          <w:position w:val="0"/>
        </w:rPr>
        <w:t>臣服。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再大的危机，</w:t>
      </w:r>
      <w:r>
        <w:rPr>
          <w:color w:val="181618"/>
          <w:spacing w:val="0"/>
          <w:w w:val="100"/>
          <w:position w:val="0"/>
        </w:rPr>
        <w:t>包括人间认为</w:t>
      </w:r>
      <w:r>
        <w:rPr>
          <w:color w:val="2B2A2B"/>
          <w:spacing w:val="0"/>
          <w:w w:val="100"/>
          <w:position w:val="0"/>
        </w:rPr>
        <w:t>不可能</w:t>
      </w:r>
      <w:r>
        <w:rPr>
          <w:color w:val="181618"/>
          <w:spacing w:val="0"/>
          <w:w w:val="100"/>
          <w:position w:val="0"/>
        </w:rPr>
        <w:t>容纳的灾难，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就是这样子。过去了， 也就是这个</w:t>
      </w:r>
      <w:r>
        <w:rPr>
          <w:color w:val="2B2A2B"/>
          <w:spacing w:val="0"/>
          <w:w w:val="100"/>
          <w:position w:val="0"/>
        </w:rPr>
        <w:t>样子。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醒觉，也只是完全接受任何瞬间所带来的变化，让我们和生命通过这个瞬 </w:t>
      </w:r>
      <w:r>
        <w:rPr>
          <w:color w:val="2B2A2B"/>
          <w:spacing w:val="0"/>
          <w:w w:val="100"/>
          <w:position w:val="0"/>
        </w:rPr>
        <w:t>间充分</w:t>
      </w:r>
      <w:r>
        <w:rPr>
          <w:color w:val="181618"/>
          <w:spacing w:val="0"/>
          <w:w w:val="100"/>
          <w:position w:val="0"/>
        </w:rPr>
        <w:t>接轨，同时找到生命的</w:t>
      </w:r>
      <w:r>
        <w:rPr>
          <w:color w:val="2B2A2B"/>
          <w:spacing w:val="0"/>
          <w:w w:val="100"/>
          <w:position w:val="0"/>
        </w:rPr>
        <w:t>空当。</w:t>
      </w:r>
      <w:r>
        <w:rPr>
          <w:color w:val="181618"/>
          <w:spacing w:val="0"/>
          <w:w w:val="100"/>
          <w:position w:val="0"/>
        </w:rPr>
        <w:t>通过这个空当，让我</w:t>
      </w:r>
      <w:r>
        <w:rPr>
          <w:color w:val="2B2A2B"/>
          <w:spacing w:val="0"/>
          <w:w w:val="100"/>
          <w:position w:val="0"/>
        </w:rPr>
        <w:t>们清醒</w:t>
      </w:r>
      <w:r>
        <w:rPr>
          <w:color w:val="181618"/>
          <w:spacing w:val="0"/>
          <w:w w:val="100"/>
          <w:position w:val="0"/>
        </w:rPr>
        <w:t>地看着这个世 界。把这个</w:t>
      </w:r>
      <w:r>
        <w:rPr>
          <w:color w:val="2B2A2B"/>
          <w:spacing w:val="0"/>
          <w:w w:val="100"/>
          <w:position w:val="0"/>
        </w:rPr>
        <w:t>空当，</w:t>
      </w:r>
      <w:r>
        <w:rPr>
          <w:color w:val="181618"/>
          <w:spacing w:val="0"/>
          <w:w w:val="100"/>
          <w:position w:val="0"/>
        </w:rPr>
        <w:t>也就是宁静，带到</w:t>
      </w:r>
      <w:r>
        <w:rPr>
          <w:color w:val="2B2A2B"/>
          <w:spacing w:val="0"/>
          <w:w w:val="100"/>
          <w:position w:val="0"/>
        </w:rPr>
        <w:t>每一个角落。</w:t>
      </w:r>
      <w:r>
        <w:rPr>
          <w:color w:val="181618"/>
          <w:spacing w:val="0"/>
          <w:w w:val="100"/>
          <w:position w:val="0"/>
        </w:rPr>
        <w:t xml:space="preserve">通过任何动作，包括任何 </w:t>
      </w:r>
      <w:r>
        <w:rPr>
          <w:color w:val="2B2A2B"/>
          <w:spacing w:val="0"/>
          <w:w w:val="100"/>
          <w:position w:val="0"/>
        </w:rPr>
        <w:t>情绪。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再一</w:t>
      </w:r>
      <w:r>
        <w:rPr>
          <w:color w:val="2B2A2B"/>
          <w:spacing w:val="0"/>
          <w:w w:val="100"/>
          <w:position w:val="0"/>
        </w:rPr>
        <w:t>次强调——就是</w:t>
      </w:r>
      <w:r>
        <w:rPr>
          <w:color w:val="181618"/>
          <w:spacing w:val="0"/>
          <w:w w:val="100"/>
          <w:position w:val="0"/>
        </w:rPr>
        <w:t>因为这个瞬间</w:t>
      </w:r>
      <w:r>
        <w:rPr>
          <w:color w:val="2B2A2B"/>
          <w:spacing w:val="0"/>
          <w:w w:val="100"/>
          <w:position w:val="0"/>
        </w:rPr>
        <w:t>不顺，</w:t>
      </w:r>
      <w:r>
        <w:rPr>
          <w:color w:val="181618"/>
          <w:spacing w:val="0"/>
          <w:w w:val="100"/>
          <w:position w:val="0"/>
        </w:rPr>
        <w:t>我</w:t>
      </w:r>
      <w:r>
        <w:rPr>
          <w:color w:val="2B2A2B"/>
          <w:spacing w:val="0"/>
          <w:w w:val="100"/>
          <w:position w:val="0"/>
        </w:rPr>
        <w:t>们才会期待、</w:t>
      </w:r>
      <w:r>
        <w:rPr>
          <w:color w:val="181618"/>
          <w:spacing w:val="0"/>
          <w:w w:val="100"/>
          <w:position w:val="0"/>
        </w:rPr>
        <w:t xml:space="preserve">才会抵抗、才希 </w:t>
      </w:r>
      <w:r>
        <w:rPr>
          <w:color w:val="2B2A2B"/>
          <w:spacing w:val="0"/>
          <w:w w:val="100"/>
          <w:position w:val="0"/>
        </w:rPr>
        <w:t>望做些</w:t>
      </w:r>
      <w:r>
        <w:rPr>
          <w:color w:val="181618"/>
          <w:spacing w:val="0"/>
          <w:w w:val="100"/>
          <w:position w:val="0"/>
        </w:rPr>
        <w:t>改变。也就好像我们移动这个</w:t>
      </w:r>
      <w:r>
        <w:rPr>
          <w:color w:val="2B2A2B"/>
          <w:spacing w:val="0"/>
          <w:w w:val="100"/>
          <w:position w:val="0"/>
        </w:rPr>
        <w:t>瞬间，</w:t>
      </w:r>
      <w:r>
        <w:rPr>
          <w:color w:val="181618"/>
          <w:spacing w:val="0"/>
          <w:w w:val="100"/>
          <w:position w:val="0"/>
        </w:rPr>
        <w:t>希望改变这个</w:t>
      </w:r>
      <w:r>
        <w:rPr>
          <w:color w:val="2B2A2B"/>
          <w:spacing w:val="0"/>
          <w:w w:val="100"/>
          <w:position w:val="0"/>
        </w:rPr>
        <w:t>瞬间所</w:t>
      </w:r>
      <w:r>
        <w:rPr>
          <w:color w:val="181618"/>
          <w:spacing w:val="0"/>
          <w:w w:val="100"/>
          <w:position w:val="0"/>
        </w:rPr>
        <w:t>带来的内容, 也就是我们的人生</w:t>
      </w:r>
      <w:r>
        <w:rPr>
          <w:color w:val="2B2A2B"/>
          <w:spacing w:val="0"/>
          <w:w w:val="100"/>
          <w:position w:val="0"/>
        </w:rPr>
        <w:t>故事，</w:t>
      </w:r>
      <w:r>
        <w:rPr>
          <w:color w:val="181618"/>
          <w:spacing w:val="0"/>
          <w:w w:val="100"/>
          <w:position w:val="0"/>
        </w:rPr>
        <w:t>认为这样</w:t>
      </w:r>
      <w:r>
        <w:rPr>
          <w:color w:val="2B2A2B"/>
          <w:spacing w:val="0"/>
          <w:w w:val="100"/>
          <w:position w:val="0"/>
        </w:rPr>
        <w:t>会让自己好过</w:t>
      </w:r>
      <w:r>
        <w:rPr>
          <w:color w:val="484848"/>
          <w:spacing w:val="0"/>
          <w:w w:val="100"/>
          <w:position w:val="0"/>
        </w:rPr>
        <w:t>一点。</w:t>
      </w:r>
      <w:r>
        <w:rPr>
          <w:color w:val="181618"/>
          <w:spacing w:val="0"/>
          <w:w w:val="100"/>
          <w:position w:val="0"/>
        </w:rPr>
        <w:t xml:space="preserve">我们不妨试试看，在这 </w:t>
      </w:r>
      <w:r>
        <w:rPr>
          <w:color w:val="2B2A2B"/>
          <w:spacing w:val="0"/>
          <w:w w:val="100"/>
          <w:position w:val="0"/>
        </w:rPr>
        <w:t>时候，</w:t>
      </w:r>
      <w:r>
        <w:rPr>
          <w:color w:val="181618"/>
          <w:spacing w:val="0"/>
          <w:w w:val="100"/>
          <w:position w:val="0"/>
        </w:rPr>
        <w:t>就接受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“自</w:t>
      </w:r>
      <w:r>
        <w:rPr>
          <w:color w:val="181618"/>
          <w:spacing w:val="0"/>
          <w:w w:val="100"/>
          <w:position w:val="0"/>
        </w:rPr>
        <w:t>己没办法接受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”吧。</w:t>
      </w:r>
      <w:r>
        <w:rPr>
          <w:color w:val="2B2A2B"/>
          <w:spacing w:val="0"/>
          <w:w w:val="100"/>
          <w:position w:val="0"/>
        </w:rPr>
        <w:t>容纳自己</w:t>
      </w:r>
      <w:r>
        <w:rPr>
          <w:color w:val="181618"/>
          <w:spacing w:val="0"/>
          <w:w w:val="100"/>
          <w:position w:val="0"/>
        </w:rPr>
        <w:t>认为不可能容纳的。</w:t>
      </w:r>
      <w:r>
        <w:rPr>
          <w:color w:val="2B2A2B"/>
          <w:spacing w:val="0"/>
          <w:w w:val="100"/>
          <w:position w:val="0"/>
        </w:rPr>
        <w:t>甚至，</w:t>
      </w:r>
      <w:r>
        <w:rPr>
          <w:color w:val="181618"/>
          <w:spacing w:val="0"/>
          <w:w w:val="100"/>
          <w:position w:val="0"/>
        </w:rPr>
        <w:t xml:space="preserve">接 </w:t>
      </w:r>
      <w:r>
        <w:rPr>
          <w:color w:val="2B2A2B"/>
          <w:spacing w:val="0"/>
          <w:w w:val="100"/>
          <w:position w:val="0"/>
        </w:rPr>
        <w:t>受这个</w:t>
      </w:r>
      <w:r>
        <w:rPr>
          <w:color w:val="181618"/>
          <w:spacing w:val="0"/>
          <w:w w:val="100"/>
          <w:position w:val="0"/>
        </w:rPr>
        <w:t>抵抗、接受内心的反弹</w:t>
      </w:r>
      <w:r>
        <w:rPr>
          <w:color w:val="484848"/>
          <w:spacing w:val="0"/>
          <w:w w:val="100"/>
          <w:position w:val="0"/>
        </w:rPr>
        <w:t>——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“0K,</w:t>
      </w:r>
      <w:r>
        <w:rPr>
          <w:color w:val="181618"/>
          <w:spacing w:val="0"/>
          <w:w w:val="100"/>
          <w:position w:val="0"/>
        </w:rPr>
        <w:t>反正我做不到”。接受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“能接</w:t>
      </w:r>
      <w:r>
        <w:rPr>
          <w:color w:val="181618"/>
          <w:spacing w:val="0"/>
          <w:w w:val="100"/>
          <w:position w:val="0"/>
        </w:rPr>
        <w:t>受”，接 受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“不接</w:t>
      </w:r>
      <w:r>
        <w:rPr>
          <w:color w:val="2B2A2B"/>
          <w:spacing w:val="0"/>
          <w:w w:val="100"/>
          <w:position w:val="0"/>
        </w:rPr>
        <w:t>受”。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  <w:sectPr>
          <w:footnotePr>
            <w:numFmt w:val="decimal"/>
          </w:footnotePr>
          <w:pgSz w:w="8839" w:h="12940"/>
          <w:pgMar w:top="790" w:right="783" w:bottom="1279" w:left="783" w:header="0" w:footer="3" w:gutter="91"/>
          <w:cols w:space="720" w:num="1"/>
          <w:rtlGutter w:val="0"/>
          <w:docGrid w:linePitch="360" w:charSpace="0"/>
        </w:sectPr>
      </w:pPr>
      <w:r>
        <w:rPr>
          <w:color w:val="2B2A2B"/>
          <w:spacing w:val="0"/>
          <w:w w:val="100"/>
          <w:position w:val="0"/>
        </w:rPr>
        <w:t>这</w:t>
      </w:r>
      <w:r>
        <w:rPr>
          <w:color w:val="181618"/>
          <w:spacing w:val="0"/>
          <w:w w:val="100"/>
          <w:position w:val="0"/>
        </w:rPr>
        <w:t>么做，会发现原本很大的情绪起伏，</w:t>
      </w:r>
      <w:r>
        <w:rPr>
          <w:color w:val="2B2A2B"/>
          <w:spacing w:val="0"/>
          <w:w w:val="100"/>
          <w:position w:val="0"/>
        </w:rPr>
        <w:t>顿时平缓了</w:t>
      </w:r>
      <w:r>
        <w:rPr>
          <w:color w:val="181618"/>
          <w:spacing w:val="0"/>
          <w:w w:val="100"/>
          <w:position w:val="0"/>
        </w:rPr>
        <w:t>许多。</w:t>
      </w:r>
      <w:r>
        <w:rPr>
          <w:color w:val="2B2A2B"/>
          <w:spacing w:val="0"/>
          <w:w w:val="100"/>
          <w:position w:val="0"/>
        </w:rPr>
        <w:t>原</w:t>
      </w:r>
      <w:r>
        <w:rPr>
          <w:color w:val="181618"/>
          <w:spacing w:val="0"/>
          <w:w w:val="100"/>
          <w:position w:val="0"/>
        </w:rPr>
        <w:t>本很粗</w:t>
      </w:r>
      <w:r>
        <w:rPr>
          <w:color w:val="2B2A2B"/>
          <w:spacing w:val="0"/>
          <w:w w:val="100"/>
          <w:position w:val="0"/>
        </w:rPr>
        <w:t>重的烦 恼</w:t>
      </w:r>
      <w:r>
        <w:rPr>
          <w:color w:val="181618"/>
          <w:spacing w:val="0"/>
          <w:w w:val="100"/>
          <w:position w:val="0"/>
        </w:rPr>
        <w:t>状态，</w:t>
      </w:r>
      <w:r>
        <w:rPr>
          <w:color w:val="2B2A2B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就突然松脱了</w:t>
      </w:r>
      <w:r>
        <w:rPr>
          <w:color w:val="2B2A2B"/>
          <w:spacing w:val="0"/>
          <w:w w:val="100"/>
          <w:position w:val="0"/>
        </w:rPr>
        <w:t>好大一部分。通过接受、臣服，</w:t>
      </w:r>
      <w:r>
        <w:rPr>
          <w:color w:val="181618"/>
          <w:spacing w:val="0"/>
          <w:w w:val="100"/>
          <w:position w:val="0"/>
        </w:rPr>
        <w:t>从情</w:t>
      </w:r>
      <w:r>
        <w:rPr>
          <w:color w:val="2B2A2B"/>
          <w:spacing w:val="0"/>
          <w:w w:val="100"/>
          <w:position w:val="0"/>
        </w:rPr>
        <w:t>绪的高涨中，</w:t>
      </w:r>
      <w:r>
        <w:rPr>
          <w:color w:val="181618"/>
          <w:spacing w:val="0"/>
          <w:w w:val="100"/>
          <w:position w:val="0"/>
        </w:rPr>
        <w:t xml:space="preserve">为 </w:t>
      </w:r>
      <w:r>
        <w:rPr>
          <w:color w:val="000000"/>
          <w:spacing w:val="0"/>
          <w:w w:val="100"/>
          <w:position w:val="0"/>
        </w:rPr>
        <w:t>自</w:t>
      </w:r>
      <w:r>
        <w:rPr>
          <w:color w:val="181618"/>
          <w:spacing w:val="0"/>
          <w:w w:val="100"/>
          <w:position w:val="0"/>
        </w:rPr>
        <w:t>己争取</w:t>
      </w:r>
      <w:r>
        <w:rPr>
          <w:color w:val="2B2A2B"/>
          <w:spacing w:val="0"/>
          <w:w w:val="100"/>
          <w:position w:val="0"/>
        </w:rPr>
        <w:t>到一点</w:t>
      </w:r>
      <w:r>
        <w:rPr>
          <w:color w:val="181618"/>
          <w:spacing w:val="0"/>
          <w:w w:val="100"/>
          <w:position w:val="0"/>
        </w:rPr>
        <w:t>空间，开始</w:t>
      </w:r>
      <w:r>
        <w:rPr>
          <w:color w:val="2B2A2B"/>
          <w:spacing w:val="0"/>
          <w:w w:val="100"/>
          <w:position w:val="0"/>
        </w:rPr>
        <w:t>有能力</w:t>
      </w:r>
      <w:r>
        <w:rPr>
          <w:color w:val="181618"/>
          <w:spacing w:val="0"/>
          <w:w w:val="100"/>
          <w:position w:val="0"/>
        </w:rPr>
        <w:t>觉察到内心更隐微的</w:t>
      </w:r>
      <w:r>
        <w:rPr>
          <w:color w:val="2B2A2B"/>
          <w:spacing w:val="0"/>
          <w:w w:val="100"/>
          <w:position w:val="0"/>
        </w:rPr>
        <w:t>窝囊和脆弱。</w:t>
      </w:r>
      <w:r>
        <w:rPr>
          <w:color w:val="181618"/>
          <w:spacing w:val="0"/>
          <w:w w:val="100"/>
          <w:position w:val="0"/>
        </w:rPr>
        <w:t>这个时候,</w:t>
      </w:r>
    </w:p>
    <w:p>
      <w:pPr>
        <w:widowControl w:val="0"/>
        <w:jc w:val="left"/>
        <w:rPr>
          <w:sz w:val="2"/>
          <w:szCs w:val="2"/>
        </w:rPr>
      </w:pPr>
      <w:r>
        <w:drawing>
          <wp:inline distT="0" distB="0" distL="114300" distR="114300">
            <wp:extent cx="3346450" cy="335280"/>
            <wp:effectExtent l="0" t="0" r="6350" b="7620"/>
            <wp:docPr id="437" name="Picutre 4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" name="Picutre 437"/>
                    <pic:cNvPicPr/>
                  </pic:nvPicPr>
                  <pic:blipFill>
                    <a:blip r:embed="rId605"/>
                    <a:stretch>
                      <a:fillRect/>
                    </a:stretch>
                  </pic:blipFill>
                  <pic:spPr>
                    <a:xfrm>
                      <a:off x="0" y="0"/>
                      <a:ext cx="3346450" cy="33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876800" cy="286385"/>
            <wp:effectExtent l="0" t="0" r="0" b="18415"/>
            <wp:docPr id="438" name="Picutre 4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" name="Picutre 438"/>
                    <pic:cNvPicPr/>
                  </pic:nvPicPr>
                  <pic:blipFill>
                    <a:blip r:embed="rId606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28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876800" cy="298450"/>
            <wp:effectExtent l="0" t="0" r="0" b="6350"/>
            <wp:docPr id="439" name="Picutre 4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" name="Picutre 439"/>
                    <pic:cNvPicPr/>
                  </pic:nvPicPr>
                  <pic:blipFill>
                    <a:blip r:embed="rId607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29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779" w:line="1" w:lineRule="exact"/>
      </w:pP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883150" cy="3023870"/>
            <wp:effectExtent l="0" t="0" r="12700" b="5080"/>
            <wp:docPr id="440" name="Picutre 4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" name="Picutre 440"/>
                    <pic:cNvPicPr/>
                  </pic:nvPicPr>
                  <pic:blipFill>
                    <a:blip r:embed="rId608"/>
                    <a:stretch>
                      <a:fillRect/>
                    </a:stretch>
                  </pic:blipFill>
                  <pic:spPr>
                    <a:xfrm>
                      <a:off x="0" y="0"/>
                      <a:ext cx="4883150" cy="302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883150" cy="1243330"/>
            <wp:effectExtent l="0" t="0" r="12700" b="13970"/>
            <wp:docPr id="441" name="Picutre 4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" name="Picutre 441"/>
                    <pic:cNvPicPr/>
                  </pic:nvPicPr>
                  <pic:blipFill>
                    <a:blip r:embed="rId609"/>
                    <a:stretch>
                      <a:fillRect/>
                    </a:stretch>
                  </pic:blipFill>
                  <pic:spPr>
                    <a:xfrm>
                      <a:off x="0" y="0"/>
                      <a:ext cx="4883150" cy="124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1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320" w:line="276" w:lineRule="exact"/>
        <w:ind w:left="0" w:right="0"/>
        <w:jc w:val="both"/>
      </w:pPr>
      <w:r>
        <w:rPr>
          <w:spacing w:val="0"/>
          <w:w w:val="100"/>
          <w:position w:val="0"/>
        </w:rPr>
        <w:t>只有通过"这里！现在！</w:t>
      </w:r>
      <w:r>
        <w:rPr>
          <w:spacing w:val="0"/>
          <w:w w:val="100"/>
          <w:position w:val="0"/>
          <w:lang w:val="en-US" w:eastAsia="en-US" w:bidi="en-US"/>
        </w:rPr>
        <w:t>"</w:t>
      </w:r>
      <w:r>
        <w:rPr>
          <w:color w:val="000000"/>
          <w:spacing w:val="0"/>
          <w:w w:val="100"/>
          <w:position w:val="0"/>
        </w:rPr>
        <w:t>我们</w:t>
      </w:r>
      <w:r>
        <w:rPr>
          <w:spacing w:val="0"/>
          <w:w w:val="100"/>
          <w:position w:val="0"/>
        </w:rPr>
        <w:t>才有可能跟生命完全接轨。臣服，也就是跟任何瞬间所带来的 形相接轨。不光是不计较，反而可以容纳任何瞬间所带来的一切。这里，我用螺旋来表达生命场。 接轨，也就是完全顺着这个生命场而存在。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念头也慢慢地安静了下来。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用这个简单的提醒，会发现念头马上减少，心里自然产生一个宁静的空间。 虽然可能还是不好受、</w:t>
      </w:r>
      <w:r>
        <w:rPr>
          <w:color w:val="000000"/>
          <w:spacing w:val="0"/>
          <w:w w:val="100"/>
          <w:position w:val="0"/>
        </w:rPr>
        <w:t>不</w:t>
      </w:r>
      <w:r>
        <w:rPr>
          <w:color w:val="181618"/>
          <w:spacing w:val="0"/>
          <w:w w:val="100"/>
          <w:position w:val="0"/>
        </w:rPr>
        <w:t>舒服，但是底下有一层宁静自然散发出来，在生命最 大的危机、最大的失落、最大的悲伤中，自然会发现里头还有个东西不动。这 也就是我们不生不死的层面，也就是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一天下来，任何有形有相的东西都含着一个出口。通过这个出口，都可以 跳出这个</w:t>
      </w:r>
      <w:r>
        <w:rPr>
          <w:color w:val="000000"/>
          <w:spacing w:val="0"/>
          <w:w w:val="100"/>
          <w:position w:val="0"/>
        </w:rPr>
        <w:t>人间，</w:t>
      </w:r>
      <w:r>
        <w:rPr>
          <w:color w:val="181618"/>
          <w:spacing w:val="0"/>
          <w:w w:val="100"/>
          <w:position w:val="0"/>
        </w:rPr>
        <w:t>把自己找回来。同时，我们发现，人间只是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“全部</w:t>
      </w:r>
      <w:r>
        <w:rPr>
          <w:color w:val="181618"/>
          <w:spacing w:val="0"/>
          <w:w w:val="100"/>
          <w:position w:val="0"/>
        </w:rPr>
        <w:t>的我”的很 小一部分，它本身是靠过去和未来的念头所组合、所维系的。有</w:t>
      </w:r>
      <w:r>
        <w:rPr>
          <w:color w:val="000000"/>
          <w:spacing w:val="0"/>
          <w:w w:val="100"/>
          <w:position w:val="0"/>
        </w:rPr>
        <w:t>了这种</w:t>
      </w:r>
      <w:r>
        <w:rPr>
          <w:color w:val="181618"/>
          <w:spacing w:val="0"/>
          <w:w w:val="100"/>
          <w:position w:val="0"/>
        </w:rPr>
        <w:t>体会, 自然就会发现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我，不可能是一些生命的状况或是一生的故事可以代表的。 我跟生命从来</w:t>
      </w:r>
      <w:r>
        <w:rPr>
          <w:color w:val="000000"/>
          <w:spacing w:val="0"/>
          <w:w w:val="100"/>
          <w:position w:val="0"/>
        </w:rPr>
        <w:t>没有分</w:t>
      </w:r>
      <w:r>
        <w:rPr>
          <w:color w:val="181618"/>
          <w:spacing w:val="0"/>
          <w:w w:val="100"/>
          <w:position w:val="0"/>
        </w:rPr>
        <w:t>开过。我就是生命，生命就是我。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就是。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28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这样子体会下来，</w:t>
      </w:r>
      <w:r>
        <w:rPr>
          <w:color w:val="000000"/>
          <w:spacing w:val="0"/>
          <w:w w:val="100"/>
          <w:position w:val="0"/>
        </w:rPr>
        <w:t>才</w:t>
      </w:r>
      <w:r>
        <w:rPr>
          <w:color w:val="181618"/>
          <w:spacing w:val="0"/>
          <w:w w:val="100"/>
          <w:position w:val="0"/>
        </w:rPr>
        <w:t>会理解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我们过去，乃至一生都活在客体意识的层 面看这世界。因为我们通过分别心、比较心来看世界。任何所见的一切，跟我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3303905" cy="2346960"/>
            <wp:effectExtent l="0" t="0" r="10795" b="15240"/>
            <wp:docPr id="442" name="Picutre 4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Picutre 442"/>
                    <pic:cNvPicPr/>
                  </pic:nvPicPr>
                  <pic:blipFill>
                    <a:blip r:embed="rId610"/>
                    <a:stretch>
                      <a:fillRect/>
                    </a:stretch>
                  </pic:blipFill>
                  <pic:spPr>
                    <a:xfrm>
                      <a:off x="0" y="0"/>
                      <a:ext cx="3303905" cy="234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5"/>
        <w:keepNext w:val="0"/>
        <w:keepLines w:val="0"/>
        <w:widowControl w:val="0"/>
        <w:shd w:val="clear" w:color="auto" w:fill="auto"/>
        <w:bidi w:val="0"/>
        <w:spacing w:before="0" w:after="0" w:line="269" w:lineRule="exact"/>
        <w:ind w:left="0" w:right="0" w:firstLine="0"/>
        <w:jc w:val="distribute"/>
        <w:sectPr>
          <w:headerReference r:id="rId217" w:type="first"/>
          <w:footerReference r:id="rId220" w:type="first"/>
          <w:headerReference r:id="rId215" w:type="default"/>
          <w:footerReference r:id="rId218" w:type="default"/>
          <w:headerReference r:id="rId216" w:type="even"/>
          <w:footerReference r:id="rId219" w:type="even"/>
          <w:footnotePr>
            <w:numFmt w:val="decimal"/>
          </w:footnotePr>
          <w:pgSz w:w="8839" w:h="12940"/>
          <w:pgMar w:top="790" w:right="783" w:bottom="1279" w:left="783" w:header="0" w:footer="3" w:gutter="91"/>
          <w:cols w:space="720" w:num="1"/>
          <w:titlePg/>
          <w:rtlGutter w:val="0"/>
          <w:docGrid w:linePitch="360" w:charSpace="0"/>
        </w:sectPr>
      </w:pPr>
      <w:r>
        <w:rPr>
          <w:color w:val="2B2A2B"/>
          <w:spacing w:val="0"/>
          <w:w w:val="100"/>
          <w:position w:val="0"/>
        </w:rPr>
        <w:t>人生痛苦的</w:t>
      </w:r>
      <w:r>
        <w:rPr>
          <w:color w:val="2B2A2B"/>
          <w:spacing w:val="0"/>
          <w:w w:val="100"/>
          <w:position w:val="0"/>
          <w:lang w:val="zh-CN" w:eastAsia="zh-CN" w:bidi="zh-CN"/>
        </w:rPr>
        <w:t>出口，</w:t>
      </w:r>
      <w:r>
        <w:rPr>
          <w:color w:val="2B2A2B"/>
          <w:spacing w:val="0"/>
          <w:w w:val="100"/>
          <w:position w:val="0"/>
        </w:rPr>
        <w:t xml:space="preserve">在每一个角落，甚至在每一个有形都能找到（在图中以各式各样的出口标示 </w:t>
      </w:r>
      <w:r>
        <w:rPr>
          <w:rFonts w:ascii="Times New Roman" w:hAnsi="Times New Roman" w:eastAsia="Times New Roman" w:cs="Times New Roman"/>
          <w:color w:val="2B2A2B"/>
          <w:spacing w:val="0"/>
          <w:w w:val="100"/>
          <w:position w:val="0"/>
          <w:sz w:val="16"/>
          <w:szCs w:val="16"/>
          <w:lang w:val="en-US" w:eastAsia="en-US" w:bidi="en-US"/>
        </w:rPr>
        <w:t>Exit</w:t>
      </w:r>
      <w:r>
        <w:rPr>
          <w:color w:val="2B2A2B"/>
          <w:spacing w:val="0"/>
          <w:w w:val="100"/>
          <w:position w:val="0"/>
        </w:rPr>
        <w:t>来表示）。假如无形无色的生命根源，不存在于每一个有形的角落，我们也不可能找得到它。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0"/>
        <w:jc w:val="both"/>
      </w:pPr>
      <w:r>
        <w:rPr>
          <w:color w:val="000000"/>
          <w:spacing w:val="0"/>
          <w:w w:val="100"/>
          <w:position w:val="0"/>
        </w:rPr>
        <w:t>们</w:t>
      </w:r>
      <w:r>
        <w:rPr>
          <w:color w:val="181618"/>
          <w:spacing w:val="0"/>
          <w:w w:val="100"/>
          <w:position w:val="0"/>
        </w:rPr>
        <w:t>之间都</w:t>
      </w:r>
      <w:r>
        <w:rPr>
          <w:color w:val="2B2A2B"/>
          <w:spacing w:val="0"/>
          <w:w w:val="100"/>
          <w:position w:val="0"/>
        </w:rPr>
        <w:t>生出了</w:t>
      </w:r>
      <w:r>
        <w:rPr>
          <w:color w:val="181618"/>
          <w:spacing w:val="0"/>
          <w:w w:val="100"/>
          <w:position w:val="0"/>
        </w:rPr>
        <w:t>一个主客对立的分别</w:t>
      </w:r>
      <w:r>
        <w:rPr>
          <w:color w:val="2B2A2B"/>
          <w:spacing w:val="0"/>
          <w:w w:val="100"/>
          <w:position w:val="0"/>
        </w:rPr>
        <w:t>距离。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就连</w:t>
      </w:r>
      <w:r>
        <w:rPr>
          <w:color w:val="2B2A2B"/>
          <w:spacing w:val="0"/>
          <w:w w:val="100"/>
          <w:position w:val="0"/>
        </w:rPr>
        <w:t>上帝，</w:t>
      </w:r>
      <w:r>
        <w:rPr>
          <w:color w:val="181618"/>
          <w:spacing w:val="0"/>
          <w:w w:val="100"/>
          <w:position w:val="0"/>
        </w:rPr>
        <w:t>都跟我是分开的。我</w:t>
      </w:r>
      <w:r>
        <w:rPr>
          <w:color w:val="2B2A2B"/>
          <w:spacing w:val="0"/>
          <w:w w:val="100"/>
          <w:position w:val="0"/>
        </w:rPr>
        <w:t>们想到上帝，</w:t>
      </w:r>
      <w:r>
        <w:rPr>
          <w:color w:val="181618"/>
          <w:spacing w:val="0"/>
          <w:w w:val="100"/>
          <w:position w:val="0"/>
        </w:rPr>
        <w:t>通常</w:t>
      </w:r>
      <w:r>
        <w:rPr>
          <w:color w:val="2B2A2B"/>
          <w:spacing w:val="0"/>
          <w:w w:val="100"/>
          <w:position w:val="0"/>
        </w:rPr>
        <w:t>马上想</w:t>
      </w:r>
      <w:r>
        <w:rPr>
          <w:color w:val="181618"/>
          <w:spacing w:val="0"/>
          <w:w w:val="100"/>
          <w:position w:val="0"/>
        </w:rPr>
        <w:t xml:space="preserve">到一个客体，和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是分开的，是两个对立的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“体</w:t>
      </w:r>
      <w:r>
        <w:rPr>
          <w:color w:val="181618"/>
          <w:spacing w:val="0"/>
          <w:w w:val="100"/>
          <w:position w:val="0"/>
        </w:rPr>
        <w:t>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就连修道、开悟，在我们心中也</w:t>
      </w:r>
      <w:r>
        <w:rPr>
          <w:color w:val="2B2A2B"/>
          <w:spacing w:val="0"/>
          <w:w w:val="100"/>
          <w:position w:val="0"/>
        </w:rPr>
        <w:t>是一种</w:t>
      </w:r>
      <w:r>
        <w:rPr>
          <w:color w:val="181618"/>
          <w:spacing w:val="0"/>
          <w:w w:val="100"/>
          <w:position w:val="0"/>
        </w:rPr>
        <w:t>客体，</w:t>
      </w:r>
      <w:r>
        <w:rPr>
          <w:color w:val="2B2A2B"/>
          <w:spacing w:val="0"/>
          <w:w w:val="100"/>
          <w:position w:val="0"/>
        </w:rPr>
        <w:t>是通过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>（比如多年的功 夫、追求）</w:t>
      </w:r>
      <w:r>
        <w:rPr>
          <w:color w:val="2B2A2B"/>
          <w:spacing w:val="0"/>
          <w:w w:val="100"/>
          <w:position w:val="0"/>
        </w:rPr>
        <w:t>可</w:t>
      </w:r>
      <w:r>
        <w:rPr>
          <w:color w:val="181618"/>
          <w:spacing w:val="0"/>
          <w:w w:val="100"/>
          <w:position w:val="0"/>
        </w:rPr>
        <w:t>以追求到的。延续着客体</w:t>
      </w:r>
      <w:r>
        <w:rPr>
          <w:color w:val="2B2A2B"/>
          <w:spacing w:val="0"/>
          <w:w w:val="100"/>
          <w:position w:val="0"/>
        </w:rPr>
        <w:t>意识的</w:t>
      </w:r>
      <w:r>
        <w:rPr>
          <w:color w:val="181618"/>
          <w:spacing w:val="0"/>
          <w:w w:val="100"/>
          <w:position w:val="0"/>
        </w:rPr>
        <w:t xml:space="preserve">逻辑，连我们的本性，也都只是 </w:t>
      </w:r>
      <w:r>
        <w:rPr>
          <w:color w:val="2B2A2B"/>
          <w:spacing w:val="0"/>
          <w:w w:val="100"/>
          <w:position w:val="0"/>
        </w:rPr>
        <w:t>一个</w:t>
      </w:r>
      <w:r>
        <w:rPr>
          <w:color w:val="181618"/>
          <w:spacing w:val="0"/>
          <w:w w:val="100"/>
          <w:position w:val="0"/>
        </w:rPr>
        <w:t>客体，是可以抵达的。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我们这么过了</w:t>
      </w:r>
      <w:r>
        <w:rPr>
          <w:color w:val="181618"/>
          <w:spacing w:val="0"/>
          <w:w w:val="100"/>
          <w:position w:val="0"/>
        </w:rPr>
        <w:t>一生，压根想不到这一套逻辑本身就是矛盾，没办法解答。 完全没有发现，这个主体（我观察、我思、我想的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”）</w:t>
      </w:r>
      <w:r>
        <w:rPr>
          <w:color w:val="181618"/>
          <w:spacing w:val="0"/>
          <w:w w:val="100"/>
          <w:position w:val="0"/>
        </w:rPr>
        <w:t>在任何客体内都在。 非但任何客体都含着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”，甚至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醒觉、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觉察也不需要任何客体来 存在。轻轻松松的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，“我</w:t>
      </w:r>
      <w:r>
        <w:rPr>
          <w:color w:val="181618"/>
          <w:spacing w:val="0"/>
          <w:w w:val="100"/>
          <w:position w:val="0"/>
        </w:rPr>
        <w:t>”，就是。</w:t>
      </w:r>
    </w:p>
    <w:p>
      <w:pPr>
        <w:pStyle w:val="11"/>
        <w:keepNext w:val="0"/>
        <w:keepLines w:val="0"/>
        <w:widowControl w:val="0"/>
        <w:shd w:val="clear" w:color="auto" w:fill="auto"/>
        <w:tabs>
          <w:tab w:val="left" w:leader="hyphen" w:pos="605"/>
        </w:tabs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正因如此，耶稣在《圣经》</w:t>
      </w:r>
      <w:r>
        <w:rPr>
          <w:color w:val="000000"/>
          <w:spacing w:val="0"/>
          <w:w w:val="100"/>
          <w:position w:val="0"/>
        </w:rPr>
        <w:t>里，</w:t>
      </w:r>
      <w:r>
        <w:rPr>
          <w:color w:val="181618"/>
          <w:spacing w:val="0"/>
          <w:w w:val="100"/>
          <w:position w:val="0"/>
        </w:rPr>
        <w:t>多次用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"I Am.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”这</w:t>
      </w:r>
      <w:r>
        <w:rPr>
          <w:color w:val="181618"/>
          <w:spacing w:val="0"/>
          <w:w w:val="100"/>
          <w:position w:val="0"/>
        </w:rPr>
        <w:t>两个单词来表</w:t>
      </w:r>
      <w:r>
        <w:rPr>
          <w:color w:val="2B2A2B"/>
          <w:spacing w:val="0"/>
          <w:w w:val="100"/>
          <w:position w:val="0"/>
        </w:rPr>
        <w:t xml:space="preserve">达这一 </w:t>
      </w:r>
      <w:r>
        <w:rPr>
          <w:color w:val="181618"/>
          <w:spacing w:val="0"/>
          <w:w w:val="100"/>
          <w:position w:val="0"/>
        </w:rPr>
        <w:t>切</w:t>
      </w:r>
      <w:r>
        <w:rPr>
          <w:color w:val="724A60"/>
          <w:spacing w:val="0"/>
          <w:w w:val="100"/>
          <w:position w:val="0"/>
        </w:rPr>
        <w:tab/>
      </w:r>
      <w:r>
        <w:rPr>
          <w:color w:val="181618"/>
          <w:spacing w:val="0"/>
          <w:w w:val="100"/>
          <w:position w:val="0"/>
        </w:rPr>
        <w:t>我是、我在、我就在。《律法书》</w:t>
      </w:r>
      <w:r>
        <w:rPr>
          <w:color w:val="2B2A2B"/>
          <w:spacing w:val="0"/>
          <w:w w:val="100"/>
          <w:position w:val="0"/>
        </w:rPr>
        <w:t>中，</w:t>
      </w:r>
      <w:r>
        <w:rPr>
          <w:color w:val="181618"/>
          <w:spacing w:val="0"/>
          <w:w w:val="100"/>
          <w:position w:val="0"/>
        </w:rPr>
        <w:t>神对摩西说：</w:t>
      </w:r>
      <w:r>
        <w:rPr>
          <w:color w:val="000000"/>
          <w:spacing w:val="0"/>
          <w:w w:val="100"/>
          <w:position w:val="0"/>
          <w:lang w:val="en-US" w:eastAsia="en-US" w:bidi="en-US"/>
        </w:rPr>
        <w:t>“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 xml:space="preserve">I Am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 xml:space="preserve">that 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I Am."</w:t>
      </w:r>
      <w:r>
        <w:rPr>
          <w:color w:val="000000"/>
          <w:spacing w:val="0"/>
          <w:w w:val="100"/>
          <w:position w:val="0"/>
        </w:rPr>
        <w:t>这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句话，意思是说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 xml:space="preserve">我存在，不需要凭借任何东西、任何现象，来让我知道我 在。进一步讲，醒觉，是完全没有条件的，没有前提的，不需要在上面再加点 </w:t>
      </w:r>
      <w:r>
        <w:rPr>
          <w:color w:val="2B2A2B"/>
          <w:spacing w:val="0"/>
          <w:w w:val="100"/>
          <w:position w:val="0"/>
        </w:rPr>
        <w:t>什</w:t>
      </w:r>
      <w:r>
        <w:rPr>
          <w:color w:val="181618"/>
          <w:spacing w:val="0"/>
          <w:w w:val="100"/>
          <w:position w:val="0"/>
        </w:rPr>
        <w:t>么来约</w:t>
      </w:r>
      <w:r>
        <w:rPr>
          <w:color w:val="2B2A2B"/>
          <w:spacing w:val="0"/>
          <w:w w:val="100"/>
          <w:position w:val="0"/>
        </w:rPr>
        <w:t>束它。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醒觉，就是。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醒觉的醒觉，</w:t>
      </w:r>
      <w:r>
        <w:rPr>
          <w:color w:val="2B2A2B"/>
          <w:spacing w:val="0"/>
          <w:w w:val="100"/>
          <w:position w:val="0"/>
        </w:rPr>
        <w:t>是我们这一</w:t>
      </w:r>
      <w:r>
        <w:rPr>
          <w:color w:val="181618"/>
          <w:spacing w:val="0"/>
          <w:w w:val="100"/>
          <w:position w:val="0"/>
        </w:rPr>
        <w:t>生来最自然的状态。</w:t>
      </w:r>
      <w:r>
        <w:rPr>
          <w:color w:val="2B2A2B"/>
          <w:spacing w:val="0"/>
          <w:w w:val="100"/>
          <w:position w:val="0"/>
        </w:rPr>
        <w:t>什</w:t>
      </w:r>
      <w:r>
        <w:rPr>
          <w:color w:val="181618"/>
          <w:spacing w:val="0"/>
          <w:w w:val="100"/>
          <w:position w:val="0"/>
        </w:rPr>
        <w:t xml:space="preserve">么都不用做，本身就存在 </w:t>
      </w:r>
      <w:r>
        <w:rPr>
          <w:color w:val="2B2A2B"/>
          <w:spacing w:val="0"/>
          <w:w w:val="100"/>
          <w:position w:val="0"/>
        </w:rPr>
        <w:t>了。</w:t>
      </w:r>
      <w:r>
        <w:rPr>
          <w:color w:val="000000"/>
          <w:spacing w:val="0"/>
          <w:w w:val="100"/>
          <w:position w:val="0"/>
        </w:rPr>
        <w:t>从</w:t>
      </w:r>
      <w:r>
        <w:rPr>
          <w:color w:val="181618"/>
          <w:spacing w:val="0"/>
          <w:w w:val="100"/>
          <w:position w:val="0"/>
        </w:rPr>
        <w:t>来没有生过，也没有死过。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  <w:sectPr>
          <w:headerReference r:id="rId221" w:type="default"/>
          <w:footerReference r:id="rId223" w:type="default"/>
          <w:headerReference r:id="rId222" w:type="even"/>
          <w:footerReference r:id="rId224" w:type="even"/>
          <w:footnotePr>
            <w:numFmt w:val="decimal"/>
          </w:footnotePr>
          <w:type w:val="continuous"/>
          <w:pgSz w:w="8839" w:h="12940"/>
          <w:pgMar w:top="790" w:right="783" w:bottom="1279" w:left="783" w:header="0" w:footer="3" w:gutter="91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就让这</w:t>
      </w:r>
      <w:r>
        <w:rPr>
          <w:color w:val="2B2A2B"/>
          <w:spacing w:val="0"/>
          <w:w w:val="100"/>
          <w:position w:val="0"/>
        </w:rPr>
        <w:t>个瞬间</w:t>
      </w:r>
      <w:r>
        <w:rPr>
          <w:color w:val="181618"/>
          <w:spacing w:val="0"/>
          <w:w w:val="100"/>
          <w:position w:val="0"/>
        </w:rPr>
        <w:t>存在，</w:t>
      </w:r>
      <w:r>
        <w:rPr>
          <w:color w:val="000000"/>
          <w:spacing w:val="0"/>
          <w:w w:val="100"/>
          <w:position w:val="0"/>
        </w:rPr>
        <w:t>容纳</w:t>
      </w:r>
      <w:r>
        <w:rPr>
          <w:color w:val="181618"/>
          <w:spacing w:val="0"/>
          <w:w w:val="100"/>
          <w:position w:val="0"/>
        </w:rPr>
        <w:t>眼前的一切，完全地臣服。也就是回到最</w:t>
      </w:r>
      <w:r>
        <w:rPr>
          <w:color w:val="2B2A2B"/>
          <w:spacing w:val="0"/>
          <w:w w:val="100"/>
          <w:position w:val="0"/>
        </w:rPr>
        <w:t xml:space="preserve">轻松、 </w:t>
      </w:r>
      <w:r>
        <w:rPr>
          <w:color w:val="181618"/>
          <w:spacing w:val="0"/>
          <w:w w:val="100"/>
          <w:position w:val="0"/>
        </w:rPr>
        <w:t>最原初的知觉。它就是醒觉，是由从来没被创造出来过的因地自然产</w:t>
      </w:r>
      <w:r>
        <w:rPr>
          <w:color w:val="2B2A2B"/>
          <w:spacing w:val="0"/>
          <w:w w:val="100"/>
          <w:position w:val="0"/>
        </w:rPr>
        <w:t>生的。</w:t>
      </w:r>
      <w:r>
        <w:rPr>
          <w:color w:val="181618"/>
          <w:spacing w:val="0"/>
          <w:w w:val="100"/>
          <w:position w:val="0"/>
        </w:rPr>
        <w:t xml:space="preserve">容 纳一切的现象、容纳一切的生死，包括我们的肉体。更微妙的是，还容纳整个 </w:t>
      </w:r>
      <w:r>
        <w:rPr>
          <w:color w:val="2B2A2B"/>
          <w:spacing w:val="0"/>
          <w:w w:val="100"/>
          <w:position w:val="0"/>
        </w:rPr>
        <w:t>宇宙</w:t>
      </w:r>
      <w:r>
        <w:rPr>
          <w:color w:val="181618"/>
          <w:spacing w:val="0"/>
          <w:w w:val="100"/>
          <w:position w:val="0"/>
        </w:rPr>
        <w:t>没爆发</w:t>
      </w:r>
      <w:r>
        <w:rPr>
          <w:color w:val="2B2A2B"/>
          <w:spacing w:val="0"/>
          <w:w w:val="100"/>
          <w:position w:val="0"/>
        </w:rPr>
        <w:t>出来的</w:t>
      </w:r>
      <w:r>
        <w:rPr>
          <w:color w:val="181618"/>
          <w:spacing w:val="0"/>
          <w:w w:val="100"/>
          <w:position w:val="0"/>
        </w:rPr>
        <w:t>潜能，以及有了宇宙之后</w:t>
      </w:r>
      <w:r>
        <w:rPr>
          <w:color w:val="2B2A2B"/>
          <w:spacing w:val="0"/>
          <w:w w:val="100"/>
          <w:position w:val="0"/>
        </w:rPr>
        <w:t>一切的</w:t>
      </w:r>
      <w:r>
        <w:rPr>
          <w:color w:val="181618"/>
          <w:spacing w:val="0"/>
          <w:w w:val="100"/>
          <w:position w:val="0"/>
        </w:rPr>
        <w:t>转变。它是意识的背景，容 纳一切生命</w:t>
      </w:r>
      <w:r>
        <w:rPr>
          <w:color w:val="2B2A2B"/>
          <w:spacing w:val="0"/>
          <w:w w:val="100"/>
          <w:position w:val="0"/>
        </w:rPr>
        <w:t>呈现的</w:t>
      </w:r>
      <w:r>
        <w:rPr>
          <w:color w:val="181618"/>
          <w:spacing w:val="0"/>
          <w:w w:val="100"/>
          <w:position w:val="0"/>
        </w:rPr>
        <w:t>前景，包括我们生命的状况和其他现象。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500" w:line="240" w:lineRule="auto"/>
        <w:ind w:left="0" w:right="0" w:firstLine="0"/>
        <w:jc w:val="both"/>
        <w:rPr>
          <w:sz w:val="28"/>
          <w:szCs w:val="28"/>
        </w:rPr>
      </w:pPr>
      <w:bookmarkStart w:id="178" w:name="bookmark186"/>
      <w:bookmarkStart w:id="179" w:name="bookmark184"/>
      <w:bookmarkStart w:id="180" w:name="bookmark185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6.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全部的你，在每一个角落都存在</w:t>
      </w:r>
      <w:bookmarkEnd w:id="178"/>
      <w:bookmarkEnd w:id="179"/>
      <w:bookmarkEnd w:id="180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 w:firstLine="420"/>
        <w:jc w:val="both"/>
      </w:pPr>
      <w:r>
        <w:rPr>
          <w:color w:val="000000"/>
          <w:spacing w:val="0"/>
          <w:w w:val="100"/>
          <w:position w:val="0"/>
          <w:lang w:val="zh-CN" w:eastAsia="zh-CN" w:bidi="zh-CN"/>
        </w:rPr>
        <w:t>……</w:t>
      </w:r>
      <w:r>
        <w:rPr>
          <w:color w:val="181618"/>
          <w:spacing w:val="0"/>
          <w:w w:val="100"/>
          <w:position w:val="0"/>
        </w:rPr>
        <w:t>而全部的你，本来就存在。倒不需要去找它。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这些观念，跟我们一生所接触、所听到、学到、体验到的，刚好颠倒，甚 至可能完全相反。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因</w:t>
      </w:r>
      <w:r>
        <w:rPr>
          <w:color w:val="181618"/>
          <w:spacing w:val="0"/>
          <w:w w:val="100"/>
          <w:position w:val="0"/>
        </w:rPr>
        <w:t>为我们一辈子都活在生命的前景，跟着这个有形有色的身心，在成长、 转变、老化中，不断地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“作</w:t>
      </w:r>
      <w:r>
        <w:rPr>
          <w:color w:val="000000"/>
          <w:spacing w:val="0"/>
          <w:w w:val="100"/>
          <w:position w:val="0"/>
        </w:rPr>
        <w:t>为”，</w:t>
      </w:r>
      <w:r>
        <w:rPr>
          <w:color w:val="181618"/>
          <w:spacing w:val="0"/>
          <w:w w:val="100"/>
          <w:position w:val="0"/>
        </w:rPr>
        <w:t>不断地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而完全忽略掉无色无形的生命。 完全忘了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无色无形，才是全部的你、全部的我、全部生命更大的部分。也 就是说，我们被小小的不到万分之一的有形有色的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>骗了一生，忽略掉生 命最不可思议的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</w:rPr>
        <w:t>有”。站在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</w:rPr>
        <w:t>有”或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“空”</w:t>
      </w:r>
      <w:r>
        <w:rPr>
          <w:color w:val="181618"/>
          <w:spacing w:val="0"/>
          <w:w w:val="100"/>
          <w:position w:val="0"/>
        </w:rPr>
        <w:t>来观察生命，会发现生命就是 永恒，是无限大，也是无限小。然而，我们却被那小小的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>虏获。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这些话，还是受到语言的限制。因为，这样表达，好像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</w:rPr>
        <w:t xml:space="preserve">有”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“空”</w:t>
      </w:r>
      <w:r>
        <w:rPr>
          <w:color w:val="181618"/>
          <w:spacing w:val="0"/>
          <w:w w:val="100"/>
          <w:position w:val="0"/>
        </w:rPr>
        <w:t xml:space="preserve">又成 了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>的对立。其实，空包括一切，</w:t>
      </w:r>
      <w:r>
        <w:rPr>
          <w:color w:val="484848"/>
          <w:spacing w:val="0"/>
          <w:w w:val="100"/>
          <w:position w:val="0"/>
          <w:lang w:val="en-US" w:eastAsia="en-US" w:bidi="en-US"/>
        </w:rPr>
        <w:t>一</w:t>
      </w:r>
      <w:r>
        <w:rPr>
          <w:color w:val="181618"/>
          <w:spacing w:val="0"/>
          <w:w w:val="100"/>
          <w:position w:val="0"/>
        </w:rPr>
        <w:t>切也只是空。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回到生命，自然会发现这些道理我们本来就懂，只是忘记了。假如它不是 我们生命的一部分，一个人绝对醒不过来，会永远沉浸在一般的意识状态，继 续在人生的梦中醒醒睡睡沉浮着。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  <w:sectPr>
          <w:headerReference r:id="rId225" w:type="default"/>
          <w:footerReference r:id="rId227" w:type="default"/>
          <w:headerReference r:id="rId226" w:type="even"/>
          <w:footerReference r:id="rId228" w:type="even"/>
          <w:footnotePr>
            <w:numFmt w:val="decimal"/>
          </w:footnotePr>
          <w:pgSz w:w="8839" w:h="12940"/>
          <w:pgMar w:top="790" w:right="783" w:bottom="1279" w:left="783" w:header="0" w:footer="3" w:gutter="91"/>
          <w:pgNumType w:start="131"/>
          <w:cols w:space="720" w:num="1"/>
          <w:rtlGutter w:val="1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 xml:space="preserve">因为，这些道理本来就是我们每个人的一部分、每个生命的一部分。早晚 它一定会冒出来，不需要我们调整或转达。佛陀当时说连一朵花、一片草叶都 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会成佛，就是这个</w:t>
      </w:r>
      <w:r>
        <w:rPr>
          <w:color w:val="2B2A2B"/>
          <w:spacing w:val="0"/>
          <w:w w:val="100"/>
          <w:position w:val="0"/>
        </w:rPr>
        <w:t>道理。</w:t>
      </w:r>
      <w:r>
        <w:rPr>
          <w:color w:val="181618"/>
          <w:spacing w:val="0"/>
          <w:w w:val="100"/>
          <w:position w:val="0"/>
        </w:rPr>
        <w:t>佛心是每个我们、</w:t>
      </w:r>
      <w:r>
        <w:rPr>
          <w:color w:val="2B2A2B"/>
          <w:spacing w:val="0"/>
          <w:w w:val="100"/>
          <w:position w:val="0"/>
        </w:rPr>
        <w:t>每个</w:t>
      </w:r>
      <w:r>
        <w:rPr>
          <w:color w:val="181618"/>
          <w:spacing w:val="0"/>
          <w:w w:val="100"/>
          <w:position w:val="0"/>
        </w:rPr>
        <w:t>生命，乃至每个无</w:t>
      </w:r>
      <w:r>
        <w:rPr>
          <w:color w:val="2B2A2B"/>
          <w:spacing w:val="0"/>
          <w:w w:val="100"/>
          <w:position w:val="0"/>
        </w:rPr>
        <w:t>生命、</w:t>
      </w:r>
      <w:r>
        <w:rPr>
          <w:color w:val="181618"/>
          <w:spacing w:val="0"/>
          <w:w w:val="100"/>
          <w:position w:val="0"/>
        </w:rPr>
        <w:t>每颗 石头所带有的。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也可以这么说</w:t>
      </w:r>
      <w:r>
        <w:rPr>
          <w:color w:val="2B2A2B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我们什么都不需要做。连臣服、容纳一切、全部接 受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……</w:t>
      </w:r>
      <w:r>
        <w:rPr>
          <w:color w:val="2B2A2B"/>
          <w:spacing w:val="0"/>
          <w:w w:val="100"/>
          <w:position w:val="0"/>
        </w:rPr>
        <w:t>都是多</w:t>
      </w:r>
      <w:r>
        <w:rPr>
          <w:color w:val="181618"/>
          <w:spacing w:val="0"/>
          <w:w w:val="100"/>
          <w:position w:val="0"/>
        </w:rPr>
        <w:t>余的。前面也说过，好像在一个头</w:t>
      </w:r>
      <w:r>
        <w:rPr>
          <w:color w:val="2B2A2B"/>
          <w:spacing w:val="0"/>
          <w:w w:val="100"/>
          <w:position w:val="0"/>
        </w:rPr>
        <w:t>上又安</w:t>
      </w:r>
      <w:r>
        <w:rPr>
          <w:color w:val="181618"/>
          <w:spacing w:val="0"/>
          <w:w w:val="100"/>
          <w:position w:val="0"/>
        </w:rPr>
        <w:t>了另一个头，追</w:t>
      </w:r>
      <w:r>
        <w:rPr>
          <w:color w:val="000000"/>
          <w:spacing w:val="0"/>
          <w:w w:val="100"/>
          <w:position w:val="0"/>
        </w:rPr>
        <w:t xml:space="preserve">加了一 </w:t>
      </w:r>
      <w:r>
        <w:rPr>
          <w:color w:val="2B2A2B"/>
          <w:spacing w:val="0"/>
          <w:w w:val="100"/>
          <w:position w:val="0"/>
        </w:rPr>
        <w:t>个</w:t>
      </w:r>
      <w:r>
        <w:rPr>
          <w:color w:val="181618"/>
          <w:spacing w:val="0"/>
          <w:w w:val="100"/>
          <w:position w:val="0"/>
        </w:rPr>
        <w:t>不需要追加的动作。说到底，连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“不需</w:t>
      </w:r>
      <w:r>
        <w:rPr>
          <w:color w:val="181618"/>
          <w:spacing w:val="0"/>
          <w:w w:val="100"/>
          <w:position w:val="0"/>
        </w:rPr>
        <w:t>要做”都不用做。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也就</w:t>
      </w:r>
      <w:r>
        <w:rPr>
          <w:color w:val="2B2A2B"/>
          <w:spacing w:val="0"/>
          <w:w w:val="100"/>
          <w:position w:val="0"/>
        </w:rPr>
        <w:t>是通过</w:t>
      </w:r>
      <w:r>
        <w:rPr>
          <w:color w:val="181618"/>
          <w:spacing w:val="0"/>
          <w:w w:val="100"/>
          <w:position w:val="0"/>
        </w:rPr>
        <w:t>瞬间——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</w:t>
      </w:r>
      <w:r>
        <w:rPr>
          <w:color w:val="000000"/>
          <w:spacing w:val="0"/>
          <w:w w:val="100"/>
          <w:position w:val="0"/>
        </w:rPr>
        <w:t>在！”</w:t>
      </w:r>
      <w:r>
        <w:rPr>
          <w:color w:val="181618"/>
          <w:spacing w:val="0"/>
          <w:w w:val="100"/>
          <w:position w:val="0"/>
        </w:rPr>
        <w:t>当下，我们自然就把</w:t>
      </w:r>
      <w:r>
        <w:rPr>
          <w:color w:val="2B2A2B"/>
          <w:spacing w:val="0"/>
          <w:w w:val="100"/>
          <w:position w:val="0"/>
        </w:rPr>
        <w:t>自己完</w:t>
      </w:r>
      <w:r>
        <w:rPr>
          <w:color w:val="181618"/>
          <w:spacing w:val="0"/>
          <w:w w:val="100"/>
          <w:position w:val="0"/>
        </w:rPr>
        <w:t xml:space="preserve">全交出 </w:t>
      </w:r>
      <w:r>
        <w:rPr>
          <w:color w:val="2B2A2B"/>
          <w:spacing w:val="0"/>
          <w:w w:val="100"/>
          <w:position w:val="0"/>
        </w:rPr>
        <w:t>来了。</w:t>
      </w:r>
      <w:r>
        <w:rPr>
          <w:color w:val="181618"/>
          <w:spacing w:val="0"/>
          <w:w w:val="100"/>
          <w:position w:val="0"/>
        </w:rPr>
        <w:t>容纳一切。从有形的意识，自然转到无色</w:t>
      </w:r>
      <w:r>
        <w:rPr>
          <w:color w:val="2B2A2B"/>
          <w:spacing w:val="0"/>
          <w:w w:val="100"/>
          <w:position w:val="0"/>
        </w:rPr>
        <w:t>无形的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</w:t>
      </w:r>
      <w:r>
        <w:rPr>
          <w:color w:val="181618"/>
          <w:spacing w:val="0"/>
          <w:w w:val="100"/>
          <w:position w:val="0"/>
        </w:rPr>
        <w:t>”。</w:t>
      </w:r>
      <w:r>
        <w:rPr>
          <w:color w:val="000000"/>
          <w:spacing w:val="0"/>
          <w:w w:val="100"/>
          <w:position w:val="0"/>
        </w:rPr>
        <w:t>什</w:t>
      </w:r>
      <w:r>
        <w:rPr>
          <w:color w:val="181618"/>
          <w:spacing w:val="0"/>
          <w:w w:val="100"/>
          <w:position w:val="0"/>
        </w:rPr>
        <w:t>么都不用做， 因为我们本来就有这</w:t>
      </w:r>
      <w:r>
        <w:rPr>
          <w:color w:val="2B2A2B"/>
          <w:spacing w:val="0"/>
          <w:w w:val="100"/>
          <w:position w:val="0"/>
        </w:rPr>
        <w:t>一切。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确实，这道理从古人到现在都懂。我们再怎么追求悟，都悟不到的。是悟， 来悟到我们。</w:t>
      </w:r>
      <w:r>
        <w:rPr>
          <w:color w:val="2B2A2B"/>
          <w:spacing w:val="0"/>
          <w:w w:val="100"/>
          <w:position w:val="0"/>
        </w:rPr>
        <w:t>是空，</w:t>
      </w:r>
      <w:r>
        <w:rPr>
          <w:color w:val="181618"/>
          <w:spacing w:val="0"/>
          <w:w w:val="100"/>
          <w:position w:val="0"/>
        </w:rPr>
        <w:t>来空我们。</w:t>
      </w:r>
      <w:r>
        <w:rPr>
          <w:color w:val="2B2A2B"/>
          <w:spacing w:val="0"/>
          <w:w w:val="100"/>
          <w:position w:val="0"/>
        </w:rPr>
        <w:t>是恩典，</w:t>
      </w:r>
      <w:r>
        <w:rPr>
          <w:color w:val="181618"/>
          <w:spacing w:val="0"/>
          <w:w w:val="100"/>
          <w:position w:val="0"/>
        </w:rPr>
        <w:t>来恩典我们。是生命，来活我们。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这才是</w:t>
      </w:r>
      <w:r>
        <w:rPr>
          <w:color w:val="724A60"/>
          <w:spacing w:val="0"/>
          <w:w w:val="100"/>
          <w:position w:val="0"/>
        </w:rPr>
        <w:t>——</w:t>
      </w:r>
      <w:r>
        <w:rPr>
          <w:color w:val="2B2A2B"/>
          <w:spacing w:val="0"/>
          <w:w w:val="100"/>
          <w:position w:val="0"/>
        </w:rPr>
        <w:t>部</w:t>
      </w:r>
      <w:r>
        <w:rPr>
          <w:color w:val="181618"/>
          <w:spacing w:val="0"/>
          <w:w w:val="100"/>
          <w:position w:val="0"/>
        </w:rPr>
        <w:t>的你。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00"/>
        <w:jc w:val="both"/>
        <w:sectPr>
          <w:headerReference r:id="rId229" w:type="default"/>
          <w:footerReference r:id="rId231" w:type="default"/>
          <w:headerReference r:id="rId230" w:type="even"/>
          <w:footerReference r:id="rId232" w:type="even"/>
          <w:footnotePr>
            <w:numFmt w:val="decimal"/>
          </w:footnotePr>
          <w:pgSz w:w="8839" w:h="12940"/>
          <w:pgMar w:top="790" w:right="783" w:bottom="1279" w:left="783" w:header="0" w:footer="3" w:gutter="91"/>
          <w:pgNumType w:start="111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醒觉后，自然会发现，人间是疯狂的，</w:t>
      </w:r>
      <w:r>
        <w:rPr>
          <w:color w:val="2B2A2B"/>
          <w:spacing w:val="0"/>
          <w:w w:val="100"/>
          <w:position w:val="0"/>
        </w:rPr>
        <w:t>是</w:t>
      </w:r>
      <w:r>
        <w:rPr>
          <w:color w:val="181618"/>
          <w:spacing w:val="0"/>
          <w:w w:val="100"/>
          <w:position w:val="0"/>
        </w:rPr>
        <w:t>在一个</w:t>
      </w:r>
      <w:r>
        <w:rPr>
          <w:color w:val="2B2A2B"/>
          <w:spacing w:val="0"/>
          <w:w w:val="100"/>
          <w:position w:val="0"/>
        </w:rPr>
        <w:t>无意识</w:t>
      </w:r>
      <w:r>
        <w:rPr>
          <w:color w:val="181618"/>
          <w:spacing w:val="0"/>
          <w:w w:val="100"/>
          <w:position w:val="0"/>
        </w:rPr>
        <w:t>的昏迷</w:t>
      </w:r>
      <w:r>
        <w:rPr>
          <w:color w:val="2B2A2B"/>
          <w:spacing w:val="0"/>
          <w:w w:val="100"/>
          <w:position w:val="0"/>
        </w:rPr>
        <w:t>当中。</w:t>
      </w:r>
      <w:r>
        <w:rPr>
          <w:color w:val="181618"/>
          <w:spacing w:val="0"/>
          <w:w w:val="100"/>
          <w:position w:val="0"/>
        </w:rPr>
        <w:t>但是， 我这里</w:t>
      </w:r>
      <w:r>
        <w:rPr>
          <w:color w:val="2B2A2B"/>
          <w:spacing w:val="0"/>
          <w:w w:val="100"/>
          <w:position w:val="0"/>
        </w:rPr>
        <w:t>还是要强调，</w:t>
      </w:r>
      <w:r>
        <w:rPr>
          <w:color w:val="181618"/>
          <w:spacing w:val="0"/>
          <w:w w:val="100"/>
          <w:position w:val="0"/>
        </w:rPr>
        <w:t>就算如此，人间有人间可爱的部分。所以，一个人就是醒 觉过来，也只能勇敢地走下去</w:t>
      </w:r>
      <w:r>
        <w:rPr>
          <w:color w:val="2B2A2B"/>
          <w:spacing w:val="0"/>
          <w:w w:val="100"/>
          <w:position w:val="0"/>
        </w:rPr>
        <w:t>，顺应</w:t>
      </w:r>
      <w:r>
        <w:rPr>
          <w:color w:val="181618"/>
          <w:spacing w:val="0"/>
          <w:w w:val="100"/>
          <w:position w:val="0"/>
        </w:rPr>
        <w:t>着这个人间的舞台来</w:t>
      </w:r>
      <w:r>
        <w:rPr>
          <w:color w:val="2B2A2B"/>
          <w:spacing w:val="0"/>
          <w:w w:val="100"/>
          <w:position w:val="0"/>
        </w:rPr>
        <w:t>演变。</w:t>
      </w:r>
      <w:r>
        <w:rPr>
          <w:color w:val="181618"/>
          <w:spacing w:val="0"/>
          <w:w w:val="100"/>
          <w:position w:val="0"/>
        </w:rPr>
        <w:t>也可以</w:t>
      </w:r>
      <w:r>
        <w:rPr>
          <w:color w:val="2B2A2B"/>
          <w:spacing w:val="0"/>
          <w:w w:val="100"/>
          <w:position w:val="0"/>
        </w:rPr>
        <w:t xml:space="preserve">完成一 </w:t>
      </w:r>
      <w:r>
        <w:rPr>
          <w:color w:val="181618"/>
          <w:spacing w:val="0"/>
          <w:w w:val="100"/>
          <w:position w:val="0"/>
        </w:rPr>
        <w:t>些任务。但是，再也不会被这个世界带走了。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529455" cy="4578350"/>
            <wp:effectExtent l="0" t="0" r="4445" b="12700"/>
            <wp:docPr id="479" name="Picutre 4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" name="Picutre 479"/>
                    <pic:cNvPicPr/>
                  </pic:nvPicPr>
                  <pic:blipFill>
                    <a:blip r:embed="rId611"/>
                    <a:stretch>
                      <a:fillRect/>
                    </a:stretch>
                  </pic:blipFill>
                  <pic:spPr>
                    <a:xfrm>
                      <a:off x="0" y="0"/>
                      <a:ext cx="4529455" cy="457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29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77" w:lineRule="exact"/>
        <w:ind w:left="0" w:right="0"/>
        <w:jc w:val="both"/>
      </w:pPr>
      <w:r>
        <w:rPr>
          <w:spacing w:val="0"/>
          <w:w w:val="100"/>
          <w:position w:val="0"/>
        </w:rPr>
        <w:t>全部的意识，也就是全部的生命，也只是通过我们，来照明这个世界。通过我们，活出这个生 命。通过我们，观察到自己。通过每一个形相，通过每一个人间的角落，我们都可以接收全部生命 所带来的光，而把这个无色无形的光明转达出来。这么说一我就是生命。生命，也就是我。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160" w:line="277" w:lineRule="exact"/>
        <w:ind w:left="0" w:right="0"/>
        <w:jc w:val="both"/>
      </w:pPr>
      <w:r>
        <w:rPr>
          <w:spacing w:val="0"/>
          <w:w w:val="100"/>
          <w:position w:val="0"/>
        </w:rPr>
        <w:t>这个图上方的螺旋，是来表达生命场的，包括有色有形和无色无形。图的下方所描述的是，通 过</w:t>
      </w:r>
      <w:r>
        <w:rPr>
          <w:color w:val="000000"/>
          <w:spacing w:val="0"/>
          <w:w w:val="100"/>
          <w:position w:val="0"/>
        </w:rPr>
        <w:t>我们，</w:t>
      </w:r>
      <w:r>
        <w:rPr>
          <w:spacing w:val="0"/>
          <w:w w:val="100"/>
          <w:position w:val="0"/>
        </w:rPr>
        <w:t>可以把这个光明转出来，照明这个世界。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500" w:line="240" w:lineRule="auto"/>
        <w:ind w:left="0" w:right="0" w:firstLine="0"/>
        <w:jc w:val="both"/>
        <w:rPr>
          <w:sz w:val="28"/>
          <w:szCs w:val="28"/>
        </w:rPr>
      </w:pPr>
      <w:bookmarkStart w:id="181" w:name="bookmark188"/>
      <w:bookmarkStart w:id="182" w:name="bookmark187"/>
      <w:bookmarkStart w:id="183" w:name="bookmark189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7.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关键的，是空当</w:t>
      </w:r>
      <w:bookmarkEnd w:id="181"/>
      <w:bookmarkEnd w:id="182"/>
      <w:bookmarkEnd w:id="183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</w:rPr>
        <w:t>活在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”就</w:t>
      </w:r>
      <w:r>
        <w:rPr>
          <w:color w:val="181618"/>
          <w:spacing w:val="0"/>
          <w:w w:val="100"/>
          <w:position w:val="0"/>
        </w:rPr>
        <w:t>是进入无思无想。</w:t>
      </w:r>
      <w:r>
        <w:rPr>
          <w:color w:val="000000"/>
          <w:spacing w:val="0"/>
          <w:w w:val="100"/>
          <w:position w:val="0"/>
        </w:rPr>
        <w:t>进入</w:t>
      </w:r>
      <w:r>
        <w:rPr>
          <w:color w:val="181618"/>
          <w:spacing w:val="0"/>
          <w:w w:val="100"/>
          <w:position w:val="0"/>
        </w:rPr>
        <w:t>无思，</w:t>
      </w:r>
      <w:r>
        <w:rPr>
          <w:color w:val="000000"/>
          <w:spacing w:val="0"/>
          <w:w w:val="100"/>
          <w:position w:val="0"/>
        </w:rPr>
        <w:t>自</w:t>
      </w:r>
      <w:r>
        <w:rPr>
          <w:color w:val="181618"/>
          <w:spacing w:val="0"/>
          <w:w w:val="100"/>
          <w:position w:val="0"/>
        </w:rPr>
        <w:t>然达到沉默。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生命或是意识的背景，我们也可以称之为因地，跟一切万物的生死，也只 是两面一体。也就是说，从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</w:rPr>
        <w:t>有”、从因地，生命可以延伸出来一切的一切, 万物的万物。</w:t>
      </w:r>
      <w:r>
        <w:rPr>
          <w:color w:val="000000"/>
          <w:spacing w:val="0"/>
          <w:w w:val="100"/>
          <w:position w:val="0"/>
        </w:rPr>
        <w:t>我们</w:t>
      </w:r>
      <w:r>
        <w:rPr>
          <w:color w:val="181618"/>
          <w:spacing w:val="0"/>
          <w:w w:val="100"/>
          <w:position w:val="0"/>
        </w:rPr>
        <w:t>也可以称因地为生命全部的潜能。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它也</w:t>
      </w:r>
      <w:r>
        <w:rPr>
          <w:color w:val="181618"/>
          <w:spacing w:val="0"/>
          <w:w w:val="100"/>
          <w:position w:val="0"/>
        </w:rPr>
        <w:t>离不开生命的前景。从背景反映到前景，而前景又反射回背景。外在 的世界反映内在的心，而内在的心也映照着外在世界。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从声音可以找到无音，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>可以找到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动”，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“思”</w:t>
      </w:r>
      <w:r>
        <w:rPr>
          <w:color w:val="181618"/>
          <w:spacing w:val="0"/>
          <w:w w:val="100"/>
          <w:position w:val="0"/>
        </w:rPr>
        <w:t>可以找到“无思”。 我们懂了这些，会突然跳出人间。生活的注意力会突然转变，从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 xml:space="preserve">注意到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动”，从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“声</w:t>
      </w:r>
      <w:r>
        <w:rPr>
          <w:color w:val="181618"/>
          <w:spacing w:val="0"/>
          <w:w w:val="100"/>
          <w:position w:val="0"/>
        </w:rPr>
        <w:t>音”注意到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“无</w:t>
      </w:r>
      <w:r>
        <w:rPr>
          <w:color w:val="181618"/>
          <w:spacing w:val="0"/>
          <w:w w:val="100"/>
          <w:position w:val="0"/>
        </w:rPr>
        <w:t>音”。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2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这种理解，本身就是一个最好的静坐方法，而可以让我们拿到一把钥匙, 把无色无形找回来，我们会突然发现：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2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话跟话之间的空当，蕴含着一切的声音。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2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念头跟念头之间的空当，也蕴含一切的念头。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2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动作与动作中间的空当，也含有全部的变化潜能。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而这个空当，也只是宁靜。宁静，也就是因地，也就是生命全部的潜能。 没有宁静，也不可能有平静，更不用讲解脱。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举例来说，这本书所写的许多字，其实都指向的是字和字之间的空当，字 和字之间的沉默，字和字之间的无形，念头和念头之间的宁静。这么说，只要 我们注意力停留在任何形状，都自然可以循线找到形状和形状之间的空当。</w:t>
      </w:r>
      <w:r>
        <w:rPr>
          <w:color w:val="000000"/>
          <w:spacing w:val="0"/>
          <w:w w:val="100"/>
          <w:position w:val="0"/>
        </w:rPr>
        <w:t xml:space="preserve">让 </w:t>
      </w:r>
      <w:r>
        <w:rPr>
          <w:color w:val="181618"/>
          <w:spacing w:val="0"/>
          <w:w w:val="100"/>
          <w:position w:val="0"/>
        </w:rPr>
        <w:t>我们很轻松、</w:t>
      </w:r>
      <w:r>
        <w:rPr>
          <w:color w:val="000000"/>
          <w:spacing w:val="0"/>
          <w:w w:val="100"/>
          <w:position w:val="0"/>
        </w:rPr>
        <w:t>自</w:t>
      </w:r>
      <w:r>
        <w:rPr>
          <w:color w:val="181618"/>
          <w:spacing w:val="0"/>
          <w:w w:val="100"/>
          <w:position w:val="0"/>
        </w:rPr>
        <w:t>然地看穿这个世界，并消失全部的烦恼。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过去，有许多朋友不断地问我各种静坐、修行的方法，我也只能回答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“每 </w:t>
      </w:r>
      <w:r>
        <w:rPr>
          <w:color w:val="181618"/>
          <w:spacing w:val="0"/>
          <w:w w:val="100"/>
          <w:position w:val="0"/>
        </w:rPr>
        <w:t>一个都好”。因为重点不在这里，不在任何方法，甚至不在任何用功上面。只要 我们把注意力落在每一个</w:t>
      </w:r>
      <w:r>
        <w:rPr>
          <w:color w:val="000000"/>
          <w:spacing w:val="0"/>
          <w:w w:val="100"/>
          <w:position w:val="0"/>
        </w:rPr>
        <w:t>身体的</w:t>
      </w:r>
      <w:r>
        <w:rPr>
          <w:color w:val="181618"/>
          <w:spacing w:val="0"/>
          <w:w w:val="100"/>
          <w:position w:val="0"/>
        </w:rPr>
        <w:t>部位、功能，无论是呼吸、脚趾头、念头，或 是外面的一朵花、一片叶子、一颗石头、一点星光，都可以达到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一个无</w:t>
      </w:r>
      <w:r>
        <w:rPr>
          <w:color w:val="181618"/>
          <w:spacing w:val="0"/>
          <w:w w:val="100"/>
          <w:position w:val="0"/>
        </w:rPr>
        <w:t xml:space="preserve">思无想 </w:t>
      </w:r>
      <w:r>
        <w:rPr>
          <w:color w:val="000000"/>
          <w:spacing w:val="0"/>
          <w:w w:val="100"/>
          <w:position w:val="0"/>
        </w:rPr>
        <w:t>的</w:t>
      </w:r>
      <w:r>
        <w:rPr>
          <w:color w:val="181618"/>
          <w:spacing w:val="0"/>
          <w:w w:val="100"/>
          <w:position w:val="0"/>
        </w:rPr>
        <w:t>境界，</w:t>
      </w:r>
      <w:r>
        <w:rPr>
          <w:color w:val="000000"/>
          <w:spacing w:val="0"/>
          <w:w w:val="100"/>
          <w:position w:val="0"/>
        </w:rPr>
        <w:t>把</w:t>
      </w:r>
      <w:r>
        <w:rPr>
          <w:color w:val="181618"/>
          <w:spacing w:val="0"/>
          <w:w w:val="100"/>
          <w:position w:val="0"/>
        </w:rPr>
        <w:t>自己找回来，把真正的我找回来。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找回来的话，就是。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就是的话，也只是，就是。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这才是真正的静坐。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所以，真正的静坐，比大家想象的简单多了。懂了这些，你自然就在静坐 </w:t>
      </w:r>
      <w:r>
        <w:rPr>
          <w:color w:val="000000"/>
          <w:spacing w:val="0"/>
          <w:w w:val="100"/>
          <w:position w:val="0"/>
        </w:rPr>
        <w:t>中，</w:t>
      </w:r>
      <w:r>
        <w:rPr>
          <w:color w:val="181618"/>
          <w:spacing w:val="0"/>
          <w:w w:val="100"/>
          <w:position w:val="0"/>
        </w:rPr>
        <w:t>跟姿势、功夫、作为、期待、成为都不相干了。一天在活的当中，都体会 到人生的空当。而且，就让这空当反射出一切无形无色的层面。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  <w:sectPr>
          <w:headerReference r:id="rId233" w:type="default"/>
          <w:footerReference r:id="rId235" w:type="default"/>
          <w:headerReference r:id="rId234" w:type="even"/>
          <w:footerReference r:id="rId236" w:type="even"/>
          <w:footnotePr>
            <w:numFmt w:val="decimal"/>
          </w:footnotePr>
          <w:pgSz w:w="8839" w:h="12940"/>
          <w:pgMar w:top="1334" w:right="825" w:bottom="1397" w:left="825" w:header="0" w:footer="3" w:gutter="27"/>
          <w:cols w:space="720" w:num="1"/>
          <w:rtlGutter w:val="1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就是那么简单。</w:t>
      </w:r>
    </w:p>
    <w:p>
      <w:pPr>
        <w:widowControl w:val="0"/>
        <w:jc w:val="left"/>
        <w:rPr>
          <w:sz w:val="2"/>
          <w:szCs w:val="2"/>
        </w:rPr>
      </w:pPr>
      <w:r>
        <w:drawing>
          <wp:inline distT="0" distB="0" distL="114300" distR="114300">
            <wp:extent cx="3919855" cy="341630"/>
            <wp:effectExtent l="0" t="0" r="4445" b="1270"/>
            <wp:docPr id="488" name="Picutre 4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" name="Picutre 488"/>
                    <pic:cNvPicPr/>
                  </pic:nvPicPr>
                  <pic:blipFill>
                    <a:blip r:embed="rId612"/>
                    <a:stretch>
                      <a:fillRect/>
                    </a:stretch>
                  </pic:blipFill>
                  <pic:spPr>
                    <a:xfrm>
                      <a:off x="0" y="0"/>
                      <a:ext cx="3919855" cy="34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3178" w:right="0" w:firstLine="0"/>
        <w:jc w:val="left"/>
      </w:pPr>
      <w:r>
        <w:rPr>
          <w:color w:val="000000"/>
          <w:spacing w:val="0"/>
          <w:w w:val="100"/>
          <w:position w:val="0"/>
        </w:rPr>
        <w:t>呼及</w:t>
      </w:r>
    </w:p>
    <w:p>
      <w:pPr>
        <w:widowControl w:val="0"/>
        <w:spacing w:after="579" w:line="1" w:lineRule="exact"/>
      </w:pPr>
    </w:p>
    <w:p>
      <w:pPr>
        <w:widowControl w:val="0"/>
        <w:jc w:val="left"/>
        <w:rPr>
          <w:sz w:val="2"/>
          <w:szCs w:val="2"/>
        </w:rPr>
      </w:pPr>
      <w:r>
        <w:drawing>
          <wp:inline distT="0" distB="0" distL="114300" distR="114300">
            <wp:extent cx="4114800" cy="450850"/>
            <wp:effectExtent l="0" t="0" r="0" b="6350"/>
            <wp:docPr id="489" name="Picutre 4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" name="Picutre 489"/>
                    <pic:cNvPicPr/>
                  </pic:nvPicPr>
                  <pic:blipFill>
                    <a:blip r:embed="rId613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45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3374" w:right="0" w:firstLine="0"/>
        <w:jc w:val="left"/>
      </w:pPr>
      <w:r>
        <w:rPr>
          <w:spacing w:val="0"/>
          <w:w w:val="100"/>
          <w:position w:val="0"/>
        </w:rPr>
        <w:t>讲话</w:t>
      </w:r>
    </w:p>
    <w:p>
      <w:pPr>
        <w:widowControl w:val="0"/>
        <w:spacing w:after="419" w:line="1" w:lineRule="exact"/>
      </w:pP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2840990" cy="969010"/>
            <wp:effectExtent l="0" t="0" r="16510" b="2540"/>
            <wp:docPr id="490" name="Picutre 4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" name="Picutre 490"/>
                    <pic:cNvPicPr/>
                  </pic:nvPicPr>
                  <pic:blipFill>
                    <a:blip r:embed="rId614"/>
                    <a:stretch>
                      <a:fillRect/>
                    </a:stretch>
                  </pic:blipFill>
                  <pic:spPr>
                    <a:xfrm>
                      <a:off x="0" y="0"/>
                      <a:ext cx="2840990" cy="96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</w:pPr>
      <w:r>
        <w:rPr>
          <w:color w:val="000000"/>
          <w:spacing w:val="0"/>
          <w:w w:val="100"/>
          <w:position w:val="0"/>
        </w:rPr>
        <w:t>动作</w:t>
      </w:r>
    </w:p>
    <w:p>
      <w:pPr>
        <w:widowControl w:val="0"/>
        <w:spacing w:after="35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420" w:line="280" w:lineRule="exact"/>
        <w:ind w:left="0" w:right="0"/>
        <w:jc w:val="both"/>
        <w:sectPr>
          <w:headerReference r:id="rId237" w:type="default"/>
          <w:footerReference r:id="rId239" w:type="default"/>
          <w:headerReference r:id="rId238" w:type="even"/>
          <w:footerReference r:id="rId240" w:type="even"/>
          <w:footnotePr>
            <w:numFmt w:val="decimal"/>
          </w:footnotePr>
          <w:pgSz w:w="8839" w:h="12940"/>
          <w:pgMar w:top="1290" w:right="806" w:bottom="1363" w:left="806" w:header="0" w:footer="3" w:gutter="61"/>
          <w:pgNumType w:start="15"/>
          <w:cols w:space="720" w:num="1"/>
          <w:rtlGutter w:val="0"/>
          <w:docGrid w:linePitch="360" w:charSpace="0"/>
        </w:sectPr>
      </w:pPr>
      <w:r>
        <w:rPr>
          <w:spacing w:val="0"/>
          <w:w w:val="100"/>
          <w:position w:val="0"/>
        </w:rPr>
        <w:t>生命所带来的</w:t>
      </w:r>
      <w:r>
        <w:rPr>
          <w:color w:val="2B2A2B"/>
          <w:spacing w:val="0"/>
          <w:w w:val="100"/>
          <w:position w:val="0"/>
        </w:rPr>
        <w:t>空当，</w:t>
      </w:r>
      <w:r>
        <w:rPr>
          <w:spacing w:val="0"/>
          <w:w w:val="100"/>
          <w:position w:val="0"/>
        </w:rPr>
        <w:t>不管是呼吸的空当、讲话的</w:t>
      </w:r>
      <w:r>
        <w:rPr>
          <w:color w:val="2B2A2B"/>
          <w:spacing w:val="0"/>
          <w:w w:val="100"/>
          <w:position w:val="0"/>
        </w:rPr>
        <w:t>空当、</w:t>
      </w:r>
      <w:r>
        <w:rPr>
          <w:spacing w:val="0"/>
          <w:w w:val="100"/>
          <w:position w:val="0"/>
        </w:rPr>
        <w:t>动作的空当，或是瞬间和瞬间的空当， 都可以当</w:t>
      </w:r>
      <w:r>
        <w:rPr>
          <w:color w:val="000000"/>
          <w:spacing w:val="0"/>
          <w:w w:val="100"/>
          <w:position w:val="0"/>
        </w:rPr>
        <w:t>作一个</w:t>
      </w:r>
      <w:r>
        <w:rPr>
          <w:spacing w:val="0"/>
          <w:w w:val="100"/>
          <w:position w:val="0"/>
        </w:rPr>
        <w:t>工具，让我们找到生命的</w:t>
      </w:r>
      <w:r>
        <w:rPr>
          <w:color w:val="2B2A2B"/>
          <w:spacing w:val="0"/>
          <w:w w:val="100"/>
          <w:position w:val="0"/>
        </w:rPr>
        <w:t>全部。</w:t>
      </w:r>
      <w:r>
        <w:rPr>
          <w:spacing w:val="0"/>
          <w:w w:val="100"/>
          <w:position w:val="0"/>
        </w:rPr>
        <w:t>这跟一般人所想的完全相反。这里，我用呼吸、讲 话、动作当</w:t>
      </w:r>
      <w:r>
        <w:rPr>
          <w:color w:val="2B2A2B"/>
          <w:spacing w:val="0"/>
          <w:w w:val="100"/>
          <w:position w:val="0"/>
        </w:rPr>
        <w:t>作三个实例，</w:t>
      </w:r>
      <w:r>
        <w:rPr>
          <w:spacing w:val="0"/>
          <w:w w:val="100"/>
          <w:position w:val="0"/>
        </w:rPr>
        <w:t>来代表一切的"动</w:t>
      </w:r>
      <w:r>
        <w:rPr>
          <w:color w:val="2B2A2B"/>
          <w:spacing w:val="0"/>
          <w:w w:val="100"/>
          <w:position w:val="0"/>
        </w:rPr>
        <w:t>”、一切的</w:t>
      </w:r>
      <w:r>
        <w:rPr>
          <w:spacing w:val="0"/>
          <w:w w:val="100"/>
          <w:position w:val="0"/>
        </w:rPr>
        <w:t>作为。在每一个</w:t>
      </w:r>
      <w:r>
        <w:rPr>
          <w:spacing w:val="0"/>
          <w:w w:val="100"/>
          <w:position w:val="0"/>
          <w:lang w:val="en-US" w:eastAsia="en-US" w:bidi="en-US"/>
        </w:rPr>
        <w:t>"</w:t>
      </w:r>
      <w:r>
        <w:rPr>
          <w:spacing w:val="0"/>
          <w:w w:val="100"/>
          <w:position w:val="0"/>
        </w:rPr>
        <w:t>做"和’‘做</w:t>
      </w:r>
      <w:r>
        <w:rPr>
          <w:color w:val="2B2A2B"/>
          <w:spacing w:val="0"/>
          <w:w w:val="100"/>
          <w:position w:val="0"/>
          <w:lang w:val="en-US" w:eastAsia="en-US" w:bidi="en-US"/>
        </w:rPr>
        <w:t>”</w:t>
      </w:r>
      <w:r>
        <w:rPr>
          <w:spacing w:val="0"/>
          <w:w w:val="100"/>
          <w:position w:val="0"/>
        </w:rPr>
        <w:t xml:space="preserve">的中间，都 </w:t>
      </w:r>
      <w:r>
        <w:rPr>
          <w:color w:val="000000"/>
          <w:spacing w:val="0"/>
          <w:w w:val="100"/>
          <w:position w:val="0"/>
        </w:rPr>
        <w:t>可</w:t>
      </w:r>
      <w:r>
        <w:rPr>
          <w:spacing w:val="0"/>
          <w:w w:val="100"/>
          <w:position w:val="0"/>
        </w:rPr>
        <w:t>以找到生命的空当。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280" w:line="240" w:lineRule="auto"/>
        <w:ind w:left="0" w:right="0" w:firstLine="0"/>
        <w:jc w:val="both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</w:rPr>
        <w:t>外在的平安，是内在深沉宁静的流露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我们可以把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“平</w:t>
      </w:r>
      <w:r>
        <w:rPr>
          <w:color w:val="181618"/>
          <w:spacing w:val="0"/>
          <w:w w:val="100"/>
          <w:position w:val="0"/>
        </w:rPr>
        <w:t>安”称为人间最高的境界，它本身是每一个宗教、每一个 修行法门所追求的最后结果。我们仔细观察，古往今来每一位圣人都特别强调 平安，认为是一个最高的功德。过去每一位圣人的境界，也离不开平静或是 平安。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平安，本身就含着快乐、成就、舒畅、满足，也含着轻松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“存</w:t>
      </w:r>
      <w:r>
        <w:rPr>
          <w:color w:val="181618"/>
          <w:spacing w:val="0"/>
          <w:w w:val="100"/>
          <w:position w:val="0"/>
        </w:rPr>
        <w:t>在”的观念。 可惜的是，一般人都以为平安是可以找来的，是通过种种的作为而可以达成的。 我们通常会通过神神的练习或追求，希望最终能达到这个境界。也就是说，我 们通过外在的世界，随时想把平安找回来。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我通过这本书想表达的是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平安，也只是个存在所带来的境界。它跟任 何作为不相关，跟任何外在世界的条件更不相关。进一步说，站在外在世界, 绝对我不到平安。平安，也只是内心宁静的结果。内心的宁静，也只是完全包 容瞬间，接受瞬间带来的种种变化，不再对它们有任何抵抗或对立。所以，宁 静也只是通过臣服、容纳、接受、放下而自然呈现的。我们本性随时都宁静, 只要把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挪开，生命自然就宁静，从来没有过不宁静。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宁静浮现出来，自然会影响到内在和外在。内在和外在，本来就是生命一 体的两面。这么说，内心宁静，外在一定会平安，而不可能不平安。平安本身 就是宁静的一个成就。反过来，一个人外在不平安，内心不可能是宁静，而更 不可能随时找到生命的空当，更不用说他活在瞬间。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220" w:line="403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一个人只要平安，生命就巳经脱胎换骨，命运也转变了。之前所面对的种 洲不顺的事，通过内心的宁静，再加上外在的平安，自然会发现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生命顺和 不顺，都还是念头所带出来的。活在每一个瞬间，没有什么叫作顺或不顺。奇 妙的是，这样面对每一个瞬间。突然，外在的生命也就顺了。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00" w:line="240" w:lineRule="auto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甚至，</w:t>
      </w:r>
      <w:r>
        <w:rPr>
          <w:color w:val="000000"/>
          <w:spacing w:val="0"/>
          <w:w w:val="100"/>
          <w:position w:val="0"/>
        </w:rPr>
        <w:t>连</w:t>
      </w:r>
      <w:r>
        <w:rPr>
          <w:color w:val="181618"/>
          <w:spacing w:val="0"/>
          <w:w w:val="100"/>
          <w:position w:val="0"/>
        </w:rPr>
        <w:t>顺不顺我们也不再追求了。瞬间和瞬间当中，只剩下平安。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500" w:line="240" w:lineRule="auto"/>
        <w:ind w:left="0" w:right="0" w:firstLine="0"/>
        <w:jc w:val="both"/>
        <w:rPr>
          <w:sz w:val="28"/>
          <w:szCs w:val="28"/>
        </w:rPr>
      </w:pPr>
      <w:bookmarkStart w:id="184" w:name="bookmark191"/>
      <w:bookmarkStart w:id="185" w:name="bookmark190"/>
      <w:bookmarkStart w:id="186" w:name="bookmark192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8.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生命，不需要非得怎样</w:t>
      </w:r>
      <w:bookmarkEnd w:id="184"/>
      <w:bookmarkEnd w:id="185"/>
      <w:bookmarkEnd w:id="186"/>
    </w:p>
    <w:p>
      <w:pPr>
        <w:pStyle w:val="19"/>
        <w:keepNext w:val="0"/>
        <w:keepLines w:val="0"/>
        <w:widowControl w:val="0"/>
        <w:shd w:val="clear" w:color="auto" w:fill="auto"/>
        <w:bidi w:val="0"/>
        <w:spacing w:before="0" w:after="0" w:line="427" w:lineRule="auto"/>
        <w:ind w:left="0" w:right="0" w:firstLine="400"/>
        <w:jc w:val="both"/>
      </w:pP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lang w:val="en-US" w:eastAsia="en-US" w:bidi="en-US"/>
        </w:rPr>
        <w:t xml:space="preserve">Life 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lang w:val="en-US" w:eastAsia="en-US" w:bidi="en-US"/>
        </w:rPr>
        <w:t xml:space="preserve">is not </w:t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lang w:val="en-US" w:eastAsia="en-US" w:bidi="en-US"/>
        </w:rPr>
        <w:t xml:space="preserve">about 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lang w:val="en-US" w:eastAsia="en-US" w:bidi="en-US"/>
        </w:rPr>
        <w:t>anyth</w:t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lang w:val="en-US" w:eastAsia="en-US" w:bidi="en-US"/>
        </w:rPr>
        <w:t>ing</w:t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vertAlign w:val="subscript"/>
          <w:lang w:val="en-US" w:eastAsia="en-US" w:bidi="en-US"/>
        </w:rPr>
        <w:t>0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</w:rPr>
        <w:t>对人生，唯一可以确定的，就是不确定。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前面，我们已经探讨过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“自</w:t>
      </w:r>
      <w:r>
        <w:rPr>
          <w:color w:val="181618"/>
          <w:spacing w:val="0"/>
          <w:w w:val="100"/>
          <w:position w:val="0"/>
        </w:rPr>
        <w:t>我”，包括物质层面和心理层面。同时，我们也 强调，这个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就是人生种种痛苦的源头。我又把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 ”也就是 这个瞬间、当下的重要性作了一番阐述。接下来，我会在本书里通过种种比喻 和指标，将你带回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个瞬间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”。但</w:t>
      </w:r>
      <w:r>
        <w:rPr>
          <w:color w:val="181618"/>
          <w:spacing w:val="0"/>
          <w:w w:val="100"/>
          <w:position w:val="0"/>
        </w:rPr>
        <w:t>是，这里我想再补充一些观点，让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000000"/>
          <w:spacing w:val="0"/>
          <w:w w:val="100"/>
          <w:position w:val="0"/>
        </w:rPr>
        <w:t xml:space="preserve">里！ </w:t>
      </w:r>
      <w:r>
        <w:rPr>
          <w:color w:val="181618"/>
          <w:spacing w:val="0"/>
          <w:w w:val="100"/>
          <w:position w:val="0"/>
        </w:rPr>
        <w:t xml:space="preserve">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的观念更能融入生活。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活在当下，也就是活在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000000"/>
          <w:spacing w:val="0"/>
          <w:w w:val="100"/>
          <w:position w:val="0"/>
        </w:rPr>
        <w:t>里！</w:t>
      </w:r>
      <w:r>
        <w:rPr>
          <w:color w:val="181618"/>
          <w:spacing w:val="0"/>
          <w:w w:val="100"/>
          <w:position w:val="0"/>
        </w:rPr>
        <w:t>现在！</w:t>
      </w:r>
      <w:r>
        <w:rPr>
          <w:color w:val="000000"/>
          <w:spacing w:val="0"/>
          <w:w w:val="100"/>
          <w:position w:val="0"/>
          <w:lang w:val="en-US" w:eastAsia="en-US" w:bidi="en-US"/>
        </w:rPr>
        <w:t>"</w:t>
      </w:r>
      <w:r>
        <w:rPr>
          <w:color w:val="181618"/>
          <w:spacing w:val="0"/>
          <w:w w:val="100"/>
          <w:position w:val="0"/>
        </w:rPr>
        <w:t xml:space="preserve">不过是轻松而清楚地观察每一个 瞬间。我们在人生中，每一个人都尝过当下。不管是走路、思考、讲话、吃饭、 工作、爬山、休息当中，都发现念头和念头之间自然有一个空当，让我们的意 识能轻松集中在那个瞬间，而没有念头的干扰。这个空当，尽管有时候稍纵即 逝，但只要体验稍微长一点时间，就能带来一种放松而舒畅的感受。然而，从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000000"/>
          <w:spacing w:val="0"/>
          <w:w w:val="100"/>
          <w:position w:val="0"/>
        </w:rPr>
        <w:t>的</w:t>
      </w:r>
      <w:r>
        <w:rPr>
          <w:color w:val="181618"/>
          <w:spacing w:val="0"/>
          <w:w w:val="100"/>
          <w:position w:val="0"/>
        </w:rPr>
        <w:t>角度，会认为这种感受不重要。因为，站在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的观点，哪里有时间 可以关注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过去的痛苦、未来的筹备当然重要多了。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这些经验从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的角度来看，实在没什么了不起，甚至不值得记得。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  <w:sectPr>
          <w:headerReference r:id="rId243" w:type="first"/>
          <w:footerReference r:id="rId246" w:type="first"/>
          <w:headerReference r:id="rId241" w:type="default"/>
          <w:footerReference r:id="rId244" w:type="default"/>
          <w:headerReference r:id="rId242" w:type="even"/>
          <w:footerReference r:id="rId245" w:type="even"/>
          <w:footnotePr>
            <w:numFmt w:val="decimal"/>
          </w:footnotePr>
          <w:pgSz w:w="8839" w:h="12940"/>
          <w:pgMar w:top="1290" w:right="806" w:bottom="1363" w:left="806" w:header="0" w:footer="3" w:gutter="61"/>
          <w:pgNumType w:start="116"/>
          <w:cols w:space="720" w:num="1"/>
          <w:titlePg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马上会生出抵抗和反弹，让我对这个瞬间不满。生起种种念头，作为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500" w:line="240" w:lineRule="auto"/>
        <w:ind w:left="0" w:right="0" w:firstLine="0"/>
        <w:jc w:val="center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lang w:val="zh-CN" w:eastAsia="zh-CN" w:bidi="zh-CN"/>
        </w:rPr>
        <w:t>“这</w:t>
      </w:r>
      <w:r>
        <w:rPr>
          <w:color w:val="000000"/>
          <w:spacing w:val="0"/>
          <w:w w:val="100"/>
          <w:position w:val="0"/>
          <w:sz w:val="19"/>
          <w:szCs w:val="19"/>
        </w:rPr>
        <w:t>里！现在！ ”被当作通往</w:t>
      </w:r>
      <w:r>
        <w:rPr>
          <w:color w:val="000000"/>
          <w:spacing w:val="0"/>
          <w:w w:val="100"/>
          <w:position w:val="0"/>
          <w:sz w:val="19"/>
          <w:szCs w:val="19"/>
          <w:lang w:val="zh-CN" w:eastAsia="zh-CN" w:bidi="zh-CN"/>
        </w:rPr>
        <w:t>“以</w:t>
      </w:r>
      <w:r>
        <w:rPr>
          <w:color w:val="000000"/>
          <w:spacing w:val="0"/>
          <w:w w:val="100"/>
          <w:position w:val="0"/>
          <w:sz w:val="19"/>
          <w:szCs w:val="19"/>
        </w:rPr>
        <w:t>后一那里”的垫脚石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163695" cy="2907665"/>
            <wp:effectExtent l="0" t="0" r="8255" b="6985"/>
            <wp:docPr id="511" name="Picutre 5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" name="Picutre 511"/>
                    <pic:cNvPicPr/>
                  </pic:nvPicPr>
                  <pic:blipFill>
                    <a:blip r:embed="rId615"/>
                    <a:stretch>
                      <a:fillRect/>
                    </a:stretch>
                  </pic:blipFill>
                  <pic:spPr>
                    <a:xfrm>
                      <a:off x="0" y="0"/>
                      <a:ext cx="4163695" cy="290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29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400" w:line="293" w:lineRule="exact"/>
        <w:ind w:left="0" w:right="0" w:firstLine="320"/>
        <w:jc w:val="both"/>
        <w:sectPr>
          <w:headerReference r:id="rId247" w:type="default"/>
          <w:footerReference r:id="rId249" w:type="default"/>
          <w:headerReference r:id="rId248" w:type="even"/>
          <w:footerReference r:id="rId250" w:type="even"/>
          <w:footnotePr>
            <w:numFmt w:val="decimal"/>
          </w:footnotePr>
          <w:pgSz w:w="8839" w:h="12940"/>
          <w:pgMar w:top="1290" w:right="806" w:bottom="1363" w:left="806" w:header="0" w:footer="3" w:gutter="61"/>
          <w:pgNumType w:start="139"/>
          <w:cols w:space="720" w:num="1"/>
          <w:rtlGutter w:val="1"/>
          <w:docGrid w:linePitch="360" w:charSpace="0"/>
        </w:sectPr>
      </w:pPr>
      <w:r>
        <w:rPr>
          <w:spacing w:val="0"/>
          <w:w w:val="100"/>
          <w:position w:val="0"/>
        </w:rPr>
        <w:t>我们从来没有对这个瞬间——"这里！现在”满足过，它对我们不重要，反而过去跟未来更重 要。我们利用过去来设计未来。忙得很。都认为下个瞬间比这个瞬间更重要。我们，谁有时间可以 给这个瞬间？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抗议，把我们的注意力再带回念头的世界。抵抗和对立，也就是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我们每一</w:t>
      </w:r>
      <w:r>
        <w:rPr>
          <w:color w:val="000000"/>
          <w:spacing w:val="0"/>
          <w:w w:val="100"/>
          <w:position w:val="0"/>
        </w:rPr>
        <w:t>个人，</w:t>
      </w:r>
      <w:r>
        <w:rPr>
          <w:color w:val="181618"/>
          <w:spacing w:val="0"/>
          <w:w w:val="100"/>
          <w:position w:val="0"/>
        </w:rPr>
        <w:t>本来就懂什么叫作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“</w:t>
      </w:r>
      <w:r>
        <w:rPr>
          <w:color w:val="181618"/>
          <w:spacing w:val="0"/>
          <w:w w:val="100"/>
          <w:position w:val="0"/>
        </w:rPr>
        <w:t>因为它本来就是生命唯一 重要的部分，也是唯一真实的部分。同样地，每一个人本来就都有永恒、</w:t>
      </w:r>
      <w:r>
        <w:rPr>
          <w:i/>
          <w:iCs/>
          <w:color w:val="181618"/>
          <w:spacing w:val="0"/>
          <w:w w:val="100"/>
          <w:position w:val="0"/>
        </w:rPr>
        <w:t>完美、</w:t>
      </w:r>
      <w:r>
        <w:rPr>
          <w:color w:val="181618"/>
          <w:spacing w:val="0"/>
          <w:w w:val="100"/>
          <w:position w:val="0"/>
        </w:rPr>
        <w:t xml:space="preserve">爱 </w:t>
      </w:r>
      <w:r>
        <w:rPr>
          <w:color w:val="484848"/>
          <w:spacing w:val="0"/>
          <w:w w:val="100"/>
          <w:position w:val="0"/>
        </w:rPr>
        <w:t>和</w:t>
      </w:r>
      <w:r>
        <w:rPr>
          <w:color w:val="181618"/>
          <w:spacing w:val="0"/>
          <w:w w:val="100"/>
          <w:position w:val="0"/>
        </w:rPr>
        <w:t>喜乐。这些才是生命最根本的状态。前面也提过，假如没有永恒，我们绝对不会 体会到什么是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“无</w:t>
      </w:r>
      <w:r>
        <w:rPr>
          <w:color w:val="181618"/>
          <w:spacing w:val="0"/>
          <w:w w:val="100"/>
          <w:position w:val="0"/>
        </w:rPr>
        <w:t>常”。正是因为生命是永恒，才会体会到人间带来的局限，跟种种 的限制，包括无常的观念。是站在永恒，才会看到无常，才让我们体会到无常。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20"/>
        <w:jc w:val="both"/>
      </w:pPr>
      <w:r>
        <w:rPr>
          <w:color w:val="484848"/>
          <w:spacing w:val="0"/>
          <w:w w:val="100"/>
          <w:position w:val="0"/>
        </w:rPr>
        <w:t>同</w:t>
      </w:r>
      <w:r>
        <w:rPr>
          <w:color w:val="181618"/>
          <w:spacing w:val="0"/>
          <w:w w:val="100"/>
          <w:position w:val="0"/>
        </w:rPr>
        <w:t>样地，生命本身就存在爱、喜乐、光明。是通过爱、喜乐、光明，我们 才看得到人间种种的痛苦、悲哀与阴暗。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我说这些话，很可能跟大多数人的想法刚好相反。但是，仔细观察，你会发现 我说的是再合理不</w:t>
      </w:r>
      <w:r>
        <w:rPr>
          <w:color w:val="000000"/>
          <w:spacing w:val="0"/>
          <w:w w:val="100"/>
          <w:position w:val="0"/>
        </w:rPr>
        <w:t>过了。</w:t>
      </w:r>
      <w:r>
        <w:rPr>
          <w:color w:val="181618"/>
          <w:spacing w:val="0"/>
          <w:w w:val="100"/>
          <w:position w:val="0"/>
        </w:rPr>
        <w:t>我们意识本身就是一种对立、分别、比较所组合的。如果 没有对立的一端，你根本看不到另外一端。我前面还说过，这些生命最根本的状态, 你连找都找不回来。因为它本来就存在，从来没离开过我们。</w:t>
      </w:r>
      <w:r>
        <w:rPr>
          <w:color w:val="000000"/>
          <w:spacing w:val="0"/>
          <w:w w:val="100"/>
          <w:position w:val="0"/>
        </w:rPr>
        <w:t>反</w:t>
      </w:r>
      <w:r>
        <w:rPr>
          <w:color w:val="181618"/>
          <w:spacing w:val="0"/>
          <w:w w:val="100"/>
          <w:position w:val="0"/>
        </w:rPr>
        <w:t>过来，是通过这些 状态，</w:t>
      </w:r>
      <w:r>
        <w:rPr>
          <w:color w:val="000000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>们才知道人间所带来的种种扭曲、不快乐、不圆满、不满足、悲哀、阴暗。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55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假如没有这个无色无形，连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“知</w:t>
      </w:r>
      <w:r>
        <w:rPr>
          <w:color w:val="181618"/>
          <w:spacing w:val="0"/>
          <w:w w:val="100"/>
          <w:position w:val="0"/>
        </w:rPr>
        <w:t>道”的观念都不存在。没有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“无</w:t>
      </w:r>
      <w:r>
        <w:rPr>
          <w:color w:val="181618"/>
          <w:spacing w:val="0"/>
          <w:w w:val="100"/>
          <w:position w:val="0"/>
        </w:rPr>
        <w:t>我”，我们 也体会不到“我”，根本不可能从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走出来。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用这种角度来看生命，也一样会发现生命的空当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其实 不用去找。我们是通过空当，或是宁静，才体会得到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>或是一切的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181618"/>
          <w:spacing w:val="0"/>
          <w:w w:val="100"/>
          <w:position w:val="0"/>
        </w:rPr>
        <w:t>”。 若非如此，我们根本体会不了什么是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181618"/>
          <w:spacing w:val="0"/>
          <w:w w:val="100"/>
          <w:position w:val="0"/>
        </w:rPr>
        <w:t>”。进一步说，这个空当，在任何形相 中都存在。接下来，我想举一些实例，让我们可以把这个观念与生活结合。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260" w:line="364" w:lineRule="exact"/>
        <w:ind w:left="0" w:right="0" w:firstLine="0"/>
        <w:jc w:val="both"/>
        <w:rPr>
          <w:sz w:val="19"/>
          <w:szCs w:val="19"/>
        </w:rPr>
      </w:pPr>
      <w:r>
        <w:rPr>
          <w:color w:val="181618"/>
          <w:spacing w:val="0"/>
          <w:w w:val="100"/>
          <w:position w:val="0"/>
          <w:sz w:val="19"/>
          <w:szCs w:val="19"/>
        </w:rPr>
        <w:t>生命的奥妙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我接下来想强调生命最有趣的一个奥妙（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sz w:val="20"/>
          <w:szCs w:val="20"/>
          <w:lang w:val="en-US" w:eastAsia="en-US" w:bidi="en-US"/>
        </w:rPr>
        <w:t xml:space="preserve">paradox </w:t>
      </w:r>
      <w:r>
        <w:rPr>
          <w:color w:val="181618"/>
          <w:spacing w:val="0"/>
          <w:w w:val="100"/>
          <w:position w:val="0"/>
        </w:rPr>
        <w:t>）。这个奥妙，是我们过 去比较不会观察到的。也就是说，我们的生命本来就是永恒，本来就有无色无 形，本来就是喜乐，本来就是光，本来就有宁静，本来就在存在。这一些属性，最 多也只可以指向绝对的观念，而我们借用来描述绝对、无条件、无限大的一体意识，也 就是生命的背景。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4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通过喜乐、光明、宁静、存在、永恒、无始无终、无形无相，我们才可以 观察到痛苦、光明的阴影、生命的死亡、无常、有色有形与任何作为。人类的 脑一定要通过一个二元对立的平台</w:t>
      </w:r>
      <w:r>
        <w:rPr>
          <w:b/>
          <w:bCs/>
          <w:color w:val="181618"/>
          <w:spacing w:val="0"/>
          <w:w w:val="100"/>
          <w:position w:val="0"/>
          <w:sz w:val="20"/>
          <w:szCs w:val="20"/>
          <w:lang w:val="en-US" w:eastAsia="en-US" w:bidi="en-US"/>
        </w:rPr>
        <w:t>（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sz w:val="20"/>
          <w:szCs w:val="20"/>
          <w:lang w:val="en-US" w:eastAsia="en-US" w:bidi="en-US"/>
        </w:rPr>
        <w:t>duality）,</w:t>
      </w:r>
      <w:r>
        <w:rPr>
          <w:color w:val="181618"/>
          <w:spacing w:val="0"/>
          <w:w w:val="100"/>
          <w:position w:val="0"/>
        </w:rPr>
        <w:t>通过对立比较，才可以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“看”</w:t>
      </w:r>
      <w:r>
        <w:rPr>
          <w:color w:val="181618"/>
          <w:spacing w:val="0"/>
          <w:w w:val="100"/>
          <w:position w:val="0"/>
        </w:rPr>
        <w:t>到 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“体会”到。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4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假如没有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“常</w:t>
      </w:r>
      <w:r>
        <w:rPr>
          <w:color w:val="181618"/>
          <w:spacing w:val="0"/>
          <w:w w:val="100"/>
          <w:position w:val="0"/>
        </w:rPr>
        <w:t>”，我们</w:t>
      </w:r>
      <w:r>
        <w:rPr>
          <w:color w:val="000000"/>
          <w:spacing w:val="0"/>
          <w:w w:val="100"/>
          <w:position w:val="0"/>
        </w:rPr>
        <w:t>绝对体</w:t>
      </w:r>
      <w:r>
        <w:rPr>
          <w:color w:val="181618"/>
          <w:spacing w:val="0"/>
          <w:w w:val="100"/>
          <w:position w:val="0"/>
        </w:rPr>
        <w:t>会不到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“无</w:t>
      </w:r>
      <w:r>
        <w:rPr>
          <w:color w:val="181618"/>
          <w:spacing w:val="0"/>
          <w:w w:val="100"/>
          <w:position w:val="0"/>
        </w:rPr>
        <w:t>常”；没有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“宁</w:t>
      </w:r>
      <w:r>
        <w:rPr>
          <w:color w:val="181618"/>
          <w:spacing w:val="0"/>
          <w:w w:val="100"/>
          <w:position w:val="0"/>
        </w:rPr>
        <w:t xml:space="preserve">静”，也不可能有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静”；没有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“无</w:t>
      </w:r>
      <w:r>
        <w:rPr>
          <w:color w:val="181618"/>
          <w:spacing w:val="0"/>
          <w:w w:val="100"/>
          <w:position w:val="0"/>
        </w:rPr>
        <w:t>色无形”，</w:t>
      </w:r>
      <w:r>
        <w:rPr>
          <w:color w:val="000000"/>
          <w:spacing w:val="0"/>
          <w:w w:val="100"/>
          <w:position w:val="0"/>
        </w:rPr>
        <w:t>绝</w:t>
      </w:r>
      <w:r>
        <w:rPr>
          <w:color w:val="181618"/>
          <w:spacing w:val="0"/>
          <w:w w:val="100"/>
          <w:position w:val="0"/>
        </w:rPr>
        <w:t>对没有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“色”“形</w:t>
      </w:r>
      <w:r>
        <w:rPr>
          <w:color w:val="000000"/>
          <w:spacing w:val="0"/>
          <w:w w:val="100"/>
          <w:position w:val="0"/>
          <w:lang w:val="en-US" w:eastAsia="en-US" w:bidi="en-US"/>
        </w:rPr>
        <w:t>"；</w:t>
      </w:r>
      <w:r>
        <w:rPr>
          <w:color w:val="181618"/>
          <w:spacing w:val="0"/>
          <w:w w:val="100"/>
          <w:position w:val="0"/>
        </w:rPr>
        <w:t>没有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“无</w:t>
      </w:r>
      <w:r>
        <w:rPr>
          <w:color w:val="181618"/>
          <w:spacing w:val="0"/>
          <w:w w:val="100"/>
          <w:position w:val="0"/>
        </w:rPr>
        <w:t>始无终”，也不 会有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“时</w:t>
      </w:r>
      <w:r>
        <w:rPr>
          <w:color w:val="181618"/>
          <w:spacing w:val="0"/>
          <w:w w:val="100"/>
          <w:position w:val="0"/>
        </w:rPr>
        <w:t>间”。假如人生不是本来有喜乐，我们不光体会不到痛苦，也不可能不 断地想回家，更不可能会想到要把这个家称之为喜乐。假如没有天堂，也不可 能有人间或地狱的观念。没有存在，我们不可能体会到什么叫作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 xml:space="preserve">甚至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动”。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8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也因为这样子，我在书里才提到——死亡只是生</w:t>
      </w:r>
      <w:r>
        <w:rPr>
          <w:b/>
          <w:bCs/>
          <w:color w:val="181618"/>
          <w:spacing w:val="0"/>
          <w:w w:val="100"/>
          <w:position w:val="0"/>
          <w:sz w:val="20"/>
          <w:szCs w:val="20"/>
          <w:lang w:val="en-US" w:eastAsia="en-US" w:bidi="en-US"/>
        </w:rPr>
        <w:t>（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sz w:val="20"/>
          <w:szCs w:val="20"/>
          <w:lang w:val="en-US" w:eastAsia="en-US" w:bidi="en-US"/>
        </w:rPr>
        <w:t>birth）</w:t>
      </w:r>
      <w:r>
        <w:rPr>
          <w:color w:val="181618"/>
          <w:spacing w:val="0"/>
          <w:w w:val="100"/>
          <w:position w:val="0"/>
        </w:rPr>
        <w:t>的对等，并不是 生命的对等。反过来，通过生命，親们可以观察到生，也可以观察到死。也就 是说，生命是绝对的，而生死跟任何其他生命的状况是相对的。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5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我认为补充这些观念相当重要。因为一般人都会质疑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这个无色无形，跟 我们的生活有什么关系？也会认为这些观念好像很抽象，我们一般人体会不了。 更不用说，我们会认为自己做不到。我想表达的是，绝对的意识，以及由绝对延 伸出来的观念，从来没有离开过我们，而且不可能离开我们。没有绝对，我们也 不可能有相对的人间好谈的。醒觉，也只是轻轻松松把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“绝</w:t>
      </w:r>
      <w:r>
        <w:rPr>
          <w:color w:val="181618"/>
          <w:spacing w:val="0"/>
          <w:w w:val="100"/>
          <w:position w:val="0"/>
        </w:rPr>
        <w:t>对”找回来。而找回 来的方法，也只是把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“相</w:t>
      </w:r>
      <w:r>
        <w:rPr>
          <w:color w:val="181618"/>
          <w:spacing w:val="0"/>
          <w:w w:val="100"/>
          <w:position w:val="0"/>
        </w:rPr>
        <w:t>对”放下来。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“绝</w:t>
      </w:r>
      <w:r>
        <w:rPr>
          <w:color w:val="181618"/>
          <w:spacing w:val="0"/>
          <w:w w:val="100"/>
          <w:position w:val="0"/>
        </w:rPr>
        <w:t>对”就自然透出来了。什么都不需要做。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500" w:line="35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因为这个观念的重要性，我想再进一步，把一些看似对等的关键词再提出 来。看着这些词，理解它们没有对立且对立的关系，本身就会带来更深的领悟。 让我们把人生的机密找回来。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40" w:line="403" w:lineRule="exact"/>
        <w:ind w:left="0" w:right="0" w:firstLine="0"/>
        <w:jc w:val="center"/>
        <w:rPr>
          <w:sz w:val="19"/>
          <w:szCs w:val="19"/>
        </w:rPr>
      </w:pPr>
      <w:r>
        <w:rPr>
          <w:color w:val="181618"/>
          <w:spacing w:val="0"/>
          <w:w w:val="100"/>
          <w:position w:val="0"/>
          <w:sz w:val="19"/>
          <w:szCs w:val="19"/>
        </w:rPr>
        <w:t>练习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300" w:line="389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以下这个列表，左边是神种由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“绝</w:t>
      </w:r>
      <w:r>
        <w:rPr>
          <w:color w:val="181618"/>
          <w:spacing w:val="0"/>
          <w:w w:val="100"/>
          <w:position w:val="0"/>
        </w:rPr>
        <w:t>对”延伸出来的观念，而右边也都只是相 对的观念，跟左边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“绝</w:t>
      </w:r>
      <w:r>
        <w:rPr>
          <w:color w:val="181618"/>
          <w:spacing w:val="0"/>
          <w:w w:val="100"/>
          <w:position w:val="0"/>
        </w:rPr>
        <w:t xml:space="preserve">对”的描述没有直接的对立关系。也就是说，站在左边的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“绝</w:t>
      </w:r>
      <w:r>
        <w:rPr>
          <w:color w:val="181618"/>
          <w:spacing w:val="0"/>
          <w:w w:val="100"/>
          <w:position w:val="0"/>
        </w:rPr>
        <w:t>对”，才可以看到右边的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“相</w:t>
      </w:r>
      <w:r>
        <w:rPr>
          <w:color w:val="181618"/>
          <w:spacing w:val="0"/>
          <w:w w:val="100"/>
          <w:position w:val="0"/>
        </w:rPr>
        <w:t>对”。但这两边并不属于同一层面的意识。</w:t>
      </w:r>
    </w:p>
    <w:p>
      <w:pPr>
        <w:pStyle w:val="29"/>
        <w:keepNext w:val="0"/>
        <w:keepLines w:val="0"/>
        <w:widowControl w:val="0"/>
        <w:shd w:val="clear" w:color="auto" w:fill="auto"/>
        <w:tabs>
          <w:tab w:val="left" w:leader="hyphen" w:pos="1563"/>
        </w:tabs>
        <w:bidi w:val="0"/>
        <w:spacing w:before="0" w:after="140" w:line="403" w:lineRule="exact"/>
        <w:ind w:left="0" w:right="0" w:firstLine="0"/>
        <w:jc w:val="center"/>
      </w:pPr>
      <w:r>
        <w:rPr>
          <w:color w:val="181618"/>
          <w:spacing w:val="0"/>
          <w:w w:val="100"/>
          <w:position w:val="0"/>
        </w:rPr>
        <w:t>生帝</w:t>
      </w:r>
      <w:r>
        <w:rPr>
          <w:color w:val="484848"/>
          <w:spacing w:val="0"/>
          <w:w w:val="100"/>
          <w:position w:val="0"/>
        </w:rPr>
        <w:tab/>
      </w:r>
      <w:r>
        <w:rPr>
          <w:color w:val="181618"/>
          <w:spacing w:val="0"/>
          <w:w w:val="100"/>
          <w:position w:val="0"/>
        </w:rPr>
        <w:t>生死</w:t>
      </w:r>
    </w:p>
    <w:p>
      <w:pPr>
        <w:pStyle w:val="29"/>
        <w:keepNext w:val="0"/>
        <w:keepLines w:val="0"/>
        <w:widowControl w:val="0"/>
        <w:shd w:val="clear" w:color="auto" w:fill="auto"/>
        <w:tabs>
          <w:tab w:val="left" w:leader="hyphen" w:pos="1930"/>
        </w:tabs>
        <w:bidi w:val="0"/>
        <w:spacing w:before="0" w:after="140" w:line="240" w:lineRule="auto"/>
        <w:ind w:left="0" w:right="0" w:firstLine="0"/>
        <w:jc w:val="center"/>
      </w:pPr>
      <w:r>
        <w:rPr>
          <w:color w:val="181618"/>
          <w:spacing w:val="0"/>
          <w:w w:val="100"/>
          <w:position w:val="0"/>
        </w:rPr>
        <w:t>无始无终</w:t>
      </w:r>
      <w:r>
        <w:rPr>
          <w:color w:val="181618"/>
          <w:spacing w:val="0"/>
          <w:w w:val="100"/>
          <w:position w:val="0"/>
        </w:rPr>
        <w:tab/>
      </w:r>
      <w:r>
        <w:rPr>
          <w:color w:val="181618"/>
          <w:spacing w:val="0"/>
          <w:w w:val="100"/>
          <w:position w:val="0"/>
        </w:rPr>
        <w:t>&gt; 时间</w:t>
      </w:r>
    </w:p>
    <w:p>
      <w:pPr>
        <w:pStyle w:val="29"/>
        <w:keepNext w:val="0"/>
        <w:keepLines w:val="0"/>
        <w:widowControl w:val="0"/>
        <w:shd w:val="clear" w:color="auto" w:fill="auto"/>
        <w:tabs>
          <w:tab w:val="left" w:leader="hyphen" w:pos="1930"/>
        </w:tabs>
        <w:bidi w:val="0"/>
        <w:spacing w:before="0" w:after="80" w:line="240" w:lineRule="auto"/>
        <w:ind w:left="0" w:right="0" w:firstLine="0"/>
        <w:jc w:val="center"/>
      </w:pPr>
      <w:r>
        <w:rPr>
          <w:color w:val="181618"/>
          <w:spacing w:val="0"/>
          <w:w w:val="100"/>
          <w:position w:val="0"/>
        </w:rPr>
        <w:t>无色无形</w:t>
      </w:r>
      <w:r>
        <w:rPr>
          <w:color w:val="181618"/>
          <w:spacing w:val="0"/>
          <w:w w:val="100"/>
          <w:position w:val="0"/>
        </w:rPr>
        <w:tab/>
      </w:r>
      <w:r>
        <w:rPr>
          <w:color w:val="181618"/>
          <w:spacing w:val="0"/>
          <w:w w:val="100"/>
          <w:position w:val="0"/>
        </w:rPr>
        <w:t>有色有形</w:t>
      </w:r>
    </w:p>
    <w:p>
      <w:pPr>
        <w:pStyle w:val="29"/>
        <w:keepNext w:val="0"/>
        <w:keepLines w:val="0"/>
        <w:widowControl w:val="0"/>
        <w:shd w:val="clear" w:color="auto" w:fill="auto"/>
        <w:tabs>
          <w:tab w:val="left" w:leader="hyphen" w:pos="1563"/>
        </w:tabs>
        <w:bidi w:val="0"/>
        <w:spacing w:before="0" w:after="0" w:line="240" w:lineRule="auto"/>
        <w:ind w:left="0" w:right="0" w:firstLine="0"/>
        <w:jc w:val="center"/>
      </w:pPr>
      <w:r>
        <w:rPr>
          <w:color w:val="181618"/>
          <w:spacing w:val="0"/>
          <w:w w:val="100"/>
          <w:position w:val="0"/>
        </w:rPr>
        <w:t>永恒</w:t>
      </w:r>
      <w:r>
        <w:rPr>
          <w:color w:val="484848"/>
          <w:spacing w:val="0"/>
          <w:w w:val="100"/>
          <w:position w:val="0"/>
        </w:rPr>
        <w:tab/>
      </w:r>
      <w:r>
        <w:rPr>
          <w:color w:val="181618"/>
          <w:spacing w:val="0"/>
          <w:w w:val="100"/>
          <w:position w:val="0"/>
        </w:rPr>
        <w:t>&gt;无常</w:t>
      </w:r>
    </w:p>
    <w:p>
      <w:pPr>
        <w:pStyle w:val="29"/>
        <w:keepNext w:val="0"/>
        <w:keepLines w:val="0"/>
        <w:widowControl w:val="0"/>
        <w:shd w:val="clear" w:color="auto" w:fill="auto"/>
        <w:tabs>
          <w:tab w:val="left" w:leader="hyphen" w:pos="1563"/>
        </w:tabs>
        <w:bidi w:val="0"/>
        <w:spacing w:before="0" w:after="140" w:line="403" w:lineRule="exact"/>
        <w:ind w:left="0" w:right="0" w:firstLine="0"/>
        <w:jc w:val="center"/>
      </w:pPr>
      <w:r>
        <w:rPr>
          <w:color w:val="181618"/>
          <w:spacing w:val="0"/>
          <w:w w:val="100"/>
          <w:position w:val="0"/>
        </w:rPr>
        <w:t>宁静</w:t>
      </w:r>
      <w:r>
        <w:rPr>
          <w:color w:val="181618"/>
          <w:spacing w:val="0"/>
          <w:w w:val="100"/>
          <w:position w:val="0"/>
        </w:rPr>
        <w:tab/>
      </w:r>
      <w:r>
        <w:rPr>
          <w:color w:val="181618"/>
          <w:spacing w:val="0"/>
          <w:w w:val="100"/>
          <w:position w:val="0"/>
        </w:rPr>
        <w:t>不静</w:t>
      </w:r>
    </w:p>
    <w:p>
      <w:pPr>
        <w:pStyle w:val="29"/>
        <w:keepNext w:val="0"/>
        <w:keepLines w:val="0"/>
        <w:widowControl w:val="0"/>
        <w:shd w:val="clear" w:color="auto" w:fill="auto"/>
        <w:tabs>
          <w:tab w:val="left" w:leader="hyphen" w:pos="1563"/>
        </w:tabs>
        <w:bidi w:val="0"/>
        <w:spacing w:before="0" w:after="140" w:line="240" w:lineRule="auto"/>
        <w:ind w:left="0" w:right="0" w:firstLine="0"/>
        <w:jc w:val="center"/>
      </w:pPr>
      <w:r>
        <w:rPr>
          <w:color w:val="181618"/>
          <w:spacing w:val="0"/>
          <w:w w:val="100"/>
          <w:position w:val="0"/>
        </w:rPr>
        <w:t>喜乐</w:t>
      </w:r>
      <w:r>
        <w:rPr>
          <w:color w:val="000000"/>
          <w:spacing w:val="0"/>
          <w:w w:val="100"/>
          <w:position w:val="0"/>
        </w:rPr>
        <w:tab/>
      </w:r>
      <w:r>
        <w:rPr>
          <w:color w:val="181618"/>
          <w:spacing w:val="0"/>
          <w:w w:val="100"/>
          <w:position w:val="0"/>
        </w:rPr>
        <w:t>痛苦</w:t>
      </w:r>
    </w:p>
    <w:p>
      <w:pPr>
        <w:pStyle w:val="29"/>
        <w:keepNext w:val="0"/>
        <w:keepLines w:val="0"/>
        <w:widowControl w:val="0"/>
        <w:shd w:val="clear" w:color="auto" w:fill="auto"/>
        <w:tabs>
          <w:tab w:val="left" w:leader="hyphen" w:pos="1563"/>
        </w:tabs>
        <w:bidi w:val="0"/>
        <w:spacing w:before="0" w:after="80" w:line="240" w:lineRule="auto"/>
        <w:ind w:left="0" w:right="0" w:firstLine="0"/>
        <w:jc w:val="center"/>
      </w:pPr>
      <w:r>
        <w:rPr>
          <w:color w:val="181618"/>
          <w:spacing w:val="0"/>
          <w:w w:val="100"/>
          <w:position w:val="0"/>
        </w:rPr>
        <w:t>光明</w:t>
      </w:r>
      <w:r>
        <w:rPr>
          <w:color w:val="181618"/>
          <w:spacing w:val="0"/>
          <w:w w:val="100"/>
          <w:position w:val="0"/>
        </w:rPr>
        <w:tab/>
      </w:r>
      <w:r>
        <w:rPr>
          <w:color w:val="181618"/>
          <w:spacing w:val="0"/>
          <w:w w:val="100"/>
          <w:position w:val="0"/>
        </w:rPr>
        <w:t>黑暗</w:t>
      </w:r>
    </w:p>
    <w:p>
      <w:pPr>
        <w:pStyle w:val="29"/>
        <w:keepNext w:val="0"/>
        <w:keepLines w:val="0"/>
        <w:widowControl w:val="0"/>
        <w:shd w:val="clear" w:color="auto" w:fill="auto"/>
        <w:tabs>
          <w:tab w:val="left" w:leader="hyphen" w:pos="1563"/>
        </w:tabs>
        <w:bidi w:val="0"/>
        <w:spacing w:before="0" w:after="0" w:line="240" w:lineRule="auto"/>
        <w:ind w:left="0" w:right="0" w:firstLine="0"/>
        <w:jc w:val="center"/>
      </w:pPr>
      <w:r>
        <w:rPr>
          <w:color w:val="181618"/>
          <w:spacing w:val="0"/>
          <w:w w:val="100"/>
          <w:position w:val="0"/>
        </w:rPr>
        <w:t>天堂</w:t>
      </w:r>
      <w:r>
        <w:rPr>
          <w:color w:val="484848"/>
          <w:spacing w:val="0"/>
          <w:w w:val="100"/>
          <w:position w:val="0"/>
        </w:rPr>
        <w:tab/>
      </w:r>
      <w:r>
        <w:rPr>
          <w:color w:val="181618"/>
          <w:spacing w:val="0"/>
          <w:w w:val="100"/>
          <w:position w:val="0"/>
        </w:rPr>
        <w:t>人间</w:t>
      </w:r>
    </w:p>
    <w:p>
      <w:pPr>
        <w:pStyle w:val="29"/>
        <w:keepNext w:val="0"/>
        <w:keepLines w:val="0"/>
        <w:widowControl w:val="0"/>
        <w:shd w:val="clear" w:color="auto" w:fill="auto"/>
        <w:tabs>
          <w:tab w:val="left" w:leader="hyphen" w:pos="2174"/>
        </w:tabs>
        <w:bidi w:val="0"/>
        <w:spacing w:before="0" w:after="140" w:line="403" w:lineRule="exact"/>
        <w:ind w:left="0" w:right="0" w:firstLine="0"/>
        <w:jc w:val="center"/>
      </w:pPr>
      <w:r>
        <w:rPr>
          <w:color w:val="181618"/>
          <w:spacing w:val="0"/>
          <w:w w:val="100"/>
          <w:position w:val="0"/>
        </w:rPr>
        <w:t>生命的背景</w:t>
      </w:r>
      <w:r>
        <w:rPr>
          <w:color w:val="000000"/>
          <w:spacing w:val="0"/>
          <w:w w:val="100"/>
          <w:position w:val="0"/>
        </w:rPr>
        <w:tab/>
      </w:r>
      <w:r>
        <w:rPr>
          <w:color w:val="181618"/>
          <w:spacing w:val="0"/>
          <w:w w:val="100"/>
          <w:position w:val="0"/>
        </w:rPr>
        <w:t>前景</w:t>
      </w:r>
    </w:p>
    <w:p>
      <w:pPr>
        <w:pStyle w:val="29"/>
        <w:keepNext w:val="0"/>
        <w:keepLines w:val="0"/>
        <w:widowControl w:val="0"/>
        <w:shd w:val="clear" w:color="auto" w:fill="auto"/>
        <w:tabs>
          <w:tab w:val="left" w:leader="hyphen" w:pos="1563"/>
        </w:tabs>
        <w:bidi w:val="0"/>
        <w:spacing w:before="0" w:after="80" w:line="240" w:lineRule="auto"/>
        <w:ind w:left="0" w:right="0" w:firstLine="0"/>
        <w:jc w:val="center"/>
      </w:pPr>
      <w:r>
        <w:rPr>
          <w:color w:val="181618"/>
          <w:spacing w:val="0"/>
          <w:w w:val="100"/>
          <w:position w:val="0"/>
        </w:rPr>
        <w:t>我在</w:t>
      </w:r>
      <w:r>
        <w:rPr>
          <w:color w:val="181618"/>
          <w:spacing w:val="0"/>
          <w:w w:val="100"/>
          <w:position w:val="0"/>
        </w:rPr>
        <w:tab/>
      </w:r>
      <w:r>
        <w:rPr>
          <w:color w:val="181618"/>
          <w:spacing w:val="0"/>
          <w:w w:val="100"/>
          <w:position w:val="0"/>
        </w:rPr>
        <w:t>我做</w:t>
      </w:r>
    </w:p>
    <w:p>
      <w:pPr>
        <w:pStyle w:val="29"/>
        <w:keepNext w:val="0"/>
        <w:keepLines w:val="0"/>
        <w:widowControl w:val="0"/>
        <w:shd w:val="clear" w:color="auto" w:fill="auto"/>
        <w:tabs>
          <w:tab w:val="left" w:leader="hyphen" w:pos="1563"/>
        </w:tabs>
        <w:bidi w:val="0"/>
        <w:spacing w:before="0" w:after="380" w:line="240" w:lineRule="auto"/>
        <w:ind w:left="0" w:right="0" w:firstLine="0"/>
        <w:jc w:val="center"/>
      </w:pPr>
      <w:r>
        <w:rPr>
          <w:color w:val="181618"/>
          <w:spacing w:val="0"/>
          <w:w w:val="100"/>
          <w:position w:val="0"/>
        </w:rPr>
        <w:t>存在</w:t>
      </w:r>
      <w:r>
        <w:rPr>
          <w:color w:val="000000"/>
          <w:spacing w:val="0"/>
          <w:w w:val="100"/>
          <w:position w:val="0"/>
        </w:rPr>
        <w:tab/>
      </w:r>
      <w:r>
        <w:rPr>
          <w:color w:val="181618"/>
          <w:spacing w:val="0"/>
          <w:w w:val="100"/>
          <w:position w:val="0"/>
        </w:rPr>
        <w:t>作为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40" w:line="403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我们一般人以为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>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动”，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“无</w:t>
      </w:r>
      <w:r>
        <w:rPr>
          <w:color w:val="181618"/>
          <w:spacing w:val="0"/>
          <w:w w:val="100"/>
          <w:position w:val="0"/>
        </w:rPr>
        <w:t>常”跟“常”和永恒，只存在着 对立的关系。这个错误的观念，本身就误导了我们上万年，带给人类那么多的制 约和局限。我们的脑只能体会到相对而有限的范围，所以，我们自然会以为它们 还是对立的两极。此外，因为我们受到局限的限制，我们也不可能体会到无限大 的、没有条件的意识（生命、无色无形、永恒、喜乐、光明、存在</w:t>
      </w:r>
      <w:r>
        <w:rPr>
          <w:color w:val="000000"/>
          <w:spacing w:val="0"/>
          <w:w w:val="100"/>
          <w:position w:val="0"/>
        </w:rPr>
        <w:t>……</w:t>
      </w:r>
      <w:r>
        <w:rPr>
          <w:color w:val="181618"/>
          <w:spacing w:val="0"/>
          <w:w w:val="100"/>
          <w:position w:val="0"/>
        </w:rPr>
        <w:t>）。这些 误解，是我这一生觉得最不可思议的。而且，这些误解，就是人间痛苦的来源。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在前</w:t>
      </w:r>
      <w:r>
        <w:rPr>
          <w:color w:val="181618"/>
          <w:spacing w:val="0"/>
          <w:w w:val="100"/>
          <w:position w:val="0"/>
        </w:rPr>
        <w:t>一卷我曾经提到过，</w:t>
      </w:r>
      <w:r>
        <w:rPr>
          <w:color w:val="2B2A2B"/>
          <w:spacing w:val="0"/>
          <w:w w:val="100"/>
          <w:position w:val="0"/>
        </w:rPr>
        <w:t>不</w:t>
      </w:r>
      <w:r>
        <w:rPr>
          <w:color w:val="181618"/>
          <w:spacing w:val="0"/>
          <w:w w:val="100"/>
          <w:position w:val="0"/>
        </w:rPr>
        <w:t xml:space="preserve">圆满的关系，是人生最大的一门功课，也是世 </w:t>
      </w:r>
      <w:r>
        <w:rPr>
          <w:color w:val="2B2A2B"/>
          <w:spacing w:val="0"/>
          <w:w w:val="100"/>
          <w:position w:val="0"/>
        </w:rPr>
        <w:t>间最</w:t>
      </w:r>
      <w:r>
        <w:rPr>
          <w:color w:val="181618"/>
          <w:spacing w:val="0"/>
          <w:w w:val="100"/>
          <w:position w:val="0"/>
        </w:rPr>
        <w:t>难的一门课。关系，尤其不圆满的亲密关系，在我们心上烙下好多情绪的 伤疤。而且，通过情绪和萎缩体的作用，把悲伤放大再放大，</w:t>
      </w:r>
      <w:r>
        <w:rPr>
          <w:color w:val="000000"/>
          <w:spacing w:val="0"/>
          <w:w w:val="100"/>
          <w:position w:val="0"/>
        </w:rPr>
        <w:t>让</w:t>
      </w:r>
      <w:r>
        <w:rPr>
          <w:color w:val="181618"/>
          <w:spacing w:val="0"/>
          <w:w w:val="100"/>
          <w:position w:val="0"/>
        </w:rPr>
        <w:t>人感到格外的 痛。所以，在穿越关系的人生功课时，要找到空当，回到这个瞬间，回到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“这 </w:t>
      </w:r>
      <w:r>
        <w:rPr>
          <w:color w:val="181618"/>
          <w:spacing w:val="0"/>
          <w:w w:val="100"/>
          <w:position w:val="0"/>
        </w:rPr>
        <w:t>里！现在！”确实不容易。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但是，再怎么痛，这时还要记得，</w:t>
      </w:r>
      <w:r>
        <w:rPr>
          <w:color w:val="000000"/>
          <w:spacing w:val="0"/>
          <w:w w:val="100"/>
          <w:position w:val="0"/>
        </w:rPr>
        <w:t>它</w:t>
      </w:r>
      <w:r>
        <w:rPr>
          <w:color w:val="181618"/>
          <w:spacing w:val="0"/>
          <w:w w:val="100"/>
          <w:position w:val="0"/>
        </w:rPr>
        <w:t>离不开</w:t>
      </w:r>
      <w:r>
        <w:rPr>
          <w:color w:val="2B2A2B"/>
          <w:spacing w:val="0"/>
          <w:w w:val="100"/>
          <w:position w:val="0"/>
        </w:rPr>
        <w:t>一切的念相。是我</w:t>
      </w:r>
      <w:r>
        <w:rPr>
          <w:color w:val="181618"/>
          <w:spacing w:val="0"/>
          <w:w w:val="100"/>
          <w:position w:val="0"/>
        </w:rPr>
        <w:t xml:space="preserve">们人，通过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2B2A2B"/>
          <w:spacing w:val="0"/>
          <w:w w:val="100"/>
          <w:position w:val="0"/>
        </w:rPr>
        <w:t>把它</w:t>
      </w:r>
      <w:r>
        <w:rPr>
          <w:color w:val="181618"/>
          <w:spacing w:val="0"/>
          <w:w w:val="100"/>
          <w:position w:val="0"/>
        </w:rPr>
        <w:t>延伸出</w:t>
      </w:r>
      <w:r>
        <w:rPr>
          <w:color w:val="2B2A2B"/>
          <w:spacing w:val="0"/>
          <w:w w:val="100"/>
          <w:position w:val="0"/>
        </w:rPr>
        <w:t>来的。</w:t>
      </w:r>
      <w:r>
        <w:rPr>
          <w:color w:val="181618"/>
          <w:spacing w:val="0"/>
          <w:w w:val="100"/>
          <w:position w:val="0"/>
        </w:rPr>
        <w:t>这么说，假如想穿越关系的功课，在种种痛苦中</w:t>
      </w:r>
      <w:r>
        <w:rPr>
          <w:color w:val="2B2A2B"/>
          <w:spacing w:val="0"/>
          <w:w w:val="100"/>
          <w:position w:val="0"/>
        </w:rPr>
        <w:t xml:space="preserve">找回空 </w:t>
      </w:r>
      <w:r>
        <w:rPr>
          <w:color w:val="181618"/>
          <w:spacing w:val="0"/>
          <w:w w:val="100"/>
          <w:position w:val="0"/>
        </w:rPr>
        <w:t>当，找回宁静，我们可以考虑采用接下来的方法，也就是你在难受的时候，试 着在</w:t>
      </w:r>
      <w:r>
        <w:rPr>
          <w:color w:val="2B2A2B"/>
          <w:spacing w:val="0"/>
          <w:w w:val="100"/>
          <w:position w:val="0"/>
        </w:rPr>
        <w:t>心里这</w:t>
      </w:r>
      <w:r>
        <w:rPr>
          <w:color w:val="181618"/>
          <w:spacing w:val="0"/>
          <w:w w:val="100"/>
          <w:position w:val="0"/>
        </w:rPr>
        <w:t>么提醒</w:t>
      </w:r>
      <w:r>
        <w:rPr>
          <w:color w:val="2B2A2B"/>
          <w:spacing w:val="0"/>
          <w:w w:val="100"/>
          <w:position w:val="0"/>
        </w:rPr>
        <w:t>自己。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试试看，一</w:t>
      </w:r>
      <w:r>
        <w:rPr>
          <w:color w:val="2B2A2B"/>
          <w:spacing w:val="0"/>
          <w:w w:val="100"/>
          <w:position w:val="0"/>
        </w:rPr>
        <w:t>开始可</w:t>
      </w:r>
      <w:r>
        <w:rPr>
          <w:color w:val="181618"/>
          <w:spacing w:val="0"/>
          <w:w w:val="100"/>
          <w:position w:val="0"/>
        </w:rPr>
        <w:t>能会很勉强，</w:t>
      </w:r>
      <w:r>
        <w:rPr>
          <w:color w:val="2B2A2B"/>
          <w:spacing w:val="0"/>
          <w:w w:val="100"/>
          <w:position w:val="0"/>
        </w:rPr>
        <w:t>有些话就</w:t>
      </w:r>
      <w:r>
        <w:rPr>
          <w:color w:val="181618"/>
          <w:spacing w:val="0"/>
          <w:w w:val="100"/>
          <w:position w:val="0"/>
        </w:rPr>
        <w:t>是说不出口。我们可以换</w:t>
      </w:r>
      <w:r>
        <w:rPr>
          <w:color w:val="2B2A2B"/>
          <w:spacing w:val="0"/>
          <w:w w:val="100"/>
          <w:position w:val="0"/>
        </w:rPr>
        <w:t xml:space="preserve">一句说 </w:t>
      </w:r>
      <w:r>
        <w:rPr>
          <w:color w:val="181618"/>
          <w:spacing w:val="0"/>
          <w:w w:val="100"/>
          <w:position w:val="0"/>
        </w:rPr>
        <w:t>得出口的话来说。</w:t>
      </w:r>
      <w:r>
        <w:rPr>
          <w:color w:val="2B2A2B"/>
          <w:spacing w:val="0"/>
          <w:w w:val="100"/>
          <w:position w:val="0"/>
        </w:rPr>
        <w:t>实在连</w:t>
      </w:r>
      <w:r>
        <w:rPr>
          <w:color w:val="181618"/>
          <w:spacing w:val="0"/>
          <w:w w:val="100"/>
          <w:position w:val="0"/>
        </w:rPr>
        <w:t>这都做</w:t>
      </w:r>
      <w:r>
        <w:rPr>
          <w:color w:val="2B2A2B"/>
          <w:spacing w:val="0"/>
          <w:w w:val="100"/>
          <w:position w:val="0"/>
        </w:rPr>
        <w:t>不到，</w:t>
      </w:r>
      <w:r>
        <w:rPr>
          <w:color w:val="181618"/>
          <w:spacing w:val="0"/>
          <w:w w:val="100"/>
          <w:position w:val="0"/>
        </w:rPr>
        <w:t>就接受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现在做不到嘛！”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只要做下去，</w:t>
      </w:r>
      <w:r>
        <w:rPr>
          <w:color w:val="2B2A2B"/>
          <w:spacing w:val="0"/>
          <w:w w:val="100"/>
          <w:position w:val="0"/>
        </w:rPr>
        <w:t>渐</w:t>
      </w:r>
      <w:r>
        <w:rPr>
          <w:color w:val="181618"/>
          <w:spacing w:val="0"/>
          <w:w w:val="100"/>
          <w:position w:val="0"/>
        </w:rPr>
        <w:t>渐地，</w:t>
      </w:r>
      <w:r>
        <w:rPr>
          <w:color w:val="2B2A2B"/>
          <w:spacing w:val="0"/>
          <w:w w:val="100"/>
          <w:position w:val="0"/>
        </w:rPr>
        <w:t>你</w:t>
      </w:r>
      <w:r>
        <w:rPr>
          <w:color w:val="181618"/>
          <w:spacing w:val="0"/>
          <w:w w:val="100"/>
          <w:position w:val="0"/>
        </w:rPr>
        <w:t>会发现用这个方法，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所</w:t>
      </w:r>
      <w:r>
        <w:rPr>
          <w:color w:val="2B2A2B"/>
          <w:spacing w:val="0"/>
          <w:w w:val="100"/>
          <w:position w:val="0"/>
        </w:rPr>
        <w:t>带来的</w:t>
      </w:r>
      <w:r>
        <w:rPr>
          <w:color w:val="181618"/>
          <w:spacing w:val="0"/>
          <w:w w:val="100"/>
          <w:position w:val="0"/>
        </w:rPr>
        <w:t>萎缩和反弹的 动能会</w:t>
      </w:r>
      <w:r>
        <w:rPr>
          <w:color w:val="2B2A2B"/>
          <w:spacing w:val="0"/>
          <w:w w:val="100"/>
          <w:position w:val="0"/>
        </w:rPr>
        <w:t>明显地</w:t>
      </w:r>
      <w:r>
        <w:rPr>
          <w:color w:val="181618"/>
          <w:spacing w:val="0"/>
          <w:w w:val="100"/>
          <w:position w:val="0"/>
        </w:rPr>
        <w:t>下降。</w:t>
      </w:r>
      <w:r>
        <w:rPr>
          <w:color w:val="2B2A2B"/>
          <w:spacing w:val="0"/>
          <w:w w:val="100"/>
          <w:position w:val="0"/>
        </w:rPr>
        <w:t>自然让</w:t>
      </w:r>
      <w:r>
        <w:rPr>
          <w:color w:val="181618"/>
          <w:spacing w:val="0"/>
          <w:w w:val="100"/>
          <w:position w:val="0"/>
        </w:rPr>
        <w:t>我们落入一个</w:t>
      </w:r>
      <w:r>
        <w:rPr>
          <w:color w:val="2B2A2B"/>
          <w:spacing w:val="0"/>
          <w:w w:val="100"/>
          <w:position w:val="0"/>
        </w:rPr>
        <w:t>生命的空当、一个念头的宁静。</w:t>
      </w:r>
      <w:r>
        <w:rPr>
          <w:color w:val="181618"/>
          <w:spacing w:val="0"/>
          <w:w w:val="100"/>
          <w:position w:val="0"/>
        </w:rPr>
        <w:t>也就 发现，</w:t>
      </w:r>
      <w:r>
        <w:rPr>
          <w:color w:val="2B2A2B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>们认为</w:t>
      </w:r>
      <w:r>
        <w:rPr>
          <w:color w:val="2B2A2B"/>
          <w:spacing w:val="0"/>
          <w:w w:val="100"/>
          <w:position w:val="0"/>
        </w:rPr>
        <w:t>重要、</w:t>
      </w:r>
      <w:r>
        <w:rPr>
          <w:color w:val="181618"/>
          <w:spacing w:val="0"/>
          <w:w w:val="100"/>
          <w:position w:val="0"/>
        </w:rPr>
        <w:t>总抓</w:t>
      </w:r>
      <w:r>
        <w:rPr>
          <w:color w:val="2B2A2B"/>
          <w:spacing w:val="0"/>
          <w:w w:val="100"/>
          <w:position w:val="0"/>
        </w:rPr>
        <w:t>着不放</w:t>
      </w:r>
      <w:r>
        <w:rPr>
          <w:color w:val="181618"/>
          <w:spacing w:val="0"/>
          <w:w w:val="100"/>
          <w:position w:val="0"/>
        </w:rPr>
        <w:t>的种种想法，开始失掉了绝对的重</w:t>
      </w:r>
      <w:r>
        <w:rPr>
          <w:color w:val="2B2A2B"/>
          <w:spacing w:val="0"/>
          <w:w w:val="100"/>
          <w:position w:val="0"/>
        </w:rPr>
        <w:t xml:space="preserve">要性。同 </w:t>
      </w:r>
      <w:r>
        <w:rPr>
          <w:color w:val="181618"/>
          <w:spacing w:val="0"/>
          <w:w w:val="100"/>
          <w:position w:val="0"/>
        </w:rPr>
        <w:t>时，</w:t>
      </w:r>
      <w:r>
        <w:rPr>
          <w:color w:val="2B2A2B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就不用</w:t>
      </w:r>
      <w:r>
        <w:rPr>
          <w:color w:val="2B2A2B"/>
          <w:spacing w:val="0"/>
          <w:w w:val="100"/>
          <w:position w:val="0"/>
        </w:rPr>
        <w:t>再拿任</w:t>
      </w:r>
      <w:r>
        <w:rPr>
          <w:color w:val="181618"/>
          <w:spacing w:val="0"/>
          <w:w w:val="100"/>
          <w:position w:val="0"/>
        </w:rPr>
        <w:t>何挫败</w:t>
      </w:r>
      <w:r>
        <w:rPr>
          <w:color w:val="2B2A2B"/>
          <w:spacing w:val="0"/>
          <w:w w:val="100"/>
          <w:position w:val="0"/>
        </w:rPr>
        <w:t>来责备自己。</w:t>
      </w:r>
      <w:r>
        <w:rPr>
          <w:color w:val="181618"/>
          <w:spacing w:val="0"/>
          <w:w w:val="100"/>
          <w:position w:val="0"/>
        </w:rPr>
        <w:t>挫败感，还是离不开念头，也</w:t>
      </w:r>
      <w:r>
        <w:rPr>
          <w:color w:val="2B2A2B"/>
          <w:spacing w:val="0"/>
          <w:w w:val="100"/>
          <w:position w:val="0"/>
        </w:rPr>
        <w:t>离不开 某一个观点。它</w:t>
      </w:r>
      <w:r>
        <w:rPr>
          <w:color w:val="181618"/>
          <w:spacing w:val="0"/>
          <w:w w:val="100"/>
          <w:position w:val="0"/>
        </w:rPr>
        <w:t>本身，</w:t>
      </w:r>
      <w:r>
        <w:rPr>
          <w:color w:val="000000"/>
          <w:spacing w:val="0"/>
          <w:w w:val="100"/>
          <w:position w:val="0"/>
        </w:rPr>
        <w:t>不</w:t>
      </w:r>
      <w:r>
        <w:rPr>
          <w:color w:val="2B2A2B"/>
          <w:spacing w:val="0"/>
          <w:w w:val="100"/>
          <w:position w:val="0"/>
        </w:rPr>
        <w:t>存在。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把这个空当带回任何</w:t>
      </w:r>
      <w:r>
        <w:rPr>
          <w:color w:val="181618"/>
          <w:spacing w:val="0"/>
          <w:w w:val="100"/>
          <w:position w:val="0"/>
        </w:rPr>
        <w:t>关系，不管多么不圆满。同时带</w:t>
      </w:r>
      <w:r>
        <w:rPr>
          <w:color w:val="2B2A2B"/>
          <w:spacing w:val="0"/>
          <w:w w:val="100"/>
          <w:position w:val="0"/>
        </w:rPr>
        <w:t>给自己空当，是任何 心理疗</w:t>
      </w:r>
      <w:r>
        <w:rPr>
          <w:color w:val="181618"/>
          <w:spacing w:val="0"/>
          <w:w w:val="100"/>
          <w:position w:val="0"/>
        </w:rPr>
        <w:t>愈的第一步。它</w:t>
      </w:r>
      <w:r>
        <w:rPr>
          <w:color w:val="2B2A2B"/>
          <w:spacing w:val="0"/>
          <w:w w:val="100"/>
          <w:position w:val="0"/>
        </w:rPr>
        <w:t>本身也带着我们臣服</w:t>
      </w:r>
      <w:r>
        <w:rPr>
          <w:color w:val="181618"/>
          <w:spacing w:val="0"/>
          <w:w w:val="100"/>
          <w:position w:val="0"/>
        </w:rPr>
        <w:t>一切。让我们可以包容瞬间所带来 的任</w:t>
      </w:r>
      <w:r>
        <w:rPr>
          <w:color w:val="2B2A2B"/>
          <w:spacing w:val="0"/>
          <w:w w:val="100"/>
          <w:position w:val="0"/>
        </w:rPr>
        <w:t>何刺激、任何考验。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找到</w:t>
      </w:r>
      <w:r>
        <w:rPr>
          <w:color w:val="2B2A2B"/>
          <w:spacing w:val="0"/>
          <w:w w:val="100"/>
          <w:position w:val="0"/>
        </w:rPr>
        <w:t>空当，</w:t>
      </w:r>
      <w:r>
        <w:rPr>
          <w:color w:val="181618"/>
          <w:spacing w:val="0"/>
          <w:w w:val="100"/>
          <w:position w:val="0"/>
        </w:rPr>
        <w:t>我们接</w:t>
      </w:r>
      <w:r>
        <w:rPr>
          <w:color w:val="2B2A2B"/>
          <w:spacing w:val="0"/>
          <w:w w:val="100"/>
          <w:position w:val="0"/>
        </w:rPr>
        <w:t>下来对</w:t>
      </w:r>
      <w:r>
        <w:rPr>
          <w:color w:val="181618"/>
          <w:spacing w:val="0"/>
          <w:w w:val="100"/>
          <w:position w:val="0"/>
        </w:rPr>
        <w:t>人生也就自然看开，对任何念头也不会那么</w:t>
      </w:r>
      <w:r>
        <w:rPr>
          <w:color w:val="2B2A2B"/>
          <w:spacing w:val="0"/>
          <w:w w:val="100"/>
          <w:position w:val="0"/>
        </w:rPr>
        <w:t xml:space="preserve">重视。 </w:t>
      </w:r>
      <w:r>
        <w:rPr>
          <w:color w:val="181618"/>
          <w:spacing w:val="0"/>
          <w:w w:val="100"/>
          <w:position w:val="0"/>
        </w:rPr>
        <w:t>甚至，对人生也</w:t>
      </w:r>
      <w:r>
        <w:rPr>
          <w:color w:val="2B2A2B"/>
          <w:spacing w:val="0"/>
          <w:w w:val="100"/>
          <w:position w:val="0"/>
        </w:rPr>
        <w:t>不会再</w:t>
      </w:r>
      <w:r>
        <w:rPr>
          <w:color w:val="181618"/>
          <w:spacing w:val="0"/>
          <w:w w:val="100"/>
          <w:position w:val="0"/>
        </w:rPr>
        <w:t>有什么</w:t>
      </w:r>
      <w:r>
        <w:rPr>
          <w:color w:val="2B2A2B"/>
          <w:spacing w:val="0"/>
          <w:w w:val="100"/>
          <w:position w:val="0"/>
        </w:rPr>
        <w:t>期待。同时会发现，生命不</w:t>
      </w:r>
      <w:r>
        <w:rPr>
          <w:color w:val="181618"/>
          <w:spacing w:val="0"/>
          <w:w w:val="100"/>
          <w:position w:val="0"/>
        </w:rPr>
        <w:t>需要承担任何</w:t>
      </w:r>
      <w:r>
        <w:rPr>
          <w:color w:val="2B2A2B"/>
          <w:spacing w:val="0"/>
          <w:w w:val="100"/>
          <w:position w:val="0"/>
        </w:rPr>
        <w:t xml:space="preserve">责任, </w:t>
      </w:r>
      <w:r>
        <w:rPr>
          <w:color w:val="181618"/>
          <w:spacing w:val="0"/>
          <w:w w:val="100"/>
          <w:position w:val="0"/>
        </w:rPr>
        <w:t>也不</w:t>
      </w:r>
      <w:r>
        <w:rPr>
          <w:color w:val="2B2A2B"/>
          <w:spacing w:val="0"/>
          <w:w w:val="100"/>
          <w:position w:val="0"/>
        </w:rPr>
        <w:t>需要呈</w:t>
      </w:r>
      <w:r>
        <w:rPr>
          <w:color w:val="181618"/>
          <w:spacing w:val="0"/>
          <w:w w:val="100"/>
          <w:position w:val="0"/>
        </w:rPr>
        <w:t>现任何样子。相对地，</w:t>
      </w:r>
      <w:r>
        <w:rPr>
          <w:color w:val="2B2A2B"/>
          <w:spacing w:val="0"/>
          <w:w w:val="100"/>
          <w:position w:val="0"/>
        </w:rPr>
        <w:t>别人也不用对</w:t>
      </w:r>
      <w:r>
        <w:rPr>
          <w:color w:val="181618"/>
          <w:spacing w:val="0"/>
          <w:w w:val="100"/>
          <w:position w:val="0"/>
        </w:rPr>
        <w:t>我们承</w:t>
      </w:r>
      <w:r>
        <w:rPr>
          <w:color w:val="2B2A2B"/>
          <w:spacing w:val="0"/>
          <w:w w:val="100"/>
          <w:position w:val="0"/>
        </w:rPr>
        <w:t>担任何责任，</w:t>
      </w:r>
      <w:r>
        <w:rPr>
          <w:color w:val="181618"/>
          <w:spacing w:val="0"/>
          <w:w w:val="100"/>
          <w:position w:val="0"/>
        </w:rPr>
        <w:t xml:space="preserve">也不用呈 </w:t>
      </w:r>
      <w:r>
        <w:rPr>
          <w:color w:val="000000"/>
          <w:spacing w:val="0"/>
          <w:w w:val="100"/>
          <w:position w:val="0"/>
        </w:rPr>
        <w:t>现任</w:t>
      </w:r>
      <w:r>
        <w:rPr>
          <w:color w:val="181618"/>
          <w:spacing w:val="0"/>
          <w:w w:val="100"/>
          <w:position w:val="0"/>
        </w:rPr>
        <w:t>何我们要求的样子。其实，我们的要求也不见得合理，离不开主观的</w:t>
      </w:r>
      <w:r>
        <w:rPr>
          <w:color w:val="2B2A2B"/>
          <w:spacing w:val="0"/>
          <w:w w:val="100"/>
          <w:position w:val="0"/>
        </w:rPr>
        <w:t>期待。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讲白一点，</w:t>
      </w:r>
      <w:r>
        <w:rPr>
          <w:color w:val="181618"/>
          <w:spacing w:val="0"/>
          <w:w w:val="100"/>
          <w:position w:val="0"/>
        </w:rPr>
        <w:t>我们管不了那么</w:t>
      </w:r>
      <w:r>
        <w:rPr>
          <w:color w:val="2B2A2B"/>
          <w:spacing w:val="0"/>
          <w:w w:val="100"/>
          <w:position w:val="0"/>
        </w:rPr>
        <w:t>多的。</w:t>
      </w:r>
      <w:r>
        <w:rPr>
          <w:color w:val="181618"/>
          <w:spacing w:val="0"/>
          <w:w w:val="100"/>
          <w:position w:val="0"/>
        </w:rPr>
        <w:t>要管的，也</w:t>
      </w:r>
      <w:r>
        <w:rPr>
          <w:color w:val="2B2A2B"/>
          <w:spacing w:val="0"/>
          <w:w w:val="100"/>
          <w:position w:val="0"/>
        </w:rPr>
        <w:t>不见得</w:t>
      </w:r>
      <w:r>
        <w:rPr>
          <w:color w:val="181618"/>
          <w:spacing w:val="0"/>
          <w:w w:val="100"/>
          <w:position w:val="0"/>
        </w:rPr>
        <w:t>重要或</w:t>
      </w:r>
      <w:r>
        <w:rPr>
          <w:color w:val="2B2A2B"/>
          <w:spacing w:val="0"/>
          <w:w w:val="100"/>
          <w:position w:val="0"/>
        </w:rPr>
        <w:t>合理。</w:t>
      </w:r>
      <w:r>
        <w:rPr>
          <w:color w:val="181618"/>
          <w:spacing w:val="0"/>
          <w:w w:val="100"/>
          <w:position w:val="0"/>
        </w:rPr>
        <w:t xml:space="preserve">任何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“管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也还只是反映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2B2A2B"/>
          <w:spacing w:val="0"/>
          <w:w w:val="100"/>
          <w:position w:val="0"/>
        </w:rPr>
        <w:t>带来的</w:t>
      </w:r>
      <w:r>
        <w:rPr>
          <w:color w:val="181618"/>
          <w:spacing w:val="0"/>
          <w:w w:val="100"/>
          <w:position w:val="0"/>
        </w:rPr>
        <w:t>一个大妄想。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80" w:line="404" w:lineRule="exact"/>
        <w:ind w:left="0" w:right="0" w:firstLine="0"/>
        <w:jc w:val="center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</w:rPr>
        <w:t>练习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4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我这么不舒服，他是不是一样不舒服？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80" w:line="404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我这么痛，他大概也这么痛。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4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我没有安全感，他一样没有安全感。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4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我怀</w:t>
      </w:r>
      <w:r>
        <w:rPr>
          <w:color w:val="181618"/>
          <w:spacing w:val="0"/>
          <w:w w:val="100"/>
          <w:position w:val="0"/>
        </w:rPr>
        <w:t>疑他，他也怀疑我。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4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我受到委屈，他也好委屈。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4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我受伤了，他也伤到了。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4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我觉得他不好，他也觉得我不好。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4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我很挫败，他也很挫败。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4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我过不去，他也过不去。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4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我难过，他也难过。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4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我不能过，他也不能过。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4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我这么做，他也这么做。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380" w:line="404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我假如是他，也会这么做。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4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这么想，不光可以放过自己，还可以放过别人。</w:t>
      </w:r>
      <w:r>
        <w:rPr>
          <w:color w:val="000000"/>
          <w:spacing w:val="0"/>
          <w:w w:val="100"/>
          <w:position w:val="0"/>
        </w:rPr>
        <w:t>进一</w:t>
      </w:r>
      <w:r>
        <w:rPr>
          <w:color w:val="181618"/>
          <w:spacing w:val="0"/>
          <w:w w:val="100"/>
          <w:position w:val="0"/>
        </w:rPr>
        <w:t>步讲，连放过自己、 别人或不放过自己、别人，都还是一个大妄想。同样是一个由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而生，把 我捆住的大妄想。然而，生命，也就是宇宙，</w:t>
      </w:r>
      <w:r>
        <w:rPr>
          <w:color w:val="484848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 xml:space="preserve">点都不在意。宇宙本来就是一 </w:t>
      </w:r>
      <w:r>
        <w:rPr>
          <w:color w:val="000000"/>
          <w:spacing w:val="0"/>
          <w:w w:val="100"/>
          <w:position w:val="0"/>
        </w:rPr>
        <w:t>个</w:t>
      </w:r>
      <w:r>
        <w:rPr>
          <w:color w:val="181618"/>
          <w:spacing w:val="0"/>
          <w:w w:val="100"/>
          <w:position w:val="0"/>
        </w:rPr>
        <w:t>整体，也只是这个整体，不会受到任何念相的影响。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4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懂了这些，也只能这么说：就让这瞬间存在吧！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4" w:lineRule="exact"/>
        <w:ind w:left="0" w:right="0" w:firstLine="400"/>
        <w:jc w:val="both"/>
        <w:sectPr>
          <w:headerReference r:id="rId251" w:type="default"/>
          <w:footerReference r:id="rId253" w:type="default"/>
          <w:headerReference r:id="rId252" w:type="even"/>
          <w:footerReference r:id="rId254" w:type="even"/>
          <w:footnotePr>
            <w:numFmt w:val="decimal"/>
          </w:footnotePr>
          <w:pgSz w:w="8839" w:h="12940"/>
          <w:pgMar w:top="1290" w:right="806" w:bottom="1363" w:left="806" w:header="0" w:footer="3" w:gutter="61"/>
          <w:pgNumType w:start="119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一个人，只要懂了这些，而实际执行，会发现人生也只能用这种态度面对 任何关系。不光是夫妻、孩子、父母、朋友、同学、同事、客户，就连任何不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认识的人，也只能用这种方法去面对。我没有任何期待，我就可以从任何关系， 无论亲疏远近，随时站在一个更深沉的空当、更深的宁静来观察。无论我跟 谁在互动，我</w:t>
      </w:r>
      <w:r>
        <w:rPr>
          <w:color w:val="000000"/>
          <w:spacing w:val="0"/>
          <w:w w:val="100"/>
          <w:position w:val="0"/>
        </w:rPr>
        <w:t>都把自</w:t>
      </w:r>
      <w:r>
        <w:rPr>
          <w:color w:val="181618"/>
          <w:spacing w:val="0"/>
          <w:w w:val="100"/>
          <w:position w:val="0"/>
        </w:rPr>
        <w:t>己通过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里！现在！”这个瞬间，完全交给对方，包容 </w:t>
      </w:r>
      <w:r>
        <w:rPr>
          <w:color w:val="000000"/>
          <w:spacing w:val="0"/>
          <w:w w:val="100"/>
          <w:position w:val="0"/>
        </w:rPr>
        <w:t>一切。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  <w:sectPr>
          <w:headerReference r:id="rId255" w:type="default"/>
          <w:footerReference r:id="rId257" w:type="default"/>
          <w:headerReference r:id="rId256" w:type="even"/>
          <w:footerReference r:id="rId258" w:type="even"/>
          <w:footnotePr>
            <w:numFmt w:val="decimal"/>
          </w:footnotePr>
          <w:type w:val="continuous"/>
          <w:pgSz w:w="8839" w:h="12940"/>
          <w:pgMar w:top="1290" w:right="806" w:bottom="1363" w:left="806" w:header="0" w:footer="3" w:gutter="61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试试看，生命会变得更友善，我们也轻松地把自己带回到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</w:t>
      </w:r>
      <w:r>
        <w:rPr>
          <w:color w:val="000000"/>
          <w:spacing w:val="0"/>
          <w:w w:val="100"/>
          <w:position w:val="0"/>
          <w:lang w:val="en-US" w:eastAsia="en-US" w:bidi="en-US"/>
        </w:rPr>
        <w:t>"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5401310" cy="6010910"/>
            <wp:effectExtent l="0" t="0" r="8890" b="8890"/>
            <wp:docPr id="536" name="Picutre 5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" name="Picutre 536"/>
                    <pic:cNvPicPr/>
                  </pic:nvPicPr>
                  <pic:blipFill>
                    <a:blip r:embed="rId616"/>
                    <a:stretch>
                      <a:fillRect/>
                    </a:stretch>
                  </pic:blipFill>
                  <pic:spPr>
                    <a:xfrm>
                      <a:off x="0" y="0"/>
                      <a:ext cx="5401310" cy="601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29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88" w:lineRule="exact"/>
        <w:ind w:left="0" w:right="0"/>
        <w:jc w:val="left"/>
        <w:sectPr>
          <w:headerReference r:id="rId259" w:type="default"/>
          <w:footerReference r:id="rId261" w:type="default"/>
          <w:headerReference r:id="rId260" w:type="even"/>
          <w:footerReference r:id="rId262" w:type="even"/>
          <w:footnotePr>
            <w:numFmt w:val="decimal"/>
          </w:footnotePr>
          <w:pgSz w:w="8839" w:h="12940"/>
          <w:pgMar w:top="235" w:right="743" w:bottom="936" w:left="743" w:header="0" w:footer="3" w:gutter="221"/>
          <w:cols w:space="720" w:num="1"/>
          <w:rtlGutter w:val="0"/>
          <w:docGrid w:linePitch="360" w:charSpace="0"/>
        </w:sectPr>
      </w:pPr>
      <w:r>
        <w:rPr>
          <w:color w:val="2B2A2B"/>
          <w:spacing w:val="0"/>
          <w:w w:val="100"/>
          <w:position w:val="0"/>
        </w:rPr>
        <w:t>醒觉，就是通过这个瞬间，勇敢走下去。虽然这一条路和人类所珍惜的价值是颠倒的，还是要 走下去。</w:t>
      </w:r>
    </w:p>
    <w:p>
      <w:pPr>
        <w:pStyle w:val="33"/>
        <w:keepNext w:val="0"/>
        <w:keepLines w:val="0"/>
        <w:framePr w:w="2534" w:h="216" w:wrap="auto" w:vAnchor="margin" w:hAnchor="page" w:x="1662" w:y="-17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6"/>
          <w:szCs w:val="16"/>
        </w:rPr>
      </w:pPr>
      <w:r>
        <w:rPr>
          <w:color w:val="2B2A2B"/>
          <w:spacing w:val="0"/>
          <w:w w:val="100"/>
          <w:position w:val="0"/>
          <w:sz w:val="15"/>
          <w:szCs w:val="15"/>
        </w:rPr>
        <w:t>获取更多好书，请加微</w:t>
      </w:r>
      <w:r>
        <w:rPr>
          <w:color w:val="484848"/>
          <w:spacing w:val="0"/>
          <w:w w:val="100"/>
          <w:position w:val="0"/>
          <w:sz w:val="15"/>
          <w:szCs w:val="15"/>
        </w:rPr>
        <w:t>信号：</w:t>
      </w:r>
      <w:r>
        <w:rPr>
          <w:rFonts w:ascii="Times New Roman" w:hAnsi="Times New Roman" w:eastAsia="Times New Roman" w:cs="Times New Roman"/>
          <w:color w:val="2B2A2B"/>
          <w:spacing w:val="0"/>
          <w:w w:val="100"/>
          <w:position w:val="0"/>
          <w:sz w:val="16"/>
          <w:szCs w:val="16"/>
          <w:lang w:val="en-US" w:eastAsia="en-US" w:bidi="en-US"/>
        </w:rPr>
        <w:t>strcdts</w:t>
      </w:r>
    </w:p>
    <w:p>
      <w:pPr>
        <w:pStyle w:val="23"/>
        <w:keepNext w:val="0"/>
        <w:keepLines w:val="0"/>
        <w:framePr w:w="1723" w:h="211" w:wrap="auto" w:vAnchor="margin" w:hAnchor="page" w:x="5444" w:y="-17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6"/>
          <w:szCs w:val="16"/>
        </w:rPr>
      </w:pPr>
      <w:r>
        <w:rPr>
          <w:color w:val="2B2A2B"/>
          <w:spacing w:val="0"/>
          <w:w w:val="100"/>
          <w:position w:val="0"/>
          <w:sz w:val="15"/>
          <w:szCs w:val="15"/>
          <w:lang w:val="zh-TW" w:eastAsia="zh-TW" w:bidi="zh-TW"/>
        </w:rPr>
        <w:t>店铺：</w:t>
      </w:r>
      <w:r>
        <w:fldChar w:fldCharType="begin"/>
      </w:r>
      <w:r>
        <w:instrText xml:space="preserve">HYPERLINK "http://strc.cr.cx"</w:instrText>
      </w:r>
      <w:r>
        <w:fldChar w:fldCharType="separate"/>
      </w:r>
      <w:r>
        <w:rPr>
          <w:rFonts w:ascii="Times New Roman" w:hAnsi="Times New Roman" w:eastAsia="Times New Roman" w:cs="Times New Roman"/>
          <w:color w:val="2B2A2B"/>
          <w:spacing w:val="0"/>
          <w:w w:val="100"/>
          <w:position w:val="0"/>
          <w:sz w:val="16"/>
          <w:szCs w:val="16"/>
          <w:lang w:val="en-US" w:eastAsia="en-US" w:bidi="en-US"/>
        </w:rPr>
        <w:t>http://strc.cr.cx</w:t>
      </w:r>
      <w:r>
        <w:fldChar w:fldCharType="end"/>
      </w:r>
    </w:p>
    <w:p>
      <w:pPr>
        <w:widowControl w:val="0"/>
        <w:spacing w:after="38" w:line="1" w:lineRule="exact"/>
      </w:pPr>
    </w:p>
    <w:p>
      <w:pPr>
        <w:widowControl w:val="0"/>
        <w:spacing w:line="1" w:lineRule="exact"/>
        <w:sectPr>
          <w:headerReference r:id="rId263" w:type="default"/>
          <w:footerReference r:id="rId265" w:type="default"/>
          <w:headerReference r:id="rId264" w:type="even"/>
          <w:footerReference r:id="rId266" w:type="even"/>
          <w:footnotePr>
            <w:numFmt w:val="decimal"/>
          </w:footnotePr>
          <w:pgSz w:w="8839" w:h="12940"/>
          <w:pgMar w:top="513" w:right="1592" w:bottom="513" w:left="1592" w:header="85" w:footer="85" w:gutter="149"/>
          <w:pgNumType w:start="147"/>
          <w:cols w:space="720" w:num="1"/>
          <w:rtlGutter w:val="0"/>
          <w:docGrid w:linePitch="360" w:charSpace="0"/>
        </w:sect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29" w:after="2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headerReference r:id="rId267" w:type="default"/>
          <w:footerReference r:id="rId269" w:type="default"/>
          <w:headerReference r:id="rId268" w:type="even"/>
          <w:footerReference r:id="rId270" w:type="even"/>
          <w:footnotePr>
            <w:numFmt w:val="decimal"/>
          </w:footnotePr>
          <w:pgSz w:w="8839" w:h="12940"/>
          <w:pgMar w:top="796" w:right="1775" w:bottom="796" w:left="1626" w:header="0" w:footer="3" w:gutter="0"/>
          <w:cols w:space="720" w:num="1"/>
          <w:rtlGutter w:val="0"/>
          <w:docGrid w:linePitch="360" w:charSpace="0"/>
        </w:sectPr>
      </w:pPr>
    </w:p>
    <w:p>
      <w:pPr>
        <w:pStyle w:val="37"/>
        <w:keepNext/>
        <w:keepLines/>
        <w:framePr w:w="461" w:h="1354" w:hRule="exact" w:wrap="auto" w:vAnchor="text" w:hAnchor="page" w:x="4052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bookmarkStart w:id="187" w:name="bookmark195"/>
      <w:bookmarkStart w:id="188" w:name="bookmark194"/>
      <w:bookmarkStart w:id="189" w:name="bookmark193"/>
      <w:r>
        <w:rPr>
          <w:color w:val="000000"/>
          <w:spacing w:val="0"/>
          <w:w w:val="100"/>
          <w:position w:val="0"/>
        </w:rPr>
        <w:t>第四卷</w:t>
      </w:r>
      <w:bookmarkEnd w:id="187"/>
      <w:bookmarkEnd w:id="188"/>
      <w:bookmarkEnd w:id="189"/>
    </w:p>
    <w:p>
      <w:pPr>
        <w:pStyle w:val="37"/>
        <w:keepNext/>
        <w:keepLines/>
        <w:framePr w:w="461" w:h="3082" w:hRule="exact" w:wrap="auto" w:vAnchor="text" w:hAnchor="page" w:x="4052" w:y="1796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bookmarkStart w:id="190" w:name="bookmark198"/>
      <w:bookmarkStart w:id="191" w:name="bookmark196"/>
      <w:bookmarkStart w:id="192" w:name="bookmark197"/>
      <w:r>
        <w:rPr>
          <w:color w:val="000000"/>
          <w:spacing w:val="0"/>
          <w:w w:val="100"/>
          <w:position w:val="0"/>
        </w:rPr>
        <w:t>通过形相</w:t>
      </w:r>
      <w:r>
        <w:rPr>
          <w:color w:val="000000"/>
          <w:spacing w:val="0"/>
          <w:w w:val="100"/>
          <w:position w:val="0"/>
          <w:eastAsianLayout w:id="477" w:vert="1"/>
        </w:rPr>
        <w:t>，</w:t>
      </w:r>
      <w:r>
        <w:rPr>
          <w:color w:val="000000"/>
          <w:spacing w:val="0"/>
          <w:w w:val="100"/>
          <w:position w:val="0"/>
        </w:rPr>
        <w:t>醒觉</w:t>
      </w:r>
      <w:bookmarkEnd w:id="190"/>
      <w:bookmarkEnd w:id="191"/>
      <w:bookmarkEnd w:id="192"/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556" w:line="1" w:lineRule="exact"/>
      </w:pPr>
    </w:p>
    <w:p>
      <w:pPr>
        <w:widowControl w:val="0"/>
        <w:spacing w:line="1" w:lineRule="exact"/>
        <w:sectPr>
          <w:footnotePr>
            <w:numFmt w:val="decimal"/>
          </w:footnotePr>
          <w:type w:val="continuous"/>
          <w:pgSz w:w="8839" w:h="12940"/>
          <w:pgMar w:top="796" w:right="1626" w:bottom="796" w:left="1626" w:header="0" w:footer="368" w:gutter="149"/>
          <w:cols w:space="720" w:num="1"/>
          <w:rtlGutter w:val="1"/>
          <w:docGrid w:linePitch="360" w:charSpace="0"/>
        </w:sectPr>
      </w:pP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70" w:lineRule="exact"/>
        <w:ind w:left="1340" w:right="0" w:firstLine="340"/>
        <w:jc w:val="both"/>
        <w:rPr>
          <w:sz w:val="17"/>
          <w:szCs w:val="17"/>
        </w:rPr>
        <w:sectPr>
          <w:headerReference r:id="rId271" w:type="default"/>
          <w:footerReference r:id="rId273" w:type="default"/>
          <w:headerReference r:id="rId272" w:type="even"/>
          <w:footerReference r:id="rId274" w:type="even"/>
          <w:footnotePr>
            <w:numFmt w:val="decimal"/>
          </w:footnotePr>
          <w:pgSz w:w="8839" w:h="12940"/>
          <w:pgMar w:top="2668" w:right="699" w:bottom="2668" w:left="699" w:header="0" w:footer="2240" w:gutter="274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  <w:sz w:val="17"/>
          <w:szCs w:val="17"/>
        </w:rPr>
        <w:t>通过形相醒觉，本身就是一个大的悖论，本身就 带给我们许多矛盾。你可能会说：</w:t>
      </w:r>
      <w:r>
        <w:rPr>
          <w:color w:val="181618"/>
          <w:spacing w:val="0"/>
          <w:w w:val="100"/>
          <w:position w:val="0"/>
          <w:sz w:val="17"/>
          <w:szCs w:val="17"/>
          <w:lang w:val="zh-CN" w:eastAsia="zh-CN" w:bidi="zh-CN"/>
        </w:rPr>
        <w:t>“等</w:t>
      </w:r>
      <w:r>
        <w:rPr>
          <w:color w:val="181618"/>
          <w:spacing w:val="0"/>
          <w:w w:val="100"/>
          <w:position w:val="0"/>
          <w:sz w:val="17"/>
          <w:szCs w:val="17"/>
        </w:rPr>
        <w:t>等！</w:t>
      </w:r>
      <w:r>
        <w:rPr>
          <w:color w:val="000000"/>
          <w:spacing w:val="0"/>
          <w:w w:val="100"/>
          <w:position w:val="0"/>
          <w:sz w:val="17"/>
          <w:szCs w:val="17"/>
        </w:rPr>
        <w:t>我</w:t>
      </w:r>
      <w:r>
        <w:rPr>
          <w:color w:val="181618"/>
          <w:spacing w:val="0"/>
          <w:w w:val="100"/>
          <w:position w:val="0"/>
          <w:sz w:val="17"/>
          <w:szCs w:val="17"/>
        </w:rPr>
        <w:t>们不是 通过形相才把意识困住吗？怎么还可能通过形相解脱 呢？”表面上看来，确实是不可能的，会认为应该相 反。其实，每一个形相都含着无形无相。也就是说， "有”都包含着</w:t>
      </w:r>
      <w:r>
        <w:rPr>
          <w:color w:val="000000"/>
          <w:spacing w:val="0"/>
          <w:w w:val="100"/>
          <w:position w:val="0"/>
          <w:sz w:val="17"/>
          <w:szCs w:val="17"/>
          <w:lang w:val="en-US" w:eastAsia="en-US" w:bidi="en-US"/>
        </w:rPr>
        <w:t>"</w:t>
      </w:r>
      <w:r>
        <w:rPr>
          <w:color w:val="181618"/>
          <w:spacing w:val="0"/>
          <w:w w:val="100"/>
          <w:position w:val="0"/>
          <w:sz w:val="17"/>
          <w:szCs w:val="17"/>
        </w:rPr>
        <w:t>没有”。因为"有”也有</w:t>
      </w:r>
      <w:r>
        <w:rPr>
          <w:color w:val="181618"/>
          <w:spacing w:val="0"/>
          <w:w w:val="100"/>
          <w:position w:val="0"/>
          <w:sz w:val="17"/>
          <w:szCs w:val="17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  <w:sz w:val="17"/>
          <w:szCs w:val="17"/>
        </w:rPr>
        <w:t>有”，所 以</w:t>
      </w:r>
      <w:r>
        <w:rPr>
          <w:color w:val="181618"/>
          <w:spacing w:val="0"/>
          <w:w w:val="100"/>
          <w:position w:val="0"/>
          <w:sz w:val="17"/>
          <w:szCs w:val="17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  <w:sz w:val="17"/>
          <w:szCs w:val="17"/>
        </w:rPr>
        <w:t>才可以延伸到</w:t>
      </w:r>
      <w:r>
        <w:rPr>
          <w:color w:val="181618"/>
          <w:spacing w:val="0"/>
          <w:w w:val="100"/>
          <w:position w:val="0"/>
          <w:sz w:val="17"/>
          <w:szCs w:val="17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  <w:sz w:val="17"/>
          <w:szCs w:val="17"/>
        </w:rPr>
        <w:t>有”，也可以变成一个解答 的门户。这是古往今来最大的机密。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1600" w:after="1500" w:line="240" w:lineRule="auto"/>
        <w:ind w:left="0" w:right="0" w:firstLine="0"/>
        <w:jc w:val="both"/>
        <w:rPr>
          <w:sz w:val="28"/>
          <w:szCs w:val="28"/>
        </w:rPr>
      </w:pPr>
      <w:bookmarkStart w:id="193" w:name="bookmark199"/>
      <w:bookmarkStart w:id="194" w:name="bookmark200"/>
      <w:bookmarkStart w:id="195" w:name="bookmark201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</w:rPr>
        <w:t>1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.把每一个形式，当作意识转换的门户</w:t>
      </w:r>
      <w:bookmarkEnd w:id="193"/>
      <w:bookmarkEnd w:id="194"/>
      <w:bookmarkEnd w:id="195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</w:rPr>
        <w:t>醒觉，也只是通过形相，看到无色无相。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我在这里想作个简要的汇总，希望用另一个角度，来表达前面的章节所带 来的观念。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任何有形的东西，包括念头、情绪、事件、物体，</w:t>
      </w:r>
      <w:r>
        <w:rPr>
          <w:color w:val="000000"/>
          <w:spacing w:val="0"/>
          <w:w w:val="100"/>
          <w:position w:val="0"/>
        </w:rPr>
        <w:t>这</w:t>
      </w:r>
      <w:r>
        <w:rPr>
          <w:color w:val="181618"/>
          <w:spacing w:val="0"/>
          <w:w w:val="100"/>
          <w:position w:val="0"/>
        </w:rPr>
        <w:t>些可以体验到的事物 （前景）都含着一个背景。这个背景不</w:t>
      </w:r>
      <w:r>
        <w:rPr>
          <w:color w:val="000000"/>
          <w:spacing w:val="0"/>
          <w:w w:val="100"/>
          <w:position w:val="0"/>
        </w:rPr>
        <w:t>是一个</w:t>
      </w:r>
      <w:r>
        <w:rPr>
          <w:color w:val="181618"/>
          <w:spacing w:val="0"/>
          <w:w w:val="100"/>
          <w:position w:val="0"/>
        </w:rPr>
        <w:t>客体，它是一个场</w:t>
      </w:r>
      <w:r>
        <w:rPr>
          <w:b/>
          <w:bCs/>
          <w:color w:val="000000"/>
          <w:spacing w:val="0"/>
          <w:w w:val="100"/>
          <w:position w:val="0"/>
          <w:lang w:val="en-US" w:eastAsia="en-US" w:bidi="en-US"/>
        </w:rPr>
        <w:t>（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field）</w:t>
      </w:r>
      <w:r>
        <w:rPr>
          <w:color w:val="000000"/>
          <w:spacing w:val="0"/>
          <w:w w:val="100"/>
          <w:position w:val="0"/>
          <w:lang w:val="en-US" w:eastAsia="en-US" w:bidi="en-US"/>
        </w:rPr>
        <w:t>。</w:t>
      </w:r>
      <w:r>
        <w:rPr>
          <w:color w:val="000000"/>
          <w:spacing w:val="0"/>
          <w:w w:val="100"/>
          <w:position w:val="0"/>
        </w:rPr>
        <w:t xml:space="preserve">这个 </w:t>
      </w:r>
      <w:r>
        <w:rPr>
          <w:color w:val="181618"/>
          <w:spacing w:val="0"/>
          <w:w w:val="100"/>
          <w:position w:val="0"/>
        </w:rPr>
        <w:t>场是无形的。这个场也是空。任何形式都含着空，从太阳到最小的分子乃至亚 原子粒子，也都是空组合的。因为任何形式所含的空，可以说是空衍生出来的。 所以，从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>的形式，走到“没有”的一体意识，不需要经过任何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就 可以得到。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差别在于，意识锁定了什么位置来看一切。也就是意识用什么角度看这世 界，看这一切。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任何形式，只要可以想象的或是体验的形式，都是意识的客体。前面也提 过，从我们的角度，连上帝都把他化为意识的客体来解释。甚至还会进一步， 形容上帝是年长的男士。这个表面上的矛盾，其实有个合理的解释。因为任何 形式或经验要生起，它本身就要靠我们有局限的脑予以组合。这个局限的脑受 到二元对立的原则所限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有主有客、有我有你、有意识、有意识的客体。有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2858770" cy="4072255"/>
            <wp:effectExtent l="0" t="0" r="17780" b="4445"/>
            <wp:docPr id="549" name="Picutre 5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" name="Picutre 549"/>
                    <pic:cNvPicPr/>
                  </pic:nvPicPr>
                  <pic:blipFill>
                    <a:blip r:embed="rId617"/>
                    <a:stretch>
                      <a:fillRect/>
                    </a:stretch>
                  </pic:blipFill>
                  <pic:spPr>
                    <a:xfrm>
                      <a:off x="0" y="0"/>
                      <a:ext cx="2858770" cy="407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3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/>
        <w:ind w:left="0" w:right="0" w:firstLine="320"/>
        <w:jc w:val="both"/>
      </w:pPr>
      <w:r>
        <w:rPr>
          <w:spacing w:val="0"/>
          <w:w w:val="100"/>
          <w:position w:val="0"/>
        </w:rPr>
        <w:t>我们从来没离开过客体意识，把每一个现象部分成可被体验的客体和能体验的主体，并以</w:t>
      </w:r>
      <w:r>
        <w:rPr>
          <w:spacing w:val="0"/>
          <w:w w:val="100"/>
          <w:position w:val="0"/>
          <w:lang w:val="zh-CN" w:eastAsia="zh-CN" w:bidi="zh-CN"/>
        </w:rPr>
        <w:t xml:space="preserve">“体 </w:t>
      </w:r>
      <w:r>
        <w:rPr>
          <w:spacing w:val="0"/>
          <w:w w:val="100"/>
          <w:position w:val="0"/>
        </w:rPr>
        <w:t>验"这个动作联系主体和客体。连上帝我们都把他画成一个客体。比如说在西方，上帝应该是一个 年长的白种男士，而我们只是小小的</w:t>
      </w:r>
      <w:r>
        <w:rPr>
          <w:spacing w:val="0"/>
          <w:w w:val="100"/>
          <w:position w:val="0"/>
          <w:lang w:val="zh-CN" w:eastAsia="zh-CN" w:bidi="zh-CN"/>
        </w:rPr>
        <w:t>子民。</w:t>
      </w:r>
      <w:r>
        <w:rPr>
          <w:spacing w:val="0"/>
          <w:w w:val="100"/>
          <w:position w:val="0"/>
        </w:rPr>
        <w:t>我们和上帝之间存在着无限大的隔离，永远也达不到主 的地位。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这样的对立，才可以被念头所叙说。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所以，我们看到、体会到的这宇宙的一切，包括念头，都受到我们脑天生 的局限，而被扭曲成为</w:t>
      </w:r>
      <w:r>
        <w:rPr>
          <w:color w:val="2B2A2B"/>
          <w:spacing w:val="0"/>
          <w:w w:val="100"/>
          <w:position w:val="0"/>
        </w:rPr>
        <w:t>客体。</w:t>
      </w:r>
      <w:r>
        <w:rPr>
          <w:color w:val="181618"/>
          <w:spacing w:val="0"/>
          <w:w w:val="100"/>
          <w:position w:val="0"/>
        </w:rPr>
        <w:t xml:space="preserve">就好像科学家在做实验，看到最后的结果，都脱 </w:t>
      </w:r>
      <w:r>
        <w:rPr>
          <w:color w:val="2B2A2B"/>
          <w:spacing w:val="0"/>
          <w:w w:val="100"/>
          <w:position w:val="0"/>
        </w:rPr>
        <w:t>不了观</w:t>
      </w:r>
      <w:r>
        <w:rPr>
          <w:color w:val="181618"/>
          <w:spacing w:val="0"/>
          <w:w w:val="100"/>
          <w:position w:val="0"/>
        </w:rPr>
        <w:t>察者、观察方法的关系。也就是说，没有所谓的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“客</w:t>
      </w:r>
      <w:r>
        <w:rPr>
          <w:color w:val="181618"/>
          <w:spacing w:val="0"/>
          <w:w w:val="100"/>
          <w:position w:val="0"/>
        </w:rPr>
        <w:t xml:space="preserve">观”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“独立</w:t>
      </w:r>
      <w:r>
        <w:rPr>
          <w:color w:val="2B2A2B"/>
          <w:spacing w:val="0"/>
          <w:w w:val="100"/>
          <w:position w:val="0"/>
        </w:rPr>
        <w:t>存在”</w:t>
      </w:r>
      <w:r>
        <w:rPr>
          <w:color w:val="181618"/>
          <w:spacing w:val="0"/>
          <w:w w:val="100"/>
          <w:position w:val="0"/>
        </w:rPr>
        <w:t>的 结果，这是量子物理学早就证实的结论。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这个宇宙，</w:t>
      </w:r>
      <w:r>
        <w:rPr>
          <w:color w:val="181618"/>
          <w:spacing w:val="0"/>
          <w:w w:val="100"/>
          <w:position w:val="0"/>
        </w:rPr>
        <w:t>我们所看到、所体会的</w:t>
      </w:r>
      <w:r>
        <w:rPr>
          <w:color w:val="2B2A2B"/>
          <w:spacing w:val="0"/>
          <w:w w:val="100"/>
          <w:position w:val="0"/>
        </w:rPr>
        <w:t>宇宙，</w:t>
      </w:r>
      <w:r>
        <w:rPr>
          <w:color w:val="181618"/>
          <w:spacing w:val="0"/>
          <w:w w:val="100"/>
          <w:position w:val="0"/>
        </w:rPr>
        <w:t>也只是如此。我们认为很客观、 很</w:t>
      </w:r>
      <w:r>
        <w:rPr>
          <w:color w:val="2B2A2B"/>
          <w:spacing w:val="0"/>
          <w:w w:val="100"/>
          <w:position w:val="0"/>
        </w:rPr>
        <w:t>坚固的</w:t>
      </w:r>
      <w:r>
        <w:rPr>
          <w:color w:val="181618"/>
          <w:spacing w:val="0"/>
          <w:w w:val="100"/>
          <w:position w:val="0"/>
        </w:rPr>
        <w:t>实体，一点</w:t>
      </w:r>
      <w:r>
        <w:rPr>
          <w:color w:val="2B2A2B"/>
          <w:spacing w:val="0"/>
          <w:w w:val="100"/>
          <w:position w:val="0"/>
        </w:rPr>
        <w:t>都不</w:t>
      </w:r>
      <w:r>
        <w:rPr>
          <w:color w:val="181618"/>
          <w:spacing w:val="0"/>
          <w:w w:val="100"/>
          <w:position w:val="0"/>
        </w:rPr>
        <w:t>客观、不坚实。我们再怎么努力去观察、检讨、追求、 分析，都没办法把这个</w:t>
      </w:r>
      <w:r>
        <w:rPr>
          <w:color w:val="2B2A2B"/>
          <w:spacing w:val="0"/>
          <w:w w:val="100"/>
          <w:position w:val="0"/>
        </w:rPr>
        <w:t>宇宙、</w:t>
      </w:r>
      <w:r>
        <w:rPr>
          <w:color w:val="181618"/>
          <w:spacing w:val="0"/>
          <w:w w:val="100"/>
          <w:position w:val="0"/>
        </w:rPr>
        <w:t>这个</w:t>
      </w:r>
      <w:r>
        <w:rPr>
          <w:color w:val="2B2A2B"/>
          <w:spacing w:val="0"/>
          <w:w w:val="100"/>
          <w:position w:val="0"/>
        </w:rPr>
        <w:t>生命，</w:t>
      </w:r>
      <w:r>
        <w:rPr>
          <w:color w:val="181618"/>
          <w:spacing w:val="0"/>
          <w:w w:val="100"/>
          <w:position w:val="0"/>
        </w:rPr>
        <w:t>也就是真正的我描述</w:t>
      </w:r>
      <w:r>
        <w:rPr>
          <w:color w:val="2B2A2B"/>
          <w:spacing w:val="0"/>
          <w:w w:val="100"/>
          <w:position w:val="0"/>
        </w:rPr>
        <w:t>清楚。</w:t>
      </w:r>
      <w:r>
        <w:rPr>
          <w:color w:val="181618"/>
          <w:spacing w:val="0"/>
          <w:w w:val="100"/>
          <w:position w:val="0"/>
        </w:rPr>
        <w:t>因为这本 身</w:t>
      </w:r>
      <w:r>
        <w:rPr>
          <w:color w:val="2B2A2B"/>
          <w:spacing w:val="0"/>
          <w:w w:val="100"/>
          <w:position w:val="0"/>
        </w:rPr>
        <w:t>就受到语言、</w:t>
      </w:r>
      <w:r>
        <w:rPr>
          <w:color w:val="181618"/>
          <w:spacing w:val="0"/>
          <w:w w:val="100"/>
          <w:position w:val="0"/>
        </w:rPr>
        <w:t>念头、观察的限制和</w:t>
      </w:r>
      <w:r>
        <w:rPr>
          <w:color w:val="2B2A2B"/>
          <w:spacing w:val="0"/>
          <w:w w:val="100"/>
          <w:position w:val="0"/>
        </w:rPr>
        <w:t>扭曲。</w:t>
      </w:r>
      <w:r>
        <w:rPr>
          <w:color w:val="181618"/>
          <w:spacing w:val="0"/>
          <w:w w:val="100"/>
          <w:position w:val="0"/>
        </w:rPr>
        <w:t>可以说——</w:t>
      </w:r>
      <w:r>
        <w:rPr>
          <w:color w:val="000000"/>
          <w:spacing w:val="0"/>
          <w:w w:val="100"/>
          <w:position w:val="0"/>
          <w:sz w:val="18"/>
          <w:szCs w:val="18"/>
        </w:rPr>
        <w:t>我，</w:t>
      </w:r>
      <w:r>
        <w:rPr>
          <w:color w:val="181618"/>
          <w:spacing w:val="0"/>
          <w:w w:val="100"/>
          <w:position w:val="0"/>
          <w:sz w:val="18"/>
          <w:szCs w:val="18"/>
        </w:rPr>
        <w:t>真正的我，看不到 我自己。因为只要看，或通过任何“动”，</w:t>
      </w:r>
      <w:r>
        <w:rPr>
          <w:color w:val="181618"/>
          <w:spacing w:val="0"/>
          <w:w w:val="100"/>
          <w:position w:val="0"/>
          <w:sz w:val="18"/>
          <w:szCs w:val="18"/>
          <w:lang w:val="zh-CN" w:eastAsia="zh-CN" w:bidi="zh-CN"/>
        </w:rPr>
        <w:t>我</w:t>
      </w:r>
      <w:r>
        <w:rPr>
          <w:color w:val="181618"/>
          <w:spacing w:val="0"/>
          <w:w w:val="100"/>
          <w:position w:val="0"/>
          <w:sz w:val="18"/>
          <w:szCs w:val="18"/>
        </w:rPr>
        <w:t xml:space="preserve">已经把真正的我分裂成主体和客体 </w:t>
      </w:r>
      <w:r>
        <w:rPr>
          <w:color w:val="181618"/>
          <w:spacing w:val="0"/>
          <w:w w:val="100"/>
          <w:position w:val="0"/>
        </w:rPr>
        <w:t>了。</w:t>
      </w:r>
      <w:r>
        <w:rPr>
          <w:color w:val="181618"/>
          <w:spacing w:val="0"/>
          <w:w w:val="100"/>
          <w:position w:val="0"/>
          <w:sz w:val="18"/>
          <w:szCs w:val="18"/>
        </w:rPr>
        <w:t>这么说，真正的我，连一个主体都不是。</w:t>
      </w:r>
      <w:r>
        <w:rPr>
          <w:color w:val="181618"/>
          <w:spacing w:val="0"/>
          <w:w w:val="100"/>
          <w:position w:val="0"/>
        </w:rPr>
        <w:t>也就</w:t>
      </w:r>
      <w:r>
        <w:rPr>
          <w:color w:val="2B2A2B"/>
          <w:spacing w:val="0"/>
          <w:w w:val="100"/>
          <w:position w:val="0"/>
        </w:rPr>
        <w:t>是说，</w:t>
      </w:r>
      <w:r>
        <w:rPr>
          <w:color w:val="181618"/>
          <w:spacing w:val="0"/>
          <w:w w:val="100"/>
          <w:position w:val="0"/>
        </w:rPr>
        <w:t>我们耳熟能详的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“我 </w:t>
      </w:r>
      <w:r>
        <w:rPr>
          <w:color w:val="2B2A2B"/>
          <w:spacing w:val="0"/>
          <w:w w:val="100"/>
          <w:position w:val="0"/>
        </w:rPr>
        <w:t xml:space="preserve">有生命”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失去了生命”这种说法，根本是矛盾的。因为我只能是生命。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我，就是。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而我，就是生命。生命，也只是通过我才能存在，不可分割的。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只要有</w:t>
      </w:r>
      <w:r>
        <w:rPr>
          <w:color w:val="181618"/>
          <w:spacing w:val="0"/>
          <w:w w:val="100"/>
          <w:position w:val="0"/>
        </w:rPr>
        <w:t>分开，包括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“看</w:t>
      </w:r>
      <w:r>
        <w:rPr>
          <w:color w:val="181618"/>
          <w:spacing w:val="0"/>
          <w:w w:val="100"/>
          <w:position w:val="0"/>
        </w:rPr>
        <w:t xml:space="preserve">到” 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“体</w:t>
      </w:r>
      <w:r>
        <w:rPr>
          <w:color w:val="181618"/>
          <w:spacing w:val="0"/>
          <w:w w:val="100"/>
          <w:position w:val="0"/>
        </w:rPr>
        <w:t xml:space="preserve">验”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“成</w:t>
      </w:r>
      <w:r>
        <w:rPr>
          <w:color w:val="181618"/>
          <w:spacing w:val="0"/>
          <w:w w:val="100"/>
          <w:position w:val="0"/>
        </w:rPr>
        <w:t xml:space="preserve">为” 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“做</w:t>
      </w:r>
      <w:r>
        <w:rPr>
          <w:color w:val="181618"/>
          <w:spacing w:val="0"/>
          <w:w w:val="100"/>
          <w:position w:val="0"/>
        </w:rPr>
        <w:t xml:space="preserve">到”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“活</w:t>
      </w:r>
      <w:r>
        <w:rPr>
          <w:color w:val="181618"/>
          <w:spacing w:val="0"/>
          <w:w w:val="100"/>
          <w:position w:val="0"/>
        </w:rPr>
        <w:t xml:space="preserve">到”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“想</w:t>
      </w:r>
      <w:r>
        <w:rPr>
          <w:color w:val="181618"/>
          <w:spacing w:val="0"/>
          <w:w w:val="100"/>
          <w:position w:val="0"/>
        </w:rPr>
        <w:t xml:space="preserve">到”，甚至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“理</w:t>
      </w:r>
      <w:r>
        <w:rPr>
          <w:color w:val="2B2A2B"/>
          <w:spacing w:val="0"/>
          <w:w w:val="100"/>
          <w:position w:val="0"/>
        </w:rPr>
        <w:t xml:space="preserve">解”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“领</w:t>
      </w:r>
      <w:r>
        <w:rPr>
          <w:color w:val="181618"/>
          <w:spacing w:val="0"/>
          <w:w w:val="100"/>
          <w:position w:val="0"/>
        </w:rPr>
        <w:t>悟”</w:t>
      </w:r>
      <w:r>
        <w:rPr>
          <w:color w:val="2B2A2B"/>
          <w:spacing w:val="0"/>
          <w:w w:val="100"/>
          <w:position w:val="0"/>
        </w:rPr>
        <w:t>乃至其他的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724A6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我所看到的、种种可以体会到的，也就 只</w:t>
      </w:r>
      <w:r>
        <w:rPr>
          <w:color w:val="2B2A2B"/>
          <w:spacing w:val="0"/>
          <w:w w:val="100"/>
          <w:position w:val="0"/>
        </w:rPr>
        <w:t>是生命的一小</w:t>
      </w:r>
      <w:r>
        <w:rPr>
          <w:color w:val="181618"/>
          <w:spacing w:val="0"/>
          <w:w w:val="100"/>
          <w:position w:val="0"/>
        </w:rPr>
        <w:t>部分，</w:t>
      </w:r>
      <w:r>
        <w:rPr>
          <w:color w:val="2B2A2B"/>
          <w:spacing w:val="0"/>
          <w:w w:val="100"/>
          <w:position w:val="0"/>
        </w:rPr>
        <w:t>都是</w:t>
      </w:r>
      <w:r>
        <w:rPr>
          <w:color w:val="181618"/>
          <w:spacing w:val="0"/>
          <w:w w:val="100"/>
          <w:position w:val="0"/>
        </w:rPr>
        <w:t>把无限大的意</w:t>
      </w:r>
      <w:r>
        <w:rPr>
          <w:color w:val="2B2A2B"/>
          <w:spacing w:val="0"/>
          <w:w w:val="100"/>
          <w:position w:val="0"/>
        </w:rPr>
        <w:t>识局限</w:t>
      </w:r>
      <w:r>
        <w:rPr>
          <w:color w:val="2B2A2B"/>
          <w:spacing w:val="0"/>
          <w:w w:val="100"/>
          <w:position w:val="0"/>
          <w:lang w:val="zh-CN" w:eastAsia="zh-CN" w:bidi="zh-CN"/>
        </w:rPr>
        <w:t>到一个</w:t>
      </w:r>
      <w:r>
        <w:rPr>
          <w:color w:val="181618"/>
          <w:spacing w:val="0"/>
          <w:w w:val="100"/>
          <w:position w:val="0"/>
        </w:rPr>
        <w:t>角落，</w:t>
      </w:r>
      <w:r>
        <w:rPr>
          <w:color w:val="000000"/>
          <w:spacing w:val="0"/>
          <w:w w:val="100"/>
          <w:position w:val="0"/>
        </w:rPr>
        <w:t>才</w:t>
      </w:r>
      <w:r>
        <w:rPr>
          <w:color w:val="181618"/>
          <w:spacing w:val="0"/>
          <w:w w:val="100"/>
          <w:position w:val="0"/>
        </w:rPr>
        <w:t>可以用念头和 语言表达出来。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前面说</w:t>
      </w:r>
      <w:r>
        <w:rPr>
          <w:color w:val="2B2A2B"/>
          <w:spacing w:val="0"/>
          <w:w w:val="100"/>
          <w:position w:val="0"/>
        </w:rPr>
        <w:t>，任何</w:t>
      </w:r>
      <w:r>
        <w:rPr>
          <w:color w:val="181618"/>
          <w:spacing w:val="0"/>
          <w:w w:val="100"/>
          <w:position w:val="0"/>
        </w:rPr>
        <w:t>形式或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都包括了无形或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</w:rPr>
        <w:t>有”。不是这样</w:t>
      </w:r>
      <w:r>
        <w:rPr>
          <w:color w:val="2B2A2B"/>
          <w:spacing w:val="0"/>
          <w:w w:val="100"/>
          <w:position w:val="0"/>
        </w:rPr>
        <w:t>的话，</w:t>
      </w:r>
      <w:r>
        <w:rPr>
          <w:color w:val="181618"/>
          <w:spacing w:val="0"/>
          <w:w w:val="100"/>
          <w:position w:val="0"/>
        </w:rPr>
        <w:t xml:space="preserve">从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>我们绝对找不到“没有”，找不到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“空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找不到整体。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就</w:t>
      </w:r>
      <w:r>
        <w:rPr>
          <w:color w:val="2B2A2B"/>
          <w:spacing w:val="0"/>
          <w:w w:val="100"/>
          <w:position w:val="0"/>
        </w:rPr>
        <w:t>是因为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>随时带着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</w:rPr>
        <w:t>有”，我们才</w:t>
      </w:r>
      <w:r>
        <w:rPr>
          <w:color w:val="2B2A2B"/>
          <w:spacing w:val="0"/>
          <w:w w:val="100"/>
          <w:position w:val="0"/>
        </w:rPr>
        <w:t>可以从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 xml:space="preserve">走出来，得到 </w:t>
      </w:r>
      <w:r>
        <w:rPr>
          <w:color w:val="2B2A2B"/>
          <w:spacing w:val="0"/>
          <w:w w:val="100"/>
          <w:position w:val="0"/>
        </w:rPr>
        <w:t>解脱，而</w:t>
      </w:r>
      <w:r>
        <w:rPr>
          <w:color w:val="181618"/>
          <w:spacing w:val="0"/>
          <w:w w:val="100"/>
          <w:position w:val="0"/>
        </w:rPr>
        <w:t>一点都不会违反歌德尔定理或任何哲学的发现。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2B2A2B"/>
          <w:spacing w:val="0"/>
          <w:w w:val="100"/>
          <w:position w:val="0"/>
        </w:rPr>
        <w:t xml:space="preserve">包括了 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“没 </w:t>
      </w:r>
      <w:r>
        <w:rPr>
          <w:color w:val="181618"/>
          <w:spacing w:val="0"/>
          <w:w w:val="100"/>
          <w:position w:val="0"/>
        </w:rPr>
        <w:t>有”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2B2A2B"/>
          <w:spacing w:val="0"/>
          <w:w w:val="100"/>
          <w:position w:val="0"/>
        </w:rPr>
        <w:t>这是佛陀、</w:t>
      </w:r>
      <w:r>
        <w:rPr>
          <w:color w:val="181618"/>
          <w:spacing w:val="0"/>
          <w:w w:val="100"/>
          <w:position w:val="0"/>
        </w:rPr>
        <w:t>耶稣、</w:t>
      </w:r>
      <w:r>
        <w:rPr>
          <w:color w:val="2B2A2B"/>
          <w:spacing w:val="0"/>
          <w:w w:val="100"/>
          <w:position w:val="0"/>
        </w:rPr>
        <w:t>老子</w:t>
      </w:r>
      <w:r>
        <w:rPr>
          <w:color w:val="000000"/>
          <w:spacing w:val="0"/>
          <w:w w:val="100"/>
          <w:position w:val="0"/>
        </w:rPr>
        <w:t>……</w:t>
      </w:r>
      <w:r>
        <w:rPr>
          <w:color w:val="181618"/>
          <w:spacing w:val="0"/>
          <w:w w:val="100"/>
          <w:position w:val="0"/>
        </w:rPr>
        <w:t>历史上诸多圣人都理解的，也是我们最普 遍的状态。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380"/>
        <w:jc w:val="both"/>
        <w:sectPr>
          <w:headerReference r:id="rId275" w:type="default"/>
          <w:footerReference r:id="rId277" w:type="default"/>
          <w:headerReference r:id="rId276" w:type="even"/>
          <w:footerReference r:id="rId278" w:type="even"/>
          <w:footnotePr>
            <w:numFmt w:val="decimal"/>
          </w:footnotePr>
          <w:pgSz w:w="8839" w:h="12940"/>
          <w:pgMar w:top="1185" w:right="684" w:bottom="1430" w:left="684" w:header="0" w:footer="3" w:gutter="296"/>
          <w:pgNumType w:start="129"/>
          <w:cols w:space="720" w:num="1"/>
          <w:rtlGutter w:val="0"/>
          <w:docGrid w:linePitch="360" w:charSpace="0"/>
        </w:sectPr>
      </w:pPr>
      <w:r>
        <w:rPr>
          <w:color w:val="2B2A2B"/>
          <w:spacing w:val="0"/>
          <w:w w:val="100"/>
          <w:position w:val="0"/>
        </w:rPr>
        <w:t>但是，</w:t>
      </w:r>
      <w:r>
        <w:rPr>
          <w:color w:val="181618"/>
          <w:spacing w:val="0"/>
          <w:w w:val="100"/>
          <w:position w:val="0"/>
        </w:rPr>
        <w:t>通过形式的吸引力，我们都被各式各样的形式困住了。看不透，</w:t>
      </w:r>
      <w:r>
        <w:rPr>
          <w:color w:val="2B2A2B"/>
          <w:spacing w:val="0"/>
          <w:w w:val="100"/>
          <w:position w:val="0"/>
        </w:rPr>
        <w:t>也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3420110" cy="2456815"/>
            <wp:effectExtent l="0" t="0" r="8890" b="635"/>
            <wp:docPr id="558" name="Picutre 5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" name="Picutre 558"/>
                    <pic:cNvPicPr/>
                  </pic:nvPicPr>
                  <pic:blipFill>
                    <a:blip r:embed="rId618"/>
                    <a:stretch>
                      <a:fillRect/>
                    </a:stretch>
                  </pic:blipFill>
                  <pic:spPr>
                    <a:xfrm>
                      <a:off x="0" y="0"/>
                      <a:ext cx="3420110" cy="245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19" w:line="1" w:lineRule="exact"/>
      </w:pP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3420110" cy="2432050"/>
            <wp:effectExtent l="0" t="0" r="8890" b="6350"/>
            <wp:docPr id="559" name="Picutre 5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" name="Picutre 559"/>
                    <pic:cNvPicPr/>
                  </pic:nvPicPr>
                  <pic:blipFill>
                    <a:blip r:embed="rId619"/>
                    <a:stretch>
                      <a:fillRect/>
                    </a:stretch>
                  </pic:blipFill>
                  <pic:spPr>
                    <a:xfrm>
                      <a:off x="0" y="0"/>
                      <a:ext cx="3420110" cy="243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1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320" w:line="277" w:lineRule="exact"/>
        <w:ind w:left="0" w:right="0" w:firstLine="320"/>
        <w:jc w:val="both"/>
      </w:pPr>
      <w:r>
        <w:rPr>
          <w:spacing w:val="0"/>
          <w:w w:val="100"/>
          <w:position w:val="0"/>
        </w:rPr>
        <w:t>无色无相的一体意识，通过每一个形相，每一个角落，都可以让我们找到。就像上方的图，每 一个出口的标签，就代表人间的种种形相，而一体意识就像光一样，通过每一个形相，都可以亮出 来，让我们偶尔可以看到。下方的图，要表达一有时候，通过人生承受不了的悲伤、危机，甚至 死亡，这些形相开始化掉，不再那么坚实。这些状况，我们也可以称为恩典，会让一体意识的光明 大量地透进来，让</w:t>
      </w:r>
      <w:r>
        <w:rPr>
          <w:color w:val="000000"/>
          <w:spacing w:val="0"/>
          <w:w w:val="100"/>
          <w:position w:val="0"/>
        </w:rPr>
        <w:t>我们的</w:t>
      </w:r>
      <w:r>
        <w:rPr>
          <w:spacing w:val="0"/>
          <w:w w:val="100"/>
          <w:position w:val="0"/>
        </w:rPr>
        <w:t>人生发生一个彻底、全面的转变。这就是醒觉。这么说，人生的经过，所 遇到的每个人、每件事都是</w:t>
      </w:r>
      <w:r>
        <w:rPr>
          <w:spacing w:val="0"/>
          <w:w w:val="100"/>
          <w:position w:val="0"/>
          <w:lang w:val="zh-CN" w:eastAsia="zh-CN" w:bidi="zh-CN"/>
        </w:rPr>
        <w:t>出口，</w:t>
      </w:r>
      <w:r>
        <w:rPr>
          <w:spacing w:val="0"/>
          <w:w w:val="100"/>
          <w:position w:val="0"/>
        </w:rPr>
        <w:t>都是醒</w:t>
      </w:r>
      <w:r>
        <w:rPr>
          <w:color w:val="000000"/>
          <w:spacing w:val="0"/>
          <w:w w:val="100"/>
          <w:position w:val="0"/>
        </w:rPr>
        <w:t>觉的大</w:t>
      </w:r>
      <w:r>
        <w:rPr>
          <w:spacing w:val="0"/>
          <w:w w:val="100"/>
          <w:position w:val="0"/>
        </w:rPr>
        <w:t>机会。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0"/>
        <w:jc w:val="left"/>
      </w:pPr>
      <w:r>
        <w:rPr>
          <w:color w:val="181618"/>
          <w:spacing w:val="0"/>
          <w:w w:val="100"/>
          <w:position w:val="0"/>
        </w:rPr>
        <w:t>看不穿。这是这一生最大的谜题。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回到全部的我、全部的你，也就是看穿人生最大的谜题。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要解脱，也只是轻轻松松地从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>移动到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</w:rPr>
        <w:t>有”。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从有形有色，到无形无色。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从过去未来，移动到这个瞬间。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从念头，移动到无思无想的空当。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也只是这样子。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  <w:sectPr>
          <w:headerReference r:id="rId279" w:type="default"/>
          <w:footerReference r:id="rId281" w:type="default"/>
          <w:headerReference r:id="rId280" w:type="even"/>
          <w:footerReference r:id="rId282" w:type="even"/>
          <w:footnotePr>
            <w:numFmt w:val="decimal"/>
          </w:footnotePr>
          <w:pgSz w:w="8839" w:h="12940"/>
          <w:pgMar w:top="1185" w:right="684" w:bottom="1430" w:left="684" w:header="0" w:footer="3" w:gutter="296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 xml:space="preserve">每一个有形的东西，也都可以成为一个通往意识的门户。通过这个门户， 可以让我们脱胎换骨，跨越人生的痛苦，甚至化解上万年文明所带来的悲伤。 只要我们轻轻松松看透每一个形式，清清楚楚知道它本身就是从无形化现出来 </w:t>
      </w:r>
      <w:r>
        <w:rPr>
          <w:color w:val="000000"/>
          <w:spacing w:val="0"/>
          <w:w w:val="100"/>
          <w:position w:val="0"/>
        </w:rPr>
        <w:t>的，</w:t>
      </w:r>
      <w:r>
        <w:rPr>
          <w:color w:val="181618"/>
          <w:spacing w:val="0"/>
          <w:w w:val="100"/>
          <w:position w:val="0"/>
        </w:rPr>
        <w:t>它就可以成为一把钥匙。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1700" w:after="1500" w:line="240" w:lineRule="auto"/>
        <w:ind w:left="0" w:right="0" w:firstLine="0"/>
        <w:jc w:val="both"/>
        <w:rPr>
          <w:sz w:val="28"/>
          <w:szCs w:val="28"/>
        </w:rPr>
      </w:pPr>
      <w:bookmarkStart w:id="196" w:name="bookmark204"/>
      <w:bookmarkStart w:id="197" w:name="bookmark202"/>
      <w:bookmarkStart w:id="198" w:name="bookmark203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2.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当下是个场</w:t>
      </w:r>
      <w:bookmarkEnd w:id="196"/>
      <w:bookmarkEnd w:id="197"/>
      <w:bookmarkEnd w:id="198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</w:rPr>
        <w:t>活在当下，也只是完全接受生命所带来的各种变化。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每一个形式都可以当作一个意识的门户。只要我们轻轻松松看到这个瞬间 所带来的任何形式。看着它，欣赏它，完全投入它。让任何念头自然起起伏伏, 自然消逝，本身就带给我们意识上的转变。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停留在瞬间，本身就可以带给我们一个平静，甚至宁静。站在宁静，就让 我们观察到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</w:rPr>
        <w:t>有”或是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</w:t>
      </w:r>
      <w:r>
        <w:rPr>
          <w:color w:val="181618"/>
          <w:spacing w:val="0"/>
          <w:w w:val="100"/>
          <w:position w:val="0"/>
        </w:rPr>
        <w:t>”。或是反过来，它会让我们从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“空’</w:t>
      </w:r>
      <w:r>
        <w:rPr>
          <w:color w:val="181618"/>
          <w:spacing w:val="0"/>
          <w:w w:val="100"/>
          <w:position w:val="0"/>
        </w:rPr>
        <w:t>看到瞬间所 带来的任何变化。活在这个瞬间，接着活在每一个瞬间，也就自然把生命的整 体找回来。让我们轻轻松松体会到一体意识，体会到全部的意识。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每一个形式，不管是好坏、恐惧不恐惧，我都可以容纳、接受、不抵抗。 也就那么简单，就把当下，也就是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</w:t>
      </w:r>
      <w:r>
        <w:rPr>
          <w:color w:val="181618"/>
          <w:spacing w:val="0"/>
          <w:w w:val="100"/>
          <w:position w:val="0"/>
          <w:lang w:val="en-US" w:eastAsia="en-US" w:bidi="en-US"/>
        </w:rPr>
        <w:t>"</w:t>
      </w:r>
      <w:r>
        <w:rPr>
          <w:color w:val="181618"/>
          <w:spacing w:val="0"/>
          <w:w w:val="100"/>
          <w:position w:val="0"/>
        </w:rPr>
        <w:t>找回来了。严格讲，当下 是找不回来的，它本来就存在。所以</w:t>
      </w:r>
      <w:r>
        <w:rPr>
          <w:color w:val="181618"/>
          <w:spacing w:val="0"/>
          <w:w w:val="100"/>
          <w:position w:val="0"/>
          <w:lang w:val="zh-CN" w:eastAsia="zh-CN" w:bidi="zh-CN"/>
        </w:rPr>
        <w:t>，“不</w:t>
      </w:r>
      <w:r>
        <w:rPr>
          <w:color w:val="181618"/>
          <w:spacing w:val="0"/>
          <w:w w:val="100"/>
          <w:position w:val="0"/>
        </w:rPr>
        <w:t>做”比任何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“做”</w:t>
      </w:r>
      <w:r>
        <w:rPr>
          <w:color w:val="181618"/>
          <w:spacing w:val="0"/>
          <w:w w:val="100"/>
          <w:position w:val="0"/>
        </w:rPr>
        <w:t>都更快、</w:t>
      </w:r>
      <w:r>
        <w:rPr>
          <w:color w:val="000000"/>
          <w:spacing w:val="0"/>
          <w:w w:val="100"/>
          <w:position w:val="0"/>
        </w:rPr>
        <w:t>更</w:t>
      </w:r>
      <w:r>
        <w:rPr>
          <w:color w:val="181618"/>
          <w:spacing w:val="0"/>
          <w:w w:val="100"/>
          <w:position w:val="0"/>
        </w:rPr>
        <w:t xml:space="preserve">直接让 </w:t>
      </w:r>
      <w:r>
        <w:rPr>
          <w:color w:val="000000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>们体会当下。我们最多也只是放松，让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 ”自然开展。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最有趣的是，只要把注意力轻轻松松地集中，集中在哪里？集中在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“这 </w:t>
      </w:r>
      <w:r>
        <w:rPr>
          <w:color w:val="181618"/>
          <w:spacing w:val="0"/>
          <w:w w:val="100"/>
          <w:position w:val="0"/>
        </w:rPr>
        <w:t>里！现在！”也就够了。不让注意力潦散到别的地方，不让注意力流散到未来、 过去，念头也就自然消失了。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不光念头消失，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也跟着消失了。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其实也只是一个形相，只要不 通过形相造出一个身份、一个自己，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自然会缩小。缩小到最后，只剩下一 个影子。最后，就连影子都消散。</w:t>
      </w:r>
      <w:r>
        <w:rPr>
          <w:color w:val="484848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个人，也自然醒过来了。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醒过来，也突然完成了人类的演化。想不到的是，这个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是通过万年 的制约所成形、所巩固的。竟然可以通过一个瞬间、一个剎那，也就是说，不 需要时间就可以跳出来。这，才是人生最大的一个奇迹。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  <w:sz w:val="20"/>
          <w:szCs w:val="20"/>
        </w:rPr>
        <w:t xml:space="preserve">没有念头，我们照样可以运作。想不到的是，每件事情反而会更顺。反过 </w:t>
      </w:r>
      <w:r>
        <w:rPr>
          <w:color w:val="181618"/>
          <w:spacing w:val="0"/>
          <w:w w:val="100"/>
          <w:position w:val="0"/>
        </w:rPr>
        <w:t>来，不顺，</w:t>
      </w:r>
      <w:r>
        <w:rPr>
          <w:color w:val="000000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>也可以接受。因为我对任何东西不再期待，接下来自然就没有对 立。这样说，高鰻、美丑、顺不顺、好不好，都跟我无关了。它们只是生命的 条件、生命的状况，在整体的我内不成比例，也不相关。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  <w:rPr>
          <w:sz w:val="18"/>
          <w:szCs w:val="18"/>
        </w:rPr>
      </w:pPr>
      <w:r>
        <w:rPr>
          <w:color w:val="181618"/>
          <w:spacing w:val="0"/>
          <w:w w:val="100"/>
          <w:position w:val="0"/>
          <w:sz w:val="20"/>
          <w:szCs w:val="20"/>
        </w:rPr>
        <w:t>这些话，含着另一个更深的意义。也就是说，我们完全交给生命。生命就 突然拥抱了我们，活了我们。只要我们鼓起所有的信心，对生命和宇宙一点一 滴都不怀疑，生命就在任何角落活起来了，保护我们，带着我们前进。我们再 也不用怀疑任何瞬间带来的一切</w:t>
      </w:r>
      <w:r>
        <w:rPr>
          <w:color w:val="000000"/>
          <w:spacing w:val="0"/>
          <w:w w:val="100"/>
          <w:position w:val="0"/>
          <w:sz w:val="20"/>
          <w:szCs w:val="20"/>
        </w:rPr>
        <w:t>——</w:t>
      </w:r>
      <w:r>
        <w:rPr>
          <w:color w:val="181618"/>
          <w:spacing w:val="0"/>
          <w:w w:val="100"/>
          <w:position w:val="0"/>
          <w:sz w:val="20"/>
          <w:szCs w:val="20"/>
        </w:rPr>
        <w:t>不管表面上多坏的事，包括危机，包括灾 难。这一切，其实含着更深的意义，是我们通过头脑不可能理解的。生命有它 的安排。我们也就全面接受</w:t>
      </w:r>
      <w:r>
        <w:rPr>
          <w:color w:val="181618"/>
          <w:spacing w:val="0"/>
          <w:w w:val="100"/>
          <w:position w:val="0"/>
          <w:sz w:val="18"/>
          <w:szCs w:val="18"/>
        </w:rPr>
        <w:t>它吧！对宇宙带来的一切形相，我也只能如此表达 我最高的敬意。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针对好的事，我也是如此。</w:t>
      </w:r>
      <w:r>
        <w:rPr>
          <w:color w:val="000000"/>
          <w:spacing w:val="0"/>
          <w:w w:val="100"/>
          <w:position w:val="0"/>
        </w:rPr>
        <w:t>对</w:t>
      </w:r>
      <w:r>
        <w:rPr>
          <w:color w:val="181618"/>
          <w:spacing w:val="0"/>
          <w:w w:val="100"/>
          <w:position w:val="0"/>
        </w:rPr>
        <w:t>这个瞬间所带来的任何事，我也都只是如此。 就算对这个瞬间，几乎没办法承受，知道.了，也只是如此。对每一个瞬间，我 都用</w:t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sz w:val="19"/>
          <w:szCs w:val="19"/>
          <w:lang w:val="en-US" w:eastAsia="en-US" w:bidi="en-US"/>
        </w:rPr>
        <w:t>YES! OK!</w:t>
      </w:r>
      <w:r>
        <w:rPr>
          <w:color w:val="181618"/>
          <w:spacing w:val="0"/>
          <w:w w:val="100"/>
          <w:position w:val="0"/>
        </w:rPr>
        <w:t>来面对，全部阻碍自然就消失了。没有阻碍、没有念头。没有 念头，更不用谈烦恼或萎缩，就连满足不满足都与我无关。我不再需要去分别、 期待甚至追求。哪里还有问题？哪里还有一个修行的观念存在？更不用再谈静 修、再谈功</w:t>
      </w:r>
      <w:r>
        <w:rPr>
          <w:color w:val="000000"/>
          <w:spacing w:val="0"/>
          <w:w w:val="100"/>
          <w:position w:val="0"/>
        </w:rPr>
        <w:t>夫了。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这样一路走下去，我们任何动作都是一个神圣的、臣服的。</w:t>
      </w:r>
      <w:r>
        <w:rPr>
          <w:color w:val="000000"/>
          <w:spacing w:val="0"/>
          <w:w w:val="100"/>
          <w:position w:val="0"/>
        </w:rPr>
        <w:t>一举一</w:t>
      </w:r>
      <w:r>
        <w:rPr>
          <w:color w:val="181618"/>
          <w:spacing w:val="0"/>
          <w:w w:val="100"/>
          <w:position w:val="0"/>
        </w:rPr>
        <w:t>动都是 臣服。我们以一个清明而不受制约的角色来进行，会发现人生突然有意思了！ 不受限制了！样样都鲜活起来了！我们也从千万年无意识的昏迷中醒来，重生。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523105" cy="4559935"/>
            <wp:effectExtent l="0" t="0" r="10795" b="12065"/>
            <wp:docPr id="568" name="Picutre 5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" name="Picutre 568"/>
                    <pic:cNvPicPr/>
                  </pic:nvPicPr>
                  <pic:blipFill>
                    <a:blip r:embed="rId620"/>
                    <a:stretch>
                      <a:fillRect/>
                    </a:stretch>
                  </pic:blipFill>
                  <pic:spPr>
                    <a:xfrm>
                      <a:off x="0" y="0"/>
                      <a:ext cx="4523105" cy="455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29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88" w:lineRule="exact"/>
        <w:ind w:left="0" w:right="0" w:firstLine="320"/>
        <w:jc w:val="both"/>
      </w:pPr>
      <w:r>
        <w:rPr>
          <w:spacing w:val="0"/>
          <w:w w:val="100"/>
          <w:position w:val="0"/>
        </w:rPr>
        <w:t>人生的演化，也就是把无形无相的面积</w:t>
      </w:r>
      <w:r>
        <w:rPr>
          <w:color w:val="000000"/>
          <w:spacing w:val="0"/>
          <w:w w:val="100"/>
          <w:position w:val="0"/>
        </w:rPr>
        <w:t>扩大，</w:t>
      </w:r>
      <w:r>
        <w:rPr>
          <w:spacing w:val="0"/>
          <w:w w:val="100"/>
          <w:position w:val="0"/>
        </w:rPr>
        <w:t>让有形有色的“我"减小甚至消失。从图左到图 右的变化，就是在表达这个观念。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每一个</w:t>
      </w:r>
      <w:r>
        <w:rPr>
          <w:color w:val="181618"/>
          <w:spacing w:val="0"/>
          <w:w w:val="100"/>
          <w:position w:val="0"/>
        </w:rPr>
        <w:t>身体的部位，</w:t>
      </w:r>
      <w:r>
        <w:rPr>
          <w:color w:val="2B2A2B"/>
          <w:spacing w:val="0"/>
          <w:w w:val="100"/>
          <w:position w:val="0"/>
        </w:rPr>
        <w:t>也跟着</w:t>
      </w:r>
      <w:r>
        <w:rPr>
          <w:color w:val="181618"/>
          <w:spacing w:val="0"/>
          <w:w w:val="100"/>
          <w:position w:val="0"/>
        </w:rPr>
        <w:t>活跃起来了。充满了能量，而点点滴滴</w:t>
      </w:r>
      <w:r>
        <w:rPr>
          <w:color w:val="2B2A2B"/>
          <w:spacing w:val="0"/>
          <w:w w:val="100"/>
          <w:position w:val="0"/>
        </w:rPr>
        <w:t xml:space="preserve">完全投 </w:t>
      </w:r>
      <w:r>
        <w:rPr>
          <w:color w:val="181618"/>
          <w:spacing w:val="0"/>
          <w:w w:val="100"/>
          <w:position w:val="0"/>
        </w:rPr>
        <w:t>入生命，</w:t>
      </w:r>
      <w:r>
        <w:rPr>
          <w:color w:val="2B2A2B"/>
          <w:spacing w:val="0"/>
          <w:w w:val="100"/>
          <w:position w:val="0"/>
        </w:rPr>
        <w:t>和生命达</w:t>
      </w:r>
      <w:r>
        <w:rPr>
          <w:color w:val="181618"/>
          <w:spacing w:val="0"/>
          <w:w w:val="100"/>
          <w:position w:val="0"/>
        </w:rPr>
        <w:t>到一个整体的</w:t>
      </w:r>
      <w:r>
        <w:rPr>
          <w:color w:val="2B2A2B"/>
          <w:spacing w:val="0"/>
          <w:w w:val="100"/>
          <w:position w:val="0"/>
        </w:rPr>
        <w:t>共振。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接</w:t>
      </w:r>
      <w:r>
        <w:rPr>
          <w:color w:val="2B2A2B"/>
          <w:spacing w:val="0"/>
          <w:w w:val="100"/>
          <w:position w:val="0"/>
        </w:rPr>
        <w:t>下来，</w:t>
      </w:r>
      <w:r>
        <w:rPr>
          <w:color w:val="181618"/>
          <w:spacing w:val="0"/>
          <w:w w:val="100"/>
          <w:position w:val="0"/>
        </w:rPr>
        <w:t>也不用追求好事坏事，自然只可能做好事。因为生命跟我分不开， 我任何动作都跟这个瞬间、跟这个生命是接轨的。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理解了这些，</w:t>
      </w:r>
      <w:r>
        <w:rPr>
          <w:color w:val="181618"/>
          <w:spacing w:val="0"/>
          <w:w w:val="100"/>
          <w:position w:val="0"/>
        </w:rPr>
        <w:t>就会突然体</w:t>
      </w:r>
      <w:r>
        <w:rPr>
          <w:color w:val="2B2A2B"/>
          <w:spacing w:val="0"/>
          <w:w w:val="100"/>
          <w:position w:val="0"/>
        </w:rPr>
        <w:t>会到：当下不是主体，也不是</w:t>
      </w:r>
      <w:r>
        <w:rPr>
          <w:color w:val="181618"/>
          <w:spacing w:val="0"/>
          <w:w w:val="100"/>
          <w:position w:val="0"/>
        </w:rPr>
        <w:t>客体，</w:t>
      </w:r>
      <w:r>
        <w:rPr>
          <w:color w:val="2B2A2B"/>
          <w:spacing w:val="0"/>
          <w:w w:val="100"/>
          <w:position w:val="0"/>
        </w:rPr>
        <w:t>不是</w:t>
      </w:r>
      <w:r>
        <w:rPr>
          <w:color w:val="181618"/>
          <w:spacing w:val="0"/>
          <w:w w:val="100"/>
          <w:position w:val="0"/>
        </w:rPr>
        <w:t>一个可 追求的东西，它</w:t>
      </w:r>
      <w:r>
        <w:rPr>
          <w:color w:val="2B2A2B"/>
          <w:spacing w:val="0"/>
          <w:w w:val="100"/>
          <w:position w:val="0"/>
        </w:rPr>
        <w:t>什么都</w:t>
      </w:r>
      <w:r>
        <w:rPr>
          <w:color w:val="181618"/>
          <w:spacing w:val="0"/>
          <w:w w:val="100"/>
          <w:position w:val="0"/>
        </w:rPr>
        <w:t>不是。</w:t>
      </w:r>
      <w:r>
        <w:rPr>
          <w:color w:val="2B2A2B"/>
          <w:spacing w:val="0"/>
          <w:w w:val="100"/>
          <w:position w:val="0"/>
        </w:rPr>
        <w:t>唯一文</w:t>
      </w:r>
      <w:r>
        <w:rPr>
          <w:color w:val="181618"/>
          <w:spacing w:val="0"/>
          <w:w w:val="100"/>
          <w:position w:val="0"/>
        </w:rPr>
        <w:t>字可以稍稍贴</w:t>
      </w:r>
      <w:r>
        <w:rPr>
          <w:color w:val="2B2A2B"/>
          <w:spacing w:val="0"/>
          <w:w w:val="100"/>
          <w:position w:val="0"/>
        </w:rPr>
        <w:t>近的，</w:t>
      </w:r>
      <w:r>
        <w:rPr>
          <w:color w:val="181618"/>
          <w:spacing w:val="0"/>
          <w:w w:val="100"/>
          <w:position w:val="0"/>
        </w:rPr>
        <w:t>就是用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“场”</w:t>
      </w:r>
      <w:r>
        <w:rPr>
          <w:color w:val="2B2A2B"/>
          <w:spacing w:val="0"/>
          <w:w w:val="100"/>
          <w:position w:val="0"/>
        </w:rPr>
        <w:t xml:space="preserve">的观念 </w:t>
      </w:r>
      <w:r>
        <w:rPr>
          <w:color w:val="181618"/>
          <w:spacing w:val="0"/>
          <w:w w:val="100"/>
          <w:position w:val="0"/>
        </w:rPr>
        <w:t>来理解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000000"/>
          <w:spacing w:val="0"/>
          <w:w w:val="100"/>
          <w:position w:val="0"/>
        </w:rPr>
        <w:t>里！</w:t>
      </w:r>
      <w:r>
        <w:rPr>
          <w:color w:val="181618"/>
          <w:spacing w:val="0"/>
          <w:w w:val="100"/>
          <w:position w:val="0"/>
        </w:rPr>
        <w:t>现在！ ”</w:t>
      </w:r>
      <w:r>
        <w:rPr>
          <w:color w:val="2B2A2B"/>
          <w:spacing w:val="0"/>
          <w:w w:val="100"/>
          <w:position w:val="0"/>
        </w:rPr>
        <w:t>当下，</w:t>
      </w:r>
      <w:r>
        <w:rPr>
          <w:color w:val="181618"/>
          <w:spacing w:val="0"/>
          <w:w w:val="100"/>
          <w:position w:val="0"/>
        </w:rPr>
        <w:t>本身跟这个生命的</w:t>
      </w:r>
      <w:r>
        <w:rPr>
          <w:color w:val="2B2A2B"/>
          <w:spacing w:val="0"/>
          <w:w w:val="100"/>
          <w:position w:val="0"/>
        </w:rPr>
        <w:t>根源离</w:t>
      </w:r>
      <w:r>
        <w:rPr>
          <w:color w:val="181618"/>
          <w:spacing w:val="0"/>
          <w:w w:val="100"/>
          <w:position w:val="0"/>
        </w:rPr>
        <w:t>不开。生命的</w:t>
      </w:r>
      <w:r>
        <w:rPr>
          <w:color w:val="2B2A2B"/>
          <w:spacing w:val="0"/>
          <w:w w:val="100"/>
          <w:position w:val="0"/>
        </w:rPr>
        <w:t>潜能、 生命</w:t>
      </w:r>
      <w:r>
        <w:rPr>
          <w:color w:val="181618"/>
          <w:spacing w:val="0"/>
          <w:w w:val="100"/>
          <w:position w:val="0"/>
        </w:rPr>
        <w:t>的场，也只是通过当下所反照出来的。它只是</w:t>
      </w:r>
      <w:r>
        <w:rPr>
          <w:color w:val="2B2A2B"/>
          <w:spacing w:val="0"/>
          <w:w w:val="100"/>
          <w:position w:val="0"/>
        </w:rPr>
        <w:t>一个能量场，</w:t>
      </w:r>
      <w:r>
        <w:rPr>
          <w:color w:val="181618"/>
          <w:spacing w:val="0"/>
          <w:w w:val="100"/>
          <w:position w:val="0"/>
        </w:rPr>
        <w:t>也只是</w:t>
      </w:r>
      <w:r>
        <w:rPr>
          <w:color w:val="2B2A2B"/>
          <w:spacing w:val="0"/>
          <w:w w:val="100"/>
          <w:position w:val="0"/>
        </w:rPr>
        <w:t xml:space="preserve">一个螺 </w:t>
      </w:r>
      <w:r>
        <w:rPr>
          <w:color w:val="181618"/>
          <w:spacing w:val="0"/>
          <w:w w:val="100"/>
          <w:position w:val="0"/>
        </w:rPr>
        <w:t>旋场，也只是因地，也只是一体意识。从这个场、从这个</w:t>
      </w:r>
      <w:r>
        <w:rPr>
          <w:color w:val="2B2A2B"/>
          <w:spacing w:val="0"/>
          <w:w w:val="100"/>
          <w:position w:val="0"/>
        </w:rPr>
        <w:t>没有，</w:t>
      </w:r>
      <w:r>
        <w:rPr>
          <w:color w:val="181618"/>
          <w:spacing w:val="0"/>
          <w:w w:val="100"/>
          <w:position w:val="0"/>
        </w:rPr>
        <w:t>宇宙的</w:t>
      </w:r>
      <w:r>
        <w:rPr>
          <w:color w:val="2B2A2B"/>
          <w:spacing w:val="0"/>
          <w:w w:val="100"/>
          <w:position w:val="0"/>
        </w:rPr>
        <w:t xml:space="preserve">万物可 </w:t>
      </w:r>
      <w:r>
        <w:rPr>
          <w:color w:val="181618"/>
          <w:spacing w:val="0"/>
          <w:w w:val="100"/>
          <w:position w:val="0"/>
        </w:rPr>
        <w:t>以化生</w:t>
      </w:r>
      <w:r>
        <w:rPr>
          <w:color w:val="2B2A2B"/>
          <w:spacing w:val="0"/>
          <w:w w:val="100"/>
          <w:position w:val="0"/>
        </w:rPr>
        <w:t>出来。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更想不到的是，只有通过</w:t>
      </w:r>
      <w:r>
        <w:rPr>
          <w:color w:val="2B2A2B"/>
          <w:spacing w:val="0"/>
          <w:w w:val="100"/>
          <w:position w:val="0"/>
        </w:rPr>
        <w:t>当下，</w:t>
      </w:r>
      <w:r>
        <w:rPr>
          <w:color w:val="181618"/>
          <w:spacing w:val="0"/>
          <w:w w:val="100"/>
          <w:position w:val="0"/>
        </w:rPr>
        <w:t>也就是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我</w:t>
      </w:r>
      <w:r>
        <w:rPr>
          <w:color w:val="2B2A2B"/>
          <w:spacing w:val="0"/>
          <w:w w:val="100"/>
          <w:position w:val="0"/>
        </w:rPr>
        <w:t>们才可</w:t>
      </w:r>
      <w:r>
        <w:rPr>
          <w:color w:val="181618"/>
          <w:spacing w:val="0"/>
          <w:w w:val="100"/>
          <w:position w:val="0"/>
        </w:rPr>
        <w:t>以超越 任何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“体</w:t>
      </w:r>
      <w:r>
        <w:rPr>
          <w:color w:val="181618"/>
          <w:spacing w:val="0"/>
          <w:w w:val="100"/>
          <w:position w:val="0"/>
        </w:rPr>
        <w:t>”。不管是身体、以太</w:t>
      </w:r>
      <w:r>
        <w:rPr>
          <w:color w:val="181618"/>
          <w:spacing w:val="0"/>
          <w:w w:val="100"/>
          <w:position w:val="0"/>
          <w:lang w:val="en-US" w:eastAsia="en-US" w:bidi="en-US"/>
        </w:rPr>
        <w:t>,</w:t>
      </w:r>
      <w:r>
        <w:rPr>
          <w:color w:val="181618"/>
          <w:spacing w:val="0"/>
          <w:w w:val="100"/>
          <w:position w:val="0"/>
        </w:rPr>
        <w:t>星光体、情绪体、思考体（理智</w:t>
      </w:r>
      <w:r>
        <w:rPr>
          <w:color w:val="2B2A2B"/>
          <w:spacing w:val="0"/>
          <w:w w:val="100"/>
          <w:position w:val="0"/>
        </w:rPr>
        <w:t xml:space="preserve">体）、宇宙愿 </w:t>
      </w:r>
      <w:r>
        <w:rPr>
          <w:color w:val="181618"/>
          <w:spacing w:val="0"/>
          <w:w w:val="100"/>
          <w:position w:val="0"/>
        </w:rPr>
        <w:t>心体、宇宙觉知体、灵性体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……</w:t>
      </w:r>
      <w:r>
        <w:rPr>
          <w:color w:val="181618"/>
          <w:spacing w:val="0"/>
          <w:w w:val="100"/>
          <w:position w:val="0"/>
        </w:rPr>
        <w:t>这些更微细的体（我在《静坐》</w:t>
      </w:r>
      <w:r>
        <w:rPr>
          <w:color w:val="2B2A2B"/>
          <w:spacing w:val="0"/>
          <w:w w:val="100"/>
          <w:position w:val="0"/>
        </w:rPr>
        <w:t>一书也</w:t>
      </w:r>
      <w:r>
        <w:rPr>
          <w:color w:val="181618"/>
          <w:spacing w:val="0"/>
          <w:w w:val="100"/>
          <w:position w:val="0"/>
        </w:rPr>
        <w:t>提过）， 同样都是由物质和形相所组合而成的。跟物质的身体</w:t>
      </w:r>
      <w:r>
        <w:rPr>
          <w:color w:val="2B2A2B"/>
          <w:spacing w:val="0"/>
          <w:w w:val="100"/>
          <w:position w:val="0"/>
        </w:rPr>
        <w:t>一样，</w:t>
      </w:r>
      <w:r>
        <w:rPr>
          <w:color w:val="181618"/>
          <w:spacing w:val="0"/>
          <w:w w:val="100"/>
          <w:position w:val="0"/>
        </w:rPr>
        <w:t>要受到制约才得以 存在。</w:t>
      </w:r>
      <w:r>
        <w:rPr>
          <w:color w:val="2B2A2B"/>
          <w:spacing w:val="0"/>
          <w:w w:val="100"/>
          <w:position w:val="0"/>
        </w:rPr>
        <w:t>每一</w:t>
      </w:r>
      <w:r>
        <w:rPr>
          <w:color w:val="181618"/>
          <w:spacing w:val="0"/>
          <w:w w:val="100"/>
          <w:position w:val="0"/>
        </w:rPr>
        <w:t>个体，</w:t>
      </w:r>
      <w:r>
        <w:rPr>
          <w:color w:val="2B2A2B"/>
          <w:spacing w:val="0"/>
          <w:w w:val="100"/>
          <w:position w:val="0"/>
        </w:rPr>
        <w:t>都带</w:t>
      </w:r>
      <w:r>
        <w:rPr>
          <w:color w:val="181618"/>
          <w:spacing w:val="0"/>
          <w:w w:val="100"/>
          <w:position w:val="0"/>
        </w:rPr>
        <w:t>给我们约束和设定。让我们从无限大的</w:t>
      </w:r>
      <w:r>
        <w:rPr>
          <w:color w:val="2B2A2B"/>
          <w:spacing w:val="0"/>
          <w:w w:val="100"/>
          <w:position w:val="0"/>
        </w:rPr>
        <w:t>宇宙，</w:t>
      </w:r>
      <w:r>
        <w:rPr>
          <w:color w:val="181618"/>
          <w:spacing w:val="0"/>
          <w:w w:val="100"/>
          <w:position w:val="0"/>
        </w:rPr>
        <w:t>局</w:t>
      </w:r>
      <w:r>
        <w:rPr>
          <w:color w:val="2B2A2B"/>
          <w:spacing w:val="0"/>
          <w:w w:val="100"/>
          <w:position w:val="0"/>
        </w:rPr>
        <w:t xml:space="preserve">限成一 </w:t>
      </w:r>
      <w:r>
        <w:rPr>
          <w:color w:val="181618"/>
          <w:spacing w:val="0"/>
          <w:w w:val="100"/>
          <w:position w:val="0"/>
        </w:rPr>
        <w:t>层层有界限</w:t>
      </w:r>
      <w:r>
        <w:rPr>
          <w:color w:val="2B2A2B"/>
          <w:spacing w:val="0"/>
          <w:w w:val="100"/>
          <w:position w:val="0"/>
        </w:rPr>
        <w:t>的体。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唯</w:t>
      </w:r>
      <w:r>
        <w:rPr>
          <w:color w:val="2B2A2B"/>
          <w:spacing w:val="0"/>
          <w:w w:val="100"/>
          <w:position w:val="0"/>
        </w:rPr>
        <w:t>有通过当下，</w:t>
      </w:r>
      <w:r>
        <w:rPr>
          <w:color w:val="181618"/>
          <w:spacing w:val="0"/>
          <w:w w:val="100"/>
          <w:position w:val="0"/>
        </w:rPr>
        <w:t>才可以</w:t>
      </w:r>
      <w:r>
        <w:rPr>
          <w:color w:val="2B2A2B"/>
          <w:spacing w:val="0"/>
          <w:w w:val="100"/>
          <w:position w:val="0"/>
        </w:rPr>
        <w:t>充分活</w:t>
      </w:r>
      <w:r>
        <w:rPr>
          <w:color w:val="181618"/>
          <w:spacing w:val="0"/>
          <w:w w:val="100"/>
          <w:position w:val="0"/>
        </w:rPr>
        <w:t>在每一</w:t>
      </w:r>
      <w:r>
        <w:rPr>
          <w:color w:val="2B2A2B"/>
          <w:spacing w:val="0"/>
          <w:w w:val="100"/>
          <w:position w:val="0"/>
        </w:rPr>
        <w:t>个体的</w:t>
      </w:r>
      <w:r>
        <w:rPr>
          <w:color w:val="181618"/>
          <w:spacing w:val="0"/>
          <w:w w:val="100"/>
          <w:position w:val="0"/>
        </w:rPr>
        <w:t>瞬间，</w:t>
      </w:r>
      <w:r>
        <w:rPr>
          <w:color w:val="2B2A2B"/>
          <w:spacing w:val="0"/>
          <w:w w:val="100"/>
          <w:position w:val="0"/>
        </w:rPr>
        <w:t>甚</w:t>
      </w:r>
      <w:r>
        <w:rPr>
          <w:color w:val="181618"/>
          <w:spacing w:val="0"/>
          <w:w w:val="100"/>
          <w:position w:val="0"/>
        </w:rPr>
        <w:t>至超越它们。</w:t>
      </w:r>
      <w:r>
        <w:rPr>
          <w:color w:val="2B2A2B"/>
          <w:spacing w:val="0"/>
          <w:w w:val="100"/>
          <w:position w:val="0"/>
        </w:rPr>
        <w:t xml:space="preserve">也就是 </w:t>
      </w:r>
      <w:r>
        <w:rPr>
          <w:color w:val="181618"/>
          <w:spacing w:val="0"/>
          <w:w w:val="100"/>
          <w:position w:val="0"/>
        </w:rPr>
        <w:t>说，通过当下我们才可以整</w:t>
      </w:r>
      <w:r>
        <w:rPr>
          <w:color w:val="2B2A2B"/>
          <w:spacing w:val="0"/>
          <w:w w:val="100"/>
          <w:position w:val="0"/>
        </w:rPr>
        <w:t>合生命</w:t>
      </w:r>
      <w:r>
        <w:rPr>
          <w:color w:val="181618"/>
          <w:spacing w:val="0"/>
          <w:w w:val="100"/>
          <w:position w:val="0"/>
        </w:rPr>
        <w:t>全部的经验，包括看、感受、</w:t>
      </w:r>
      <w:r>
        <w:rPr>
          <w:color w:val="2B2A2B"/>
          <w:spacing w:val="0"/>
          <w:w w:val="100"/>
          <w:position w:val="0"/>
        </w:rPr>
        <w:t>观和种</w:t>
      </w:r>
      <w:r>
        <w:rPr>
          <w:color w:val="181618"/>
          <w:spacing w:val="0"/>
          <w:w w:val="100"/>
          <w:position w:val="0"/>
        </w:rPr>
        <w:t>种层面 的体悟。</w:t>
      </w:r>
      <w:r>
        <w:rPr>
          <w:color w:val="2B2A2B"/>
          <w:spacing w:val="0"/>
          <w:w w:val="100"/>
          <w:position w:val="0"/>
        </w:rPr>
        <w:t>可以这</w:t>
      </w:r>
      <w:r>
        <w:rPr>
          <w:color w:val="181618"/>
          <w:spacing w:val="0"/>
          <w:w w:val="100"/>
          <w:position w:val="0"/>
        </w:rPr>
        <w:t>么说，站</w:t>
      </w:r>
      <w:r>
        <w:rPr>
          <w:color w:val="2B2A2B"/>
          <w:spacing w:val="0"/>
          <w:w w:val="100"/>
          <w:position w:val="0"/>
        </w:rPr>
        <w:t>在一个</w:t>
      </w:r>
      <w:r>
        <w:rPr>
          <w:color w:val="181618"/>
          <w:spacing w:val="0"/>
          <w:w w:val="100"/>
          <w:position w:val="0"/>
        </w:rPr>
        <w:t>螺旋场来谈，当下</w:t>
      </w:r>
      <w:r>
        <w:rPr>
          <w:color w:val="181618"/>
          <w:spacing w:val="0"/>
          <w:w w:val="100"/>
          <w:position w:val="0"/>
          <w:lang w:val="zh-CN" w:eastAsia="zh-CN" w:bidi="zh-CN"/>
        </w:rPr>
        <w:t>、“这</w:t>
      </w:r>
      <w:r>
        <w:rPr>
          <w:color w:val="2B2A2B"/>
          <w:spacing w:val="0"/>
          <w:w w:val="100"/>
          <w:position w:val="0"/>
        </w:rPr>
        <w:t>里！</w:t>
      </w:r>
      <w:r>
        <w:rPr>
          <w:color w:val="181618"/>
          <w:spacing w:val="0"/>
          <w:w w:val="100"/>
          <w:position w:val="0"/>
        </w:rPr>
        <w:t>现在！</w:t>
      </w:r>
      <w:r>
        <w:rPr>
          <w:color w:val="000000"/>
          <w:spacing w:val="0"/>
          <w:w w:val="100"/>
          <w:position w:val="0"/>
          <w:lang w:val="en-US" w:eastAsia="en-US" w:bidi="en-US"/>
        </w:rPr>
        <w:t>"</w:t>
      </w:r>
      <w:r>
        <w:rPr>
          <w:color w:val="181618"/>
          <w:spacing w:val="0"/>
          <w:w w:val="100"/>
          <w:position w:val="0"/>
        </w:rPr>
        <w:t>本身就是 推动演化的一个力量，最原初的力量，让我们</w:t>
      </w:r>
      <w:r>
        <w:rPr>
          <w:color w:val="2B2A2B"/>
          <w:spacing w:val="0"/>
          <w:w w:val="100"/>
          <w:position w:val="0"/>
        </w:rPr>
        <w:t>可以从人间大步地跳</w:t>
      </w:r>
      <w:r>
        <w:rPr>
          <w:color w:val="181618"/>
          <w:spacing w:val="0"/>
          <w:w w:val="100"/>
          <w:position w:val="0"/>
        </w:rPr>
        <w:t>出来。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很多朋友会认为，修</w:t>
      </w:r>
      <w:r>
        <w:rPr>
          <w:color w:val="2B2A2B"/>
          <w:spacing w:val="0"/>
          <w:w w:val="100"/>
          <w:position w:val="0"/>
        </w:rPr>
        <w:t>行是从比较粗</w:t>
      </w:r>
      <w:r>
        <w:rPr>
          <w:color w:val="181618"/>
          <w:spacing w:val="0"/>
          <w:w w:val="100"/>
          <w:position w:val="0"/>
        </w:rPr>
        <w:t>重的肉体转到更微细</w:t>
      </w:r>
      <w:r>
        <w:rPr>
          <w:color w:val="2B2A2B"/>
          <w:spacing w:val="0"/>
          <w:w w:val="100"/>
          <w:position w:val="0"/>
        </w:rPr>
        <w:t>的体。</w:t>
      </w:r>
      <w:r>
        <w:rPr>
          <w:color w:val="181618"/>
          <w:spacing w:val="0"/>
          <w:w w:val="100"/>
          <w:position w:val="0"/>
        </w:rPr>
        <w:t>以为</w:t>
      </w:r>
      <w:r>
        <w:rPr>
          <w:color w:val="2B2A2B"/>
          <w:spacing w:val="0"/>
          <w:w w:val="100"/>
          <w:position w:val="0"/>
        </w:rPr>
        <w:t xml:space="preserve">解脱是 </w:t>
      </w:r>
      <w:r>
        <w:rPr>
          <w:color w:val="000000"/>
          <w:spacing w:val="0"/>
          <w:w w:val="100"/>
          <w:position w:val="0"/>
        </w:rPr>
        <w:t>进</w:t>
      </w:r>
      <w:r>
        <w:rPr>
          <w:color w:val="181618"/>
          <w:spacing w:val="0"/>
          <w:w w:val="100"/>
          <w:position w:val="0"/>
        </w:rPr>
        <w:t>入思考</w:t>
      </w:r>
      <w:r>
        <w:rPr>
          <w:color w:val="2B2A2B"/>
          <w:spacing w:val="0"/>
          <w:w w:val="100"/>
          <w:position w:val="0"/>
        </w:rPr>
        <w:t>体或灵</w:t>
      </w:r>
      <w:r>
        <w:rPr>
          <w:color w:val="181618"/>
          <w:spacing w:val="0"/>
          <w:w w:val="100"/>
          <w:position w:val="0"/>
        </w:rPr>
        <w:t>性体这些比较微细、精妙的体，</w:t>
      </w:r>
      <w:r>
        <w:rPr>
          <w:color w:val="2B2A2B"/>
          <w:spacing w:val="0"/>
          <w:w w:val="100"/>
          <w:position w:val="0"/>
        </w:rPr>
        <w:t>可</w:t>
      </w:r>
      <w:r>
        <w:rPr>
          <w:color w:val="181618"/>
          <w:spacing w:val="0"/>
          <w:w w:val="100"/>
          <w:position w:val="0"/>
        </w:rPr>
        <w:t>能穷极一生都在追求</w:t>
      </w:r>
      <w:r>
        <w:rPr>
          <w:color w:val="2B2A2B"/>
          <w:spacing w:val="0"/>
          <w:w w:val="100"/>
          <w:position w:val="0"/>
        </w:rPr>
        <w:t xml:space="preserve">这方面 </w:t>
      </w:r>
      <w:r>
        <w:rPr>
          <w:color w:val="000000"/>
          <w:spacing w:val="0"/>
          <w:w w:val="100"/>
          <w:position w:val="0"/>
        </w:rPr>
        <w:t>的</w:t>
      </w:r>
      <w:r>
        <w:rPr>
          <w:color w:val="181618"/>
          <w:spacing w:val="0"/>
          <w:w w:val="100"/>
          <w:position w:val="0"/>
        </w:rPr>
        <w:t>境界。举个类似</w:t>
      </w:r>
      <w:r>
        <w:rPr>
          <w:color w:val="2B2A2B"/>
          <w:spacing w:val="0"/>
          <w:w w:val="100"/>
          <w:position w:val="0"/>
        </w:rPr>
        <w:t>的例子</w:t>
      </w:r>
      <w:r>
        <w:rPr>
          <w:color w:val="181618"/>
          <w:spacing w:val="0"/>
          <w:w w:val="100"/>
          <w:position w:val="0"/>
        </w:rPr>
        <w:t>来说，</w:t>
      </w:r>
      <w:r>
        <w:rPr>
          <w:color w:val="2B2A2B"/>
          <w:spacing w:val="0"/>
          <w:w w:val="100"/>
          <w:position w:val="0"/>
        </w:rPr>
        <w:t>天堂</w:t>
      </w:r>
      <w:r>
        <w:rPr>
          <w:color w:val="181618"/>
          <w:spacing w:val="0"/>
          <w:w w:val="100"/>
          <w:position w:val="0"/>
        </w:rPr>
        <w:t>的境界当然比人间更微细，我们会认为是 更高</w:t>
      </w:r>
      <w:r>
        <w:rPr>
          <w:color w:val="2B2A2B"/>
          <w:spacing w:val="0"/>
          <w:w w:val="100"/>
          <w:position w:val="0"/>
        </w:rPr>
        <w:t>的层面</w:t>
      </w:r>
      <w:r>
        <w:rPr>
          <w:color w:val="181618"/>
          <w:spacing w:val="0"/>
          <w:w w:val="100"/>
          <w:position w:val="0"/>
        </w:rPr>
        <w:t>。但它本身还是有</w:t>
      </w:r>
      <w:r>
        <w:rPr>
          <w:color w:val="2B2A2B"/>
          <w:spacing w:val="0"/>
          <w:w w:val="100"/>
          <w:position w:val="0"/>
        </w:rPr>
        <w:t>形相的</w:t>
      </w:r>
      <w:r>
        <w:rPr>
          <w:color w:val="181618"/>
          <w:spacing w:val="0"/>
          <w:w w:val="100"/>
          <w:position w:val="0"/>
        </w:rPr>
        <w:t>（有个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“天</w:t>
      </w:r>
      <w:r>
        <w:rPr>
          <w:color w:val="181618"/>
          <w:spacing w:val="0"/>
          <w:w w:val="100"/>
          <w:position w:val="0"/>
        </w:rPr>
        <w:t>”，有个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“堂</w:t>
      </w:r>
      <w:r>
        <w:rPr>
          <w:color w:val="000000"/>
          <w:spacing w:val="0"/>
          <w:w w:val="100"/>
          <w:position w:val="0"/>
        </w:rPr>
        <w:t>”），</w:t>
      </w:r>
      <w:r>
        <w:rPr>
          <w:color w:val="181618"/>
          <w:spacing w:val="0"/>
          <w:w w:val="100"/>
          <w:position w:val="0"/>
        </w:rPr>
        <w:t>本身也离不开 有条件的</w:t>
      </w:r>
      <w:r>
        <w:rPr>
          <w:color w:val="2B2A2B"/>
          <w:spacing w:val="0"/>
          <w:w w:val="100"/>
          <w:position w:val="0"/>
        </w:rPr>
        <w:t>意识。</w:t>
      </w:r>
      <w:r>
        <w:br w:type="page"/>
      </w:r>
    </w:p>
    <w:p>
      <w:pPr>
        <w:widowControl w:val="0"/>
        <w:spacing w:line="1" w:lineRule="exact"/>
      </w:pPr>
      <w:r>
        <w:drawing>
          <wp:anchor distT="0" distB="127000" distL="0" distR="0" simplePos="0" relativeHeight="251661312" behindDoc="0" locked="0" layoutInCell="1" allowOverlap="1">
            <wp:simplePos x="0" y="0"/>
            <wp:positionH relativeFrom="margin">
              <wp:posOffset>27305</wp:posOffset>
            </wp:positionH>
            <wp:positionV relativeFrom="paragraph">
              <wp:posOffset>0</wp:posOffset>
            </wp:positionV>
            <wp:extent cx="4523105" cy="4565650"/>
            <wp:effectExtent l="0" t="0" r="10795" b="6350"/>
            <wp:wrapTopAndBottom/>
            <wp:docPr id="569" name="Shape 5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" name="Shape 569"/>
                    <pic:cNvPicPr/>
                  </pic:nvPicPr>
                  <pic:blipFill>
                    <a:blip r:embed="rId621"/>
                    <a:stretch>
                      <a:fillRect/>
                    </a:stretch>
                  </pic:blipFill>
                  <pic:spPr>
                    <a:xfrm>
                      <a:off x="0" y="0"/>
                      <a:ext cx="4523105" cy="4565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0" distR="0" simplePos="0" relativeHeight="251662336" behindDoc="0" locked="0" layoutInCell="1" allowOverlap="1">
                <wp:simplePos x="0" y="0"/>
                <wp:positionH relativeFrom="margin">
                  <wp:posOffset>2130425</wp:posOffset>
                </wp:positionH>
                <wp:positionV relativeFrom="paragraph">
                  <wp:posOffset>191770</wp:posOffset>
                </wp:positionV>
                <wp:extent cx="323215" cy="149225"/>
                <wp:effectExtent l="0" t="0" r="0" b="0"/>
                <wp:wrapNone/>
                <wp:docPr id="571" name="Shape 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215" cy="14922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35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</w:rPr>
                              <w:t>灵性体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71" o:spid="_x0000_s1026" o:spt="202" type="#_x0000_t202" style="position:absolute;left:0pt;margin-left:167.75pt;margin-top:15.1pt;height:11.75pt;width:25.45pt;mso-position-horizontal-relative:margin;z-index:251662336;mso-width-relative:page;mso-height-relative:page;" filled="f" stroked="f" coordsize="21600,21600" o:gfxdata="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ozY/89kAAAAJAQAA&#10;DwAAAAAAAAABACAAAAAiAAAAZHJzL2Rvd25yZXYueG1sUEsBAhQAFAAAAAgAh07iQMdcw8OmAQAA&#10;ZwMAAA4AAAAAAAAAAQAgAAAAKAEAAGRycy9lMm9Eb2MueG1sUEsFBgAAAAAGAAYAWQEAAEAFAAAA&#10;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35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</w:rPr>
                        <w:t>灵性体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251662336" behindDoc="0" locked="0" layoutInCell="1" allowOverlap="1">
                <wp:simplePos x="0" y="0"/>
                <wp:positionH relativeFrom="margin">
                  <wp:posOffset>2121535</wp:posOffset>
                </wp:positionH>
                <wp:positionV relativeFrom="paragraph">
                  <wp:posOffset>1167130</wp:posOffset>
                </wp:positionV>
                <wp:extent cx="332105" cy="137160"/>
                <wp:effectExtent l="0" t="0" r="0" b="0"/>
                <wp:wrapNone/>
                <wp:docPr id="573" name="Shape 5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105" cy="1371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35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</w:rPr>
                              <w:t>情绪体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73" o:spid="_x0000_s1026" o:spt="202" type="#_x0000_t202" style="position:absolute;left:0pt;margin-left:167.05pt;margin-top:91.9pt;height:10.8pt;width:26.15pt;mso-position-horizontal-relative:margin;z-index:251662336;mso-width-relative:page;mso-height-relative:page;" filled="f" stroked="f" coordsize="21600,21600" o:gfxdata="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Ob6qb9kAAAALAQAA&#10;DwAAAAAAAAABACAAAAAiAAAAZHJzL2Rvd25yZXYueG1sUEsBAhQAFAAAAAgAh07iQIIiQQSmAQAA&#10;ZwMAAA4AAAAAAAAAAQAgAAAAKAEAAGRycy9lMm9Eb2MueG1sUEsFBgAAAAAGAAYAWQEAAEAFAAAA&#10;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35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</w:rPr>
                        <w:t>情绪体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420370" distB="4135755" distL="0" distR="0" simplePos="0" relativeHeight="251661312" behindDoc="0" locked="0" layoutInCell="1" allowOverlap="1">
                <wp:simplePos x="0" y="0"/>
                <wp:positionH relativeFrom="margin">
                  <wp:posOffset>2023745</wp:posOffset>
                </wp:positionH>
                <wp:positionV relativeFrom="paragraph">
                  <wp:posOffset>420370</wp:posOffset>
                </wp:positionV>
                <wp:extent cx="530225" cy="133985"/>
                <wp:effectExtent l="0" t="0" r="0" b="0"/>
                <wp:wrapTopAndBottom/>
                <wp:docPr id="575" name="Shape 5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0225" cy="1339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33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</w:rPr>
                              <w:t>宇宙觉知体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75" o:spid="_x0000_s1026" o:spt="202" type="#_x0000_t202" style="position:absolute;left:0pt;margin-left:159.35pt;margin-top:33.1pt;height:10.55pt;width:41.75pt;mso-position-horizontal-relative:margin;mso-wrap-distance-bottom:325.65pt;mso-wrap-distance-top:33.1pt;mso-wrap-style:none;z-index:251661312;mso-width-relative:page;mso-height-relative:page;" filled="f" stroked="f" coordsize="21600,21600" o:gfxdata="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EwpJPnX&#10;AAAACQEAAA8AAAAAAAAAAQAgAAAAIgAAAGRycy9kb3ducmV2LnhtbFBLAQIUABQAAAAIAIdO4kDA&#10;Wc6ErwEAAHMDAAAOAAAAAAAAAAEAIAAAACYBAABkcnMvZTJvRG9jLnhtbFBLBQYAAAAABgAGAFkB&#10;AABH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33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spacing w:val="0"/>
                          <w:w w:val="100"/>
                          <w:position w:val="0"/>
                        </w:rPr>
                        <w:t>宇宙觉知体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636905" distB="3922395" distL="0" distR="0" simplePos="0" relativeHeight="251661312" behindDoc="0" locked="0" layoutInCell="1" allowOverlap="1">
                <wp:simplePos x="0" y="0"/>
                <wp:positionH relativeFrom="margin">
                  <wp:posOffset>1990090</wp:posOffset>
                </wp:positionH>
                <wp:positionV relativeFrom="paragraph">
                  <wp:posOffset>636905</wp:posOffset>
                </wp:positionV>
                <wp:extent cx="594360" cy="130810"/>
                <wp:effectExtent l="0" t="0" r="0" b="0"/>
                <wp:wrapTopAndBottom/>
                <wp:docPr id="577" name="Shape 5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" cy="13081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33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center"/>
                            </w:pP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</w:rPr>
                              <w:t>宇宙愿心体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77" o:spid="_x0000_s1026" o:spt="202" type="#_x0000_t202" style="position:absolute;left:0pt;margin-left:156.7pt;margin-top:50.15pt;height:10.3pt;width:46.8pt;mso-position-horizontal-relative:margin;mso-wrap-distance-bottom:308.85pt;mso-wrap-distance-top:50.15pt;mso-wrap-style:none;z-index:251661312;mso-width-relative:page;mso-height-relative:page;" filled="f" stroked="f" coordsize="21600,21600" o:gfxdata="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9Cptr9cA&#10;AAALAQAADwAAAAAAAAABACAAAAAiAAAAZHJzL2Rvd25yZXYueG1sUEsBAhQAFAAAAAgAh07iQIbK&#10;BgauAQAAcwMAAA4AAAAAAAAAAQAgAAAAJgEAAGRycy9lMm9Eb2MueG1sUEsFBgAAAAAGAAYAWQEA&#10;AEY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33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center"/>
                      </w:pP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</w:rPr>
                        <w:t>宇宙愿心体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850265" distB="3696335" distL="0" distR="0" simplePos="0" relativeHeight="251661312" behindDoc="0" locked="0" layoutInCell="1" allowOverlap="1">
                <wp:simplePos x="0" y="0"/>
                <wp:positionH relativeFrom="margin">
                  <wp:posOffset>1895475</wp:posOffset>
                </wp:positionH>
                <wp:positionV relativeFrom="paragraph">
                  <wp:posOffset>850265</wp:posOffset>
                </wp:positionV>
                <wp:extent cx="768350" cy="143510"/>
                <wp:effectExtent l="0" t="0" r="0" b="0"/>
                <wp:wrapTopAndBottom/>
                <wp:docPr id="579" name="Shape 5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8350" cy="14351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33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</w:rPr>
                              <w:t>思考体（理智体）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79" o:spid="_x0000_s1026" o:spt="202" type="#_x0000_t202" style="position:absolute;left:0pt;margin-left:149.25pt;margin-top:66.95pt;height:11.3pt;width:60.5pt;mso-position-horizontal-relative:margin;mso-wrap-distance-bottom:291.05pt;mso-wrap-distance-top:66.95pt;mso-wrap-style:none;z-index:251661312;mso-width-relative:page;mso-height-relative:page;" filled="f" stroked="f" coordsize="21600,21600" o:gfxdata="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/dlV&#10;vtgAAAALAQAADwAAAAAAAAABACAAAAAiAAAAZHJzL2Rvd25yZXYueG1sUEsBAhQAFAAAAAgAh07i&#10;QFXyqfSwAQAAcwMAAA4AAAAAAAAAAQAgAAAAJwEAAGRycy9lMm9Eb2MueG1sUEsFBgAAAAAGAAYA&#10;WQEAAEk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33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right"/>
                      </w:pPr>
                      <w:r>
                        <w:rPr>
                          <w:spacing w:val="0"/>
                          <w:w w:val="100"/>
                          <w:position w:val="0"/>
                        </w:rPr>
                        <w:t>思考体（理智体）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1463040" distB="3098800" distL="0" distR="0" simplePos="0" relativeHeight="251661312" behindDoc="0" locked="0" layoutInCell="1" allowOverlap="1">
                <wp:simplePos x="0" y="0"/>
                <wp:positionH relativeFrom="margin">
                  <wp:posOffset>1974850</wp:posOffset>
                </wp:positionH>
                <wp:positionV relativeFrom="paragraph">
                  <wp:posOffset>1463040</wp:posOffset>
                </wp:positionV>
                <wp:extent cx="631190" cy="128270"/>
                <wp:effectExtent l="0" t="0" r="0" b="0"/>
                <wp:wrapTopAndBottom/>
                <wp:docPr id="581" name="Shape 5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190" cy="12827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33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</w:pP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</w:rPr>
                              <w:t>以太</w:t>
                            </w: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  <w:lang w:val="en-US" w:eastAsia="en-US" w:bidi="en-US"/>
                              </w:rPr>
                              <w:t>•</w:t>
                            </w:r>
                            <w:r>
                              <w:rPr>
                                <w:color w:val="000000"/>
                                <w:spacing w:val="0"/>
                                <w:w w:val="100"/>
                                <w:position w:val="0"/>
                              </w:rPr>
                              <w:t>星光体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581" o:spid="_x0000_s1026" o:spt="202" type="#_x0000_t202" style="position:absolute;left:0pt;margin-left:155.5pt;margin-top:115.2pt;height:10.1pt;width:49.7pt;mso-position-horizontal-relative:margin;mso-wrap-distance-bottom:244pt;mso-wrap-distance-top:115.2pt;mso-wrap-style:none;z-index:251661312;mso-width-relative:page;mso-height-relative:page;" filled="f" stroked="f" coordsize="21600,21600" o:gfxdata="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iDIMT9cA&#10;AAALAQAADwAAAAAAAAABACAAAAAiAAAAZHJzL2Rvd25yZXYueG1sUEsBAhQAFAAAAAgAh07iQMrU&#10;rzWuAQAAcwMAAA4AAAAAAAAAAQAgAAAAJgEAAGRycy9lMm9Eb2MueG1sUEsFBgAAAAAGAAYAWQEA&#10;AEY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33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</w:pP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</w:rPr>
                        <w:t>以太</w:t>
                      </w: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  <w:lang w:val="en-US" w:eastAsia="en-US" w:bidi="en-US"/>
                        </w:rPr>
                        <w:t>•</w:t>
                      </w:r>
                      <w:r>
                        <w:rPr>
                          <w:color w:val="000000"/>
                          <w:spacing w:val="0"/>
                          <w:w w:val="100"/>
                          <w:position w:val="0"/>
                        </w:rPr>
                        <w:t>星光体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80" w:lineRule="exact"/>
        <w:ind w:left="0" w:right="0" w:firstLine="320"/>
        <w:jc w:val="both"/>
      </w:pPr>
      <w:r>
        <w:rPr>
          <w:spacing w:val="0"/>
          <w:w w:val="100"/>
          <w:position w:val="0"/>
        </w:rPr>
        <w:t>体验人生，也就是通过每一个</w:t>
      </w:r>
      <w:r>
        <w:rPr>
          <w:spacing w:val="0"/>
          <w:w w:val="100"/>
          <w:position w:val="0"/>
          <w:lang w:val="zh-CN" w:eastAsia="zh-CN" w:bidi="zh-CN"/>
        </w:rPr>
        <w:t>“体”</w:t>
      </w:r>
      <w:r>
        <w:rPr>
          <w:spacing w:val="0"/>
          <w:w w:val="100"/>
          <w:position w:val="0"/>
        </w:rPr>
        <w:t>来体验这个世界。这张图中，最里面的是身体，往外是 其他更微细的体：以太</w:t>
      </w:r>
      <w:r>
        <w:rPr>
          <w:spacing w:val="0"/>
          <w:w w:val="100"/>
          <w:position w:val="0"/>
          <w:lang w:val="zh-CN" w:eastAsia="zh-CN" w:bidi="zh-CN"/>
        </w:rPr>
        <w:t>•星</w:t>
      </w:r>
      <w:r>
        <w:rPr>
          <w:spacing w:val="0"/>
          <w:w w:val="100"/>
          <w:position w:val="0"/>
        </w:rPr>
        <w:t>光体、情绪体、思考体（理智体）、宇宙愿心体、宇宙觉知体、灵性 体……愈往外，愈微细。我们通过这些</w:t>
      </w:r>
      <w:r>
        <w:rPr>
          <w:spacing w:val="0"/>
          <w:w w:val="100"/>
          <w:position w:val="0"/>
          <w:lang w:val="zh-CN" w:eastAsia="zh-CN" w:bidi="zh-CN"/>
        </w:rPr>
        <w:t>“体”</w:t>
      </w:r>
      <w:r>
        <w:rPr>
          <w:spacing w:val="0"/>
          <w:w w:val="100"/>
          <w:position w:val="0"/>
        </w:rPr>
        <w:t>来看着这个</w:t>
      </w:r>
      <w:r>
        <w:rPr>
          <w:spacing w:val="0"/>
          <w:w w:val="100"/>
          <w:position w:val="0"/>
          <w:lang w:val="zh-CN" w:eastAsia="zh-CN" w:bidi="zh-CN"/>
        </w:rPr>
        <w:t>世界。</w:t>
      </w:r>
      <w:r>
        <w:rPr>
          <w:spacing w:val="0"/>
          <w:w w:val="100"/>
          <w:position w:val="0"/>
        </w:rPr>
        <w:t>这些</w:t>
      </w:r>
      <w:r>
        <w:rPr>
          <w:spacing w:val="0"/>
          <w:w w:val="100"/>
          <w:position w:val="0"/>
          <w:lang w:val="zh-CN" w:eastAsia="zh-CN" w:bidi="zh-CN"/>
        </w:rPr>
        <w:t>“体”</w:t>
      </w:r>
      <w:r>
        <w:rPr>
          <w:spacing w:val="0"/>
          <w:w w:val="100"/>
          <w:position w:val="0"/>
        </w:rPr>
        <w:t>自然会组成一个"我” 的体。这个世界，也是通过一个"我”在体会的。然而，</w:t>
      </w:r>
      <w:r>
        <w:rPr>
          <w:color w:val="000000"/>
          <w:spacing w:val="0"/>
          <w:w w:val="100"/>
          <w:position w:val="0"/>
        </w:rPr>
        <w:t>它</w:t>
      </w:r>
      <w:r>
        <w:rPr>
          <w:spacing w:val="0"/>
          <w:w w:val="100"/>
          <w:position w:val="0"/>
        </w:rPr>
        <w:t>最多也只能带来一个局限的意识，要穿 透这全部的体，才可以回到全部的</w:t>
      </w:r>
      <w:r>
        <w:rPr>
          <w:spacing w:val="0"/>
          <w:w w:val="100"/>
          <w:position w:val="0"/>
          <w:lang w:val="zh-CN" w:eastAsia="zh-CN" w:bidi="zh-CN"/>
        </w:rPr>
        <w:t>生命。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想不到的是，我们只要投入到这个瞬间，通过瞬间所带来的螺旋场、生命 场，我们就可以跳出一切。甚至跳出任何体，到一个无体、无色、无形的生命。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前面我们也谈到，除了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”，还有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“家</w:t>
      </w:r>
      <w:r>
        <w:rPr>
          <w:color w:val="181618"/>
          <w:spacing w:val="0"/>
          <w:w w:val="100"/>
          <w:position w:val="0"/>
        </w:rPr>
        <w:t xml:space="preserve">庭我”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“文</w:t>
      </w:r>
      <w:r>
        <w:rPr>
          <w:color w:val="181618"/>
          <w:spacing w:val="0"/>
          <w:w w:val="100"/>
          <w:position w:val="0"/>
        </w:rPr>
        <w:t xml:space="preserve">化我”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“社</w:t>
      </w:r>
      <w:r>
        <w:rPr>
          <w:color w:val="181618"/>
          <w:spacing w:val="0"/>
          <w:w w:val="100"/>
          <w:position w:val="0"/>
        </w:rPr>
        <w:t xml:space="preserve">会我”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“民族 </w:t>
      </w:r>
      <w:r>
        <w:rPr>
          <w:color w:val="181618"/>
          <w:spacing w:val="0"/>
          <w:w w:val="100"/>
          <w:position w:val="0"/>
        </w:rPr>
        <w:t xml:space="preserve">我”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“地</w:t>
      </w:r>
      <w:r>
        <w:rPr>
          <w:color w:val="181618"/>
          <w:spacing w:val="0"/>
          <w:w w:val="100"/>
          <w:position w:val="0"/>
        </w:rPr>
        <w:t xml:space="preserve">球我”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“人类</w:t>
      </w:r>
      <w:r>
        <w:rPr>
          <w:color w:val="181618"/>
          <w:spacing w:val="0"/>
          <w:w w:val="100"/>
          <w:position w:val="0"/>
        </w:rPr>
        <w:t xml:space="preserve">我”，同样都是我们万年来的制约。要解脱，这些种种的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都要粉碎。同样地，也只有这个瞬间，这个当下，所带来的螺旋场或是生 命场，才有这个力量，让我们跳出任何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的境界。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/>
        <w:jc w:val="both"/>
      </w:pPr>
      <w:r>
        <w:rPr>
          <w:color w:val="181618"/>
          <w:spacing w:val="0"/>
          <w:w w:val="100"/>
          <w:position w:val="0"/>
          <w:sz w:val="20"/>
          <w:szCs w:val="20"/>
        </w:rPr>
        <w:t>我再重复一次，</w:t>
      </w:r>
      <w:r>
        <w:rPr>
          <w:color w:val="181618"/>
          <w:spacing w:val="0"/>
          <w:w w:val="100"/>
          <w:position w:val="0"/>
        </w:rPr>
        <w:t>宇宙是通过我们才知道它自己的存在。</w:t>
      </w:r>
      <w:r>
        <w:rPr>
          <w:color w:val="000000"/>
          <w:spacing w:val="0"/>
          <w:w w:val="100"/>
          <w:position w:val="0"/>
        </w:rPr>
        <w:t>这</w:t>
      </w:r>
      <w:r>
        <w:rPr>
          <w:color w:val="181618"/>
          <w:spacing w:val="0"/>
          <w:w w:val="100"/>
          <w:position w:val="0"/>
        </w:rPr>
        <w:t xml:space="preserve">么说，离开我， 也没有什么宇宙好谈的，因为我跟宇宙从来没有分手过。我本身就是宇宙。我 </w:t>
      </w:r>
      <w:r>
        <w:rPr>
          <w:color w:val="000000"/>
          <w:spacing w:val="0"/>
          <w:w w:val="100"/>
          <w:position w:val="0"/>
        </w:rPr>
        <w:t>本</w:t>
      </w:r>
      <w:r>
        <w:rPr>
          <w:color w:val="181618"/>
          <w:spacing w:val="0"/>
          <w:w w:val="100"/>
          <w:position w:val="0"/>
        </w:rPr>
        <w:t>身就是生命。倒不是通过生命哪一个角落或任何东西、任何经验，可以把我 全部的生命、我全部的存在描述出来。任何语</w:t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sz w:val="19"/>
          <w:szCs w:val="19"/>
        </w:rPr>
        <w:t>1</w:t>
      </w:r>
      <w:r>
        <w:rPr>
          <w:color w:val="181618"/>
          <w:spacing w:val="0"/>
          <w:w w:val="100"/>
          <w:position w:val="0"/>
        </w:rPr>
        <w:t>■所可以表达的，也就立时把无 限大的生命化为局限的小部分。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/>
        <w:jc w:val="both"/>
        <w:sectPr>
          <w:footnotePr>
            <w:numFmt w:val="decimal"/>
          </w:footnotePr>
          <w:pgSz w:w="8839" w:h="12940"/>
          <w:pgMar w:top="1168" w:right="733" w:bottom="1414" w:left="733" w:header="0" w:footer="3" w:gutter="191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这一来，我也只能接受生命通过瞬间所带来的任何变化。因为这些种种变 化，从来没有跟我分开过。反过来，跟这些变化计较、对立才真的是矛盾。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547870" cy="4596130"/>
            <wp:effectExtent l="0" t="0" r="5080" b="13970"/>
            <wp:docPr id="583" name="Picutre 5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" name="Picutre 583"/>
                    <pic:cNvPicPr/>
                  </pic:nvPicPr>
                  <pic:blipFill>
                    <a:blip r:embed="rId622"/>
                    <a:stretch>
                      <a:fillRect/>
                    </a:stretch>
                  </pic:blipFill>
                  <pic:spPr>
                    <a:xfrm>
                      <a:off x="0" y="0"/>
                      <a:ext cx="4547870" cy="459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25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82" w:lineRule="exact"/>
        <w:ind w:left="0" w:right="0" w:firstLine="360"/>
        <w:jc w:val="both"/>
      </w:pPr>
      <w:r>
        <w:rPr>
          <w:spacing w:val="0"/>
          <w:w w:val="100"/>
          <w:position w:val="0"/>
        </w:rPr>
        <w:t>肉体、思考体、</w:t>
      </w:r>
      <w:r>
        <w:rPr>
          <w:color w:val="2B2A2B"/>
          <w:spacing w:val="0"/>
          <w:w w:val="100"/>
          <w:position w:val="0"/>
        </w:rPr>
        <w:t>任</w:t>
      </w:r>
      <w:r>
        <w:rPr>
          <w:spacing w:val="0"/>
          <w:w w:val="100"/>
          <w:position w:val="0"/>
        </w:rPr>
        <w:t>何体，甚至"我</w:t>
      </w:r>
      <w:r>
        <w:rPr>
          <w:color w:val="000000"/>
          <w:spacing w:val="0"/>
          <w:w w:val="100"/>
          <w:position w:val="0"/>
        </w:rPr>
        <w:t>”、</w:t>
      </w:r>
      <w:r>
        <w:rPr>
          <w:spacing w:val="0"/>
          <w:w w:val="100"/>
          <w:position w:val="0"/>
        </w:rPr>
        <w:t>家庭、文化、社会</w:t>
      </w:r>
      <w:r>
        <w:rPr>
          <w:spacing w:val="0"/>
          <w:w w:val="100"/>
          <w:position w:val="0"/>
          <w:lang w:val="zh-CN" w:eastAsia="zh-CN" w:bidi="zh-CN"/>
        </w:rPr>
        <w:t>……</w:t>
      </w:r>
      <w:r>
        <w:rPr>
          <w:spacing w:val="0"/>
          <w:w w:val="100"/>
          <w:position w:val="0"/>
        </w:rPr>
        <w:t>种种制约而生的体，只有在一个 点可以交会，而这个点就是“这里！现在！</w:t>
      </w:r>
      <w:r>
        <w:rPr>
          <w:color w:val="000000"/>
          <w:spacing w:val="0"/>
          <w:w w:val="100"/>
          <w:position w:val="0"/>
          <w:lang w:val="en-US" w:eastAsia="en-US" w:bidi="en-US"/>
        </w:rPr>
        <w:t>”</w:t>
      </w:r>
      <w:r>
        <w:rPr>
          <w:spacing w:val="0"/>
          <w:w w:val="100"/>
          <w:position w:val="0"/>
        </w:rPr>
        <w:t xml:space="preserve">"这里！现在！ </w:t>
      </w:r>
      <w:r>
        <w:rPr>
          <w:color w:val="2B2A2B"/>
          <w:spacing w:val="0"/>
          <w:w w:val="100"/>
          <w:position w:val="0"/>
        </w:rPr>
        <w:t>”</w:t>
      </w:r>
      <w:r>
        <w:rPr>
          <w:spacing w:val="0"/>
          <w:w w:val="100"/>
          <w:position w:val="0"/>
        </w:rPr>
        <w:t>产生一个能</w:t>
      </w:r>
      <w:r>
        <w:rPr>
          <w:color w:val="2B2A2B"/>
          <w:spacing w:val="0"/>
          <w:w w:val="100"/>
          <w:position w:val="0"/>
        </w:rPr>
        <w:t>量场，</w:t>
      </w:r>
      <w:r>
        <w:rPr>
          <w:spacing w:val="0"/>
          <w:w w:val="100"/>
          <w:position w:val="0"/>
        </w:rPr>
        <w:t>而这</w:t>
      </w:r>
      <w:r>
        <w:rPr>
          <w:color w:val="2B2A2B"/>
          <w:spacing w:val="0"/>
          <w:w w:val="100"/>
          <w:position w:val="0"/>
        </w:rPr>
        <w:t>个能量</w:t>
      </w:r>
      <w:r>
        <w:rPr>
          <w:spacing w:val="0"/>
          <w:w w:val="100"/>
          <w:position w:val="0"/>
        </w:rPr>
        <w:t>场能旋 入每一个体。</w:t>
      </w:r>
      <w:r>
        <w:rPr>
          <w:color w:val="000000"/>
          <w:spacing w:val="0"/>
          <w:w w:val="100"/>
          <w:position w:val="0"/>
        </w:rPr>
        <w:t>人生</w:t>
      </w:r>
      <w:r>
        <w:rPr>
          <w:spacing w:val="0"/>
          <w:w w:val="100"/>
          <w:position w:val="0"/>
        </w:rPr>
        <w:t>没有别的点，能像这样汇聚所有的体和无色无形的一切。在这个图里，最内圏 表达的是人体，往外一层一层的，是包住人体的更微细的体。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240" w:line="240" w:lineRule="auto"/>
        <w:ind w:left="0" w:right="0" w:firstLine="0"/>
        <w:jc w:val="both"/>
        <w:rPr>
          <w:sz w:val="28"/>
          <w:szCs w:val="28"/>
        </w:rPr>
      </w:pPr>
      <w:bookmarkStart w:id="199" w:name="bookmark205"/>
      <w:bookmarkStart w:id="200" w:name="bookmark206"/>
      <w:bookmarkStart w:id="201" w:name="bookmark207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3.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向万物说是</w:t>
      </w:r>
      <w:bookmarkEnd w:id="199"/>
      <w:bookmarkEnd w:id="200"/>
      <w:bookmarkEnd w:id="201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660" w:line="408" w:lineRule="exact"/>
        <w:ind w:left="0" w:right="0" w:firstLine="360"/>
        <w:jc w:val="both"/>
      </w:pPr>
      <w:r>
        <w:rPr>
          <w:color w:val="000000"/>
          <w:spacing w:val="0"/>
          <w:w w:val="100"/>
          <w:position w:val="0"/>
        </w:rPr>
        <w:t>跟</w:t>
      </w:r>
      <w:r>
        <w:rPr>
          <w:color w:val="181618"/>
          <w:spacing w:val="0"/>
          <w:w w:val="100"/>
          <w:position w:val="0"/>
        </w:rPr>
        <w:t>瞬间接轨，就是解脱。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60" w:line="240" w:lineRule="auto"/>
        <w:ind w:left="0" w:right="0" w:firstLine="0"/>
        <w:jc w:val="center"/>
      </w:pPr>
      <w:r>
        <w:rPr>
          <w:color w:val="181618"/>
          <w:spacing w:val="0"/>
          <w:w w:val="100"/>
          <w:position w:val="0"/>
        </w:rPr>
        <w:t>练习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向万物说是，就是承认宇宙，也就是生命——是不可能犯错的！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也就是说，一切如此，也只是如此。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再进一步讲，我们这一生来，所看到、体验到的一切，也就是这样子，不 可能不是这个样子。可以接受这个观念，就突然没有什么好计较的、没有什么 好原谅、没有什么好追求、没有什么好期待、没有什么好规划、没有什么可得 不可得。我们可以完全容纳这个瞬间带给我们的一切。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对好的事，我也拥抱，说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“是！ </w:t>
      </w:r>
      <w:r>
        <w:rPr>
          <w:color w:val="181618"/>
          <w:spacing w:val="0"/>
          <w:w w:val="100"/>
          <w:position w:val="0"/>
        </w:rPr>
        <w:t>”，对不好的事，我也拥抱，说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“是！ </w:t>
      </w:r>
      <w:r>
        <w:rPr>
          <w:color w:val="181618"/>
          <w:spacing w:val="0"/>
          <w:w w:val="100"/>
          <w:position w:val="0"/>
        </w:rPr>
        <w:t>”，再 怎么痛，我也拥抱，说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“是！ 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再怎么痛心、痛苦，也只是说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“是！</w:t>
      </w:r>
      <w:r>
        <w:rPr>
          <w:color w:val="000000"/>
          <w:spacing w:val="0"/>
          <w:w w:val="100"/>
          <w:position w:val="0"/>
          <w:lang w:val="en-US" w:eastAsia="en-US" w:bidi="en-US"/>
        </w:rPr>
        <w:t>"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“是！ ”到</w:t>
      </w:r>
      <w:r>
        <w:rPr>
          <w:color w:val="181618"/>
          <w:spacing w:val="0"/>
          <w:w w:val="100"/>
          <w:position w:val="0"/>
        </w:rPr>
        <w:t>底，自然就让我们停留在这个瞬间、当下。甚至，连当下的观念 都消失了，就是！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就是什么？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380"/>
        <w:jc w:val="both"/>
        <w:sectPr>
          <w:headerReference r:id="rId285" w:type="first"/>
          <w:footerReference r:id="rId288" w:type="first"/>
          <w:headerReference r:id="rId283" w:type="default"/>
          <w:footerReference r:id="rId286" w:type="default"/>
          <w:headerReference r:id="rId284" w:type="even"/>
          <w:footerReference r:id="rId287" w:type="even"/>
          <w:footnotePr>
            <w:numFmt w:val="decimal"/>
          </w:footnotePr>
          <w:pgSz w:w="8839" w:h="12940"/>
          <w:pgMar w:top="1278" w:right="823" w:bottom="1966" w:left="823" w:header="0" w:footer="3" w:gutter="32"/>
          <w:cols w:space="720" w:num="1"/>
          <w:titlePg/>
          <w:rtlGutter w:val="1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就是！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这是我们一生来，要学习的最大一个功课，最重要的一个功课。严格讲，它连 功课都不是，因为没有什么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>存在。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40" w:line="411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好笑的是，正因为我们不接受、不承认、不认为，所以对人生总是带着一种对 立、跡、矛盾、萎缩。取，国膨相本身盤时 破缩，嘔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”。偿缩 的话，生命就是永恒、无限、一体。生命种种的体验，包括看到什么、感受什么、 想到什么、体会什么，全都离不开形相，也离不开萎缩。去抵抗生命，去抵抗瞬 间，才是矛盾。因为它本来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“就</w:t>
      </w:r>
      <w:r>
        <w:rPr>
          <w:color w:val="181618"/>
          <w:spacing w:val="0"/>
          <w:w w:val="100"/>
          <w:position w:val="0"/>
        </w:rPr>
        <w:t>是”，你再怎么抵抗，还是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“就</w:t>
      </w:r>
      <w:r>
        <w:rPr>
          <w:color w:val="181618"/>
          <w:spacing w:val="0"/>
          <w:w w:val="100"/>
          <w:position w:val="0"/>
        </w:rPr>
        <w:t>是”，不可能不是。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220" w:line="411" w:lineRule="exact"/>
        <w:ind w:left="0" w:right="0" w:firstLine="0"/>
        <w:jc w:val="center"/>
      </w:pPr>
      <w:r>
        <w:rPr>
          <w:color w:val="181618"/>
          <w:spacing w:val="0"/>
          <w:w w:val="100"/>
          <w:position w:val="0"/>
        </w:rPr>
        <w:t>练习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6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这样一来，连我们在最悲伤的时刻，可以让那个瞬间就那么存在了。容纳 那个痛、容纳那个悲伤、容纳一切，包括喜乐。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6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让它存在。不再加另一个解释、说明、分析、衍生、投射。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6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向万物说是，我们突然重生了。我们再也不活生命，而是让生命来点点滴 滴地活我们。意识通过我们来延伸一切，我们只是变成一个空的容器，只是一 个能量的通道，清清楚楚同时体会到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>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</w:rPr>
        <w:t>有”。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6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再说一次，活在这瞬间，把全部的你找回来，也就是接受这瞬冋带来的全 部、一切。也就那么简单。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6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我再也没有什么人生的故事好谈、好计较、好忏悔。我跟我人生的故事是 两回事。我人生的故事，不管再好、再坏，也只是小小的无常的部分。它会生 起，也会消失。然而，真正的我，是不生不灭的。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6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宇宙还没有爆发出来前，我已经存在。全部星球都灰飞烟灭了，我也还 存在。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6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我其实没有生命。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6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我，就是生命。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220" w:line="366" w:lineRule="exact"/>
        <w:ind w:left="0" w:right="0" w:firstLine="380"/>
        <w:jc w:val="both"/>
        <w:sectPr>
          <w:headerReference r:id="rId289" w:type="default"/>
          <w:footerReference r:id="rId291" w:type="default"/>
          <w:headerReference r:id="rId290" w:type="even"/>
          <w:footerReference r:id="rId292" w:type="even"/>
          <w:footnotePr>
            <w:numFmt w:val="decimal"/>
          </w:footnotePr>
          <w:type w:val="continuous"/>
          <w:pgSz w:w="8839" w:h="12940"/>
          <w:pgMar w:top="1278" w:right="823" w:bottom="1966" w:left="823" w:header="0" w:footer="3" w:gutter="32"/>
          <w:cols w:space="720" w:num="1"/>
          <w:rtlGutter w:val="1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我</w:t>
      </w:r>
      <w:r>
        <w:rPr>
          <w:color w:val="000000"/>
          <w:spacing w:val="0"/>
          <w:w w:val="100"/>
          <w:position w:val="0"/>
        </w:rPr>
        <w:t>,</w:t>
      </w:r>
      <w:r>
        <w:rPr>
          <w:color w:val="181618"/>
          <w:spacing w:val="0"/>
          <w:w w:val="100"/>
          <w:position w:val="0"/>
        </w:rPr>
        <w:t>就是。</w:t>
      </w:r>
    </w:p>
    <w:p>
      <w:pPr>
        <w:widowControl w:val="0"/>
        <w:spacing w:after="2359" w:line="1" w:lineRule="exact"/>
      </w:pP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370705" cy="3255010"/>
            <wp:effectExtent l="0" t="0" r="10795" b="2540"/>
            <wp:docPr id="604" name="Picutre 6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" name="Picutre 604"/>
                    <pic:cNvPicPr/>
                  </pic:nvPicPr>
                  <pic:blipFill>
                    <a:blip r:embed="rId623"/>
                    <a:stretch>
                      <a:fillRect/>
                    </a:stretch>
                  </pic:blipFill>
                  <pic:spPr>
                    <a:xfrm>
                      <a:off x="0" y="0"/>
                      <a:ext cx="4370705" cy="3255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49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78" w:lineRule="exact"/>
        <w:ind w:left="0" w:right="0"/>
        <w:jc w:val="both"/>
      </w:pPr>
      <w:r>
        <w:rPr>
          <w:spacing w:val="0"/>
          <w:w w:val="100"/>
          <w:position w:val="0"/>
        </w:rPr>
        <w:t>对人间所带来的每一个形相，说"是"也就是对生命帯来的种种变化，表达最高的尊重，表 达最全面的接受。对一切说"是！ ”也就是表达我再也没有任何疑问。人生，再也不是问题了。我 跟生命完全接轨了。这张图里的人，看着太阳，伸出双手，说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16"/>
          <w:szCs w:val="16"/>
          <w:lang w:val="en-US" w:eastAsia="en-US" w:bidi="en-US"/>
        </w:rPr>
        <w:t>"Yes!"</w:t>
      </w:r>
      <w:r>
        <w:rPr>
          <w:spacing w:val="0"/>
          <w:w w:val="100"/>
          <w:position w:val="0"/>
        </w:rPr>
        <w:t>，也只是表达这些理解。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480" w:line="240" w:lineRule="auto"/>
        <w:ind w:left="0" w:right="0" w:firstLine="0"/>
        <w:jc w:val="both"/>
        <w:rPr>
          <w:sz w:val="28"/>
          <w:szCs w:val="28"/>
        </w:rPr>
      </w:pPr>
      <w:bookmarkStart w:id="202" w:name="bookmark210"/>
      <w:bookmarkStart w:id="203" w:name="bookmark209"/>
      <w:bookmarkStart w:id="204" w:name="bookmark208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4.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我什么都不知道</w:t>
      </w:r>
      <w:bookmarkEnd w:id="202"/>
      <w:bookmarkEnd w:id="203"/>
      <w:bookmarkEnd w:id="204"/>
    </w:p>
    <w:p>
      <w:pPr>
        <w:pStyle w:val="19"/>
        <w:keepNext w:val="0"/>
        <w:keepLines w:val="0"/>
        <w:widowControl w:val="0"/>
        <w:shd w:val="clear" w:color="auto" w:fill="auto"/>
        <w:bidi w:val="0"/>
        <w:spacing w:before="0" w:after="220" w:line="427" w:lineRule="auto"/>
        <w:ind w:left="0" w:right="0" w:firstLine="400"/>
        <w:jc w:val="both"/>
      </w:pP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lang w:val="en-US" w:eastAsia="en-US" w:bidi="en-US"/>
        </w:rPr>
        <w:t xml:space="preserve">I </w:t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lang w:val="en-US" w:eastAsia="en-US" w:bidi="en-US"/>
        </w:rPr>
        <w:t>know nothing.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醒觉，是从知</w:t>
      </w:r>
      <w:r>
        <w:rPr>
          <w:b/>
          <w:bCs/>
          <w:color w:val="000000"/>
          <w:spacing w:val="0"/>
          <w:w w:val="100"/>
          <w:position w:val="0"/>
          <w:lang w:val="en-US" w:eastAsia="en-US" w:bidi="en-US"/>
        </w:rPr>
        <w:t>(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known)</w:t>
      </w:r>
      <w:r>
        <w:rPr>
          <w:color w:val="181618"/>
          <w:spacing w:val="0"/>
          <w:w w:val="100"/>
          <w:position w:val="0"/>
        </w:rPr>
        <w:t>到未知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(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unknown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),</w:t>
      </w:r>
      <w:r>
        <w:rPr>
          <w:color w:val="181618"/>
          <w:spacing w:val="0"/>
          <w:w w:val="100"/>
          <w:position w:val="0"/>
        </w:rPr>
        <w:t>甚至坠入不可知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(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unknowable )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vertAlign w:val="subscript"/>
          <w:lang w:val="en-US" w:eastAsia="en-US" w:bidi="en-US"/>
        </w:rPr>
        <w:t xml:space="preserve">o </w:t>
      </w:r>
      <w:r>
        <w:rPr>
          <w:color w:val="181618"/>
          <w:spacing w:val="0"/>
          <w:w w:val="100"/>
          <w:position w:val="0"/>
        </w:rPr>
        <w:t>因为任何知识，不管再怎么稀奇、美、深刻、独特，也只是一个经由我们客体 意识所创造出来的客体，只代表了整体的我、整体生命的一小部分。我们越投 入、越宁静，宁静就是当下，自然会发现，知道再多，不知道的东西更多，远 远更多。我们不可能用一个局限的脑(再怎么发达、再怎么伟大)，可以去了解 无限大的生命、无限大的宇宙。它本身就带来一个不可能解答的矛盾。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完全醒觉过来，连这个未知都不会再去追求。完全包容这一切，甚至可以 </w:t>
      </w:r>
      <w:r>
        <w:rPr>
          <w:color w:val="000000"/>
          <w:spacing w:val="0"/>
          <w:w w:val="100"/>
          <w:position w:val="0"/>
        </w:rPr>
        <w:t>不</w:t>
      </w:r>
      <w:r>
        <w:rPr>
          <w:color w:val="181618"/>
          <w:spacing w:val="0"/>
          <w:w w:val="100"/>
          <w:position w:val="0"/>
        </w:rPr>
        <w:t>可知。不要小看这一个观念的转变，要彻底做到，需要比从蚯蚓进化到人类 更大更大的一步。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这是因为一般人还落在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的境界，而这个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自然会去抓信息、抓 知识，甚至抓经验。这些知识、经验本身就是喂养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 xml:space="preserve">的养料。有些知识，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会接受。有些知识，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不接受，甚至反对。这些反应不只一直让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“我” </w:t>
      </w:r>
      <w:r>
        <w:rPr>
          <w:color w:val="181618"/>
          <w:spacing w:val="0"/>
          <w:w w:val="100"/>
          <w:position w:val="0"/>
        </w:rPr>
        <w:t>存在，还可以强化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 xml:space="preserve">”。我们人有时反弹和抵抗越大，把对方推向敌方，才让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更能够生存。也就是说，反弹越大，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的观念越强化。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  <w:sectPr>
          <w:footnotePr>
            <w:numFmt w:val="decimal"/>
          </w:footnotePr>
          <w:pgSz w:w="8839" w:h="12940"/>
          <w:pgMar w:top="1525" w:right="781" w:bottom="956" w:left="781" w:header="0" w:footer="3" w:gutter="86"/>
          <w:cols w:space="720" w:num="1"/>
          <w:rtlGutter w:val="1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假如，突然让一个人进入未知，甚至不可知的状态，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 xml:space="preserve">是不可能接受 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0"/>
        <w:jc w:val="both"/>
      </w:pPr>
      <w:r>
        <w:rPr>
          <w:color w:val="2B2A2B"/>
          <w:spacing w:val="0"/>
          <w:w w:val="100"/>
          <w:position w:val="0"/>
        </w:rPr>
        <w:t>的。它受到威胁，眼看着自己就要消失了，不可能把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“知”</w:t>
      </w:r>
      <w:r>
        <w:rPr>
          <w:color w:val="2B2A2B"/>
          <w:spacing w:val="0"/>
          <w:w w:val="100"/>
          <w:position w:val="0"/>
        </w:rPr>
        <w:t>放下的。叫</w:t>
      </w:r>
      <w:r>
        <w:rPr>
          <w:color w:val="2B2A2B"/>
          <w:spacing w:val="0"/>
          <w:w w:val="100"/>
          <w:position w:val="0"/>
          <w:lang w:val="zh-CN" w:eastAsia="zh-CN" w:bidi="zh-CN"/>
        </w:rPr>
        <w:t xml:space="preserve">“我” </w:t>
      </w:r>
      <w:r>
        <w:rPr>
          <w:color w:val="2B2A2B"/>
          <w:spacing w:val="0"/>
          <w:w w:val="100"/>
          <w:position w:val="0"/>
        </w:rPr>
        <w:t>到未知，比死更可怕，更不用讲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“不可</w:t>
      </w:r>
      <w:r>
        <w:rPr>
          <w:color w:val="2B2A2B"/>
          <w:spacing w:val="0"/>
          <w:w w:val="100"/>
          <w:position w:val="0"/>
        </w:rPr>
        <w:t>知”。这就好像叫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2B2A2B"/>
          <w:spacing w:val="0"/>
          <w:w w:val="100"/>
          <w:position w:val="0"/>
        </w:rPr>
        <w:t>从山顶上往下 跳，是再恐怖不过的。</w:t>
      </w:r>
      <w:r>
        <w:rPr>
          <w:color w:val="2B2A2B"/>
          <w:spacing w:val="0"/>
          <w:w w:val="100"/>
          <w:position w:val="0"/>
          <w:lang w:val="zh-CN" w:eastAsia="zh-CN" w:bidi="zh-CN"/>
        </w:rPr>
        <w:t xml:space="preserve">“我” </w:t>
      </w:r>
      <w:r>
        <w:rPr>
          <w:color w:val="2B2A2B"/>
          <w:spacing w:val="0"/>
          <w:w w:val="100"/>
          <w:position w:val="0"/>
        </w:rPr>
        <w:t>一定会反对到底。把我们一生、人类上万年文明带 来的制约丢掉，让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2B2A2B"/>
          <w:spacing w:val="0"/>
          <w:w w:val="100"/>
          <w:position w:val="0"/>
        </w:rPr>
        <w:t>重生。这种想法，比什么观念都令人恐惧。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我们每一个人都有过莫名其妙受委屈、被冤枉，甚或被诬陷的经验，有些 情况根本匪夷所思。我现在所谈的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“进</w:t>
      </w:r>
      <w:r>
        <w:rPr>
          <w:color w:val="2B2A2B"/>
          <w:spacing w:val="0"/>
          <w:w w:val="100"/>
          <w:position w:val="0"/>
        </w:rPr>
        <w:t>入不可知”也就是在这个时候，可以找 到生命的空当。站在这个空当，容纳一切。把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2B2A2B"/>
          <w:spacing w:val="0"/>
          <w:w w:val="100"/>
          <w:position w:val="0"/>
        </w:rPr>
        <w:t>放下来，完全信赖宇宙的 安排，不用再去迫究、不再去辩解。这才是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“不</w:t>
      </w:r>
      <w:r>
        <w:rPr>
          <w:color w:val="2B2A2B"/>
          <w:spacing w:val="0"/>
          <w:w w:val="100"/>
          <w:position w:val="0"/>
        </w:rPr>
        <w:t>可知”为我们带来的真正挑战。 也是我们要醒觉、要跳出人间的第一步。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  <w:lang w:val="zh-CN" w:eastAsia="zh-CN" w:bidi="zh-CN"/>
        </w:rPr>
        <w:t>“未</w:t>
      </w:r>
      <w:r>
        <w:rPr>
          <w:color w:val="2B2A2B"/>
          <w:spacing w:val="0"/>
          <w:w w:val="100"/>
          <w:position w:val="0"/>
        </w:rPr>
        <w:t>知”和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“不</w:t>
      </w:r>
      <w:r>
        <w:rPr>
          <w:color w:val="2B2A2B"/>
          <w:spacing w:val="0"/>
          <w:w w:val="100"/>
          <w:position w:val="0"/>
        </w:rPr>
        <w:t>可知”还带着另一个层面的理解。我们仔细观察，从早到 晚，我们面对每一个人、每一件事、每一个东西、每一个状况，我们会再加一 层说明、解释、评价、结论。比如说，我们在路上碰到一个人，接下来，念头 就不断地开始飘：这个人上回在哪里见过、他今天穿什么衣服、他看来气色不 错、他可能还会记得我们上次见面说了什么</w:t>
      </w:r>
      <w:r>
        <w:rPr>
          <w:color w:val="000000"/>
          <w:spacing w:val="0"/>
          <w:w w:val="100"/>
          <w:position w:val="0"/>
        </w:rPr>
        <w:t>……</w:t>
      </w:r>
      <w:r>
        <w:rPr>
          <w:color w:val="2B2A2B"/>
          <w:spacing w:val="0"/>
          <w:w w:val="100"/>
          <w:position w:val="0"/>
        </w:rPr>
        <w:t>就连一个很单纯的东西，比如 看到一棵树，我们都会立即加上高、低、大、小、茂密、瘦弱、哪一种树等描 述，不放过任何一个贴标签的机会。这是我们每个人从早上一睁开眼，到睡觉 前最后一个念头，都离不开的不断地归纳和分别。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进一步观察，这些种种的概念，仍然是一个局限的脑所产生的，对我们全 部的生命根本不成比例。我们认为重要的观念，其实还</w:t>
      </w:r>
      <w:r>
        <w:rPr>
          <w:color w:val="000000"/>
          <w:spacing w:val="0"/>
          <w:w w:val="100"/>
          <w:position w:val="0"/>
        </w:rPr>
        <w:t>是一个</w:t>
      </w:r>
      <w:r>
        <w:rPr>
          <w:color w:val="2B2A2B"/>
          <w:spacing w:val="0"/>
          <w:w w:val="100"/>
          <w:position w:val="0"/>
        </w:rPr>
        <w:t>表面的表达，是 从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2B2A2B"/>
          <w:spacing w:val="0"/>
          <w:w w:val="100"/>
          <w:position w:val="0"/>
        </w:rPr>
        <w:t>的角度来标示的。跟这个东西、这个人的生命本身一点都不相关。我 们也不可能用这些标示，达到真正全面的了解。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420"/>
        <w:jc w:val="both"/>
        <w:sectPr>
          <w:headerReference r:id="rId293" w:type="default"/>
          <w:footerReference r:id="rId295" w:type="default"/>
          <w:headerReference r:id="rId294" w:type="even"/>
          <w:footerReference r:id="rId296" w:type="even"/>
          <w:footnotePr>
            <w:numFmt w:val="decimal"/>
          </w:footnotePr>
          <w:pgSz w:w="8839" w:h="12940"/>
          <w:pgMar w:top="1525" w:right="781" w:bottom="956" w:left="781" w:header="0" w:footer="3" w:gutter="86"/>
          <w:pgNumType w:start="166"/>
          <w:cols w:space="720" w:num="1"/>
          <w:rtlGutter w:val="0"/>
          <w:docGrid w:linePitch="360" w:charSpace="0"/>
        </w:sectPr>
      </w:pPr>
      <w:r>
        <w:rPr>
          <w:color w:val="2B2A2B"/>
          <w:spacing w:val="0"/>
          <w:w w:val="100"/>
          <w:position w:val="0"/>
        </w:rPr>
        <w:t>这么说，没有任何一个我们可以知或不可能知道的东西，有绝对的重要性。 所以，不要再加另外一个念头或概念。也就是充分领悟到生命的整体，不可能 任由这些局限的变化或观念来代表。完全跟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“未知”和“不</w:t>
      </w:r>
      <w:r>
        <w:rPr>
          <w:color w:val="2B2A2B"/>
          <w:spacing w:val="0"/>
          <w:w w:val="100"/>
          <w:position w:val="0"/>
        </w:rPr>
        <w:t>可知”接轨，也就 是完全不在意有什么好值得知道的。也就是自然进入瞬间，活在当下。生命也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820" w:after="0" w:line="426" w:lineRule="exact"/>
        <w:ind w:left="0" w:right="0" w:firstLine="740"/>
        <w:jc w:val="both"/>
      </w:pPr>
      <w:r>
        <w:rPr>
          <w:color w:val="2B2A2B"/>
          <w:spacing w:val="0"/>
          <w:w w:val="100"/>
          <w:position w:val="0"/>
        </w:rPr>
        <w:t>就突然变得友善而单纯了。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26" w:lineRule="exact"/>
        <w:ind w:left="740" w:right="0"/>
        <w:jc w:val="both"/>
      </w:pPr>
      <w:r>
        <w:rPr>
          <w:color w:val="181618"/>
          <w:spacing w:val="0"/>
          <w:w w:val="100"/>
          <w:position w:val="0"/>
        </w:rPr>
        <w:t>严格讲，我们就是失掉任何所知的一切，可能又有什么后果？用最坏的情 况来说，我自己的名字、我这一生带来的身份，或是别人对我累积的种种看法, 都失掉了，可能有什么后果？难道我的生命就不再存在了吗？我们仔细观察, 我的名字、身份、期特、一生的故事，还只是一个大妾想、一个大念头。所以， 我怕失掉的，都还只是一些念相，也就是由念头组装成的虚拟世界。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26" w:lineRule="exact"/>
        <w:ind w:left="740" w:right="0"/>
        <w:jc w:val="both"/>
      </w:pPr>
      <w:r>
        <w:rPr>
          <w:color w:val="181618"/>
          <w:spacing w:val="0"/>
          <w:w w:val="100"/>
          <w:position w:val="0"/>
        </w:rPr>
        <w:t>奇妙的是，这个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毁灭掉之后，生命竟然还存在。不光存在，整个生 命甚至通过我活起来，重新组合，变成一个不可思议的天堂。于是，天堂就落 到了人间。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26" w:lineRule="exact"/>
        <w:ind w:left="740" w:right="0" w:firstLine="400"/>
        <w:jc w:val="both"/>
      </w:pPr>
      <w:r>
        <w:rPr>
          <w:color w:val="2B2A2B"/>
          <w:spacing w:val="0"/>
          <w:w w:val="100"/>
          <w:position w:val="0"/>
        </w:rPr>
        <w:t>用前面从山顶</w:t>
      </w:r>
      <w:r>
        <w:rPr>
          <w:color w:val="181618"/>
          <w:spacing w:val="0"/>
          <w:w w:val="100"/>
          <w:position w:val="0"/>
        </w:rPr>
        <w:t>上往下</w:t>
      </w:r>
      <w:r>
        <w:rPr>
          <w:color w:val="2B2A2B"/>
          <w:spacing w:val="0"/>
          <w:w w:val="100"/>
          <w:position w:val="0"/>
        </w:rPr>
        <w:t>跳的比喻进一步来说，跳下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2B2A2B"/>
          <w:spacing w:val="0"/>
          <w:w w:val="100"/>
          <w:position w:val="0"/>
        </w:rPr>
        <w:t>可知”的</w:t>
      </w:r>
      <w:r>
        <w:rPr>
          <w:color w:val="181618"/>
          <w:spacing w:val="0"/>
          <w:w w:val="100"/>
          <w:position w:val="0"/>
        </w:rPr>
        <w:t>深渊，</w:t>
      </w:r>
      <w:r>
        <w:rPr>
          <w:color w:val="2B2A2B"/>
          <w:spacing w:val="0"/>
          <w:w w:val="100"/>
          <w:position w:val="0"/>
        </w:rPr>
        <w:t xml:space="preserve">反而 </w:t>
      </w:r>
      <w:r>
        <w:rPr>
          <w:color w:val="181618"/>
          <w:spacing w:val="0"/>
          <w:w w:val="100"/>
          <w:position w:val="0"/>
        </w:rPr>
        <w:t>接住我的，</w:t>
      </w:r>
      <w:r>
        <w:rPr>
          <w:color w:val="2B2A2B"/>
          <w:spacing w:val="0"/>
          <w:w w:val="100"/>
          <w:position w:val="0"/>
        </w:rPr>
        <w:t>就是上帝的手。</w:t>
      </w:r>
      <w:r>
        <w:rPr>
          <w:color w:val="181618"/>
          <w:spacing w:val="0"/>
          <w:w w:val="100"/>
          <w:position w:val="0"/>
        </w:rPr>
        <w:t>让我从这个人间跳</w:t>
      </w:r>
      <w:r>
        <w:rPr>
          <w:color w:val="2B2A2B"/>
          <w:spacing w:val="0"/>
          <w:w w:val="100"/>
          <w:position w:val="0"/>
        </w:rPr>
        <w:t>出来，</w:t>
      </w:r>
      <w:r>
        <w:rPr>
          <w:color w:val="181618"/>
          <w:spacing w:val="0"/>
          <w:w w:val="100"/>
          <w:position w:val="0"/>
        </w:rPr>
        <w:t>进入一个不可</w:t>
      </w:r>
      <w:r>
        <w:rPr>
          <w:color w:val="2B2A2B"/>
          <w:spacing w:val="0"/>
          <w:w w:val="100"/>
          <w:position w:val="0"/>
        </w:rPr>
        <w:t xml:space="preserve">思议的天地, </w:t>
      </w:r>
      <w:r>
        <w:rPr>
          <w:color w:val="181618"/>
          <w:spacing w:val="0"/>
          <w:w w:val="100"/>
          <w:position w:val="0"/>
        </w:rPr>
        <w:t>让我重新启动</w:t>
      </w:r>
      <w:r>
        <w:rPr>
          <w:color w:val="2B2A2B"/>
          <w:spacing w:val="0"/>
          <w:w w:val="100"/>
          <w:position w:val="0"/>
        </w:rPr>
        <w:t>一切的</w:t>
      </w:r>
      <w:r>
        <w:rPr>
          <w:color w:val="181618"/>
          <w:spacing w:val="0"/>
          <w:w w:val="100"/>
          <w:position w:val="0"/>
        </w:rPr>
        <w:t>人生。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26" w:lineRule="exact"/>
        <w:ind w:left="740" w:right="0" w:firstLine="400"/>
        <w:jc w:val="both"/>
      </w:pPr>
      <w:r>
        <w:rPr>
          <w:color w:val="2B2A2B"/>
          <w:spacing w:val="0"/>
          <w:w w:val="100"/>
          <w:position w:val="0"/>
        </w:rPr>
        <w:t>其实，每</w:t>
      </w:r>
      <w:r>
        <w:rPr>
          <w:color w:val="181618"/>
          <w:spacing w:val="0"/>
          <w:w w:val="100"/>
          <w:position w:val="0"/>
        </w:rPr>
        <w:t>一个人</w:t>
      </w:r>
      <w:r>
        <w:rPr>
          <w:color w:val="2B2A2B"/>
          <w:spacing w:val="0"/>
          <w:w w:val="100"/>
          <w:position w:val="0"/>
        </w:rPr>
        <w:t>早晚都</w:t>
      </w:r>
      <w:r>
        <w:rPr>
          <w:color w:val="181618"/>
          <w:spacing w:val="0"/>
          <w:w w:val="100"/>
          <w:position w:val="0"/>
        </w:rPr>
        <w:t>会跳这一步。</w:t>
      </w:r>
      <w:r>
        <w:rPr>
          <w:color w:val="2B2A2B"/>
          <w:spacing w:val="0"/>
          <w:w w:val="100"/>
          <w:position w:val="0"/>
        </w:rPr>
        <w:t>早一点，</w:t>
      </w:r>
      <w:r>
        <w:rPr>
          <w:color w:val="181618"/>
          <w:spacing w:val="0"/>
          <w:w w:val="100"/>
          <w:position w:val="0"/>
        </w:rPr>
        <w:t>晚一点，也只</w:t>
      </w:r>
      <w:r>
        <w:rPr>
          <w:color w:val="2B2A2B"/>
          <w:spacing w:val="0"/>
          <w:w w:val="100"/>
          <w:position w:val="0"/>
        </w:rPr>
        <w:t xml:space="preserve">是根据一个人 </w:t>
      </w:r>
      <w:r>
        <w:rPr>
          <w:color w:val="181618"/>
          <w:spacing w:val="0"/>
          <w:w w:val="100"/>
          <w:position w:val="0"/>
        </w:rPr>
        <w:t>的成</w:t>
      </w:r>
      <w:r>
        <w:rPr>
          <w:color w:val="2B2A2B"/>
          <w:spacing w:val="0"/>
          <w:w w:val="100"/>
          <w:position w:val="0"/>
        </w:rPr>
        <w:t>熟度，我们也可以</w:t>
      </w:r>
      <w:r>
        <w:rPr>
          <w:color w:val="181618"/>
          <w:spacing w:val="0"/>
          <w:w w:val="100"/>
          <w:position w:val="0"/>
        </w:rPr>
        <w:t>用古人</w:t>
      </w:r>
      <w:r>
        <w:rPr>
          <w:color w:val="2B2A2B"/>
          <w:spacing w:val="0"/>
          <w:w w:val="100"/>
          <w:position w:val="0"/>
        </w:rPr>
        <w:t>所说的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“福</w:t>
      </w:r>
      <w:r>
        <w:rPr>
          <w:color w:val="2B2A2B"/>
          <w:spacing w:val="0"/>
          <w:w w:val="100"/>
          <w:position w:val="0"/>
        </w:rPr>
        <w:t>德”</w:t>
      </w:r>
      <w:r>
        <w:rPr>
          <w:color w:val="181618"/>
          <w:spacing w:val="0"/>
          <w:w w:val="100"/>
          <w:position w:val="0"/>
        </w:rPr>
        <w:t>来</w:t>
      </w:r>
      <w:r>
        <w:rPr>
          <w:color w:val="2B2A2B"/>
          <w:spacing w:val="0"/>
          <w:w w:val="100"/>
          <w:position w:val="0"/>
        </w:rPr>
        <w:t>表达。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26" w:lineRule="exact"/>
        <w:ind w:left="1140" w:right="0" w:firstLine="0"/>
        <w:jc w:val="left"/>
      </w:pPr>
      <w:r>
        <w:rPr>
          <w:color w:val="181618"/>
          <w:spacing w:val="0"/>
          <w:w w:val="100"/>
          <w:position w:val="0"/>
        </w:rPr>
        <w:t>最</w:t>
      </w:r>
      <w:r>
        <w:rPr>
          <w:color w:val="2B2A2B"/>
          <w:spacing w:val="0"/>
          <w:w w:val="100"/>
          <w:position w:val="0"/>
        </w:rPr>
        <w:t>后要跳</w:t>
      </w:r>
      <w:r>
        <w:rPr>
          <w:color w:val="181618"/>
          <w:spacing w:val="0"/>
          <w:w w:val="100"/>
          <w:position w:val="0"/>
        </w:rPr>
        <w:t>的这个</w:t>
      </w:r>
      <w:r>
        <w:rPr>
          <w:color w:val="2B2A2B"/>
          <w:spacing w:val="0"/>
          <w:w w:val="100"/>
          <w:position w:val="0"/>
        </w:rPr>
        <w:t>勇气，</w:t>
      </w:r>
      <w:r>
        <w:rPr>
          <w:color w:val="181618"/>
          <w:spacing w:val="0"/>
          <w:w w:val="100"/>
          <w:position w:val="0"/>
        </w:rPr>
        <w:t>是完全</w:t>
      </w:r>
      <w:r>
        <w:rPr>
          <w:color w:val="2B2A2B"/>
          <w:spacing w:val="0"/>
          <w:w w:val="100"/>
          <w:position w:val="0"/>
        </w:rPr>
        <w:t>通过恩</w:t>
      </w:r>
      <w:r>
        <w:rPr>
          <w:color w:val="181618"/>
          <w:spacing w:val="0"/>
          <w:w w:val="100"/>
          <w:position w:val="0"/>
        </w:rPr>
        <w:t>典才得到的。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740" w:right="0" w:firstLine="400"/>
        <w:jc w:val="both"/>
      </w:pPr>
      <w:r>
        <w:rPr>
          <w:color w:val="181618"/>
          <w:spacing w:val="0"/>
          <w:w w:val="100"/>
          <w:position w:val="0"/>
        </w:rPr>
        <w:t>通过</w:t>
      </w:r>
      <w:r>
        <w:rPr>
          <w:color w:val="2B2A2B"/>
          <w:spacing w:val="0"/>
          <w:w w:val="100"/>
          <w:position w:val="0"/>
        </w:rPr>
        <w:t>恩典，配合成</w:t>
      </w:r>
      <w:r>
        <w:rPr>
          <w:color w:val="181618"/>
          <w:spacing w:val="0"/>
          <w:w w:val="100"/>
          <w:position w:val="0"/>
        </w:rPr>
        <w:t>熟度，我们自然就充满了信心。我</w:t>
      </w:r>
      <w:r>
        <w:rPr>
          <w:color w:val="2B2A2B"/>
          <w:spacing w:val="0"/>
          <w:w w:val="100"/>
          <w:position w:val="0"/>
        </w:rPr>
        <w:t>们也可</w:t>
      </w:r>
      <w:r>
        <w:rPr>
          <w:color w:val="181618"/>
          <w:spacing w:val="0"/>
          <w:w w:val="100"/>
          <w:position w:val="0"/>
        </w:rPr>
        <w:t>以把这信心, 称为</w:t>
      </w:r>
      <w:r>
        <w:rPr>
          <w:color w:val="2B2A2B"/>
          <w:spacing w:val="0"/>
          <w:w w:val="100"/>
          <w:position w:val="0"/>
        </w:rPr>
        <w:t>信仰，而</w:t>
      </w:r>
      <w:r>
        <w:rPr>
          <w:color w:val="181618"/>
          <w:spacing w:val="0"/>
          <w:w w:val="100"/>
          <w:position w:val="0"/>
        </w:rPr>
        <w:t>这才是真正的</w:t>
      </w:r>
      <w:r>
        <w:rPr>
          <w:color w:val="2B2A2B"/>
          <w:spacing w:val="0"/>
          <w:w w:val="100"/>
          <w:position w:val="0"/>
        </w:rPr>
        <w:t>信仰。</w:t>
      </w:r>
      <w:r>
        <w:rPr>
          <w:color w:val="181618"/>
          <w:spacing w:val="0"/>
          <w:w w:val="100"/>
          <w:position w:val="0"/>
        </w:rPr>
        <w:t>也就</w:t>
      </w:r>
      <w:r>
        <w:rPr>
          <w:color w:val="2B2A2B"/>
          <w:spacing w:val="0"/>
          <w:w w:val="100"/>
          <w:position w:val="0"/>
        </w:rPr>
        <w:t>是说，</w:t>
      </w:r>
      <w:r>
        <w:rPr>
          <w:color w:val="181618"/>
          <w:spacing w:val="0"/>
          <w:w w:val="100"/>
          <w:position w:val="0"/>
        </w:rPr>
        <w:t>信仰成熟的话，也</w:t>
      </w:r>
      <w:r>
        <w:rPr>
          <w:color w:val="2B2A2B"/>
          <w:spacing w:val="0"/>
          <w:w w:val="100"/>
          <w:position w:val="0"/>
        </w:rPr>
        <w:t xml:space="preserve">只是让我全部 </w:t>
      </w:r>
      <w:r>
        <w:rPr>
          <w:color w:val="181618"/>
          <w:spacing w:val="0"/>
          <w:w w:val="100"/>
          <w:position w:val="0"/>
        </w:rPr>
        <w:t>接受、</w:t>
      </w:r>
      <w:r>
        <w:rPr>
          <w:color w:val="2B2A2B"/>
          <w:spacing w:val="0"/>
          <w:w w:val="100"/>
          <w:position w:val="0"/>
        </w:rPr>
        <w:t>全部容</w:t>
      </w:r>
      <w:r>
        <w:rPr>
          <w:color w:val="181618"/>
          <w:spacing w:val="0"/>
          <w:w w:val="100"/>
          <w:position w:val="0"/>
        </w:rPr>
        <w:t>纳这个</w:t>
      </w:r>
      <w:r>
        <w:rPr>
          <w:color w:val="2B2A2B"/>
          <w:spacing w:val="0"/>
          <w:w w:val="100"/>
          <w:position w:val="0"/>
        </w:rPr>
        <w:t>生命。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740" w:right="0"/>
        <w:jc w:val="both"/>
      </w:pPr>
      <w:r>
        <w:rPr>
          <w:color w:val="181618"/>
          <w:spacing w:val="0"/>
          <w:w w:val="100"/>
          <w:position w:val="0"/>
        </w:rPr>
        <w:t>我，就这么轻轻松松，便化为一个不可思议大的生命场。任何身边的人、 身边的生命，都能感受到我这个场。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1140" w:right="0" w:firstLine="0"/>
        <w:jc w:val="left"/>
      </w:pPr>
      <w:r>
        <w:rPr>
          <w:color w:val="181618"/>
          <w:spacing w:val="0"/>
          <w:w w:val="100"/>
          <w:position w:val="0"/>
        </w:rPr>
        <w:t>进到不可知，包容不可知。我的每一个瞬间，都变成生命的最大秘诀。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1140" w:right="0" w:firstLine="0"/>
        <w:jc w:val="left"/>
        <w:sectPr>
          <w:headerReference r:id="rId297" w:type="default"/>
          <w:footerReference r:id="rId299" w:type="default"/>
          <w:headerReference r:id="rId298" w:type="even"/>
          <w:footerReference r:id="rId300" w:type="even"/>
          <w:footnotePr>
            <w:numFmt w:val="decimal"/>
          </w:footnotePr>
          <w:pgSz w:w="8839" w:h="12940"/>
          <w:pgMar w:top="753" w:right="167" w:bottom="528" w:left="167" w:header="0" w:footer="100" w:gutter="0"/>
          <w:cols w:space="720" w:num="1"/>
          <w:rtlGutter w:val="1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也只有完全接受不可知，生命才来活我们。我，跟生命就分不开了。</w:t>
      </w:r>
    </w:p>
    <w:p>
      <w:pPr>
        <w:widowControl w:val="0"/>
        <w:jc w:val="center"/>
        <w:rPr>
          <w:sz w:val="2"/>
          <w:szCs w:val="2"/>
        </w:rPr>
        <w:sectPr>
          <w:headerReference r:id="rId301" w:type="default"/>
          <w:footerReference r:id="rId303" w:type="default"/>
          <w:headerReference r:id="rId302" w:type="even"/>
          <w:footerReference r:id="rId304" w:type="even"/>
          <w:footnotePr>
            <w:numFmt w:val="decimal"/>
          </w:footnotePr>
          <w:pgSz w:w="8839" w:h="12940"/>
          <w:pgMar w:top="753" w:right="167" w:bottom="528" w:left="167" w:header="0" w:footer="3" w:gutter="0"/>
          <w:pgNumType w:start="147"/>
          <w:cols w:space="720" w:num="1"/>
          <w:rtlGutter w:val="1"/>
          <w:docGrid w:linePitch="360" w:charSpace="0"/>
        </w:sectPr>
      </w:pPr>
      <w:r>
        <w:drawing>
          <wp:inline distT="0" distB="0" distL="114300" distR="114300">
            <wp:extent cx="5401310" cy="7406640"/>
            <wp:effectExtent l="0" t="0" r="8890" b="3810"/>
            <wp:docPr id="625" name="Picutre 6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" name="Picutre 625"/>
                    <pic:cNvPicPr/>
                  </pic:nvPicPr>
                  <pic:blipFill>
                    <a:blip r:embed="rId624"/>
                    <a:stretch>
                      <a:fillRect/>
                    </a:stretch>
                  </pic:blipFill>
                  <pic:spPr>
                    <a:xfrm>
                      <a:off x="0" y="0"/>
                      <a:ext cx="5401310" cy="740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59" w:line="1" w:lineRule="exact"/>
      </w:pP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3115310" cy="5711825"/>
            <wp:effectExtent l="0" t="0" r="8890" b="3175"/>
            <wp:docPr id="626" name="Picutre 6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" name="Picutre 626"/>
                    <pic:cNvPicPr/>
                  </pic:nvPicPr>
                  <pic:blipFill>
                    <a:blip r:embed="rId625"/>
                    <a:stretch>
                      <a:fillRect/>
                    </a:stretch>
                  </pic:blipFill>
                  <pic:spPr>
                    <a:xfrm>
                      <a:off x="0" y="0"/>
                      <a:ext cx="3115310" cy="571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1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76" w:lineRule="exact"/>
        <w:ind w:left="0" w:right="0"/>
        <w:jc w:val="both"/>
      </w:pPr>
      <w:r>
        <w:rPr>
          <w:color w:val="2B2A2B"/>
          <w:spacing w:val="0"/>
          <w:w w:val="100"/>
          <w:position w:val="0"/>
        </w:rPr>
        <w:t>通过恩典，</w:t>
      </w:r>
      <w:r>
        <w:rPr>
          <w:color w:val="484848"/>
          <w:spacing w:val="0"/>
          <w:w w:val="100"/>
          <w:position w:val="0"/>
        </w:rPr>
        <w:t>一</w:t>
      </w:r>
      <w:r>
        <w:rPr>
          <w:color w:val="2B2A2B"/>
          <w:spacing w:val="0"/>
          <w:w w:val="100"/>
          <w:position w:val="0"/>
        </w:rPr>
        <w:t>个人从人间跳出来。这一步，就像从山顶往下跳一样，从"知"到"未知"，甚 至进入"不可知”，也是人最大的考验。虽然跳得惊险万分，想不到的是，跳出这个人间，就是进 入一个最大的奥秘——上帝在那里等着我。其实，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2B2A2B"/>
          <w:spacing w:val="0"/>
          <w:w w:val="100"/>
          <w:position w:val="0"/>
        </w:rPr>
        <w:t>从来没有离开</w:t>
      </w:r>
      <w:r>
        <w:rPr>
          <w:color w:val="2B2A2B"/>
          <w:spacing w:val="0"/>
          <w:w w:val="100"/>
          <w:position w:val="0"/>
          <w:lang w:val="zh-CN" w:eastAsia="zh-CN" w:bidi="zh-CN"/>
        </w:rPr>
        <w:t>过我。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320" w:line="240" w:lineRule="auto"/>
        <w:ind w:left="0" w:right="0" w:firstLine="0"/>
        <w:jc w:val="both"/>
        <w:rPr>
          <w:sz w:val="28"/>
          <w:szCs w:val="28"/>
        </w:rPr>
      </w:pPr>
      <w:bookmarkStart w:id="205" w:name="bookmark213"/>
      <w:bookmarkStart w:id="206" w:name="bookmark211"/>
      <w:bookmarkStart w:id="207" w:name="bookmark212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</w:rPr>
        <w:t>5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.什么都不知道，我每一步都是最后一步</w:t>
      </w:r>
      <w:bookmarkEnd w:id="205"/>
      <w:bookmarkEnd w:id="206"/>
      <w:bookmarkEnd w:id="207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什么都不知道，我每一步都是最后一歩。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什么都不</w:t>
      </w:r>
      <w:r>
        <w:rPr>
          <w:color w:val="2B2A2B"/>
          <w:spacing w:val="0"/>
          <w:w w:val="100"/>
          <w:position w:val="0"/>
        </w:rPr>
        <w:t>知道，</w:t>
      </w:r>
      <w:r>
        <w:rPr>
          <w:color w:val="181618"/>
          <w:spacing w:val="0"/>
          <w:w w:val="100"/>
          <w:position w:val="0"/>
        </w:rPr>
        <w:t>生命跟我也不再分离了。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 xml:space="preserve">什么都不知道，我的心突然宁静了。没有杂乱或烦恼好谈的。因为我跟一 体意识或宇宙再也不分家了。其实，宇宙是通过我体会一切。我也只是这个宇 宙延伸出来的一部分。通过这个肉体，这个表面局限的肉体，轻轻松松体会到 永恒和无限大的我。这个我，已经不是主体或客体好描述的，没有经验好谈下 </w:t>
      </w:r>
      <w:r>
        <w:rPr>
          <w:color w:val="2B2A2B"/>
          <w:spacing w:val="0"/>
          <w:w w:val="100"/>
          <w:position w:val="0"/>
        </w:rPr>
        <w:t>去的。</w:t>
      </w:r>
      <w:r>
        <w:rPr>
          <w:color w:val="181618"/>
          <w:spacing w:val="0"/>
          <w:w w:val="100"/>
          <w:position w:val="0"/>
        </w:rPr>
        <w:t>我，轻轻松松存在。我，就是纯的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意识。</w:t>
      </w:r>
      <w:r>
        <w:rPr>
          <w:color w:val="181618"/>
          <w:spacing w:val="0"/>
          <w:w w:val="100"/>
          <w:position w:val="0"/>
        </w:rPr>
        <w:t>一切知道，一切也不知道。</w:t>
      </w:r>
      <w:r>
        <w:rPr>
          <w:color w:val="181618"/>
          <w:spacing w:val="0"/>
          <w:w w:val="100"/>
          <w:position w:val="0"/>
          <w:lang w:val="en-US" w:eastAsia="en-US" w:bidi="en-US"/>
        </w:rPr>
        <w:t xml:space="preserve">—* </w:t>
      </w:r>
      <w:r>
        <w:rPr>
          <w:color w:val="181618"/>
          <w:spacing w:val="0"/>
          <w:w w:val="100"/>
          <w:position w:val="0"/>
        </w:rPr>
        <w:t>切与我无关，</w:t>
      </w:r>
      <w:r>
        <w:rPr>
          <w:color w:val="181618"/>
          <w:spacing w:val="0"/>
          <w:w w:val="100"/>
          <w:position w:val="0"/>
          <w:lang w:val="en-US" w:eastAsia="en-US" w:bidi="en-US"/>
        </w:rPr>
        <w:t>一</w:t>
      </w:r>
      <w:r>
        <w:rPr>
          <w:color w:val="181618"/>
          <w:spacing w:val="0"/>
          <w:w w:val="100"/>
          <w:position w:val="0"/>
        </w:rPr>
        <w:t>切也与我相关。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什么都不知道，我就可以轻轻松松地看着人间，并体会到一切人间的变化。 包括痛苦，都是万年来的制约，所带来的一个因所结下的一个果，而这个果再 成</w:t>
      </w:r>
      <w:r>
        <w:rPr>
          <w:color w:val="181618"/>
          <w:spacing w:val="0"/>
          <w:w w:val="100"/>
          <w:position w:val="0"/>
          <w:lang w:val="zh-CN" w:eastAsia="zh-CN" w:bidi="zh-CN"/>
        </w:rPr>
        <w:t>为下一</w:t>
      </w:r>
      <w:r>
        <w:rPr>
          <w:color w:val="181618"/>
          <w:spacing w:val="0"/>
          <w:w w:val="100"/>
          <w:position w:val="0"/>
        </w:rPr>
        <w:t>个因，结</w:t>
      </w:r>
      <w:r>
        <w:rPr>
          <w:color w:val="181618"/>
          <w:spacing w:val="0"/>
          <w:w w:val="100"/>
          <w:position w:val="0"/>
          <w:lang w:val="zh-CN" w:eastAsia="zh-CN" w:bidi="zh-CN"/>
        </w:rPr>
        <w:t>下下一</w:t>
      </w:r>
      <w:r>
        <w:rPr>
          <w:color w:val="181618"/>
          <w:spacing w:val="0"/>
          <w:w w:val="100"/>
          <w:position w:val="0"/>
        </w:rPr>
        <w:t>个果。我们每一个人在这人间，都被自己的因果、家 庭的因果、民族社会的因果、地球的因果等绑往，从来没有看穿过。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讲到因果，</w:t>
      </w:r>
      <w:r>
        <w:rPr>
          <w:color w:val="2B2A2B"/>
          <w:spacing w:val="0"/>
          <w:w w:val="100"/>
          <w:position w:val="0"/>
        </w:rPr>
        <w:t>自然</w:t>
      </w:r>
      <w:r>
        <w:rPr>
          <w:color w:val="181618"/>
          <w:spacing w:val="0"/>
          <w:w w:val="100"/>
          <w:position w:val="0"/>
        </w:rPr>
        <w:t>会想到</w:t>
      </w:r>
      <w:r>
        <w:rPr>
          <w:color w:val="2B2A2B"/>
          <w:spacing w:val="0"/>
          <w:w w:val="100"/>
          <w:position w:val="0"/>
        </w:rPr>
        <w:t>轮回的</w:t>
      </w:r>
      <w:r>
        <w:rPr>
          <w:color w:val="181618"/>
          <w:spacing w:val="0"/>
          <w:w w:val="100"/>
          <w:position w:val="0"/>
        </w:rPr>
        <w:t>问题。很多</w:t>
      </w:r>
      <w:r>
        <w:rPr>
          <w:color w:val="2B2A2B"/>
          <w:spacing w:val="0"/>
          <w:w w:val="100"/>
          <w:position w:val="0"/>
        </w:rPr>
        <w:t>朋友常</w:t>
      </w:r>
      <w:r>
        <w:rPr>
          <w:color w:val="181618"/>
          <w:spacing w:val="0"/>
          <w:w w:val="100"/>
          <w:position w:val="0"/>
        </w:rPr>
        <w:t>常问我</w:t>
      </w:r>
      <w:r>
        <w:rPr>
          <w:color w:val="2B2A2B"/>
          <w:spacing w:val="0"/>
          <w:w w:val="100"/>
          <w:position w:val="0"/>
        </w:rPr>
        <w:t xml:space="preserve">生命轮回的大问题。 </w:t>
      </w:r>
      <w:r>
        <w:rPr>
          <w:color w:val="181618"/>
          <w:spacing w:val="0"/>
          <w:w w:val="100"/>
          <w:position w:val="0"/>
        </w:rPr>
        <w:t>每</w:t>
      </w:r>
      <w:r>
        <w:rPr>
          <w:color w:val="2B2A2B"/>
          <w:spacing w:val="0"/>
          <w:w w:val="100"/>
          <w:position w:val="0"/>
        </w:rPr>
        <w:t>一次碰</w:t>
      </w:r>
      <w:r>
        <w:rPr>
          <w:color w:val="181618"/>
          <w:spacing w:val="0"/>
          <w:w w:val="100"/>
          <w:position w:val="0"/>
        </w:rPr>
        <w:t>到这个问题，我也只能这么回答。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不要说因果，</w:t>
      </w:r>
      <w:r>
        <w:rPr>
          <w:color w:val="181618"/>
          <w:spacing w:val="0"/>
          <w:w w:val="100"/>
          <w:position w:val="0"/>
        </w:rPr>
        <w:t>我们连一个念头</w:t>
      </w:r>
      <w:r>
        <w:rPr>
          <w:color w:val="2B2A2B"/>
          <w:spacing w:val="0"/>
          <w:w w:val="100"/>
          <w:position w:val="0"/>
        </w:rPr>
        <w:t>都没有断过。念头就像一个水瀑，不</w:t>
      </w:r>
      <w:r>
        <w:rPr>
          <w:color w:val="181618"/>
          <w:spacing w:val="0"/>
          <w:w w:val="100"/>
          <w:position w:val="0"/>
        </w:rPr>
        <w:t xml:space="preserve">断往我 </w:t>
      </w:r>
      <w:r>
        <w:rPr>
          <w:color w:val="2B2A2B"/>
          <w:spacing w:val="0"/>
          <w:w w:val="100"/>
          <w:position w:val="0"/>
        </w:rPr>
        <w:t>们头上冲，</w:t>
      </w:r>
      <w:r>
        <w:rPr>
          <w:color w:val="181618"/>
          <w:spacing w:val="0"/>
          <w:w w:val="100"/>
          <w:position w:val="0"/>
        </w:rPr>
        <w:t>让</w:t>
      </w:r>
      <w:r>
        <w:rPr>
          <w:color w:val="2B2A2B"/>
          <w:spacing w:val="0"/>
          <w:w w:val="100"/>
          <w:position w:val="0"/>
        </w:rPr>
        <w:t>我们看不清周</w:t>
      </w:r>
      <w:r>
        <w:rPr>
          <w:color w:val="181618"/>
          <w:spacing w:val="0"/>
          <w:w w:val="100"/>
          <w:position w:val="0"/>
        </w:rPr>
        <w:t>边除了念头以外还有什么。也就是说，</w:t>
      </w:r>
      <w:r>
        <w:rPr>
          <w:color w:val="2B2A2B"/>
          <w:spacing w:val="0"/>
          <w:w w:val="100"/>
          <w:position w:val="0"/>
        </w:rPr>
        <w:t>连念</w:t>
      </w:r>
      <w:r>
        <w:rPr>
          <w:color w:val="181618"/>
          <w:spacing w:val="0"/>
          <w:w w:val="100"/>
          <w:position w:val="0"/>
        </w:rPr>
        <w:t>头都在</w:t>
      </w:r>
      <w:r>
        <w:br w:type="page"/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700" w:line="240" w:lineRule="auto"/>
        <w:ind w:left="0" w:right="0" w:firstLine="0"/>
        <w:jc w:val="center"/>
        <w:rPr>
          <w:sz w:val="19"/>
          <w:szCs w:val="19"/>
        </w:rPr>
      </w:pPr>
      <w:r>
        <w:rPr>
          <w:color w:val="181618"/>
          <w:spacing w:val="0"/>
          <w:w w:val="100"/>
          <w:position w:val="0"/>
          <w:sz w:val="19"/>
          <w:szCs w:val="19"/>
        </w:rPr>
        <w:t>臣服，迎接未知与不可知的大浪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529455" cy="4651375"/>
            <wp:effectExtent l="0" t="0" r="4445" b="15875"/>
            <wp:docPr id="627" name="Picutre 6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" name="Picutre 627"/>
                    <pic:cNvPicPr/>
                  </pic:nvPicPr>
                  <pic:blipFill>
                    <a:blip r:embed="rId626"/>
                    <a:stretch>
                      <a:fillRect/>
                    </a:stretch>
                  </pic:blipFill>
                  <pic:spPr>
                    <a:xfrm>
                      <a:off x="0" y="0"/>
                      <a:ext cx="4529455" cy="465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29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78" w:lineRule="exact"/>
        <w:ind w:left="0" w:right="0" w:firstLine="320"/>
        <w:jc w:val="both"/>
        <w:sectPr>
          <w:headerReference r:id="rId305" w:type="default"/>
          <w:footerReference r:id="rId307" w:type="default"/>
          <w:headerReference r:id="rId306" w:type="even"/>
          <w:footerReference r:id="rId308" w:type="even"/>
          <w:footnotePr>
            <w:numFmt w:val="decimal"/>
          </w:footnotePr>
          <w:pgSz w:w="8839" w:h="12940"/>
          <w:pgMar w:top="1328" w:right="815" w:bottom="1077" w:left="815" w:header="0" w:footer="3" w:gutter="32"/>
          <w:cols w:space="720" w:num="1"/>
          <w:rtlGutter w:val="1"/>
          <w:docGrid w:linePitch="360" w:charSpace="0"/>
        </w:sectPr>
      </w:pPr>
      <w:r>
        <w:rPr>
          <w:color w:val="2B2A2B"/>
          <w:spacing w:val="0"/>
          <w:w w:val="100"/>
          <w:position w:val="0"/>
        </w:rPr>
        <w:t xml:space="preserve">念头就像瀑布，从来没有停过，我们在这个瀑布下面，根本没发现我们的世界就是这些念头组 合的。停下这念头，就从人间跳出来了，自然就进入"这里，现在！ </w:t>
      </w:r>
      <w:r>
        <w:rPr>
          <w:color w:val="000000"/>
          <w:spacing w:val="0"/>
          <w:w w:val="100"/>
          <w:position w:val="0"/>
        </w:rPr>
        <w:t xml:space="preserve">” 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78" w:lineRule="exact"/>
        <w:ind w:left="0" w:right="0" w:firstLine="0"/>
        <w:jc w:val="both"/>
        <w:rPr>
          <w:sz w:val="20"/>
          <w:szCs w:val="20"/>
        </w:rPr>
      </w:pPr>
      <w:r>
        <w:rPr>
          <w:rStyle w:val="10"/>
          <w:b w:val="0"/>
          <w:bCs w:val="0"/>
          <w:i w:val="0"/>
          <w:iCs w:val="0"/>
          <w:smallCaps w:val="0"/>
          <w:strike w:val="0"/>
        </w:rPr>
        <w:t>不断地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>轮回。我们的生活，通常也就是通过不断轮回而来的下一个念头。这念 头再带来</w:t>
      </w:r>
      <w:r>
        <w:rPr>
          <w:rStyle w:val="10"/>
          <w:b w:val="0"/>
          <w:bCs w:val="0"/>
          <w:i w:val="0"/>
          <w:iCs w:val="0"/>
          <w:smallCaps w:val="0"/>
          <w:strike w:val="0"/>
        </w:rPr>
        <w:t>下一个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>念头、下下个</w:t>
      </w:r>
      <w:r>
        <w:rPr>
          <w:rStyle w:val="10"/>
          <w:b w:val="0"/>
          <w:bCs w:val="0"/>
          <w:i w:val="0"/>
          <w:iCs w:val="0"/>
          <w:smallCaps w:val="0"/>
          <w:strike w:val="0"/>
        </w:rPr>
        <w:t>念头，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>跟过去、跟未来从来没有分</w:t>
      </w:r>
      <w:r>
        <w:rPr>
          <w:rStyle w:val="10"/>
          <w:b w:val="0"/>
          <w:bCs w:val="0"/>
          <w:i w:val="0"/>
          <w:iCs w:val="0"/>
          <w:smallCaps w:val="0"/>
          <w:strike w:val="0"/>
        </w:rPr>
        <w:t>手过。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>就这么， 带来一连串的制约</w:t>
      </w:r>
      <w:r>
        <w:rPr>
          <w:rStyle w:val="10"/>
          <w:b w:val="0"/>
          <w:bCs w:val="0"/>
          <w:i w:val="0"/>
          <w:iCs w:val="0"/>
          <w:smallCaps w:val="0"/>
          <w:strike w:val="0"/>
        </w:rPr>
        <w:t>，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>还从制约带来痛苦。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3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连一个念头的</w:t>
      </w:r>
      <w:r>
        <w:rPr>
          <w:color w:val="000000"/>
          <w:spacing w:val="0"/>
          <w:w w:val="100"/>
          <w:position w:val="0"/>
        </w:rPr>
        <w:t>轮回，</w:t>
      </w:r>
      <w:r>
        <w:rPr>
          <w:color w:val="181618"/>
          <w:spacing w:val="0"/>
          <w:w w:val="100"/>
          <w:position w:val="0"/>
        </w:rPr>
        <w:t xml:space="preserve">我们都挡不住。就算真有前世今生来生的轮回（这是 </w:t>
      </w:r>
      <w:r>
        <w:rPr>
          <w:color w:val="000000"/>
          <w:spacing w:val="0"/>
          <w:w w:val="100"/>
          <w:position w:val="0"/>
        </w:rPr>
        <w:t>个大</w:t>
      </w:r>
      <w:r>
        <w:rPr>
          <w:color w:val="181618"/>
          <w:spacing w:val="0"/>
          <w:w w:val="100"/>
          <w:position w:val="0"/>
        </w:rPr>
        <w:t>题目，我这里不细谈），轮回的辩论对我们的帮助，其实是很有限的。这一 生来，我们连真正的我都找不回来。再</w:t>
      </w:r>
      <w:r>
        <w:rPr>
          <w:color w:val="000000"/>
          <w:spacing w:val="0"/>
          <w:w w:val="100"/>
          <w:position w:val="0"/>
        </w:rPr>
        <w:t>多几次</w:t>
      </w:r>
      <w:r>
        <w:rPr>
          <w:color w:val="181618"/>
          <w:spacing w:val="0"/>
          <w:w w:val="100"/>
          <w:position w:val="0"/>
        </w:rPr>
        <w:t>轮回，究竟会有什么</w:t>
      </w:r>
      <w:r>
        <w:rPr>
          <w:color w:val="000000"/>
          <w:spacing w:val="0"/>
          <w:w w:val="100"/>
          <w:position w:val="0"/>
        </w:rPr>
        <w:t>帮助？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解脱，是把种种的念头，踩个刹车，让我们能从念头的轨道上跳出来，</w:t>
      </w:r>
      <w:r>
        <w:rPr>
          <w:color w:val="000000"/>
          <w:spacing w:val="0"/>
          <w:w w:val="100"/>
          <w:position w:val="0"/>
        </w:rPr>
        <w:t xml:space="preserve">把 </w:t>
      </w:r>
      <w:r>
        <w:rPr>
          <w:color w:val="181618"/>
          <w:spacing w:val="0"/>
          <w:w w:val="100"/>
          <w:position w:val="0"/>
        </w:rPr>
        <w:t>任何条件所没办法设定的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“全部</w:t>
      </w:r>
      <w:r>
        <w:rPr>
          <w:color w:val="181618"/>
          <w:spacing w:val="0"/>
          <w:w w:val="100"/>
          <w:position w:val="0"/>
        </w:rPr>
        <w:t>的我”</w:t>
      </w:r>
      <w:r>
        <w:rPr>
          <w:color w:val="000000"/>
          <w:spacing w:val="0"/>
          <w:w w:val="100"/>
          <w:position w:val="0"/>
        </w:rPr>
        <w:t>找</w:t>
      </w:r>
      <w:r>
        <w:rPr>
          <w:color w:val="181618"/>
          <w:spacing w:val="0"/>
          <w:w w:val="100"/>
          <w:position w:val="0"/>
        </w:rPr>
        <w:t>回来。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解脱的第一步，就是从知道，转到不知道。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什么都不知道，我可以轻轻松松地决定不再理会它，不再参与这个游戏。 容纳它，容纳一切。让它自己生，自己死。活在宁静。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什</w:t>
      </w:r>
      <w:r>
        <w:rPr>
          <w:color w:val="181618"/>
          <w:spacing w:val="0"/>
          <w:w w:val="100"/>
          <w:position w:val="0"/>
        </w:rPr>
        <w:t>么都不知道，我每一步，都把它称为是最后一步。不怕死。</w:t>
      </w:r>
      <w:r>
        <w:rPr>
          <w:color w:val="000000"/>
          <w:spacing w:val="0"/>
          <w:w w:val="100"/>
          <w:position w:val="0"/>
        </w:rPr>
        <w:t>其实，</w:t>
      </w:r>
      <w:r>
        <w:rPr>
          <w:color w:val="181618"/>
          <w:spacing w:val="0"/>
          <w:w w:val="100"/>
          <w:position w:val="0"/>
        </w:rPr>
        <w:t>不可 能死。我还有什么好怕。再怎么痛，可以到极点的痛。我就清清楚楚地让它痛 吧。再怎么悲伤，我也是清清楚楚地让它悲伤到底吧。再怎么好，我还是把这 一步，当作最后一步。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我选择跳出这个人间，回到自己的心，再也没有一句话可谈。</w:t>
      </w:r>
      <w:r>
        <w:rPr>
          <w:color w:val="000000"/>
          <w:spacing w:val="0"/>
          <w:w w:val="100"/>
          <w:position w:val="0"/>
        </w:rPr>
        <w:t>一切</w:t>
      </w:r>
      <w:r>
        <w:rPr>
          <w:color w:val="181618"/>
          <w:spacing w:val="0"/>
          <w:w w:val="100"/>
          <w:position w:val="0"/>
        </w:rPr>
        <w:t>人生的 规划，过去的故事，未来的期待，也只到如此。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什么都不知道，我就轻轻松松醒过来吧。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529455" cy="4626610"/>
            <wp:effectExtent l="0" t="0" r="4445" b="2540"/>
            <wp:docPr id="636" name="Picutre 6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" name="Picutre 636"/>
                    <pic:cNvPicPr/>
                  </pic:nvPicPr>
                  <pic:blipFill>
                    <a:blip r:embed="rId627"/>
                    <a:stretch>
                      <a:fillRect/>
                    </a:stretch>
                  </pic:blipFill>
                  <pic:spPr>
                    <a:xfrm>
                      <a:off x="0" y="0"/>
                      <a:ext cx="4529455" cy="462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29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81" w:lineRule="exact"/>
        <w:ind w:left="0" w:right="0"/>
        <w:jc w:val="both"/>
      </w:pPr>
      <w:r>
        <w:rPr>
          <w:spacing w:val="0"/>
          <w:w w:val="100"/>
          <w:position w:val="0"/>
        </w:rPr>
        <w:t>对一般人，从一切都知道，到一切都不知道，甚至到一切都不可能知道。就好像掉到未知的 海中，好不容易找到一个可以靠着的岸边，突然又见到了海嚙要来吞噬我。连下一个瞬间会不会存 在，都不知道</w:t>
      </w:r>
      <w:r>
        <w:rPr>
          <w:color w:val="000000"/>
          <w:spacing w:val="0"/>
          <w:w w:val="100"/>
          <w:position w:val="0"/>
        </w:rPr>
        <w:t>一下</w:t>
      </w:r>
      <w:r>
        <w:rPr>
          <w:spacing w:val="0"/>
          <w:w w:val="100"/>
          <w:position w:val="0"/>
        </w:rPr>
        <w:t>了这个决心，</w:t>
      </w:r>
      <w:r>
        <w:rPr>
          <w:color w:val="000000"/>
          <w:spacing w:val="0"/>
          <w:w w:val="100"/>
          <w:position w:val="0"/>
        </w:rPr>
        <w:t>才</w:t>
      </w:r>
      <w:r>
        <w:rPr>
          <w:spacing w:val="0"/>
          <w:w w:val="100"/>
          <w:position w:val="0"/>
        </w:rPr>
        <w:t>可以把全部的生命找回来。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2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我在这里，想分享之前在《联合报》专栏的一篇文章，用另外一个角度, 将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“臣服</w:t>
      </w:r>
      <w:r>
        <w:rPr>
          <w:color w:val="181618"/>
          <w:spacing w:val="0"/>
          <w:w w:val="100"/>
          <w:position w:val="0"/>
          <w:lang w:val="en-US" w:eastAsia="en-US" w:bidi="en-US"/>
        </w:rPr>
        <w:t>"</w:t>
      </w:r>
      <w:r>
        <w:rPr>
          <w:color w:val="181618"/>
          <w:spacing w:val="0"/>
          <w:w w:val="100"/>
          <w:position w:val="0"/>
        </w:rPr>
        <w:t>这个主题做一个整合。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20" w:line="42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首先，我想表达的是，多年来，我一直在不同的场合、不同的文章中，试 着解释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“全部</w:t>
      </w:r>
      <w:r>
        <w:rPr>
          <w:color w:val="181618"/>
          <w:spacing w:val="0"/>
          <w:w w:val="100"/>
          <w:position w:val="0"/>
        </w:rPr>
        <w:t>的你”的观念。或许，你也看过这些文章，也认同这些作品的重 要性。我们通过报纸和杂志专栏，一有机会，就将这些观念普及。我相信，</w:t>
      </w:r>
      <w:r>
        <w:rPr>
          <w:color w:val="000000"/>
          <w:spacing w:val="0"/>
          <w:w w:val="100"/>
          <w:position w:val="0"/>
        </w:rPr>
        <w:t xml:space="preserve">你 </w:t>
      </w:r>
      <w:r>
        <w:rPr>
          <w:color w:val="181618"/>
          <w:spacing w:val="0"/>
          <w:w w:val="100"/>
          <w:position w:val="0"/>
        </w:rPr>
        <w:t>读到了这些，也会跟身边的人分享。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2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由于专栏篇幅有限，我在解释概念时不得不予以浓缩。然而，我相信通过 《全部的你》所带来的基础和比较系统化的解释，你现在读这篇文章，因为已经 有了自己的体会和观点，会觉得这篇文章更明白、更平易近人了。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640" w:line="426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假</w:t>
      </w:r>
      <w:r>
        <w:rPr>
          <w:color w:val="181618"/>
          <w:spacing w:val="0"/>
          <w:w w:val="100"/>
          <w:position w:val="0"/>
        </w:rPr>
        <w:t>如我说对了，我当然很为你高兴，希望你已经能更深一步，踏进全部的 生命。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160" w:line="240" w:lineRule="auto"/>
        <w:ind w:left="0" w:right="0" w:firstLine="0"/>
        <w:jc w:val="center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</w:rPr>
        <w:t>全面臣服：活出你的生命</w:t>
      </w:r>
    </w:p>
    <w:p>
      <w:pPr>
        <w:pStyle w:val="23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  <w:rPr>
          <w:sz w:val="17"/>
          <w:szCs w:val="17"/>
        </w:rPr>
        <w:sectPr>
          <w:headerReference r:id="rId309" w:type="default"/>
          <w:footerReference r:id="rId311" w:type="default"/>
          <w:headerReference r:id="rId310" w:type="even"/>
          <w:footerReference r:id="rId312" w:type="even"/>
          <w:footnotePr>
            <w:numFmt w:val="decimal"/>
          </w:footnotePr>
          <w:type w:val="continuous"/>
          <w:pgSz w:w="8839" w:h="12940"/>
          <w:pgMar w:top="1328" w:right="815" w:bottom="1077" w:left="815" w:header="0" w:footer="3" w:gutter="32"/>
          <w:cols w:space="720" w:num="1"/>
          <w:rtlGutter w:val="1"/>
          <w:docGrid w:linePitch="360" w:charSpace="0"/>
        </w:sectPr>
      </w:pP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sz w:val="17"/>
          <w:szCs w:val="17"/>
          <w:lang w:val="en-US" w:eastAsia="en-US" w:bidi="en-US"/>
        </w:rPr>
        <w:t>2015.10.18</w:t>
      </w:r>
      <w:r>
        <w:rPr>
          <w:color w:val="181618"/>
          <w:spacing w:val="0"/>
          <w:w w:val="100"/>
          <w:position w:val="0"/>
          <w:sz w:val="17"/>
          <w:szCs w:val="17"/>
          <w:lang w:val="zh-TW" w:eastAsia="zh-TW" w:bidi="zh-TW"/>
        </w:rPr>
        <w:t>刊登于</w:t>
      </w:r>
      <w:r>
        <w:rPr>
          <w:color w:val="000000"/>
          <w:spacing w:val="0"/>
          <w:w w:val="100"/>
          <w:position w:val="0"/>
          <w:sz w:val="17"/>
          <w:szCs w:val="17"/>
          <w:lang w:val="zh-TW" w:eastAsia="zh-TW" w:bidi="zh-TW"/>
        </w:rPr>
        <w:t>《联</w:t>
      </w:r>
      <w:r>
        <w:rPr>
          <w:color w:val="181618"/>
          <w:spacing w:val="0"/>
          <w:w w:val="100"/>
          <w:position w:val="0"/>
          <w:sz w:val="17"/>
          <w:szCs w:val="17"/>
          <w:lang w:val="zh-TW" w:eastAsia="zh-TW" w:bidi="zh-TW"/>
        </w:rPr>
        <w:t>合报》专栏</w:t>
      </w:r>
    </w:p>
    <w:p>
      <w:pPr>
        <w:widowControl w:val="0"/>
        <w:spacing w:line="51" w:lineRule="exact"/>
        <w:rPr>
          <w:sz w:val="4"/>
          <w:szCs w:val="4"/>
        </w:rPr>
      </w:pPr>
    </w:p>
    <w:p>
      <w:pPr>
        <w:widowControl w:val="0"/>
        <w:spacing w:line="1" w:lineRule="exact"/>
        <w:sectPr>
          <w:footnotePr>
            <w:numFmt w:val="decimal"/>
          </w:footnotePr>
          <w:type w:val="continuous"/>
          <w:pgSz w:w="8839" w:h="12940"/>
          <w:pgMar w:top="1334" w:right="0" w:bottom="1281" w:left="0" w:header="0" w:footer="3" w:gutter="0"/>
          <w:cols w:space="720" w:num="1"/>
          <w:rtlGutter w:val="0"/>
          <w:docGrid w:linePitch="360" w:charSpace="0"/>
        </w:sectPr>
      </w:pP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我在《静坐》这本书描述的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“实</w:t>
      </w:r>
      <w:r>
        <w:rPr>
          <w:color w:val="181618"/>
          <w:spacing w:val="0"/>
          <w:w w:val="100"/>
          <w:position w:val="0"/>
        </w:rPr>
        <w:t xml:space="preserve">相”， 很可能和多数人的理解恰恰相反。我所谈 </w:t>
      </w:r>
      <w:r>
        <w:rPr>
          <w:color w:val="000000"/>
          <w:spacing w:val="0"/>
          <w:w w:val="100"/>
          <w:position w:val="0"/>
        </w:rPr>
        <w:t>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“实</w:t>
      </w:r>
      <w:r>
        <w:rPr>
          <w:color w:val="181618"/>
          <w:spacing w:val="0"/>
          <w:w w:val="100"/>
          <w:position w:val="0"/>
        </w:rPr>
        <w:t>相”，是我们存在的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“全</w:t>
      </w:r>
      <w:r>
        <w:rPr>
          <w:color w:val="181618"/>
          <w:spacing w:val="0"/>
          <w:w w:val="100"/>
          <w:position w:val="0"/>
        </w:rPr>
        <w:t>部”，是 本来圆满，本来完美，根本不需要我们努 力去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“修”</w:t>
      </w:r>
      <w:r>
        <w:rPr>
          <w:color w:val="181618"/>
          <w:spacing w:val="0"/>
          <w:w w:val="100"/>
          <w:position w:val="0"/>
        </w:rPr>
        <w:t>去</w:t>
      </w:r>
      <w:r>
        <w:rPr>
          <w:color w:val="000000"/>
          <w:spacing w:val="0"/>
          <w:w w:val="100"/>
          <w:position w:val="0"/>
        </w:rPr>
        <w:t>“</w:t>
      </w:r>
      <w:r>
        <w:rPr>
          <w:color w:val="181618"/>
          <w:spacing w:val="0"/>
          <w:w w:val="100"/>
          <w:position w:val="0"/>
        </w:rPr>
        <w:t>得”。换句话说，我们早 就在那里。我们本来快乐、本来慈悲、本 来就与万物有情的</w:t>
      </w:r>
      <w:r>
        <w:rPr>
          <w:color w:val="000000"/>
          <w:spacing w:val="0"/>
          <w:w w:val="100"/>
          <w:position w:val="0"/>
        </w:rPr>
        <w:t>全部合</w:t>
      </w:r>
      <w:r>
        <w:rPr>
          <w:color w:val="181618"/>
          <w:spacing w:val="0"/>
          <w:w w:val="100"/>
          <w:position w:val="0"/>
        </w:rPr>
        <w:t>一，同属那无分 无别的意识。无分无别的一体意识无处不 在，润泽一切有情，所以，我们早已安居 家中，</w:t>
      </w:r>
      <w:r>
        <w:rPr>
          <w:color w:val="000000"/>
          <w:spacing w:val="0"/>
          <w:w w:val="100"/>
          <w:position w:val="0"/>
        </w:rPr>
        <w:t>不</w:t>
      </w:r>
      <w:r>
        <w:rPr>
          <w:color w:val="181618"/>
          <w:spacing w:val="0"/>
          <w:w w:val="100"/>
          <w:position w:val="0"/>
        </w:rPr>
        <w:t>需要做什么去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“得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只要记得。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1" w:lineRule="exact"/>
        <w:ind w:left="0" w:right="0" w:firstLine="0"/>
        <w:jc w:val="left"/>
      </w:pPr>
      <w:r>
        <w:rPr>
          <w:color w:val="181618"/>
          <w:spacing w:val="0"/>
          <w:w w:val="100"/>
          <w:position w:val="0"/>
        </w:rPr>
        <w:t>这也意味着，我们眼中的形形相相， 以及我们想出来的形形色色的想法，其実 没有那么真实。实相浩瀚，远远超过有形 有相的一切，那才是我们生命的全貌。我 们是浩瀚的。我们是全部的生命。我们就 是。我们既是有形有相，也是无形无相。 超越形相，或许就是我们来此要学的最大 一门功课。醒来，看见我们本来圆满、无 形无相的本质，或许就是我们来人间走这 一遭的真正目的。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1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 xml:space="preserve">这是完全不同的实相观，如果你接受 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sz w:val="20"/>
          <w:szCs w:val="20"/>
          <w:lang w:val="en-US" w:eastAsia="en-US" w:bidi="en-US"/>
        </w:rPr>
        <w:t>T,</w:t>
      </w:r>
      <w:r>
        <w:rPr>
          <w:color w:val="181618"/>
          <w:spacing w:val="0"/>
          <w:w w:val="100"/>
          <w:position w:val="0"/>
        </w:rPr>
        <w:t xml:space="preserve">它会指出一个我们目前还看不清、理 </w:t>
      </w:r>
      <w:r>
        <w:rPr>
          <w:color w:val="2B2A2B"/>
          <w:spacing w:val="0"/>
          <w:w w:val="100"/>
          <w:position w:val="0"/>
        </w:rPr>
        <w:t>不明的人生</w:t>
      </w:r>
      <w:r>
        <w:rPr>
          <w:color w:val="484848"/>
          <w:spacing w:val="0"/>
          <w:w w:val="100"/>
          <w:position w:val="0"/>
        </w:rPr>
        <w:t>方向。</w:t>
      </w:r>
      <w:r>
        <w:rPr>
          <w:color w:val="2B2A2B"/>
          <w:spacing w:val="0"/>
          <w:w w:val="100"/>
          <w:position w:val="0"/>
        </w:rPr>
        <w:t>这个实相观，</w:t>
      </w:r>
      <w:r>
        <w:rPr>
          <w:color w:val="484848"/>
          <w:spacing w:val="0"/>
          <w:w w:val="100"/>
          <w:position w:val="0"/>
        </w:rPr>
        <w:t>是我们 一</w:t>
      </w:r>
      <w:r>
        <w:rPr>
          <w:color w:val="2B2A2B"/>
          <w:spacing w:val="0"/>
          <w:w w:val="100"/>
          <w:position w:val="0"/>
        </w:rPr>
        <w:t>听到，</w:t>
      </w:r>
      <w:r>
        <w:rPr>
          <w:color w:val="484848"/>
          <w:spacing w:val="0"/>
          <w:w w:val="100"/>
          <w:position w:val="0"/>
        </w:rPr>
        <w:t>就</w:t>
      </w:r>
      <w:r>
        <w:rPr>
          <w:color w:val="2B2A2B"/>
          <w:spacing w:val="0"/>
          <w:w w:val="100"/>
          <w:position w:val="0"/>
        </w:rPr>
        <w:t>想要亲身体验甚或亲身活出 来的。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7" w:lineRule="exact"/>
        <w:ind w:left="0" w:right="0"/>
        <w:jc w:val="both"/>
      </w:pPr>
      <w:r>
        <w:rPr>
          <w:color w:val="2B2A2B"/>
          <w:spacing w:val="0"/>
          <w:w w:val="100"/>
          <w:position w:val="0"/>
        </w:rPr>
        <w:t xml:space="preserve">你会问，怎么活出本来无形无相的 </w:t>
      </w:r>
      <w:r>
        <w:rPr>
          <w:color w:val="484848"/>
          <w:spacing w:val="0"/>
          <w:w w:val="100"/>
          <w:position w:val="0"/>
        </w:rPr>
        <w:t>圆满？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7" w:lineRule="exact"/>
        <w:ind w:left="0" w:right="0"/>
        <w:jc w:val="both"/>
      </w:pPr>
      <w:r>
        <w:rPr>
          <w:color w:val="2B2A2B"/>
          <w:spacing w:val="0"/>
          <w:w w:val="100"/>
          <w:position w:val="0"/>
        </w:rPr>
        <w:t>最简单的方法，就是</w:t>
      </w:r>
      <w:r>
        <w:rPr>
          <w:color w:val="484848"/>
          <w:spacing w:val="0"/>
          <w:w w:val="100"/>
          <w:position w:val="0"/>
        </w:rPr>
        <w:t>臣服。</w:t>
      </w:r>
      <w:r>
        <w:rPr>
          <w:color w:val="2B2A2B"/>
          <w:spacing w:val="0"/>
          <w:w w:val="100"/>
          <w:position w:val="0"/>
        </w:rPr>
        <w:t>臣服意 味着接受我们身为人的处境，</w:t>
      </w:r>
      <w:r>
        <w:rPr>
          <w:color w:val="484848"/>
          <w:spacing w:val="0"/>
          <w:w w:val="100"/>
          <w:position w:val="0"/>
        </w:rPr>
        <w:t>所有</w:t>
      </w:r>
      <w:r>
        <w:rPr>
          <w:color w:val="2B2A2B"/>
          <w:spacing w:val="0"/>
          <w:w w:val="100"/>
          <w:position w:val="0"/>
        </w:rPr>
        <w:t>处境本 来的样子</w:t>
      </w:r>
      <w:r>
        <w:rPr>
          <w:color w:val="484848"/>
          <w:spacing w:val="0"/>
          <w:w w:val="100"/>
          <w:position w:val="0"/>
        </w:rPr>
        <w:t>，任其</w:t>
      </w:r>
      <w:r>
        <w:rPr>
          <w:color w:val="2B2A2B"/>
          <w:spacing w:val="0"/>
          <w:w w:val="100"/>
          <w:position w:val="0"/>
        </w:rPr>
        <w:t>绽放，任它</w:t>
      </w:r>
      <w:r>
        <w:rPr>
          <w:color w:val="484848"/>
          <w:spacing w:val="0"/>
          <w:w w:val="100"/>
          <w:position w:val="0"/>
        </w:rPr>
        <w:t>开展。</w:t>
      </w:r>
      <w:r>
        <w:rPr>
          <w:color w:val="2B2A2B"/>
          <w:spacing w:val="0"/>
          <w:w w:val="100"/>
          <w:position w:val="0"/>
        </w:rPr>
        <w:t>臣服是 接受一切，接受所有好事，也接受</w:t>
      </w:r>
      <w:r>
        <w:rPr>
          <w:color w:val="484848"/>
          <w:spacing w:val="0"/>
          <w:w w:val="100"/>
          <w:position w:val="0"/>
        </w:rPr>
        <w:t>所有坏 事。臣服</w:t>
      </w:r>
      <w:r>
        <w:rPr>
          <w:color w:val="2B2A2B"/>
          <w:spacing w:val="0"/>
          <w:w w:val="100"/>
          <w:position w:val="0"/>
        </w:rPr>
        <w:t>是接受重重的</w:t>
      </w:r>
      <w:r>
        <w:rPr>
          <w:color w:val="484848"/>
          <w:spacing w:val="0"/>
          <w:w w:val="100"/>
          <w:position w:val="0"/>
        </w:rPr>
        <w:t>念头和</w:t>
      </w:r>
      <w:r>
        <w:rPr>
          <w:color w:val="2B2A2B"/>
          <w:spacing w:val="0"/>
          <w:w w:val="100"/>
          <w:position w:val="0"/>
        </w:rPr>
        <w:t xml:space="preserve">想法，接受 </w:t>
      </w:r>
      <w:r>
        <w:rPr>
          <w:color w:val="484848"/>
          <w:spacing w:val="0"/>
          <w:w w:val="100"/>
          <w:position w:val="0"/>
        </w:rPr>
        <w:t>我</w:t>
      </w:r>
      <w:r>
        <w:rPr>
          <w:color w:val="2B2A2B"/>
          <w:spacing w:val="0"/>
          <w:w w:val="100"/>
          <w:position w:val="0"/>
        </w:rPr>
        <w:t>们时时</w:t>
      </w:r>
      <w:r>
        <w:rPr>
          <w:color w:val="484848"/>
          <w:spacing w:val="0"/>
          <w:w w:val="100"/>
          <w:position w:val="0"/>
        </w:rPr>
        <w:t>刻刻所</w:t>
      </w:r>
      <w:r>
        <w:rPr>
          <w:color w:val="2B2A2B"/>
          <w:spacing w:val="0"/>
          <w:w w:val="100"/>
          <w:position w:val="0"/>
        </w:rPr>
        <w:t>经验的一切。</w:t>
      </w:r>
      <w:r>
        <w:rPr>
          <w:color w:val="484848"/>
          <w:spacing w:val="0"/>
          <w:w w:val="100"/>
          <w:position w:val="0"/>
        </w:rPr>
        <w:t>好的</w:t>
      </w:r>
      <w:r>
        <w:rPr>
          <w:color w:val="2B2A2B"/>
          <w:spacing w:val="0"/>
          <w:w w:val="100"/>
          <w:position w:val="0"/>
        </w:rPr>
        <w:t xml:space="preserve">经验， </w:t>
      </w:r>
      <w:r>
        <w:rPr>
          <w:color w:val="484848"/>
          <w:spacing w:val="0"/>
          <w:w w:val="100"/>
          <w:position w:val="0"/>
        </w:rPr>
        <w:t>我们</w:t>
      </w:r>
      <w:r>
        <w:rPr>
          <w:color w:val="2B2A2B"/>
          <w:spacing w:val="0"/>
          <w:w w:val="100"/>
          <w:position w:val="0"/>
        </w:rPr>
        <w:t>接受。坏的经验来了，</w:t>
      </w:r>
      <w:r>
        <w:rPr>
          <w:color w:val="484848"/>
          <w:spacing w:val="0"/>
          <w:w w:val="100"/>
          <w:position w:val="0"/>
        </w:rPr>
        <w:t>我们还是接 受。</w:t>
      </w:r>
      <w:r>
        <w:rPr>
          <w:color w:val="2B2A2B"/>
          <w:spacing w:val="0"/>
          <w:w w:val="100"/>
          <w:position w:val="0"/>
        </w:rPr>
        <w:t>可能，</w:t>
      </w:r>
      <w:r>
        <w:rPr>
          <w:color w:val="484848"/>
          <w:spacing w:val="0"/>
          <w:w w:val="100"/>
          <w:position w:val="0"/>
        </w:rPr>
        <w:t>这一生</w:t>
      </w:r>
      <w:r>
        <w:rPr>
          <w:color w:val="2B2A2B"/>
          <w:spacing w:val="0"/>
          <w:w w:val="100"/>
          <w:position w:val="0"/>
        </w:rPr>
        <w:t>最痛心的经验</w:t>
      </w:r>
      <w:r>
        <w:rPr>
          <w:color w:val="484848"/>
          <w:spacing w:val="0"/>
          <w:w w:val="100"/>
          <w:position w:val="0"/>
        </w:rPr>
        <w:t>来了，</w:t>
      </w:r>
      <w:r>
        <w:rPr>
          <w:color w:val="2B2A2B"/>
          <w:spacing w:val="0"/>
          <w:w w:val="100"/>
          <w:position w:val="0"/>
        </w:rPr>
        <w:t>这 种时刻肯定</w:t>
      </w:r>
      <w:r>
        <w:rPr>
          <w:color w:val="484848"/>
          <w:spacing w:val="0"/>
          <w:w w:val="100"/>
          <w:position w:val="0"/>
        </w:rPr>
        <w:t>不少，</w:t>
      </w:r>
      <w:r>
        <w:rPr>
          <w:color w:val="2B2A2B"/>
          <w:spacing w:val="0"/>
          <w:w w:val="100"/>
          <w:position w:val="0"/>
        </w:rPr>
        <w:t>我们还是</w:t>
      </w:r>
      <w:r>
        <w:rPr>
          <w:color w:val="484848"/>
          <w:spacing w:val="0"/>
          <w:w w:val="100"/>
          <w:position w:val="0"/>
        </w:rPr>
        <w:t>接受。</w:t>
      </w:r>
      <w:r>
        <w:rPr>
          <w:color w:val="2B2A2B"/>
          <w:spacing w:val="0"/>
          <w:w w:val="100"/>
          <w:position w:val="0"/>
        </w:rPr>
        <w:t>你要抗 议了，</w:t>
      </w:r>
      <w:r>
        <w:rPr>
          <w:color w:val="484848"/>
          <w:spacing w:val="0"/>
          <w:w w:val="100"/>
          <w:position w:val="0"/>
        </w:rPr>
        <w:t>怎</w:t>
      </w:r>
      <w:r>
        <w:rPr>
          <w:color w:val="2B2A2B"/>
          <w:spacing w:val="0"/>
          <w:w w:val="100"/>
          <w:position w:val="0"/>
        </w:rPr>
        <w:t>么能接</w:t>
      </w:r>
      <w:r>
        <w:rPr>
          <w:color w:val="484848"/>
          <w:spacing w:val="0"/>
          <w:w w:val="100"/>
          <w:position w:val="0"/>
        </w:rPr>
        <w:t>受那些受不了</w:t>
      </w:r>
      <w:r>
        <w:rPr>
          <w:color w:val="2B2A2B"/>
          <w:spacing w:val="0"/>
          <w:w w:val="100"/>
          <w:position w:val="0"/>
        </w:rPr>
        <w:t xml:space="preserve">的事？怎么 </w:t>
      </w:r>
      <w:r>
        <w:rPr>
          <w:color w:val="484848"/>
          <w:spacing w:val="0"/>
          <w:w w:val="100"/>
          <w:position w:val="0"/>
        </w:rPr>
        <w:t>能接受</w:t>
      </w:r>
      <w:r>
        <w:rPr>
          <w:color w:val="2B2A2B"/>
          <w:spacing w:val="0"/>
          <w:w w:val="100"/>
          <w:position w:val="0"/>
        </w:rPr>
        <w:t>那些不</w:t>
      </w:r>
      <w:r>
        <w:rPr>
          <w:color w:val="484848"/>
          <w:spacing w:val="0"/>
          <w:w w:val="100"/>
          <w:position w:val="0"/>
        </w:rPr>
        <w:t>公平？怎么能接受那</w:t>
      </w:r>
      <w:r>
        <w:rPr>
          <w:color w:val="2B2A2B"/>
          <w:spacing w:val="0"/>
          <w:w w:val="100"/>
          <w:position w:val="0"/>
        </w:rPr>
        <w:t xml:space="preserve">么痛心 </w:t>
      </w:r>
      <w:r>
        <w:rPr>
          <w:color w:val="484848"/>
          <w:spacing w:val="0"/>
          <w:w w:val="100"/>
          <w:position w:val="0"/>
        </w:rPr>
        <w:t>的事？</w:t>
      </w:r>
      <w:r>
        <w:rPr>
          <w:color w:val="2B2A2B"/>
          <w:spacing w:val="0"/>
          <w:w w:val="100"/>
          <w:position w:val="0"/>
        </w:rPr>
        <w:t>那么，就臣服于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“你</w:t>
      </w:r>
      <w:r>
        <w:rPr>
          <w:color w:val="484848"/>
          <w:spacing w:val="0"/>
          <w:w w:val="100"/>
          <w:position w:val="0"/>
        </w:rPr>
        <w:t>无法</w:t>
      </w:r>
      <w:r>
        <w:rPr>
          <w:color w:val="2B2A2B"/>
          <w:spacing w:val="0"/>
          <w:w w:val="100"/>
          <w:position w:val="0"/>
        </w:rPr>
        <w:t xml:space="preserve">臣服”的 </w:t>
      </w:r>
      <w:r>
        <w:rPr>
          <w:color w:val="484848"/>
          <w:spacing w:val="0"/>
          <w:w w:val="100"/>
          <w:position w:val="0"/>
        </w:rPr>
        <w:t>事实吧，</w:t>
      </w:r>
      <w:r>
        <w:rPr>
          <w:color w:val="2B2A2B"/>
          <w:spacing w:val="0"/>
          <w:w w:val="100"/>
          <w:position w:val="0"/>
        </w:rPr>
        <w:t>臣服于我们的</w:t>
      </w:r>
      <w:r>
        <w:rPr>
          <w:color w:val="484848"/>
          <w:spacing w:val="0"/>
          <w:w w:val="100"/>
          <w:position w:val="0"/>
        </w:rPr>
        <w:t>不甘心</w:t>
      </w:r>
      <w:r>
        <w:rPr>
          <w:color w:val="2B2A2B"/>
          <w:spacing w:val="0"/>
          <w:w w:val="100"/>
          <w:position w:val="0"/>
        </w:rPr>
        <w:t>臣服，</w:t>
      </w:r>
      <w:r>
        <w:rPr>
          <w:color w:val="484848"/>
          <w:spacing w:val="0"/>
          <w:w w:val="100"/>
          <w:position w:val="0"/>
        </w:rPr>
        <w:t>还是 臣服。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7" w:lineRule="exact"/>
        <w:ind w:left="0" w:right="0"/>
        <w:jc w:val="both"/>
      </w:pPr>
      <w:r>
        <w:rPr>
          <w:color w:val="2B2A2B"/>
          <w:spacing w:val="0"/>
          <w:w w:val="100"/>
          <w:position w:val="0"/>
        </w:rPr>
        <w:t>如果我们能做到这一■点，那么，</w:t>
      </w:r>
      <w:r>
        <w:rPr>
          <w:color w:val="484848"/>
          <w:spacing w:val="0"/>
          <w:w w:val="100"/>
          <w:position w:val="0"/>
        </w:rPr>
        <w:t xml:space="preserve">生命 </w:t>
      </w:r>
      <w:r>
        <w:rPr>
          <w:color w:val="2B2A2B"/>
          <w:spacing w:val="0"/>
          <w:w w:val="100"/>
          <w:position w:val="0"/>
        </w:rPr>
        <w:t>会脱胎</w:t>
      </w:r>
      <w:r>
        <w:rPr>
          <w:color w:val="484848"/>
          <w:spacing w:val="0"/>
          <w:w w:val="100"/>
          <w:position w:val="0"/>
        </w:rPr>
        <w:t>换骨。</w:t>
      </w:r>
      <w:r>
        <w:rPr>
          <w:color w:val="2B2A2B"/>
          <w:spacing w:val="0"/>
          <w:w w:val="100"/>
          <w:position w:val="0"/>
        </w:rPr>
        <w:t>我们全</w:t>
      </w:r>
      <w:r>
        <w:rPr>
          <w:color w:val="484848"/>
          <w:spacing w:val="0"/>
          <w:w w:val="100"/>
          <w:position w:val="0"/>
        </w:rPr>
        <w:t xml:space="preserve">心全意接受眼前的一 </w:t>
      </w:r>
      <w:r>
        <w:rPr>
          <w:color w:val="2B2A2B"/>
          <w:spacing w:val="0"/>
          <w:w w:val="100"/>
          <w:position w:val="0"/>
        </w:rPr>
        <w:t>切，</w:t>
      </w:r>
      <w:r>
        <w:rPr>
          <w:color w:val="484848"/>
          <w:spacing w:val="0"/>
          <w:w w:val="100"/>
          <w:position w:val="0"/>
        </w:rPr>
        <w:t>头</w:t>
      </w:r>
      <w:r>
        <w:rPr>
          <w:color w:val="2B2A2B"/>
          <w:spacing w:val="0"/>
          <w:w w:val="100"/>
          <w:position w:val="0"/>
        </w:rPr>
        <w:t>脑马上会安静下来，所有不</w:t>
      </w:r>
      <w:r>
        <w:rPr>
          <w:color w:val="484848"/>
          <w:spacing w:val="0"/>
          <w:w w:val="100"/>
          <w:position w:val="0"/>
        </w:rPr>
        <w:t xml:space="preserve">可承受 </w:t>
      </w:r>
      <w:r>
        <w:rPr>
          <w:color w:val="2B2A2B"/>
          <w:spacing w:val="0"/>
          <w:w w:val="100"/>
          <w:position w:val="0"/>
        </w:rPr>
        <w:t>的，突</w:t>
      </w:r>
      <w:r>
        <w:rPr>
          <w:color w:val="484848"/>
          <w:spacing w:val="0"/>
          <w:w w:val="100"/>
          <w:position w:val="0"/>
        </w:rPr>
        <w:t>然之间可以承</w:t>
      </w:r>
      <w:r>
        <w:rPr>
          <w:color w:val="2B2A2B"/>
          <w:spacing w:val="0"/>
          <w:w w:val="100"/>
          <w:position w:val="0"/>
        </w:rPr>
        <w:t>受了，所有的</w:t>
      </w:r>
      <w:r>
        <w:rPr>
          <w:color w:val="484848"/>
          <w:spacing w:val="0"/>
          <w:w w:val="100"/>
          <w:position w:val="0"/>
        </w:rPr>
        <w:t xml:space="preserve">人间惨 </w:t>
      </w:r>
      <w:r>
        <w:rPr>
          <w:color w:val="2B2A2B"/>
          <w:spacing w:val="0"/>
          <w:w w:val="100"/>
          <w:position w:val="0"/>
        </w:rPr>
        <w:t>剧，</w:t>
      </w:r>
      <w:r>
        <w:rPr>
          <w:color w:val="484848"/>
          <w:spacing w:val="0"/>
          <w:w w:val="100"/>
          <w:position w:val="0"/>
        </w:rPr>
        <w:t>知道</w:t>
      </w:r>
      <w:r>
        <w:rPr>
          <w:color w:val="2B2A2B"/>
          <w:spacing w:val="0"/>
          <w:w w:val="100"/>
          <w:position w:val="0"/>
        </w:rPr>
        <w:t>怎么应</w:t>
      </w:r>
      <w:r>
        <w:rPr>
          <w:color w:val="484848"/>
          <w:spacing w:val="0"/>
          <w:w w:val="100"/>
          <w:position w:val="0"/>
        </w:rPr>
        <w:t>付了。</w:t>
      </w:r>
      <w:r>
        <w:rPr>
          <w:color w:val="2B2A2B"/>
          <w:spacing w:val="0"/>
          <w:w w:val="100"/>
          <w:position w:val="0"/>
        </w:rPr>
        <w:t>臣服，</w:t>
      </w:r>
      <w:r>
        <w:rPr>
          <w:color w:val="484848"/>
          <w:spacing w:val="0"/>
          <w:w w:val="100"/>
          <w:position w:val="0"/>
        </w:rPr>
        <w:t xml:space="preserve">带来恩典。 </w:t>
      </w:r>
      <w:r>
        <w:rPr>
          <w:color w:val="2B2A2B"/>
          <w:spacing w:val="0"/>
          <w:w w:val="100"/>
          <w:position w:val="0"/>
        </w:rPr>
        <w:t>臣服，带来</w:t>
      </w:r>
      <w:r>
        <w:rPr>
          <w:color w:val="484848"/>
          <w:spacing w:val="0"/>
          <w:w w:val="100"/>
          <w:position w:val="0"/>
        </w:rPr>
        <w:t>平安。</w:t>
      </w:r>
      <w:r>
        <w:rPr>
          <w:color w:val="2B2A2B"/>
          <w:spacing w:val="0"/>
          <w:w w:val="100"/>
          <w:position w:val="0"/>
        </w:rPr>
        <w:t>臣服，不再和眼前的一 切</w:t>
      </w:r>
      <w:r>
        <w:rPr>
          <w:color w:val="484848"/>
          <w:spacing w:val="0"/>
          <w:w w:val="100"/>
          <w:position w:val="0"/>
        </w:rPr>
        <w:t>作对。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8" w:lineRule="exact"/>
        <w:ind w:left="0" w:right="0"/>
        <w:jc w:val="both"/>
      </w:pPr>
      <w:r>
        <w:rPr>
          <w:color w:val="2B2A2B"/>
          <w:spacing w:val="0"/>
          <w:w w:val="100"/>
          <w:position w:val="0"/>
        </w:rPr>
        <w:t>活着，不再和眼前</w:t>
      </w:r>
      <w:r>
        <w:rPr>
          <w:color w:val="484848"/>
          <w:spacing w:val="0"/>
          <w:w w:val="100"/>
          <w:position w:val="0"/>
        </w:rPr>
        <w:t>的一切</w:t>
      </w:r>
      <w:r>
        <w:rPr>
          <w:color w:val="2B2A2B"/>
          <w:spacing w:val="0"/>
          <w:w w:val="100"/>
          <w:position w:val="0"/>
        </w:rPr>
        <w:t xml:space="preserve">作对，不再 和生命中生生灭灭的一切有形有相作对, </w:t>
      </w:r>
      <w:r>
        <w:rPr>
          <w:color w:val="484848"/>
          <w:spacing w:val="0"/>
          <w:w w:val="100"/>
          <w:position w:val="0"/>
        </w:rPr>
        <w:t>不再和所</w:t>
      </w:r>
      <w:r>
        <w:rPr>
          <w:color w:val="2B2A2B"/>
          <w:spacing w:val="0"/>
          <w:w w:val="100"/>
          <w:position w:val="0"/>
        </w:rPr>
        <w:t>有的好好坏坏作对，</w:t>
      </w:r>
      <w:r>
        <w:rPr>
          <w:color w:val="484848"/>
          <w:spacing w:val="0"/>
          <w:w w:val="100"/>
          <w:position w:val="0"/>
        </w:rPr>
        <w:t>这</w:t>
      </w:r>
      <w:r>
        <w:rPr>
          <w:color w:val="2B2A2B"/>
          <w:spacing w:val="0"/>
          <w:w w:val="100"/>
          <w:position w:val="0"/>
        </w:rPr>
        <w:t>一来，我 们的心会突然</w:t>
      </w:r>
      <w:r>
        <w:rPr>
          <w:color w:val="484848"/>
          <w:spacing w:val="0"/>
          <w:w w:val="100"/>
          <w:position w:val="0"/>
        </w:rPr>
        <w:t>打开，</w:t>
      </w:r>
      <w:r>
        <w:rPr>
          <w:color w:val="2B2A2B"/>
          <w:spacing w:val="0"/>
          <w:w w:val="100"/>
          <w:position w:val="0"/>
        </w:rPr>
        <w:t xml:space="preserve">对无形无相的一切打 开，我们发现了一个世界，比原本束缚我 </w:t>
      </w:r>
      <w:r>
        <w:rPr>
          <w:color w:val="484848"/>
          <w:spacing w:val="0"/>
          <w:w w:val="100"/>
          <w:position w:val="0"/>
        </w:rPr>
        <w:t>们</w:t>
      </w:r>
      <w:r>
        <w:rPr>
          <w:color w:val="2B2A2B"/>
          <w:spacing w:val="0"/>
          <w:w w:val="100"/>
          <w:position w:val="0"/>
        </w:rPr>
        <w:t>的有限形相更广阔，更浩瀚的境地。我 们安住于臣服，超越了有形有相的世界。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8" w:lineRule="exact"/>
        <w:ind w:left="0" w:right="0"/>
        <w:jc w:val="both"/>
      </w:pPr>
      <w:r>
        <w:rPr>
          <w:color w:val="2B2A2B"/>
          <w:spacing w:val="0"/>
          <w:w w:val="100"/>
          <w:position w:val="0"/>
        </w:rPr>
        <w:t>如此</w:t>
      </w:r>
      <w:r>
        <w:rPr>
          <w:color w:val="484848"/>
          <w:spacing w:val="0"/>
          <w:w w:val="100"/>
          <w:position w:val="0"/>
        </w:rPr>
        <w:t>一来，</w:t>
      </w:r>
      <w:r>
        <w:rPr>
          <w:color w:val="2B2A2B"/>
          <w:spacing w:val="0"/>
          <w:w w:val="100"/>
          <w:position w:val="0"/>
        </w:rPr>
        <w:t>臣服就成了我们活出更 大维度的真实生命的关键。在臣</w:t>
      </w:r>
      <w:r>
        <w:rPr>
          <w:color w:val="484848"/>
          <w:spacing w:val="0"/>
          <w:w w:val="100"/>
          <w:position w:val="0"/>
        </w:rPr>
        <w:t>服中，</w:t>
      </w:r>
      <w:r>
        <w:rPr>
          <w:color w:val="2B2A2B"/>
          <w:spacing w:val="0"/>
          <w:w w:val="100"/>
          <w:position w:val="0"/>
        </w:rPr>
        <w:t>我 们活出真正的自己。我们一整天，</w:t>
      </w:r>
      <w:r>
        <w:rPr>
          <w:color w:val="484848"/>
          <w:spacing w:val="0"/>
          <w:w w:val="100"/>
          <w:position w:val="0"/>
        </w:rPr>
        <w:t xml:space="preserve">在完全 </w:t>
      </w:r>
      <w:r>
        <w:rPr>
          <w:color w:val="2B2A2B"/>
          <w:spacing w:val="0"/>
          <w:w w:val="100"/>
          <w:position w:val="0"/>
        </w:rPr>
        <w:t>的接受和</w:t>
      </w:r>
      <w:r>
        <w:rPr>
          <w:color w:val="484848"/>
          <w:spacing w:val="0"/>
          <w:w w:val="100"/>
          <w:position w:val="0"/>
        </w:rPr>
        <w:t>臣服中</w:t>
      </w:r>
      <w:r>
        <w:rPr>
          <w:color w:val="2B2A2B"/>
          <w:spacing w:val="0"/>
          <w:w w:val="100"/>
          <w:position w:val="0"/>
        </w:rPr>
        <w:t xml:space="preserve">所做的一切，会带我们 </w:t>
      </w:r>
      <w:r>
        <w:rPr>
          <w:color w:val="484848"/>
          <w:spacing w:val="0"/>
          <w:w w:val="100"/>
          <w:position w:val="0"/>
        </w:rPr>
        <w:t>回家，</w:t>
      </w:r>
      <w:r>
        <w:rPr>
          <w:color w:val="2B2A2B"/>
          <w:spacing w:val="0"/>
          <w:w w:val="100"/>
          <w:position w:val="0"/>
        </w:rPr>
        <w:t>回到内心真正的家。唯有充分体认 到自己不光是</w:t>
      </w:r>
      <w:r>
        <w:rPr>
          <w:color w:val="484848"/>
          <w:spacing w:val="0"/>
          <w:w w:val="100"/>
          <w:position w:val="0"/>
        </w:rPr>
        <w:t>这一具</w:t>
      </w:r>
      <w:r>
        <w:rPr>
          <w:color w:val="2B2A2B"/>
          <w:spacing w:val="0"/>
          <w:w w:val="100"/>
          <w:position w:val="0"/>
        </w:rPr>
        <w:t>身体的形相，更不是 眼</w:t>
      </w:r>
      <w:r>
        <w:rPr>
          <w:color w:val="484848"/>
          <w:spacing w:val="0"/>
          <w:w w:val="100"/>
          <w:position w:val="0"/>
        </w:rPr>
        <w:t>前生生</w:t>
      </w:r>
      <w:r>
        <w:rPr>
          <w:color w:val="2B2A2B"/>
          <w:spacing w:val="0"/>
          <w:w w:val="100"/>
          <w:position w:val="0"/>
        </w:rPr>
        <w:t>灭灭的一切，我们才可能</w:t>
      </w:r>
      <w:r>
        <w:rPr>
          <w:color w:val="484848"/>
          <w:spacing w:val="0"/>
          <w:w w:val="100"/>
          <w:position w:val="0"/>
        </w:rPr>
        <w:t xml:space="preserve">活出臣 </w:t>
      </w:r>
      <w:r>
        <w:rPr>
          <w:color w:val="000000"/>
          <w:spacing w:val="0"/>
          <w:w w:val="100"/>
          <w:position w:val="0"/>
        </w:rPr>
        <w:t>服，</w:t>
      </w:r>
      <w:r>
        <w:rPr>
          <w:color w:val="484848"/>
          <w:spacing w:val="0"/>
          <w:w w:val="100"/>
          <w:position w:val="0"/>
        </w:rPr>
        <w:t>才可能一言</w:t>
      </w:r>
      <w:r>
        <w:rPr>
          <w:color w:val="2B2A2B"/>
          <w:spacing w:val="0"/>
          <w:w w:val="100"/>
          <w:position w:val="0"/>
        </w:rPr>
        <w:t>一行都在臣服</w:t>
      </w:r>
      <w:r>
        <w:rPr>
          <w:color w:val="484848"/>
          <w:spacing w:val="0"/>
          <w:w w:val="100"/>
          <w:position w:val="0"/>
        </w:rPr>
        <w:t>之中。我们 其实是</w:t>
      </w:r>
      <w:r>
        <w:rPr>
          <w:color w:val="2B2A2B"/>
          <w:spacing w:val="0"/>
          <w:w w:val="100"/>
          <w:position w:val="0"/>
        </w:rPr>
        <w:t>全部的生命，</w:t>
      </w:r>
      <w:r>
        <w:rPr>
          <w:color w:val="484848"/>
          <w:spacing w:val="0"/>
          <w:w w:val="100"/>
          <w:position w:val="0"/>
        </w:rPr>
        <w:t>只不过</w:t>
      </w:r>
      <w:r>
        <w:rPr>
          <w:color w:val="2B2A2B"/>
          <w:spacing w:val="0"/>
          <w:w w:val="100"/>
          <w:position w:val="0"/>
        </w:rPr>
        <w:t>暂时化</w:t>
      </w:r>
      <w:r>
        <w:rPr>
          <w:color w:val="484848"/>
          <w:spacing w:val="0"/>
          <w:w w:val="100"/>
          <w:position w:val="0"/>
        </w:rPr>
        <w:t xml:space="preserve">现在这 </w:t>
      </w:r>
      <w:r>
        <w:rPr>
          <w:color w:val="724A60"/>
          <w:spacing w:val="0"/>
          <w:w w:val="100"/>
          <w:position w:val="0"/>
          <w:lang w:val="en-US" w:eastAsia="en-US" w:bidi="en-US"/>
        </w:rPr>
        <w:t>J</w:t>
      </w:r>
      <w:r>
        <w:rPr>
          <w:color w:val="2B2A2B"/>
          <w:spacing w:val="0"/>
          <w:w w:val="100"/>
          <w:position w:val="0"/>
        </w:rPr>
        <w:t>具血肉之躯。活</w:t>
      </w:r>
      <w:r>
        <w:rPr>
          <w:color w:val="484848"/>
          <w:spacing w:val="0"/>
          <w:w w:val="100"/>
          <w:position w:val="0"/>
        </w:rPr>
        <w:t>出这一体悟，</w:t>
      </w:r>
      <w:r>
        <w:rPr>
          <w:color w:val="2B2A2B"/>
          <w:spacing w:val="0"/>
          <w:w w:val="100"/>
          <w:position w:val="0"/>
        </w:rPr>
        <w:t xml:space="preserve">也就是所 </w:t>
      </w:r>
      <w:r>
        <w:rPr>
          <w:color w:val="484848"/>
          <w:spacing w:val="0"/>
          <w:w w:val="100"/>
          <w:position w:val="0"/>
        </w:rPr>
        <w:t>谓的</w:t>
      </w:r>
      <w:r>
        <w:rPr>
          <w:color w:val="2B2A2B"/>
          <w:spacing w:val="0"/>
          <w:w w:val="100"/>
          <w:position w:val="0"/>
        </w:rPr>
        <w:t>超越，安住于奇点的体悟，带我们越 过人生的局限。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8" w:lineRule="exact"/>
        <w:ind w:left="0" w:right="0"/>
        <w:jc w:val="both"/>
      </w:pPr>
      <w:r>
        <w:rPr>
          <w:color w:val="484848"/>
          <w:spacing w:val="0"/>
          <w:w w:val="100"/>
          <w:position w:val="0"/>
        </w:rPr>
        <w:t>正因</w:t>
      </w:r>
      <w:r>
        <w:rPr>
          <w:color w:val="2B2A2B"/>
          <w:spacing w:val="0"/>
          <w:w w:val="100"/>
          <w:position w:val="0"/>
        </w:rPr>
        <w:t>如此，臣服是所有灵性法</w:t>
      </w:r>
      <w:r>
        <w:rPr>
          <w:color w:val="484848"/>
          <w:spacing w:val="0"/>
          <w:w w:val="100"/>
          <w:position w:val="0"/>
        </w:rPr>
        <w:t xml:space="preserve">门和人 </w:t>
      </w:r>
      <w:r>
        <w:rPr>
          <w:color w:val="2B2A2B"/>
          <w:spacing w:val="0"/>
          <w:w w:val="100"/>
          <w:position w:val="0"/>
        </w:rPr>
        <w:t>生哲学的精髓，是活</w:t>
      </w:r>
      <w:r>
        <w:rPr>
          <w:color w:val="484848"/>
          <w:spacing w:val="0"/>
          <w:w w:val="100"/>
          <w:position w:val="0"/>
        </w:rPr>
        <w:t>出永恒</w:t>
      </w:r>
      <w:r>
        <w:rPr>
          <w:color w:val="2B2A2B"/>
          <w:spacing w:val="0"/>
          <w:w w:val="100"/>
          <w:position w:val="0"/>
        </w:rPr>
        <w:t xml:space="preserve">本性的关键， </w:t>
      </w:r>
      <w:r>
        <w:rPr>
          <w:color w:val="000000"/>
          <w:spacing w:val="0"/>
          <w:w w:val="100"/>
          <w:position w:val="0"/>
        </w:rPr>
        <w:t>在</w:t>
      </w:r>
      <w:r>
        <w:rPr>
          <w:color w:val="2B2A2B"/>
          <w:spacing w:val="0"/>
          <w:w w:val="100"/>
          <w:position w:val="0"/>
        </w:rPr>
        <w:t>现今世间的不安和动荡中，是我们极 需的。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8" w:lineRule="exact"/>
        <w:ind w:left="0" w:right="0"/>
        <w:jc w:val="both"/>
        <w:sectPr>
          <w:footnotePr>
            <w:numFmt w:val="decimal"/>
          </w:footnotePr>
          <w:type w:val="continuous"/>
          <w:pgSz w:w="8839" w:h="12940"/>
          <w:pgMar w:top="1334" w:right="830" w:bottom="1281" w:left="830" w:header="0" w:footer="3" w:gutter="17"/>
          <w:cols w:space="213" w:num="2"/>
          <w:rtlGutter w:val="0"/>
          <w:docGrid w:linePitch="360" w:charSpace="0"/>
        </w:sectPr>
      </w:pPr>
      <w:r>
        <w:rPr>
          <w:color w:val="2B2A2B"/>
          <w:spacing w:val="0"/>
          <w:w w:val="100"/>
          <w:position w:val="0"/>
        </w:rPr>
        <w:t>在完</w:t>
      </w:r>
      <w:r>
        <w:rPr>
          <w:color w:val="484848"/>
          <w:spacing w:val="0"/>
          <w:w w:val="100"/>
          <w:position w:val="0"/>
        </w:rPr>
        <w:t>全的臣服中，</w:t>
      </w:r>
      <w:r>
        <w:rPr>
          <w:color w:val="2B2A2B"/>
          <w:spacing w:val="0"/>
          <w:w w:val="100"/>
          <w:position w:val="0"/>
        </w:rPr>
        <w:t xml:space="preserve">请让我的心拥抱 </w:t>
      </w:r>
      <w:r>
        <w:rPr>
          <w:color w:val="484848"/>
          <w:spacing w:val="0"/>
          <w:w w:val="100"/>
          <w:position w:val="0"/>
        </w:rPr>
        <w:t>你，</w:t>
      </w:r>
      <w:r>
        <w:rPr>
          <w:color w:val="2B2A2B"/>
          <w:spacing w:val="0"/>
          <w:w w:val="100"/>
          <w:position w:val="0"/>
        </w:rPr>
        <w:t>愿你</w:t>
      </w:r>
      <w:r>
        <w:rPr>
          <w:color w:val="484848"/>
          <w:spacing w:val="0"/>
          <w:w w:val="100"/>
          <w:position w:val="0"/>
        </w:rPr>
        <w:t>活出喜</w:t>
      </w:r>
      <w:r>
        <w:rPr>
          <w:color w:val="2B2A2B"/>
          <w:spacing w:val="0"/>
          <w:w w:val="100"/>
          <w:position w:val="0"/>
        </w:rPr>
        <w:t>悦平安</w:t>
      </w:r>
      <w:r>
        <w:rPr>
          <w:color w:val="484848"/>
          <w:spacing w:val="0"/>
          <w:w w:val="100"/>
          <w:position w:val="0"/>
        </w:rPr>
        <w:t>的臣服</w:t>
      </w:r>
      <w:r>
        <w:rPr>
          <w:color w:val="2B2A2B"/>
          <w:spacing w:val="0"/>
          <w:w w:val="100"/>
          <w:position w:val="0"/>
        </w:rPr>
        <w:t>生命。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560" w:line="240" w:lineRule="auto"/>
        <w:ind w:left="0" w:right="0" w:firstLine="0"/>
        <w:jc w:val="both"/>
        <w:rPr>
          <w:sz w:val="28"/>
          <w:szCs w:val="28"/>
        </w:rPr>
      </w:pPr>
      <w:bookmarkStart w:id="208" w:name="bookmark214"/>
      <w:bookmarkStart w:id="209" w:name="bookmark215"/>
      <w:bookmarkStart w:id="210" w:name="bookmark216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6.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到处都是恩典</w:t>
      </w:r>
      <w:bookmarkEnd w:id="208"/>
      <w:bookmarkEnd w:id="209"/>
      <w:bookmarkEnd w:id="210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240" w:lineRule="auto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恩典，是得不到的，反而是宇宙来恩典我们。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既然醒觉是得不到的，</w:t>
      </w:r>
      <w:r>
        <w:rPr>
          <w:color w:val="000000"/>
          <w:spacing w:val="0"/>
          <w:w w:val="100"/>
          <w:position w:val="0"/>
        </w:rPr>
        <w:t>因</w:t>
      </w:r>
      <w:r>
        <w:rPr>
          <w:color w:val="181618"/>
          <w:spacing w:val="0"/>
          <w:w w:val="100"/>
          <w:position w:val="0"/>
        </w:rPr>
        <w:t>为它本来就是我们的生命。那么，又怎么可以醒 觉？这表面上又带来一个矛盾：既然没办法追、没办法拿、没办法得，那要靠 什么来醒觉？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醒觉，是通过恩典。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通过恩典，醒觉自然会涌现。也可以说，就好像一颗种子通过水分的滋养, 它自然就萌芽了。但是，它萌芽的潜质是本来就存在的，不能由谁带给它，也 拿不走，它本来就有。同样地，一颗鸡蛋要破壳，也是通过种种的条件。时间 到了，新的生命就破壳而出了。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这些种种的条件，我们可以称它为恩典。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这么说，恩典其实跟我们不相关，至少跟我的小我不相关。它不可能用任 何条件去描述的。时候到了，也就是如此。要醒觉，就醒觉过来了。醒过来的 时候，回头看，会发现不可解释的是，我们人类经过了万年的文明、万年的约 束才累积下来的痛苦的遗传，通过一个瞬间，竟然就可以脱离。也就是醒过来, 不需要时间。这是人生最大的悖论，也是最大的奇迹。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20" w:line="405" w:lineRule="exact"/>
        <w:ind w:left="0" w:right="0" w:firstLine="420"/>
        <w:jc w:val="both"/>
        <w:sectPr>
          <w:footnotePr>
            <w:numFmt w:val="decimal"/>
          </w:footnotePr>
          <w:pgSz w:w="8839" w:h="12940"/>
          <w:pgMar w:top="1454" w:right="841" w:bottom="1176" w:left="841" w:header="0" w:footer="3" w:gutter="0"/>
          <w:cols w:space="720" w:num="1"/>
          <w:rtlGutter w:val="1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这个悖论、这个奇迹，我们没办法解释，也不靠功夫或追求好谈。所以，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0"/>
        <w:jc w:val="both"/>
      </w:pPr>
      <w:r>
        <w:rPr>
          <w:color w:val="2B2A2B"/>
          <w:spacing w:val="0"/>
          <w:w w:val="100"/>
          <w:position w:val="0"/>
        </w:rPr>
        <w:t>也只能用神秘的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“恩</w:t>
      </w:r>
      <w:r>
        <w:rPr>
          <w:color w:val="2B2A2B"/>
          <w:spacing w:val="0"/>
          <w:w w:val="100"/>
          <w:position w:val="0"/>
        </w:rPr>
        <w:t>典”，来表达宇宙让我们尽快醒觉的加持力量。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 xml:space="preserve">我多年来，在很多场合提到，地球正在以相当快的速度改变频率。通过这 </w:t>
      </w:r>
      <w:r>
        <w:rPr>
          <w:color w:val="000000"/>
          <w:spacing w:val="0"/>
          <w:w w:val="100"/>
          <w:position w:val="0"/>
        </w:rPr>
        <w:t>个</w:t>
      </w:r>
      <w:r>
        <w:rPr>
          <w:color w:val="2B2A2B"/>
          <w:spacing w:val="0"/>
          <w:w w:val="100"/>
          <w:position w:val="0"/>
        </w:rPr>
        <w:t>频率的改变，人类提升、演化的速度加快。从另一个角度讲，也同时加强了 二元对立，有好，有坏。在这种加速对立的状况下，从来没有过另外一个时代, 能像现在的地球一样，给人类带来那么多机会，又同时带来那么多危机。也从 来没有一个时点，我们人有那么大规模的整体提升机会，又同时可能承受那么 大范围的毁灭。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这都是我们人类的恩典，让我们试试看，怎么样把大的毁灭危机，转成大 规模同时醒觉的机会。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从另外一个角度来看，也就是说，我们这时候不醒觉，人类再继续这种疯 狂，让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2B2A2B"/>
          <w:spacing w:val="0"/>
          <w:w w:val="100"/>
          <w:position w:val="0"/>
        </w:rPr>
        <w:t>的分别、比较、斗争不断壮大，会带来不可思议的负面后果。可 以说，对地球的存亡，我们人类正是关键的枢纽。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我们只要看看身边，虽然地球文明到了最蓬勃发展的阶段，但人类正遭遇 最不愉快、最忧郁的年代。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其实，严格说，没有危机，也就没有机会。所以才说，连痛苦都是恩典。 甚至可以说，痛苦到了极点，到了没办法忍受的地步，是最大的恩典。人，只 要可以包容任何苦难，包容任何人间所带来的危机，把一切看得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2B2A2B"/>
          <w:spacing w:val="0"/>
          <w:w w:val="100"/>
          <w:position w:val="0"/>
        </w:rPr>
        <w:t>就是，就 是如此。通过苦难，</w:t>
      </w:r>
      <w:r>
        <w:rPr>
          <w:color w:val="000000"/>
          <w:spacing w:val="0"/>
          <w:w w:val="100"/>
          <w:position w:val="0"/>
        </w:rPr>
        <w:t>可</w:t>
      </w:r>
      <w:r>
        <w:rPr>
          <w:color w:val="2B2A2B"/>
          <w:spacing w:val="0"/>
          <w:w w:val="100"/>
          <w:position w:val="0"/>
        </w:rPr>
        <w:t>以找到上帝，可以把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“真正</w:t>
      </w:r>
      <w:r>
        <w:rPr>
          <w:color w:val="2B2A2B"/>
          <w:spacing w:val="0"/>
          <w:w w:val="100"/>
          <w:position w:val="0"/>
        </w:rPr>
        <w:t>的我”找回来。让我们在没 有出路的状</w:t>
      </w:r>
      <w:r>
        <w:rPr>
          <w:color w:val="000000"/>
          <w:spacing w:val="0"/>
          <w:w w:val="100"/>
          <w:position w:val="0"/>
        </w:rPr>
        <w:t>况下，而可</w:t>
      </w:r>
      <w:r>
        <w:rPr>
          <w:color w:val="2B2A2B"/>
          <w:spacing w:val="0"/>
          <w:w w:val="100"/>
          <w:position w:val="0"/>
        </w:rPr>
        <w:t>以完全</w:t>
      </w:r>
      <w:r>
        <w:rPr>
          <w:color w:val="000000"/>
          <w:spacing w:val="0"/>
          <w:w w:val="100"/>
          <w:position w:val="0"/>
        </w:rPr>
        <w:t>臣服。</w:t>
      </w:r>
      <w:r>
        <w:rPr>
          <w:color w:val="2B2A2B"/>
          <w:spacing w:val="0"/>
          <w:w w:val="100"/>
          <w:position w:val="0"/>
        </w:rPr>
        <w:t>这，就是人生所带来的最大的恩典。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  <w:sectPr>
          <w:headerReference r:id="rId313" w:type="default"/>
          <w:footerReference r:id="rId315" w:type="default"/>
          <w:headerReference r:id="rId314" w:type="even"/>
          <w:footerReference r:id="rId316" w:type="even"/>
          <w:footnotePr>
            <w:numFmt w:val="decimal"/>
          </w:footnotePr>
          <w:type w:val="continuous"/>
          <w:pgSz w:w="8839" w:h="12940"/>
          <w:pgMar w:top="1454" w:right="841" w:bottom="1176" w:left="841" w:header="0" w:footer="3" w:gutter="0"/>
          <w:cols w:space="720" w:num="1"/>
          <w:rtlGutter w:val="1"/>
          <w:docGrid w:linePitch="360" w:charSpace="0"/>
        </w:sectPr>
      </w:pPr>
      <w:r>
        <w:rPr>
          <w:color w:val="2B2A2B"/>
          <w:spacing w:val="0"/>
          <w:w w:val="100"/>
          <w:position w:val="0"/>
        </w:rPr>
        <w:t xml:space="preserve">我们不需要再计较，这一生所经过的悲哀和种种不顺的事。因为人都在一 </w:t>
      </w:r>
      <w:r>
        <w:rPr>
          <w:color w:val="000000"/>
          <w:spacing w:val="0"/>
          <w:w w:val="100"/>
          <w:position w:val="0"/>
        </w:rPr>
        <w:t>个</w:t>
      </w:r>
      <w:r>
        <w:rPr>
          <w:color w:val="2B2A2B"/>
          <w:spacing w:val="0"/>
          <w:w w:val="100"/>
          <w:position w:val="0"/>
        </w:rPr>
        <w:t>无意识的昏迷当中。也不用再计较人带来的仇恨、残酷、粗暴。我们常常认 为身边的家人、亲人带来了难以置信的伤害、情感的撕裂，从任何眼光来看都 不可思议。但是，把这一切当作最大的恩典，也只是这样子，不可能不是这样 子。任何抵抗的念头，也就自然消失了。这种最极端的痛苦，会让我们跳出时 空，和瞬间完全接轨。</w:t>
      </w:r>
    </w:p>
    <w:p>
      <w:pPr>
        <w:widowControl w:val="0"/>
        <w:spacing w:after="2239" w:line="1" w:lineRule="exact"/>
      </w:pP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352290" cy="2865120"/>
            <wp:effectExtent l="0" t="0" r="10160" b="11430"/>
            <wp:docPr id="653" name="Picutre 6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" name="Picutre 653"/>
                    <pic:cNvPicPr/>
                  </pic:nvPicPr>
                  <pic:blipFill>
                    <a:blip r:embed="rId628"/>
                    <a:stretch>
                      <a:fillRect/>
                    </a:stretch>
                  </pic:blipFill>
                  <pic:spPr>
                    <a:xfrm>
                      <a:off x="0" y="0"/>
                      <a:ext cx="4352290" cy="286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53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/>
        <w:ind w:left="0" w:right="0"/>
        <w:jc w:val="both"/>
      </w:pPr>
      <w:r>
        <w:rPr>
          <w:spacing w:val="0"/>
          <w:w w:val="100"/>
          <w:position w:val="0"/>
        </w:rPr>
        <w:t>我们被困在人间，就好像被封在一颗蛋里头。通过恩典，也就是宇宙的无色无形的力量，早晚 我们的壳会裂开，让我们重生出来。早晚，每一个人，每一个生命，都会打开来，回到一体意识。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讲得更明白一点，古人很早就说，活在天堂是不可能解脱的。一个人一定 要通过种种的冲击，才会想走出一条路。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也因为如此，我多年来，很希望跟受刑人接触，用种种的方法，不管是通 过感恩日的创作活动，或是通过静坐教学，都跟这个族群有所连接。同时，</w:t>
      </w:r>
      <w:r>
        <w:rPr>
          <w:color w:val="000000"/>
          <w:spacing w:val="0"/>
          <w:w w:val="100"/>
          <w:position w:val="0"/>
        </w:rPr>
        <w:t xml:space="preserve">也 </w:t>
      </w:r>
      <w:r>
        <w:rPr>
          <w:color w:val="181618"/>
          <w:spacing w:val="0"/>
          <w:w w:val="100"/>
          <w:position w:val="0"/>
        </w:rPr>
        <w:t>跟癌症末期或重大疾病的病人，或是受了严重创伤的当事人接触。因为我知道， 大的痛苦，大的绝望，会带来大的解脱。也通过《全部的你》的出版，可以让 这些朋友突然跳出人间的状况而得到宁静。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我相信，你也只是如此。也是在人生打转、流浪、受伤，才会通过这本书 和我相遇。你的悲伤和心痛，反射了人类有史以来整体的苦难。然而，痛苦的 路，也走得差不多了，也就该醒过来了。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400"/>
        <w:jc w:val="both"/>
        <w:sectPr>
          <w:footnotePr>
            <w:numFmt w:val="decimal"/>
          </w:footnotePr>
          <w:pgSz w:w="8839" w:h="12940"/>
          <w:pgMar w:top="1384" w:right="723" w:bottom="3635" w:left="723" w:header="0" w:footer="3" w:gutter="226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所以，我希望每一位读者要把握住人生的机会，不要再从自己的故事</w:t>
      </w:r>
      <w:r>
        <w:rPr>
          <w:color w:val="000000"/>
          <w:spacing w:val="0"/>
          <w:w w:val="100"/>
          <w:position w:val="0"/>
        </w:rPr>
        <w:t xml:space="preserve">—— </w:t>
      </w:r>
      <w:r>
        <w:rPr>
          <w:color w:val="181618"/>
          <w:spacing w:val="0"/>
          <w:w w:val="100"/>
          <w:position w:val="0"/>
        </w:rPr>
        <w:t>不管多痛苦、多悲哀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来着手。因为，从人生故事的内容来着手，是永远解 不开的。人间的变化本身，就是无常，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都是脑的境界所创出来的。要跳出人 间，一定要从另外一个意识层面来着手。反过来，要从任何有形的境界得到解 脱，都要从无形的空来着手。这不光是一个哲学最基本的道理，也是物理最基 本的定律。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400" w:line="240" w:lineRule="auto"/>
        <w:ind w:left="0" w:right="0" w:firstLine="0"/>
        <w:jc w:val="both"/>
        <w:rPr>
          <w:sz w:val="28"/>
          <w:szCs w:val="28"/>
        </w:rPr>
      </w:pPr>
      <w:bookmarkStart w:id="211" w:name="bookmark219"/>
      <w:bookmarkStart w:id="212" w:name="bookmark218"/>
      <w:bookmarkStart w:id="213" w:name="bookmark217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7.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生命来活你</w:t>
      </w:r>
      <w:bookmarkEnd w:id="211"/>
      <w:bookmarkEnd w:id="212"/>
      <w:bookmarkEnd w:id="213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240" w:lineRule="auto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把生命</w:t>
      </w:r>
      <w:r>
        <w:rPr>
          <w:color w:val="181618"/>
          <w:spacing w:val="0"/>
          <w:w w:val="100"/>
          <w:position w:val="0"/>
        </w:rPr>
        <w:t>全部交</w:t>
      </w:r>
      <w:r>
        <w:rPr>
          <w:color w:val="000000"/>
          <w:spacing w:val="0"/>
          <w:w w:val="100"/>
          <w:position w:val="0"/>
        </w:rPr>
        <w:t>出来，</w:t>
      </w:r>
      <w:r>
        <w:rPr>
          <w:color w:val="181618"/>
          <w:spacing w:val="0"/>
          <w:w w:val="100"/>
          <w:position w:val="0"/>
        </w:rPr>
        <w:t>一个人就自然活在当下。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活在当下，活在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 一</w:t>
      </w:r>
      <w:r>
        <w:rPr>
          <w:color w:val="181618"/>
          <w:spacing w:val="0"/>
          <w:w w:val="100"/>
          <w:position w:val="0"/>
        </w:rPr>
        <w:t xml:space="preserve">个人的念头、生命价值、言行举止就 完全改观。会发现，生命也只有当下。宁静，也就是当下。连爱，真正的爱， 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只能是当下。更不用讲，喜乐和圆满也都只是当下。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在每一个瞬间，我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“在</w:t>
      </w:r>
      <w:r>
        <w:rPr>
          <w:color w:val="181618"/>
          <w:spacing w:val="0"/>
          <w:w w:val="100"/>
          <w:position w:val="0"/>
        </w:rPr>
        <w:t>”，倒不用考虑或投射到其他的瞬间。过去，就过去 了。未来，还没有来。未来，就是要来，也要通过这个瞬间才得以呈现。一切 呈现出来的东西，最多只停留在那个瞬间。瞬间</w:t>
      </w:r>
      <w:r>
        <w:rPr>
          <w:color w:val="000000"/>
          <w:spacing w:val="0"/>
          <w:w w:val="100"/>
          <w:position w:val="0"/>
        </w:rPr>
        <w:t>过了，</w:t>
      </w:r>
      <w:r>
        <w:rPr>
          <w:color w:val="181618"/>
          <w:spacing w:val="0"/>
          <w:w w:val="100"/>
          <w:position w:val="0"/>
        </w:rPr>
        <w:t xml:space="preserve">样样也过去了。这么说, 全部的生命，离不开瞬间。这个理解，也是古往今来大圣人最大的一个领悟。 </w:t>
      </w:r>
      <w:r>
        <w:rPr>
          <w:color w:val="000000"/>
          <w:spacing w:val="0"/>
          <w:w w:val="100"/>
          <w:position w:val="0"/>
        </w:rPr>
        <w:t>怎</w:t>
      </w:r>
      <w:r>
        <w:rPr>
          <w:color w:val="181618"/>
          <w:spacing w:val="0"/>
          <w:w w:val="100"/>
          <w:position w:val="0"/>
        </w:rPr>
        <w:t>么讲，也只是这样子。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然而，任何语言的表达，也最多是一个路标，没办法把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“那个</w:t>
      </w:r>
      <w:r>
        <w:rPr>
          <w:color w:val="181618"/>
          <w:spacing w:val="0"/>
          <w:w w:val="100"/>
          <w:position w:val="0"/>
        </w:rPr>
        <w:t>领悟”描述 清楚。</w:t>
      </w:r>
      <w:r>
        <w:rPr>
          <w:color w:val="000000"/>
          <w:spacing w:val="0"/>
          <w:w w:val="100"/>
          <w:position w:val="0"/>
        </w:rPr>
        <w:t>把自</w:t>
      </w:r>
      <w:r>
        <w:rPr>
          <w:color w:val="181618"/>
          <w:spacing w:val="0"/>
          <w:w w:val="100"/>
          <w:position w:val="0"/>
        </w:rPr>
        <w:t>己全部放下，天和地就自然合一，</w:t>
      </w:r>
      <w:r>
        <w:rPr>
          <w:color w:val="000000"/>
          <w:spacing w:val="0"/>
          <w:w w:val="100"/>
          <w:position w:val="0"/>
        </w:rPr>
        <w:t>而且</w:t>
      </w:r>
      <w:r>
        <w:rPr>
          <w:color w:val="181618"/>
          <w:spacing w:val="0"/>
          <w:w w:val="100"/>
          <w:position w:val="0"/>
        </w:rPr>
        <w:t>跟我分不开。这样理解，会 发现，一切都是颠倒的。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46" w:lineRule="exact"/>
        <w:ind w:left="0" w:right="0" w:firstLine="420"/>
        <w:jc w:val="both"/>
        <w:sectPr>
          <w:footnotePr>
            <w:numFmt w:val="decimal"/>
          </w:footnotePr>
          <w:pgSz w:w="8839" w:h="12940"/>
          <w:pgMar w:top="2808" w:right="757" w:bottom="1421" w:left="757" w:header="0" w:footer="3" w:gutter="144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虽然前面提过很多次，我一定要再次强调，其实是空来空我们，生命来活 我。因为，什么叫作主体（生命）、客体（经验），已经没有什么好区分了。我 们突然会体会到人间是一个游戏场、一个舞台。让我们通过这出戏，让那未曾 创造、未曾显现的意识，通过我们化身、体验和欣赏。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109" w:after="10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footnotePr>
            <w:numFmt w:val="decimal"/>
          </w:footnotePr>
          <w:pgSz w:w="8839" w:h="12940"/>
          <w:pgMar w:top="808" w:right="930" w:bottom="808" w:left="503" w:header="0" w:footer="3" w:gutter="0"/>
          <w:cols w:space="720" w:num="1"/>
          <w:rtlGutter w:val="0"/>
          <w:docGrid w:linePitch="360" w:charSpace="0"/>
        </w:sectPr>
      </w:pPr>
    </w:p>
    <w:p>
      <w:pPr>
        <w:pStyle w:val="33"/>
        <w:keepNext w:val="0"/>
        <w:keepLines w:val="0"/>
        <w:framePr w:w="6806" w:h="221" w:wrap="auto" w:vAnchor="text" w:hAnchor="page" w:x="1023" w:y="9553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</w:rPr>
        <w:t>人生的壳打开之后，我们自然进入全部的生命，也就是醒觉过来。毎一个人，早晚都会醒过</w:t>
      </w:r>
    </w:p>
    <w:p>
      <w:pPr>
        <w:pStyle w:val="33"/>
        <w:keepNext w:val="0"/>
        <w:keepLines w:val="0"/>
        <w:framePr w:w="3883" w:h="216" w:wrap="auto" w:vAnchor="text" w:hAnchor="page" w:x="687" w:y="983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</w:rPr>
        <w:t>来。急也急不来，慢也慢不了。醒过来，也只是如此。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746760</wp:posOffset>
            </wp:positionH>
            <wp:positionV relativeFrom="paragraph">
              <wp:posOffset>12700</wp:posOffset>
            </wp:positionV>
            <wp:extent cx="3919855" cy="5754370"/>
            <wp:effectExtent l="0" t="0" r="4445" b="17780"/>
            <wp:wrapNone/>
            <wp:docPr id="654" name="Shape 6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" name="Shape 654"/>
                    <pic:cNvPicPr/>
                  </pic:nvPicPr>
                  <pic:blipFill>
                    <a:blip r:embed="rId629"/>
                    <a:stretch>
                      <a:fillRect/>
                    </a:stretch>
                  </pic:blipFill>
                  <pic:spPr>
                    <a:xfrm>
                      <a:off x="0" y="0"/>
                      <a:ext cx="3919855" cy="5754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685" w:line="1" w:lineRule="exact"/>
      </w:pPr>
    </w:p>
    <w:p>
      <w:pPr>
        <w:widowControl w:val="0"/>
        <w:spacing w:line="1" w:lineRule="exact"/>
        <w:sectPr>
          <w:footnotePr>
            <w:numFmt w:val="decimal"/>
          </w:footnotePr>
          <w:type w:val="continuous"/>
          <w:pgSz w:w="8839" w:h="12940"/>
          <w:pgMar w:top="808" w:right="503" w:bottom="808" w:left="503" w:header="0" w:footer="3" w:gutter="427"/>
          <w:cols w:space="720" w:num="1"/>
          <w:rtlGutter w:val="0"/>
          <w:docGrid w:linePitch="360" w:charSpace="0"/>
        </w:sectPr>
      </w:pP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5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突然，人生不再那么严肃了。因为任何严肃的东西，也只是一点经验。</w:t>
      </w:r>
      <w:r>
        <w:rPr>
          <w:color w:val="000000"/>
          <w:spacing w:val="0"/>
          <w:w w:val="100"/>
          <w:position w:val="0"/>
        </w:rPr>
        <w:t xml:space="preserve">不 </w:t>
      </w:r>
      <w:r>
        <w:rPr>
          <w:color w:val="181618"/>
          <w:spacing w:val="0"/>
          <w:w w:val="100"/>
          <w:position w:val="0"/>
        </w:rPr>
        <w:t>管多严重，都只是在我们全部的生命中太小太小的一部分。不光是不成比例， 根本没有任何重要性，没有任何存在的必要。我们也最多轻轻松松让它过去吧。 接受它吧。臣服吧。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5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宇宙真的不在意，对任何东西都不在意，甚至对我们的生死都不在意。</w:t>
      </w:r>
      <w:r>
        <w:rPr>
          <w:color w:val="000000"/>
          <w:spacing w:val="0"/>
          <w:w w:val="100"/>
          <w:position w:val="0"/>
        </w:rPr>
        <w:t xml:space="preserve">因 </w:t>
      </w:r>
      <w:r>
        <w:rPr>
          <w:color w:val="181618"/>
          <w:spacing w:val="0"/>
          <w:w w:val="100"/>
          <w:position w:val="0"/>
        </w:rPr>
        <w:t>为我们生死和个人的故事，也只是在无限可能</w:t>
      </w:r>
      <w:r>
        <w:rPr>
          <w:color w:val="000000"/>
          <w:spacing w:val="0"/>
          <w:w w:val="100"/>
          <w:position w:val="0"/>
        </w:rPr>
        <w:t>性中的</w:t>
      </w:r>
      <w:r>
        <w:rPr>
          <w:color w:val="181618"/>
          <w:spacing w:val="0"/>
          <w:w w:val="100"/>
          <w:position w:val="0"/>
        </w:rPr>
        <w:t>一个可能性。我们来了， 走了，也就过去了，也就是如此。对宇宙来说，连一个学习的观念都没有。</w:t>
      </w:r>
      <w:r>
        <w:rPr>
          <w:color w:val="000000"/>
          <w:spacing w:val="0"/>
          <w:w w:val="100"/>
          <w:position w:val="0"/>
        </w:rPr>
        <w:t xml:space="preserve">不 </w:t>
      </w:r>
      <w:r>
        <w:rPr>
          <w:color w:val="181618"/>
          <w:spacing w:val="0"/>
          <w:w w:val="100"/>
          <w:position w:val="0"/>
        </w:rPr>
        <w:t>光我们没有什么好学的，宇宙也没有什么好学的，更没有什么好教的。一切根 本无关，一切跟一切无关。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5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因为我们本来就已经是完美、完整、全部。一点一滴加不上去，减不下来。 再怎么加，也只是如此。再怎么减，也只是如此。追求也追求不来，学也学不 到。因为我们就是他！我们就是宇宙，宇宙就是我们。我们就是生命，生命就 是我们。这个宇宙可以演变出来的万物百态，也都只是我。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58" w:lineRule="exact"/>
        <w:ind w:left="0" w:right="0" w:firstLine="400"/>
        <w:jc w:val="both"/>
        <w:sectPr>
          <w:footnotePr>
            <w:numFmt w:val="decimal"/>
          </w:footnotePr>
          <w:pgSz w:w="8839" w:h="12940"/>
          <w:pgMar w:top="1204" w:right="767" w:bottom="1204" w:left="767" w:header="0" w:footer="3" w:gutter="149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其实我，就是。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1660" w:after="1320" w:line="240" w:lineRule="auto"/>
        <w:ind w:left="0" w:right="0" w:firstLine="0"/>
        <w:jc w:val="both"/>
        <w:rPr>
          <w:sz w:val="28"/>
          <w:szCs w:val="28"/>
        </w:rPr>
      </w:pPr>
      <w:bookmarkStart w:id="214" w:name="bookmark222"/>
      <w:bookmarkStart w:id="215" w:name="bookmark220"/>
      <w:bookmarkStart w:id="216" w:name="bookmark221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8.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真正的爱，就是爱自己</w:t>
      </w:r>
      <w:bookmarkEnd w:id="214"/>
      <w:bookmarkEnd w:id="215"/>
      <w:bookmarkEnd w:id="216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40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真正的爱，是在万物百态中看到上帝。爱是随时看到上帝，在每一个角落, 荏至在每一个形式的展现中。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大多数人都认为自</w:t>
      </w:r>
      <w:r>
        <w:rPr>
          <w:color w:val="2B2A2B"/>
          <w:spacing w:val="0"/>
          <w:w w:val="100"/>
          <w:position w:val="0"/>
        </w:rPr>
        <w:t>己才懂</w:t>
      </w:r>
      <w:r>
        <w:rPr>
          <w:color w:val="181618"/>
          <w:spacing w:val="0"/>
          <w:w w:val="100"/>
          <w:position w:val="0"/>
        </w:rPr>
        <w:t>得爱，还因为身边亲爱的人没有同样的体会而心 灰意懒。更不</w:t>
      </w:r>
      <w:r>
        <w:rPr>
          <w:color w:val="000000"/>
          <w:spacing w:val="0"/>
          <w:w w:val="100"/>
          <w:position w:val="0"/>
        </w:rPr>
        <w:t>用讲，</w:t>
      </w:r>
      <w:r>
        <w:rPr>
          <w:color w:val="181618"/>
          <w:spacing w:val="0"/>
          <w:w w:val="100"/>
          <w:position w:val="0"/>
        </w:rPr>
        <w:t>分手只会带来更多伤痛。父母通常会强调无条件的爱，但 我们仔细看，</w:t>
      </w:r>
      <w:r>
        <w:rPr>
          <w:color w:val="000000"/>
          <w:spacing w:val="0"/>
          <w:w w:val="100"/>
          <w:position w:val="0"/>
        </w:rPr>
        <w:t>人间</w:t>
      </w:r>
      <w:r>
        <w:rPr>
          <w:color w:val="181618"/>
          <w:spacing w:val="0"/>
          <w:w w:val="100"/>
          <w:position w:val="0"/>
        </w:rPr>
        <w:t>其实没有无条件的爱。任何爱都有条件，都含着一个期待。 只是有些期待相当微细，不容易发现。所以，任何爱的关系都是无常的。从爱, 很容易转变为仇恨。我相信这是每个人早晚都会经历到的。常常讲别人不懂什 么是爱的人，自己反而要注意、要反省。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反过来，只有爱自己，才是永恒的爱。但是，这个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“自</w:t>
      </w:r>
      <w:r>
        <w:rPr>
          <w:color w:val="181618"/>
          <w:spacing w:val="0"/>
          <w:w w:val="100"/>
          <w:position w:val="0"/>
        </w:rPr>
        <w:t>己”不是人间所想 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”。这个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“自</w:t>
      </w:r>
      <w:r>
        <w:rPr>
          <w:color w:val="181618"/>
          <w:spacing w:val="0"/>
          <w:w w:val="100"/>
          <w:position w:val="0"/>
        </w:rPr>
        <w:t>己”是包括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“真</w:t>
      </w:r>
      <w:r>
        <w:rPr>
          <w:color w:val="181618"/>
          <w:spacing w:val="0"/>
          <w:w w:val="100"/>
          <w:position w:val="0"/>
        </w:rPr>
        <w:t>正的我”，真正的</w:t>
      </w:r>
      <w:r>
        <w:rPr>
          <w:color w:val="2B2A2B"/>
          <w:spacing w:val="0"/>
          <w:w w:val="100"/>
          <w:position w:val="0"/>
        </w:rPr>
        <w:t>自己。</w:t>
      </w:r>
      <w:r>
        <w:rPr>
          <w:color w:val="181618"/>
          <w:spacing w:val="0"/>
          <w:w w:val="100"/>
          <w:position w:val="0"/>
        </w:rPr>
        <w:t xml:space="preserve">也就是包括全部制 </w:t>
      </w:r>
      <w:r>
        <w:rPr>
          <w:color w:val="000000"/>
          <w:spacing w:val="0"/>
          <w:w w:val="100"/>
          <w:position w:val="0"/>
        </w:rPr>
        <w:t>约</w:t>
      </w:r>
      <w:r>
        <w:rPr>
          <w:color w:val="181618"/>
          <w:spacing w:val="0"/>
          <w:w w:val="100"/>
          <w:position w:val="0"/>
        </w:rPr>
        <w:t>组合的无常的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”，再包括永恒无形无相的大我，才是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“真</w:t>
      </w:r>
      <w:r>
        <w:rPr>
          <w:color w:val="181618"/>
          <w:spacing w:val="0"/>
          <w:w w:val="100"/>
          <w:position w:val="0"/>
        </w:rPr>
        <w:t>正的我”。所以, 真正的爱，就是爱我的一切。</w:t>
      </w:r>
      <w:r>
        <w:rPr>
          <w:color w:val="2B2A2B"/>
          <w:spacing w:val="0"/>
          <w:w w:val="100"/>
          <w:position w:val="0"/>
        </w:rPr>
        <w:t>也就是</w:t>
      </w:r>
      <w:r>
        <w:rPr>
          <w:color w:val="181618"/>
          <w:spacing w:val="0"/>
          <w:w w:val="100"/>
          <w:position w:val="0"/>
        </w:rPr>
        <w:t>上帝，也就是宇宙，也就是</w:t>
      </w:r>
      <w:r>
        <w:rPr>
          <w:color w:val="2B2A2B"/>
          <w:spacing w:val="0"/>
          <w:w w:val="100"/>
          <w:position w:val="0"/>
        </w:rPr>
        <w:t>生命。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通过每一个形式，我们都可以把真正的自己、真我和爱找回来。因为你也 只能在每一个有形的东西中看见自己，</w:t>
      </w:r>
      <w:r>
        <w:rPr>
          <w:color w:val="000000"/>
          <w:spacing w:val="0"/>
          <w:w w:val="100"/>
          <w:position w:val="0"/>
        </w:rPr>
        <w:t>所</w:t>
      </w:r>
      <w:r>
        <w:rPr>
          <w:color w:val="181618"/>
          <w:spacing w:val="0"/>
          <w:w w:val="100"/>
          <w:position w:val="0"/>
        </w:rPr>
        <w:t>以也只能找回</w:t>
      </w:r>
      <w:r>
        <w:rPr>
          <w:color w:val="2B2A2B"/>
          <w:spacing w:val="0"/>
          <w:w w:val="100"/>
          <w:position w:val="0"/>
        </w:rPr>
        <w:t>自己、</w:t>
      </w:r>
      <w:r>
        <w:rPr>
          <w:color w:val="181618"/>
          <w:spacing w:val="0"/>
          <w:w w:val="100"/>
          <w:position w:val="0"/>
        </w:rPr>
        <w:t>找</w:t>
      </w:r>
      <w:r>
        <w:rPr>
          <w:color w:val="2B2A2B"/>
          <w:spacing w:val="0"/>
          <w:w w:val="100"/>
          <w:position w:val="0"/>
        </w:rPr>
        <w:t>回爱。</w:t>
      </w:r>
      <w:r>
        <w:rPr>
          <w:color w:val="181618"/>
          <w:spacing w:val="0"/>
          <w:w w:val="100"/>
          <w:position w:val="0"/>
        </w:rPr>
        <w:t>用这种 解释，我们也可以同时说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全部的你，不光是爱，也是宁静，也是喜乐，也 是永恒。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释迦牟尼佛在两千五百多年前，在《妙法莲华经》提出——每一个人都会 成佛。当时，这种说法造成大弟子的质疑，五千人当场离席。又在</w:t>
      </w:r>
      <w:r>
        <w:rPr>
          <w:color w:val="000000"/>
          <w:spacing w:val="0"/>
          <w:w w:val="100"/>
          <w:position w:val="0"/>
        </w:rPr>
        <w:t>《大</w:t>
      </w:r>
      <w:r>
        <w:rPr>
          <w:color w:val="181618"/>
          <w:spacing w:val="0"/>
          <w:w w:val="100"/>
          <w:position w:val="0"/>
        </w:rPr>
        <w:t>般涅槃 经》提到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“法</w:t>
      </w:r>
      <w:r>
        <w:rPr>
          <w:color w:val="181618"/>
          <w:spacing w:val="0"/>
          <w:w w:val="100"/>
          <w:position w:val="0"/>
        </w:rPr>
        <w:t>身即是常乐我净，永离一切生老病死”。说每一个人本来就有喜 乐、永恒，跟他过去所教的无常、无我完全不同。假如你听到这些佛陀所说的 话，却一点都不惊讶，反而觉得就是这样，就该这么简单，那么，我恭喜你， 你已经走上了一条没有回头路的路。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这些状态，不是通过任何对立比较出来的。它们是我们最原始、最基本的 性质，是每一个人、每一样东西都有的。找回自己，也就是找回这些最基本的 性质。所以，</w:t>
      </w:r>
      <w:r>
        <w:rPr>
          <w:color w:val="00000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个人活在全部的你，他不光是头脑简单、开朗，他也是活在满 满的爱、光明、喜乐和宁静。他本身，就是一个最完整、最大的能量场。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6" w:lineRule="exact"/>
        <w:ind w:left="0" w:right="0" w:firstLine="400"/>
        <w:jc w:val="both"/>
        <w:sectPr>
          <w:footnotePr>
            <w:numFmt w:val="decimal"/>
          </w:footnotePr>
          <w:pgSz w:w="8839" w:h="12940"/>
          <w:pgMar w:top="1262" w:right="770" w:bottom="1320" w:left="770" w:header="0" w:footer="3" w:gutter="137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他本身，就是爱。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680" w:after="360" w:line="414" w:lineRule="exact"/>
        <w:ind w:left="0" w:right="0" w:firstLine="0"/>
        <w:jc w:val="both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</w:rPr>
        <w:t>活</w:t>
      </w:r>
      <w:r>
        <w:rPr>
          <w:color w:val="181618"/>
          <w:spacing w:val="0"/>
          <w:w w:val="100"/>
          <w:position w:val="0"/>
          <w:sz w:val="19"/>
          <w:szCs w:val="19"/>
        </w:rPr>
        <w:t>在爰，也就是活在喜乐场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瞬间，也就是活在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里！现在！”所带来的喜乐、欢喜甚至狂喜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sz w:val="20"/>
          <w:szCs w:val="20"/>
        </w:rPr>
        <w:t>(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sz w:val="20"/>
          <w:szCs w:val="20"/>
          <w:lang w:val="en-US" w:eastAsia="en-US" w:bidi="en-US"/>
        </w:rPr>
        <w:t>ecstasy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sz w:val="20"/>
          <w:szCs w:val="20"/>
        </w:rPr>
        <w:t>),</w:t>
      </w:r>
      <w:r>
        <w:rPr>
          <w:color w:val="181618"/>
          <w:spacing w:val="0"/>
          <w:w w:val="100"/>
          <w:position w:val="0"/>
        </w:rPr>
        <w:t>是我们一般人可能想不到的。想不到可以那么大、那么完整、那么 透彻，会让我们每一个细胞都活在这个喜乐场。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这个喜乐场，本身其实就是生命场，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就是我们的佛陀场、基督场、道场、 螺旋场。它是我们最根本的状态，它本身就是爱。可惜的是，一般人也许一生， 乃至多生，都无缘体验。从古至今，圣人所描述的这些喜乐境界，我们多半都 只当作一个比喻、一种表达，倒不认为真有其事。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进入到瞬间，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里！现在！”自然让我们每一个细胞、毎一个部位、毎一 个角落，达到跟生命最完整的共振。就好像我们本身是一个波浪，而生命是个 大波浪。达到共振，也就是波浪跟波浪完全重叠了。就像通过镭射光的原理， 创出一个无限大的能量，进入了生命的大光明、大波浪、大喜乐，也就是大爱、 大圆满、大永恒。也就是宇宙来大灌顶親们。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这种爱，是无思无想的爱，远远超过人间所谓的爱。这个爱也是《哥林多 前书》①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“如今</w:t>
      </w:r>
      <w:r>
        <w:rPr>
          <w:color w:val="181618"/>
          <w:spacing w:val="0"/>
          <w:w w:val="100"/>
          <w:position w:val="0"/>
        </w:rPr>
        <w:t>常存的有信、有望、有爱这三样，其中最大的是爱”。所表达的 爱，也是佛陀所教的大圆满。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40" w:line="414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通过这个瞬间</w:t>
      </w:r>
      <w:r>
        <w:rPr>
          <w:color w:val="181618"/>
          <w:spacing w:val="0"/>
          <w:w w:val="100"/>
          <w:position w:val="0"/>
          <w:lang w:val="zh-CN" w:eastAsia="zh-CN" w:bidi="zh-CN"/>
        </w:rPr>
        <w:t>，“这</w:t>
      </w:r>
      <w:r>
        <w:rPr>
          <w:color w:val="181618"/>
          <w:spacing w:val="0"/>
          <w:w w:val="100"/>
          <w:position w:val="0"/>
        </w:rPr>
        <w:t>里！现在！”通过臣服一切，我们也只是把这个瞬冋当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39" w:lineRule="exact"/>
        <w:ind w:left="220" w:right="0" w:hanging="220"/>
        <w:jc w:val="both"/>
        <w:rPr>
          <w:sz w:val="18"/>
          <w:szCs w:val="18"/>
        </w:rPr>
      </w:pPr>
      <w:r>
        <w:rPr>
          <w:spacing w:val="0"/>
          <w:w w:val="100"/>
          <w:position w:val="0"/>
          <w:sz w:val="15"/>
          <w:szCs w:val="15"/>
        </w:rPr>
        <w:t>①《哥林多前书〉第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16"/>
          <w:szCs w:val="16"/>
        </w:rPr>
        <w:t>13</w:t>
      </w:r>
      <w:r>
        <w:rPr>
          <w:spacing w:val="0"/>
          <w:w w:val="100"/>
          <w:position w:val="0"/>
          <w:sz w:val="15"/>
          <w:szCs w:val="15"/>
        </w:rPr>
        <w:t>章，我个人相当钟爱，在此与读者</w:t>
      </w:r>
      <w:r>
        <w:rPr>
          <w:spacing w:val="0"/>
          <w:w w:val="100"/>
          <w:position w:val="0"/>
          <w:sz w:val="15"/>
          <w:szCs w:val="15"/>
          <w:lang w:val="zh-CN" w:eastAsia="zh-CN" w:bidi="zh-CN"/>
        </w:rPr>
        <w:t>分享：“我</w:t>
      </w:r>
      <w:r>
        <w:rPr>
          <w:spacing w:val="0"/>
          <w:w w:val="100"/>
          <w:position w:val="0"/>
          <w:sz w:val="15"/>
          <w:szCs w:val="15"/>
        </w:rPr>
        <w:t>若能说万人的方言，并天使的话语，却 没有爱，我就成了鸣的锣、响的钱一般。我若有先知讲道之能，也明白各样的奥秘、各样的知识，而且 有全备的信叫我能够移山，却没有爱，我就算不得</w:t>
      </w:r>
      <w:r>
        <w:rPr>
          <w:color w:val="000000"/>
          <w:spacing w:val="0"/>
          <w:w w:val="100"/>
          <w:position w:val="0"/>
          <w:sz w:val="15"/>
          <w:szCs w:val="15"/>
        </w:rPr>
        <w:t>什么。</w:t>
      </w:r>
      <w:r>
        <w:rPr>
          <w:spacing w:val="0"/>
          <w:w w:val="100"/>
          <w:position w:val="0"/>
          <w:sz w:val="15"/>
          <w:szCs w:val="15"/>
        </w:rPr>
        <w:t>我若将所有的周济穷人，又舍己</w:t>
      </w:r>
      <w:r>
        <w:rPr>
          <w:color w:val="000000"/>
          <w:spacing w:val="0"/>
          <w:w w:val="100"/>
          <w:position w:val="0"/>
          <w:sz w:val="15"/>
          <w:szCs w:val="15"/>
        </w:rPr>
        <w:t>身叫人</w:t>
      </w:r>
      <w:r>
        <w:rPr>
          <w:spacing w:val="0"/>
          <w:w w:val="100"/>
          <w:position w:val="0"/>
          <w:sz w:val="15"/>
          <w:szCs w:val="15"/>
        </w:rPr>
        <w:t>焚烧， 却没有爱，仍然于我无益。爱是恒久忍耐，又有恩慈，爱是不嫉妒、爱是不自夸、不张狂、不做害羞的 事、不求自己的益处、不轻易发怒、不计算人的恶、不喜欢不义，只喜欢真理：凡事包容、凡事相信、 凡事盼望、凡事忍耐。爱是永不止息。先知讲道之能终必归于无有，说方言之能终必停止，知识也终必 归于无有。我们现在所知道的有限，先知所讲的也有限；等那完全的来到，这有限的必归于无有了。我 做孩子的时候，话语像孩子，心思像孩子，意念像</w:t>
      </w:r>
      <w:r>
        <w:rPr>
          <w:spacing w:val="0"/>
          <w:w w:val="100"/>
          <w:position w:val="0"/>
          <w:sz w:val="15"/>
          <w:szCs w:val="15"/>
          <w:lang w:val="zh-CN" w:eastAsia="zh-CN" w:bidi="zh-CN"/>
        </w:rPr>
        <w:t>孩子：</w:t>
      </w:r>
      <w:r>
        <w:rPr>
          <w:spacing w:val="0"/>
          <w:w w:val="100"/>
          <w:position w:val="0"/>
          <w:sz w:val="15"/>
          <w:szCs w:val="15"/>
        </w:rPr>
        <w:t xml:space="preserve">既成了人，就把孩子的事丟弃了。我们如今仿 </w:t>
      </w:r>
      <w:r>
        <w:rPr>
          <w:color w:val="000000"/>
          <w:spacing w:val="0"/>
          <w:w w:val="100"/>
          <w:position w:val="0"/>
          <w:sz w:val="15"/>
          <w:szCs w:val="15"/>
        </w:rPr>
        <w:t>佛对</w:t>
      </w:r>
      <w:r>
        <w:rPr>
          <w:spacing w:val="0"/>
          <w:w w:val="100"/>
          <w:position w:val="0"/>
          <w:sz w:val="15"/>
          <w:szCs w:val="15"/>
        </w:rPr>
        <w:t xml:space="preserve">着镜子观看，模糊不清，到那时就要面对面了。我如今所知道的有限，到那时就全知道，如同主知 道我一样。如今常存的有信、有望、有爱这三样，其中最大的是爱。” </w:t>
      </w:r>
      <w:r>
        <w:rPr>
          <w:rStyle w:val="28"/>
          <w:b w:val="0"/>
          <w:bCs w:val="0"/>
          <w:i w:val="0"/>
          <w:iCs w:val="0"/>
          <w:smallCaps w:val="0"/>
          <w:strike w:val="0"/>
          <w:color w:val="181618"/>
        </w:rPr>
        <w:t>成一个管道，跟生命最大的场结合。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3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 xml:space="preserve">想不到的是，这个生命的大波浪，带着每一个人间所建立的小波浪，可以跟 </w:t>
      </w:r>
      <w:r>
        <w:rPr>
          <w:color w:val="000000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>们这个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“体”</w:t>
      </w:r>
      <w:r>
        <w:rPr>
          <w:color w:val="181618"/>
          <w:spacing w:val="0"/>
          <w:w w:val="100"/>
          <w:position w:val="0"/>
        </w:rPr>
        <w:t>的每一个层面都达到共振。从外到内，再从最深的内，到最外的 外，都达到多面一致。让我们充分体会到人生最甜的爱。最有趣的是，这个爱, 它既是抽象，又是具体的感受。既是在心的层面，又是在身体的感受同时存在。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3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比</w:t>
      </w:r>
      <w:r>
        <w:rPr>
          <w:color w:val="181618"/>
          <w:spacing w:val="0"/>
          <w:w w:val="100"/>
          <w:position w:val="0"/>
        </w:rPr>
        <w:t xml:space="preserve">如说，一个人在这种状态，就连唾液都变成甜的，在口腔后方像甘露一 样一滴滴地帯来滋润。这种甜，不光是唾液，还会进入身体每一个细胞，所共 振出的波浪，跟呼吸、气脉的流动达成合一。于是，我们自然体会到，什么是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“呼</w:t>
      </w:r>
      <w:r>
        <w:rPr>
          <w:color w:val="181618"/>
          <w:spacing w:val="0"/>
          <w:w w:val="100"/>
          <w:position w:val="0"/>
        </w:rPr>
        <w:t>吸来呼吸我，生命来活我”，自然让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“我"</w:t>
      </w:r>
      <w:r>
        <w:rPr>
          <w:color w:val="181618"/>
          <w:spacing w:val="0"/>
          <w:w w:val="100"/>
          <w:position w:val="0"/>
        </w:rPr>
        <w:t>的观念消失。这种甜，是用任何 语言所无法形容的，比快乐更快乐、比舒服更舒服、比舒畅更舒畅、比欢喜更 欢喜。这是我们一般人再怎么想，都想象不到的。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3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这些话，都不只是比喻，而是真正有一个东西叫作大喜乐、大欢喜。只有通过 生命所带来的喜乐，我们才可以把身心内的每一个障碍或结，震动开来。也只有通 过它，我们才可以把身体每一个脉轮打通。每一个脉轮打开的过程，会让喜乐更加 倍，甚至会大到占领我们所有的意识。意识，就成为喜乐。喜乐，就是意识。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3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我们人有七个主要的脉轮，分别是顶轮、眉间轮、喉轮、心轮、胃轮、脐 轮、海底轮，我在《静坐》也作过说明。①每一个脉轮打开的过程，都带来不 同的喜乐。</w:t>
      </w:r>
      <w:r>
        <w:rPr>
          <w:color w:val="000000"/>
          <w:spacing w:val="0"/>
          <w:w w:val="100"/>
          <w:position w:val="0"/>
        </w:rPr>
        <w:t>比</w:t>
      </w:r>
      <w:r>
        <w:rPr>
          <w:color w:val="181618"/>
          <w:spacing w:val="0"/>
          <w:w w:val="100"/>
          <w:position w:val="0"/>
        </w:rPr>
        <w:t>如说，心轮开启所引发的喜乐，又和其他脉轮打通的现象不一样。 只有寥寥几个人曾经有过这样的体验。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3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我就讲到这里为止。我讲这些，倒不是带你回到人冋或物质层面来打转。 而是希望能给你一点信心，让你充分体会人体或生命有多么奇妙。我们对它的 理解，也不过是小小一部分。</w:t>
      </w:r>
    </w:p>
    <w:p>
      <w:pPr>
        <w:pStyle w:val="29"/>
        <w:keepNext w:val="0"/>
        <w:keepLines w:val="0"/>
        <w:widowControl w:val="0"/>
        <w:shd w:val="clear" w:color="auto" w:fill="auto"/>
        <w:tabs>
          <w:tab w:val="left" w:leader="hyphen" w:pos="3026"/>
        </w:tabs>
        <w:bidi w:val="0"/>
        <w:spacing w:before="0" w:after="0" w:line="403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生命远远更大的一部分</w:t>
      </w:r>
      <w:r>
        <w:rPr>
          <w:color w:val="181618"/>
          <w:spacing w:val="0"/>
          <w:w w:val="100"/>
          <w:position w:val="0"/>
        </w:rPr>
        <w:tab/>
      </w:r>
      <w:r>
        <w:rPr>
          <w:color w:val="181618"/>
          <w:spacing w:val="0"/>
          <w:w w:val="100"/>
          <w:position w:val="0"/>
        </w:rPr>
        <w:t>切的潜能、一切的奇迹、一切的奥秘——都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403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还在等着你。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r>
        <w:rPr>
          <w:spacing w:val="0"/>
          <w:w w:val="100"/>
          <w:position w:val="0"/>
          <w:sz w:val="16"/>
          <w:szCs w:val="16"/>
        </w:rPr>
        <w:t>①</w:t>
      </w:r>
      <w:r>
        <w:rPr>
          <w:spacing w:val="0"/>
          <w:w w:val="100"/>
          <w:position w:val="0"/>
        </w:rPr>
        <w:t>《静坐〉第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16"/>
          <w:szCs w:val="16"/>
        </w:rPr>
        <w:t>30</w:t>
      </w:r>
      <w:r>
        <w:rPr>
          <w:spacing w:val="0"/>
          <w:w w:val="100"/>
          <w:position w:val="0"/>
        </w:rPr>
        <w:t>章"妙乐、脉轮和领悟无条件的喜乐"。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520" w:line="240" w:lineRule="auto"/>
        <w:ind w:left="0" w:right="0" w:firstLine="0"/>
        <w:jc w:val="both"/>
        <w:rPr>
          <w:sz w:val="28"/>
          <w:szCs w:val="28"/>
        </w:rPr>
      </w:pPr>
      <w:bookmarkStart w:id="217" w:name="bookmark223"/>
      <w:bookmarkStart w:id="218" w:name="bookmark224"/>
      <w:bookmarkStart w:id="219" w:name="bookmark225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9.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业力，也只是制约</w:t>
      </w:r>
      <w:bookmarkEnd w:id="217"/>
      <w:bookmarkEnd w:id="218"/>
      <w:bookmarkEnd w:id="219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</w:rPr>
        <w:t>任何制约，</w:t>
      </w:r>
      <w:r>
        <w:rPr>
          <w:color w:val="000000"/>
          <w:spacing w:val="0"/>
          <w:w w:val="100"/>
          <w:position w:val="0"/>
        </w:rPr>
        <w:t>都</w:t>
      </w:r>
      <w:r>
        <w:rPr>
          <w:color w:val="181618"/>
          <w:spacing w:val="0"/>
          <w:w w:val="100"/>
          <w:position w:val="0"/>
        </w:rPr>
        <w:t>有自动运作的力量。它本身就是业力。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制约，也就是完全投入有色有形的世界，把这个局限的意识当作真实。通过 这个局限的意识，我们自然会采用线性的逻辑一</w:t>
      </w:r>
      <w:r>
        <w:rPr>
          <w:color w:val="00000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件事、每一个东西都有起 因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(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causality )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vertAlign w:val="subscript"/>
          <w:lang w:val="en-US" w:eastAsia="en-US" w:bidi="en-US"/>
        </w:rPr>
        <w:t>o</w:t>
      </w:r>
      <w:r>
        <w:rPr>
          <w:color w:val="181618"/>
          <w:spacing w:val="0"/>
          <w:w w:val="100"/>
          <w:position w:val="0"/>
        </w:rPr>
        <w:t>我们把样样看到的都称为是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“果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“果”</w:t>
      </w:r>
      <w:r>
        <w:rPr>
          <w:color w:val="181618"/>
          <w:spacing w:val="0"/>
          <w:w w:val="100"/>
          <w:position w:val="0"/>
        </w:rPr>
        <w:t xml:space="preserve">之前永远有一个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“因”</w:t>
      </w:r>
      <w:r>
        <w:rPr>
          <w:color w:val="181618"/>
          <w:spacing w:val="0"/>
          <w:w w:val="100"/>
          <w:position w:val="0"/>
        </w:rPr>
        <w:t>可以解释。然而，这个果又延伸到其他的果。于是，前面的果，就变成后 面的果的因。这个因果的连串，可以解释这个世界，这是我们认为理所当然的。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有趣的是，只要有形相的东西——不光是人、动物、东西这些</w:t>
      </w:r>
      <w:r>
        <w:rPr>
          <w:color w:val="000000"/>
          <w:spacing w:val="0"/>
          <w:w w:val="100"/>
          <w:position w:val="0"/>
        </w:rPr>
        <w:t>实体，</w:t>
      </w:r>
      <w:r>
        <w:rPr>
          <w:color w:val="181618"/>
          <w:spacing w:val="0"/>
          <w:w w:val="100"/>
          <w:position w:val="0"/>
        </w:rPr>
        <w:t>也包 括任何念头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本身要组合起来，就要通过这个线性的逻辑。这个逻辑本身就 是一种归纳、分别、比较、对立的意识。所以，我们所体会到的种种，站在这 个意识来看，都是相对的，不可能有任何东西、真理是绝对的。假如有的话, 本身就是矛盾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我们通过这个局限意识所看到的东西</w:t>
      </w:r>
      <w:r>
        <w:rPr>
          <w:color w:val="000000"/>
          <w:spacing w:val="0"/>
          <w:w w:val="100"/>
          <w:position w:val="0"/>
        </w:rPr>
        <w:t>，</w:t>
      </w:r>
      <w:r>
        <w:rPr>
          <w:color w:val="181618"/>
          <w:spacing w:val="0"/>
          <w:w w:val="100"/>
          <w:position w:val="0"/>
        </w:rPr>
        <w:t>会突然消失。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制约，不光是我们这一生所带来的。当然，每一个人从小到大，都受到家 庭、环境、自己的影响。通过这些种种影响，我们才建立了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 “我</w:t>
      </w:r>
      <w:r>
        <w:rPr>
          <w:color w:val="000000"/>
          <w:spacing w:val="0"/>
          <w:w w:val="100"/>
          <w:position w:val="0"/>
        </w:rPr>
        <w:t>的人</w:t>
      </w:r>
      <w:r>
        <w:rPr>
          <w:color w:val="181618"/>
          <w:spacing w:val="0"/>
          <w:w w:val="100"/>
          <w:position w:val="0"/>
        </w:rPr>
        <w:t>生”。 但是，除了我个人的制约，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也映射了人类的集体意识。这集体意识还不光 是这一生所看到的，其实是累积综合了人类无始以来的制约，包括家庭、社会、 民族，甚至地球的制约。它也包括我们每一个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“体”</w:t>
      </w:r>
      <w:r>
        <w:rPr>
          <w:color w:val="181618"/>
          <w:spacing w:val="0"/>
          <w:w w:val="100"/>
          <w:position w:val="0"/>
        </w:rPr>
        <w:t>所带来的制约，像是肉体 的生理反应、情绪体的萎缩或纠结(这个萎缩造成一个能量的伤疤，最难解开, 也累积最多业力)，更不用讲我们思考体所带来的种种念相。</w:t>
      </w:r>
      <w:r>
        <w:rPr>
          <w:color w:val="181618"/>
          <w:spacing w:val="0"/>
          <w:w w:val="100"/>
          <w:position w:val="0"/>
          <w:lang w:val="en-US" w:eastAsia="en-US" w:bidi="en-US"/>
        </w:rPr>
        <w:t>•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除了这些，我们还映射人类的种种原型</w:t>
      </w:r>
      <w:r>
        <w:rPr>
          <w:b/>
          <w:bCs/>
          <w:color w:val="181618"/>
          <w:spacing w:val="0"/>
          <w:w w:val="100"/>
          <w:position w:val="0"/>
        </w:rPr>
        <w:t>(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 xml:space="preserve">archetype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),</w:t>
      </w:r>
      <w:r>
        <w:rPr>
          <w:color w:val="181618"/>
          <w:spacing w:val="0"/>
          <w:w w:val="100"/>
          <w:position w:val="0"/>
        </w:rPr>
        <w:t xml:space="preserve">组合出人类共同的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“体</w:t>
      </w:r>
      <w:r>
        <w:rPr>
          <w:color w:val="181618"/>
          <w:spacing w:val="0"/>
          <w:w w:val="100"/>
          <w:position w:val="0"/>
        </w:rPr>
        <w:t>”。也就是说，我们所认为的所有突破、任何理念，包括最美的理想，都还 是从人间的制约所产生出来的。它本身还是没有离开形相。通过这些种种的念 相，我们永远看不清</w:t>
      </w:r>
      <w:r>
        <w:rPr>
          <w:color w:val="000000"/>
          <w:spacing w:val="0"/>
          <w:w w:val="100"/>
          <w:position w:val="0"/>
        </w:rPr>
        <w:t>业力。</w:t>
      </w:r>
      <w:r>
        <w:rPr>
          <w:color w:val="181618"/>
          <w:spacing w:val="0"/>
          <w:w w:val="100"/>
          <w:position w:val="0"/>
        </w:rPr>
        <w:t>我们本身就是业力组合的。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三百多年前，哲学家笛卡儿</w:t>
      </w:r>
      <w:r>
        <w:rPr>
          <w:b/>
          <w:bCs/>
          <w:color w:val="000000"/>
          <w:spacing w:val="0"/>
          <w:w w:val="100"/>
          <w:position w:val="0"/>
        </w:rPr>
        <w:t>(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 xml:space="preserve">Rene 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 xml:space="preserve">Descartes,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 xml:space="preserve">1596-1650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)</w:t>
      </w:r>
      <w:r>
        <w:rPr>
          <w:color w:val="181618"/>
          <w:spacing w:val="0"/>
          <w:w w:val="100"/>
          <w:position w:val="0"/>
        </w:rPr>
        <w:t>提出“我思，故 我在”，来代表当时西方最高的哲学理念。这句话，是来表达</w:t>
      </w:r>
      <w:r>
        <w:rPr>
          <w:color w:val="484848"/>
          <w:spacing w:val="0"/>
          <w:w w:val="100"/>
          <w:position w:val="0"/>
        </w:rPr>
        <w:t xml:space="preserve"> </w:t>
      </w:r>
      <w:r>
        <w:rPr>
          <w:color w:val="181618"/>
          <w:spacing w:val="0"/>
          <w:w w:val="100"/>
          <w:position w:val="0"/>
        </w:rPr>
        <w:t>切的我，</w:t>
      </w:r>
      <w:r>
        <w:rPr>
          <w:color w:val="000000"/>
          <w:spacing w:val="0"/>
          <w:w w:val="100"/>
          <w:position w:val="0"/>
        </w:rPr>
        <w:t xml:space="preserve">也 </w:t>
      </w:r>
      <w:r>
        <w:rPr>
          <w:color w:val="181618"/>
          <w:spacing w:val="0"/>
          <w:w w:val="100"/>
          <w:position w:val="0"/>
        </w:rPr>
        <w:t>就是念头组合的。他跟当时的思想界，因为没有接触到东方更深一层的思想, 并没有领悟到这整体的生命，而以为一切存在只是念相。他没有想到，这个念 相本身还不代表一切。严格讲，念相只是代表人生的一小层面，还有远远更大 的一个背景(因地)在生命更深的层面，倒不是通过任何念头可以想象的。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懂了这些，就自然看到业力所带来的力量。自然会让我们观察到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“因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也 同时观察到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“果，</w:t>
      </w:r>
      <w:r>
        <w:rPr>
          <w:color w:val="181618"/>
          <w:spacing w:val="0"/>
          <w:w w:val="100"/>
          <w:position w:val="0"/>
        </w:rPr>
        <w:t>清清楚楚看到这些关系，也就自然走上解脱的路。</w:t>
      </w:r>
      <w:r>
        <w:rPr>
          <w:color w:val="00000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个人随 时看到因果，才称得上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“成</w:t>
      </w:r>
      <w:r>
        <w:rPr>
          <w:color w:val="181618"/>
          <w:spacing w:val="0"/>
          <w:w w:val="100"/>
          <w:position w:val="0"/>
        </w:rPr>
        <w:t>熟”。接下来，也通过宇宙种种的力量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我们称之 为恩典，他才会突然醒过来。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醒过来后，业力还存在。很多哲学家自然会以为，醒过来后业力就消失了。 这种想法，本身就是错的观念。业力，不管你醒不醒来，</w:t>
      </w:r>
      <w:r>
        <w:rPr>
          <w:color w:val="000000"/>
          <w:spacing w:val="0"/>
          <w:w w:val="100"/>
          <w:position w:val="0"/>
        </w:rPr>
        <w:t>_直</w:t>
      </w:r>
      <w:r>
        <w:rPr>
          <w:color w:val="181618"/>
          <w:spacing w:val="0"/>
          <w:w w:val="100"/>
          <w:position w:val="0"/>
        </w:rPr>
        <w:t xml:space="preserve">在滚动流转。醒过 来还是会跟人间作个交会，只是清清楚楚知道业力的运作。我们也轻轻松松地让 </w:t>
      </w:r>
      <w:r>
        <w:rPr>
          <w:color w:val="000000"/>
          <w:spacing w:val="0"/>
          <w:w w:val="100"/>
          <w:position w:val="0"/>
        </w:rPr>
        <w:t>这个</w:t>
      </w:r>
      <w:r>
        <w:rPr>
          <w:color w:val="181618"/>
          <w:spacing w:val="0"/>
          <w:w w:val="100"/>
          <w:position w:val="0"/>
        </w:rPr>
        <w:t>因果、让任何形式存在。不管它多么好，多么不好，我们都把它当作跟我们 不相关，</w:t>
      </w:r>
      <w:r>
        <w:rPr>
          <w:color w:val="000000"/>
          <w:spacing w:val="0"/>
          <w:w w:val="100"/>
          <w:position w:val="0"/>
        </w:rPr>
        <w:t>同时</w:t>
      </w:r>
      <w:r>
        <w:rPr>
          <w:color w:val="181618"/>
          <w:spacing w:val="0"/>
          <w:w w:val="100"/>
          <w:position w:val="0"/>
        </w:rPr>
        <w:t>接纳，也同时跟它玩游戏。也就是说，我也可以改变过去以来业力 所展现出来的种种状况，我也可以选择不动。这个选择，已经跟我生命所展现的 状况不相关了。奇迹的是，我只要清清楚楚看到这个</w:t>
      </w:r>
      <w:r>
        <w:rPr>
          <w:color w:val="000000"/>
          <w:spacing w:val="0"/>
          <w:w w:val="100"/>
          <w:position w:val="0"/>
        </w:rPr>
        <w:t>业力，</w:t>
      </w:r>
      <w:r>
        <w:rPr>
          <w:color w:val="181618"/>
          <w:spacing w:val="0"/>
          <w:w w:val="100"/>
          <w:position w:val="0"/>
        </w:rPr>
        <w:t>甚至只要轻轻松松看 到这个瞬间，</w:t>
      </w:r>
      <w:r>
        <w:rPr>
          <w:color w:val="000000"/>
          <w:spacing w:val="0"/>
          <w:w w:val="100"/>
          <w:position w:val="0"/>
        </w:rPr>
        <w:t>虽</w:t>
      </w:r>
      <w:r>
        <w:rPr>
          <w:color w:val="181618"/>
          <w:spacing w:val="0"/>
          <w:w w:val="100"/>
          <w:position w:val="0"/>
        </w:rPr>
        <w:t>然我不作为，人生的剧本已经转变了。甚至，会完全不同。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但是，再怎么不同，或许转好、转坏，我都不去管它，我完全接受。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320" w:line="240" w:lineRule="auto"/>
        <w:ind w:left="0" w:right="0" w:firstLine="0"/>
        <w:jc w:val="both"/>
        <w:rPr>
          <w:sz w:val="28"/>
          <w:szCs w:val="28"/>
        </w:rPr>
      </w:pPr>
      <w:bookmarkStart w:id="220" w:name="bookmark226"/>
      <w:bookmarkStart w:id="221" w:name="bookmark227"/>
      <w:bookmarkStart w:id="222" w:name="bookmark228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10.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死亡与失落一带来意识转变的机会</w:t>
      </w:r>
      <w:bookmarkEnd w:id="220"/>
      <w:bookmarkEnd w:id="221"/>
      <w:bookmarkEnd w:id="222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413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死亡，是生命重新的开始，是宇</w:t>
      </w:r>
      <w:r>
        <w:rPr>
          <w:color w:val="000000"/>
          <w:spacing w:val="0"/>
          <w:w w:val="100"/>
          <w:position w:val="0"/>
        </w:rPr>
        <w:t>宙带来</w:t>
      </w:r>
      <w:r>
        <w:rPr>
          <w:color w:val="181618"/>
          <w:spacing w:val="0"/>
          <w:w w:val="100"/>
          <w:position w:val="0"/>
        </w:rPr>
        <w:t>的最大祝福。任何死亡或失落，都是 神圣的。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我们一般人面对死亡，都难免有恐惧和失落的感受。尤其亲人去世，对我 们的打击是最大的。更不用讲有些人失去了自己的孩子，这种伤痛，是未曾经 历的人所无法体会的。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进一步观察，死亡不光是一个生命的消失。我们也可以拿死亡来描述亲密 关系的逝去。有时候，相处了几十年的关系，倘若最后分手、离异，会比失去 一个亲人还痛，甚至会让人怨怪命运不公。我认识很多朋友，因为这种失落而 完全无法适应。不是责备自己，认定自己一定在某个方面很失败，并为此懊恼; 要不就是责备对方，把分手的责任交给对方。也还有朋友，这也是大多数人的 情况，会不断回顾过去，把失去的人一再带回脑海里，重温相处的点点滴滴。 不管怎样，这个失落经验都会制约自己，造成一种萎缩状态，造成一种伤疤。 只要想起，就充满情绪的感触，浑身都不舒服。</w:t>
      </w:r>
      <w:r>
        <w:rPr>
          <w:color w:val="000000"/>
          <w:spacing w:val="0"/>
          <w:w w:val="100"/>
          <w:position w:val="0"/>
        </w:rPr>
        <w:t>这</w:t>
      </w:r>
      <w:r>
        <w:rPr>
          <w:color w:val="181618"/>
          <w:spacing w:val="0"/>
          <w:w w:val="100"/>
          <w:position w:val="0"/>
        </w:rPr>
        <w:t>是我们每一个人早晚都会经 历的。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  <w:sectPr>
          <w:headerReference r:id="rId317" w:type="default"/>
          <w:footerReference r:id="rId319" w:type="default"/>
          <w:headerReference r:id="rId318" w:type="even"/>
          <w:footerReference r:id="rId320" w:type="even"/>
          <w:footnotePr>
            <w:numFmt w:val="decimal"/>
          </w:footnotePr>
          <w:pgSz w:w="8839" w:h="12940"/>
          <w:pgMar w:top="790" w:right="787" w:bottom="1154" w:left="787" w:header="0" w:footer="3" w:gutter="70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我这里特别要强调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我们每</w:t>
      </w:r>
      <w:r>
        <w:rPr>
          <w:color w:val="000000"/>
          <w:spacing w:val="0"/>
          <w:w w:val="100"/>
          <w:position w:val="0"/>
        </w:rPr>
        <w:t>一个人</w:t>
      </w:r>
      <w:r>
        <w:rPr>
          <w:color w:val="181618"/>
          <w:spacing w:val="0"/>
          <w:w w:val="100"/>
          <w:position w:val="0"/>
        </w:rPr>
        <w:t>都会经历的。因为任何形相都是无 常，是通过其他的条件（因果）组合而成的。所以，会生，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 xml:space="preserve">会死。会来，也 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会走。不可能不死，不可能不走。包括有限的生命，包括</w:t>
      </w:r>
      <w:r>
        <w:rPr>
          <w:color w:val="000000"/>
          <w:spacing w:val="0"/>
          <w:w w:val="100"/>
          <w:position w:val="0"/>
        </w:rPr>
        <w:t>人间所</w:t>
      </w:r>
      <w:r>
        <w:rPr>
          <w:color w:val="181618"/>
          <w:spacing w:val="0"/>
          <w:w w:val="100"/>
          <w:position w:val="0"/>
        </w:rPr>
        <w:t>建立的任何关 系，也包括任何房屋、任何结构，都有倒塌的一天。死亡，也包括任何形相的 结束——我们可以称之为小的死亡。任何形相的结束，都是一个小死亡。任何 形相的死亡，都在我们心里留下一个空洞，一种损失。严格讲，我们每一个瞬 间都要面对死亡。连一个念头来，都会走。会生，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会死。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形相的死亡也是意识转变最好的门户。甚至，越突然、越大的刺激，转变 的机会越大。因为它本身就带来痛苦，而这个痛苦是极端的，它会让我们脑海 里的念头流转突然踩个刹车，用一种不合理的方式，让我们的意识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“挪</w:t>
      </w:r>
      <w:r>
        <w:rPr>
          <w:color w:val="181618"/>
          <w:spacing w:val="0"/>
          <w:w w:val="100"/>
          <w:position w:val="0"/>
        </w:rPr>
        <w:t>开”来, 面对不可能面对的变化。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通过死亡或任何重大的失落，</w:t>
      </w:r>
      <w:r>
        <w:rPr>
          <w:color w:val="000000"/>
          <w:spacing w:val="0"/>
          <w:w w:val="100"/>
          <w:position w:val="0"/>
        </w:rPr>
        <w:t>我们</w:t>
      </w:r>
      <w:r>
        <w:rPr>
          <w:color w:val="181618"/>
          <w:spacing w:val="0"/>
          <w:w w:val="100"/>
          <w:position w:val="0"/>
        </w:rPr>
        <w:t>通常比较容易体会到人生的空当。也就 是说，在这个悲剧的背后，</w:t>
      </w:r>
      <w:r>
        <w:rPr>
          <w:color w:val="000000"/>
          <w:spacing w:val="0"/>
          <w:w w:val="100"/>
          <w:position w:val="0"/>
        </w:rPr>
        <w:t>生</w:t>
      </w:r>
      <w:r>
        <w:rPr>
          <w:color w:val="181618"/>
          <w:spacing w:val="0"/>
          <w:w w:val="100"/>
          <w:position w:val="0"/>
        </w:rPr>
        <w:t>命还有更深的层面。这个层面同时带来安慰，也 带来平静。很多人都有过这种经验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眼泪流个不完，泪水之下，内心却是相 当平静。这种无思无想的状态，很难用言语来形容。</w:t>
      </w:r>
      <w:r>
        <w:rPr>
          <w:color w:val="000000"/>
          <w:spacing w:val="0"/>
          <w:w w:val="100"/>
          <w:position w:val="0"/>
        </w:rPr>
        <w:t>体</w:t>
      </w:r>
      <w:r>
        <w:rPr>
          <w:color w:val="181618"/>
          <w:spacing w:val="0"/>
          <w:w w:val="100"/>
          <w:position w:val="0"/>
        </w:rPr>
        <w:t>会过，才懂。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这个平静，也就是这个瞬间——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</w:t>
      </w:r>
      <w:r>
        <w:rPr>
          <w:color w:val="000000"/>
          <w:spacing w:val="0"/>
          <w:w w:val="100"/>
          <w:position w:val="0"/>
        </w:rPr>
        <w:t>现在！ ”</w:t>
      </w:r>
      <w:r>
        <w:rPr>
          <w:color w:val="181618"/>
          <w:spacing w:val="0"/>
          <w:w w:val="100"/>
          <w:position w:val="0"/>
        </w:rPr>
        <w:t xml:space="preserve">让我们有个清楚的知觉， </w:t>
      </w:r>
      <w:r>
        <w:rPr>
          <w:color w:val="000000"/>
          <w:spacing w:val="0"/>
          <w:w w:val="100"/>
          <w:position w:val="0"/>
        </w:rPr>
        <w:t>而没</w:t>
      </w:r>
      <w:r>
        <w:rPr>
          <w:color w:val="181618"/>
          <w:spacing w:val="0"/>
          <w:w w:val="100"/>
          <w:position w:val="0"/>
        </w:rPr>
        <w:t>有加上第二个念头，就连悲伤的念头都没有。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我们也就可以</w:t>
      </w:r>
      <w:r>
        <w:rPr>
          <w:color w:val="000000"/>
          <w:spacing w:val="0"/>
          <w:w w:val="100"/>
          <w:position w:val="0"/>
        </w:rPr>
        <w:t>理解，</w:t>
      </w:r>
      <w:r>
        <w:rPr>
          <w:color w:val="181618"/>
          <w:spacing w:val="0"/>
          <w:w w:val="100"/>
          <w:position w:val="0"/>
        </w:rPr>
        <w:t>为什么一般人会想要很刺激、很冒险的极端经验。</w:t>
      </w:r>
      <w:r>
        <w:rPr>
          <w:color w:val="000000"/>
          <w:spacing w:val="0"/>
          <w:w w:val="100"/>
          <w:position w:val="0"/>
        </w:rPr>
        <w:t xml:space="preserve">比 </w:t>
      </w:r>
      <w:r>
        <w:rPr>
          <w:color w:val="181618"/>
          <w:spacing w:val="0"/>
          <w:w w:val="100"/>
          <w:position w:val="0"/>
        </w:rPr>
        <w:t>如说鬼屋、高空弹跳、云霄飞车，可以让人达到同样的无思状态，从人间跳出 来。也就是达到念头死亡的境界。当然，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有人会想用酒精和药物来达到同样 的无思。想通过这些经验，落在生命更深的层面，也就是无思无想的境界。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可惜</w:t>
      </w:r>
      <w:r>
        <w:rPr>
          <w:color w:val="000000"/>
          <w:spacing w:val="0"/>
          <w:w w:val="100"/>
          <w:position w:val="0"/>
        </w:rPr>
        <w:t>的是，</w:t>
      </w:r>
      <w:r>
        <w:rPr>
          <w:color w:val="181618"/>
          <w:spacing w:val="0"/>
          <w:w w:val="100"/>
          <w:position w:val="0"/>
        </w:rPr>
        <w:t>这些方法，或是任何追求，都靠不住。它最多只能在那个片刻 带来一个无脑的体验。过去了，念头和烦恼又回来了。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  <w:sectPr>
          <w:headerReference r:id="rId321" w:type="default"/>
          <w:footerReference r:id="rId323" w:type="default"/>
          <w:headerReference r:id="rId322" w:type="even"/>
          <w:footerReference r:id="rId324" w:type="even"/>
          <w:footnotePr>
            <w:numFmt w:val="decimal"/>
          </w:footnotePr>
          <w:pgSz w:w="8839" w:h="12940"/>
          <w:pgMar w:top="790" w:right="787" w:bottom="1154" w:left="787" w:header="0" w:footer="3" w:gutter="70"/>
          <w:pgNumType w:start="190"/>
          <w:cols w:space="720" w:num="1"/>
          <w:rtlGutter w:val="1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我们所讲的死亡，包括失落，还只是强调形相的丧失。</w:t>
      </w:r>
      <w:r>
        <w:rPr>
          <w:color w:val="000000"/>
          <w:spacing w:val="0"/>
          <w:w w:val="100"/>
          <w:position w:val="0"/>
        </w:rPr>
        <w:t>然而，</w:t>
      </w:r>
      <w:r>
        <w:rPr>
          <w:color w:val="181618"/>
          <w:spacing w:val="0"/>
          <w:w w:val="100"/>
          <w:position w:val="0"/>
        </w:rPr>
        <w:t>站在全部生 命的角度来看，不可能死亡的。我们最源头的一体意识从来没有生，怎么会死。 这个一体的意识，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就是我们每一个人是永远的存在，从来没有受到任何形式 的限制。而且，这包括我们一生所面对的任何状况。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864735" cy="5821680"/>
            <wp:effectExtent l="0" t="0" r="12065" b="7620"/>
            <wp:docPr id="672" name="Picutre 6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" name="Picutre 672"/>
                    <pic:cNvPicPr/>
                  </pic:nvPicPr>
                  <pic:blipFill>
                    <a:blip r:embed="rId630"/>
                    <a:stretch>
                      <a:fillRect/>
                    </a:stretch>
                  </pic:blipFill>
                  <pic:spPr>
                    <a:xfrm>
                      <a:off x="0" y="0"/>
                      <a:ext cx="4864735" cy="582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1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78" w:lineRule="exact"/>
        <w:ind w:left="0" w:right="0"/>
        <w:jc w:val="both"/>
      </w:pPr>
      <w:r>
        <w:rPr>
          <w:spacing w:val="0"/>
          <w:w w:val="100"/>
          <w:position w:val="0"/>
        </w:rPr>
        <w:t>一个人死亡，只是生命的一个转变，从有色有形，到无色无形。通过死亡，或任何形相的消 融，都可以让无色无形的光明透出来，照明这个世界。这张图片要表达的是，死亡的过程，无色无 形的光明会散发出来，完全接受它，</w:t>
      </w:r>
      <w:r>
        <w:rPr>
          <w:color w:val="000000"/>
          <w:spacing w:val="0"/>
          <w:w w:val="100"/>
          <w:position w:val="0"/>
        </w:rPr>
        <w:t>我</w:t>
      </w:r>
      <w:r>
        <w:rPr>
          <w:spacing w:val="0"/>
          <w:w w:val="100"/>
          <w:position w:val="0"/>
        </w:rPr>
        <w:t>们才可以得到平安。连最后的泪，也只是反映着生命的圆满 和宁静。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一般所讲的死亡，谈的是我们所见的局限客体，也就是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“我” 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“你”</w:t>
      </w:r>
      <w:r>
        <w:rPr>
          <w:color w:val="181618"/>
          <w:spacing w:val="0"/>
          <w:w w:val="100"/>
          <w:position w:val="0"/>
        </w:rPr>
        <w:t>以及在 人间所看到的种种身份和关系。通常谈死，我们多半还是绕着这个肉体的生命 转。几乎没有人想过，谈生命的死亡，这本身就是矛盾。因为真正的生命，也 就是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“全</w:t>
      </w:r>
      <w:r>
        <w:rPr>
          <w:color w:val="181618"/>
          <w:spacing w:val="0"/>
          <w:w w:val="100"/>
          <w:position w:val="0"/>
        </w:rPr>
        <w:t>部的我”，是永恒的。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死亡，并不是生命的对立面。死亡，只是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“生”</w:t>
      </w:r>
      <w:r>
        <w:rPr>
          <w:color w:val="181618"/>
          <w:spacing w:val="0"/>
          <w:w w:val="100"/>
          <w:position w:val="0"/>
        </w:rPr>
        <w:t>的对立面。生命，是永恒， 不生不死。</w:t>
      </w:r>
      <w:r>
        <w:rPr>
          <w:color w:val="000000"/>
          <w:spacing w:val="0"/>
          <w:w w:val="100"/>
          <w:position w:val="0"/>
        </w:rPr>
        <w:t>它</w:t>
      </w:r>
      <w:r>
        <w:rPr>
          <w:color w:val="181618"/>
          <w:spacing w:val="0"/>
          <w:w w:val="100"/>
          <w:position w:val="0"/>
        </w:rPr>
        <w:t>本身包括无色无相的层面。只有在外在世界，我们才会看到死亡。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修行，离不开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“死</w:t>
      </w:r>
      <w:r>
        <w:rPr>
          <w:color w:val="181618"/>
          <w:spacing w:val="0"/>
          <w:w w:val="100"/>
          <w:position w:val="0"/>
        </w:rPr>
        <w:t>亡”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念头的死亡。我们每一秒都有念头，</w:t>
      </w:r>
      <w:r>
        <w:rPr>
          <w:color w:val="000000"/>
          <w:spacing w:val="0"/>
          <w:w w:val="100"/>
          <w:position w:val="0"/>
        </w:rPr>
        <w:t>从</w:t>
      </w:r>
      <w:r>
        <w:rPr>
          <w:color w:val="181618"/>
          <w:spacing w:val="0"/>
          <w:w w:val="100"/>
          <w:position w:val="0"/>
        </w:rPr>
        <w:t>来没有 停过。它才是这个形式的世界所带来的最大考验。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我们还不用谈大的形相的死亡，比如：亲人离世、或关系、感情的重大失 落，来描述形式世界的危机。其实，在生活当中，任何其他小的形相的结束， 就连一个念头的死亡，都会带给我们刺激，留下情绪种种的不安。我们也可以 说，念头不断地起伏、不断地生死，是任何死亡观念的根源。没有念头起伏， 根本没有死亡的观念。一切是平静、平安的。也没有什</w:t>
      </w:r>
      <w:r>
        <w:rPr>
          <w:color w:val="000000"/>
          <w:spacing w:val="0"/>
          <w:w w:val="100"/>
          <w:position w:val="0"/>
        </w:rPr>
        <w:t>么好、</w:t>
      </w:r>
      <w:r>
        <w:rPr>
          <w:color w:val="181618"/>
          <w:spacing w:val="0"/>
          <w:w w:val="100"/>
          <w:position w:val="0"/>
        </w:rPr>
        <w:t>坏好谈的。让念 头消逝，自然消逝，</w:t>
      </w:r>
      <w:r>
        <w:rPr>
          <w:color w:val="000000"/>
          <w:spacing w:val="0"/>
          <w:w w:val="100"/>
          <w:position w:val="0"/>
        </w:rPr>
        <w:t>而不</w:t>
      </w:r>
      <w:r>
        <w:rPr>
          <w:color w:val="181618"/>
          <w:spacing w:val="0"/>
          <w:w w:val="100"/>
          <w:position w:val="0"/>
        </w:rPr>
        <w:t>是压抑</w:t>
      </w:r>
      <w:r>
        <w:rPr>
          <w:color w:val="4C448C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也就是进入全部生命的通道。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真正的修行，也只是清清楚楚地选择了放掉任何念头。也就让念头死亡吧。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这么说，修行跟死亡只差这一点：死亡，或重大的失落是不由自主地被迫 向更大的生命开启，来面对这最大的奥秘；而修行是主动的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“死</w:t>
      </w:r>
      <w:r>
        <w:rPr>
          <w:color w:val="181618"/>
          <w:spacing w:val="0"/>
          <w:w w:val="100"/>
          <w:position w:val="0"/>
        </w:rPr>
        <w:t>亡”，也只是自 愿的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“死</w:t>
      </w:r>
      <w:r>
        <w:rPr>
          <w:color w:val="181618"/>
          <w:spacing w:val="0"/>
          <w:w w:val="100"/>
          <w:position w:val="0"/>
        </w:rPr>
        <w:t>亡”，消失掉任何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 xml:space="preserve">所带来的身份。也就是说，死在每一个瞬间。 也是从下一个瞬间重生出来。懂得死，一个人才可以真正活起来。全部的生命 </w:t>
      </w:r>
      <w:r>
        <w:rPr>
          <w:color w:val="000000"/>
          <w:spacing w:val="0"/>
          <w:w w:val="100"/>
          <w:position w:val="0"/>
        </w:rPr>
        <w:t>才</w:t>
      </w:r>
      <w:r>
        <w:rPr>
          <w:color w:val="181618"/>
          <w:spacing w:val="0"/>
          <w:w w:val="100"/>
          <w:position w:val="0"/>
        </w:rPr>
        <w:t>可以找回来。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 xml:space="preserve">懂得死，随时死，甚至欢迎死的到来，就自然会把生命的门户打开。让我 </w:t>
      </w:r>
      <w:r>
        <w:rPr>
          <w:color w:val="000000"/>
          <w:spacing w:val="0"/>
          <w:w w:val="100"/>
          <w:position w:val="0"/>
        </w:rPr>
        <w:t>们</w:t>
      </w:r>
      <w:r>
        <w:rPr>
          <w:color w:val="181618"/>
          <w:spacing w:val="0"/>
          <w:w w:val="100"/>
          <w:position w:val="0"/>
        </w:rPr>
        <w:t>进入到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“死</w:t>
      </w:r>
      <w:r>
        <w:rPr>
          <w:color w:val="000000"/>
          <w:spacing w:val="0"/>
          <w:w w:val="100"/>
          <w:position w:val="0"/>
        </w:rPr>
        <w:t>不了”</w:t>
      </w:r>
      <w:r>
        <w:rPr>
          <w:color w:val="181618"/>
          <w:spacing w:val="0"/>
          <w:w w:val="100"/>
          <w:position w:val="0"/>
        </w:rPr>
        <w:t>的生命层面。用这个角度来看生命，会发现，如果我连死 都不怕，这世界还有什么东西可怕，还有什么事和念头是放不过的。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  <w:sectPr>
          <w:headerReference r:id="rId327" w:type="first"/>
          <w:footerReference r:id="rId330" w:type="first"/>
          <w:headerReference r:id="rId325" w:type="default"/>
          <w:footerReference r:id="rId328" w:type="default"/>
          <w:headerReference r:id="rId326" w:type="even"/>
          <w:footerReference r:id="rId329" w:type="even"/>
          <w:footnotePr>
            <w:numFmt w:val="decimal"/>
          </w:footnotePr>
          <w:pgSz w:w="8839" w:h="12940"/>
          <w:pgMar w:top="790" w:right="787" w:bottom="1154" w:left="787" w:header="0" w:footer="3" w:gutter="70"/>
          <w:pgNumType w:start="170"/>
          <w:cols w:space="720" w:num="1"/>
          <w:titlePg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进一步讲，肉体的死亡，只是一个转化的经过。只是从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>转回到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“没 </w:t>
      </w:r>
      <w:r>
        <w:rPr>
          <w:color w:val="181618"/>
          <w:spacing w:val="0"/>
          <w:w w:val="100"/>
          <w:position w:val="0"/>
        </w:rPr>
        <w:t>有”。通过肉体形相的消融和</w:t>
      </w:r>
      <w:r>
        <w:rPr>
          <w:color w:val="000000"/>
          <w:spacing w:val="0"/>
          <w:w w:val="100"/>
          <w:position w:val="0"/>
        </w:rPr>
        <w:t>化解，</w:t>
      </w:r>
      <w:r>
        <w:rPr>
          <w:color w:val="181618"/>
          <w:spacing w:val="0"/>
          <w:w w:val="100"/>
          <w:position w:val="0"/>
        </w:rPr>
        <w:t>我们才可以让无色无形的光明透出来。懂了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20" w:line="413" w:lineRule="exact"/>
        <w:ind w:left="0" w:right="0" w:firstLine="0"/>
        <w:jc w:val="both"/>
      </w:pPr>
      <w:r>
        <w:rPr>
          <w:color w:val="2B2A2B"/>
          <w:spacing w:val="0"/>
          <w:w w:val="100"/>
          <w:position w:val="0"/>
        </w:rPr>
        <w:t>这些，在死的过程中，其实也不需要恐惧。在最后一个瞬间，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2B2A2B"/>
          <w:spacing w:val="0"/>
          <w:w w:val="100"/>
          <w:position w:val="0"/>
        </w:rPr>
        <w:t>只好把自己全 部交出来，容纳生命所带来的任何变化。这样子，就可以得到一生没有体会过 的平安。这个平安，也就是无色无形所带来的宁静。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60" w:line="413" w:lineRule="exact"/>
        <w:ind w:left="0" w:right="0" w:firstLine="0"/>
        <w:jc w:val="both"/>
        <w:rPr>
          <w:sz w:val="19"/>
          <w:szCs w:val="19"/>
        </w:rPr>
      </w:pPr>
      <w:r>
        <w:rPr>
          <w:color w:val="2B2A2B"/>
          <w:spacing w:val="0"/>
          <w:w w:val="100"/>
          <w:position w:val="0"/>
          <w:sz w:val="19"/>
          <w:szCs w:val="19"/>
        </w:rPr>
        <w:t>谢谢你！</w:t>
      </w:r>
      <w:r>
        <w:rPr>
          <w:color w:val="000000"/>
          <w:spacing w:val="0"/>
          <w:w w:val="100"/>
          <w:position w:val="0"/>
          <w:sz w:val="19"/>
          <w:szCs w:val="19"/>
        </w:rPr>
        <w:t>给</w:t>
      </w:r>
      <w:r>
        <w:rPr>
          <w:color w:val="2B2A2B"/>
          <w:spacing w:val="0"/>
          <w:w w:val="100"/>
          <w:position w:val="0"/>
          <w:sz w:val="19"/>
          <w:szCs w:val="19"/>
        </w:rPr>
        <w:t>了我一生最好</w:t>
      </w:r>
      <w:r>
        <w:rPr>
          <w:color w:val="000000"/>
          <w:spacing w:val="0"/>
          <w:w w:val="100"/>
          <w:position w:val="0"/>
          <w:sz w:val="19"/>
          <w:szCs w:val="19"/>
        </w:rPr>
        <w:t>的礼物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380"/>
        <w:jc w:val="both"/>
      </w:pPr>
      <w:r>
        <w:rPr>
          <w:color w:val="2B2A2B"/>
          <w:spacing w:val="0"/>
          <w:w w:val="100"/>
          <w:position w:val="0"/>
        </w:rPr>
        <w:t>好多年前，我在美国听说了一个故事。美国中西部一个小城的市长，早上 在开会时突然被打断，有人紧急冲进会议室，告诉他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2B2A2B"/>
          <w:spacing w:val="0"/>
          <w:w w:val="100"/>
          <w:position w:val="0"/>
        </w:rPr>
        <w:t>他十岁的儿子，在离 办公室两条街的地方发生车祸。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380"/>
        <w:jc w:val="both"/>
      </w:pPr>
      <w:r>
        <w:rPr>
          <w:color w:val="2B2A2B"/>
          <w:spacing w:val="0"/>
          <w:w w:val="100"/>
          <w:position w:val="0"/>
        </w:rPr>
        <w:t>市长马上离开会议室，冲到事故发生的十字路口，孩子已经死了。他大哭 一场。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380"/>
        <w:jc w:val="both"/>
      </w:pPr>
      <w:r>
        <w:rPr>
          <w:color w:val="2B2A2B"/>
          <w:spacing w:val="0"/>
          <w:w w:val="100"/>
          <w:position w:val="0"/>
        </w:rPr>
        <w:t xml:space="preserve">他抱起孩子，对着天空，大声说：“上帝，谢谢你给了我这一生最好的礼 </w:t>
      </w:r>
      <w:r>
        <w:rPr>
          <w:color w:val="000000"/>
          <w:spacing w:val="0"/>
          <w:w w:val="100"/>
          <w:position w:val="0"/>
        </w:rPr>
        <w:t>物！</w:t>
      </w:r>
      <w:r>
        <w:rPr>
          <w:color w:val="2B2A2B"/>
          <w:spacing w:val="0"/>
          <w:w w:val="100"/>
          <w:position w:val="0"/>
        </w:rPr>
        <w:t>为我带来那么多光亮和快乐。谢谢你！给我这十年，让这孩子陪伴我，分 享生命。虽然我很舍不得，但也只好交还给你吧！”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380"/>
        <w:jc w:val="both"/>
      </w:pPr>
      <w:r>
        <w:rPr>
          <w:color w:val="2B2A2B"/>
          <w:spacing w:val="0"/>
          <w:w w:val="100"/>
          <w:position w:val="0"/>
        </w:rPr>
        <w:t>这些话，在小城里传开，感动了很多人，还传到其他地方，我也是从朋友 的口中辗转听到的。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410" w:lineRule="exact"/>
        <w:ind w:left="0" w:right="0" w:firstLine="380"/>
        <w:jc w:val="both"/>
      </w:pPr>
      <w:r>
        <w:rPr>
          <w:color w:val="2B2A2B"/>
          <w:spacing w:val="0"/>
          <w:w w:val="100"/>
          <w:position w:val="0"/>
        </w:rPr>
        <w:t>我要表达的是，我们一般人都自认为对人生、对修行多少懂一点。然而， 人不管领悟多少，理解多少，还是一样会碰到最大的危机，乃至灾难的考验。 这位市长在人生最大的悲剧中，可以立即走出来，而进入到一个人生更深层面 的整体。这非常难得，值得让我们大家学习。也就是说，他已经把天堂带到地 球。甚至，带到心中。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320" w:line="240" w:lineRule="auto"/>
        <w:ind w:left="0" w:right="0" w:firstLine="0"/>
        <w:jc w:val="left"/>
        <w:rPr>
          <w:sz w:val="28"/>
          <w:szCs w:val="28"/>
        </w:rPr>
      </w:pPr>
      <w:bookmarkStart w:id="223" w:name="bookmark231"/>
      <w:bookmarkStart w:id="224" w:name="bookmark230"/>
      <w:bookmarkStart w:id="225" w:name="bookmark229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</w:rPr>
        <w:t>11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.我们的身体结构，就是为了呈现全部的你</w:t>
      </w:r>
      <w:bookmarkEnd w:id="223"/>
      <w:bookmarkEnd w:id="224"/>
      <w:bookmarkEnd w:id="225"/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我们倒不是人来体验灵性，反而是灵性来体验人生！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 xml:space="preserve">也许你过去也听过这句话，它是用来强调我们每个人都有一个更高、更微 </w:t>
      </w:r>
      <w:r>
        <w:rPr>
          <w:color w:val="000000"/>
          <w:spacing w:val="0"/>
          <w:w w:val="100"/>
          <w:position w:val="0"/>
        </w:rPr>
        <w:t>细</w:t>
      </w:r>
      <w:r>
        <w:rPr>
          <w:color w:val="181618"/>
          <w:spacing w:val="0"/>
          <w:w w:val="100"/>
          <w:position w:val="0"/>
        </w:rPr>
        <w:t>的意识层面，我们可以称为灵性。也同时用来表达宇宙</w:t>
      </w:r>
      <w:r>
        <w:rPr>
          <w:color w:val="181618"/>
          <w:spacing w:val="0"/>
          <w:w w:val="100"/>
          <w:position w:val="0"/>
          <w:lang w:val="zh-CN" w:eastAsia="zh-CN" w:bidi="zh-CN"/>
        </w:rPr>
        <w:t>有一个</w:t>
      </w:r>
      <w:r>
        <w:rPr>
          <w:color w:val="181618"/>
          <w:spacing w:val="0"/>
          <w:w w:val="100"/>
          <w:position w:val="0"/>
        </w:rPr>
        <w:t xml:space="preserve">更高层面的聪 </w:t>
      </w:r>
      <w:r>
        <w:rPr>
          <w:color w:val="000000"/>
          <w:spacing w:val="0"/>
          <w:w w:val="100"/>
          <w:position w:val="0"/>
        </w:rPr>
        <w:t>明，</w:t>
      </w:r>
      <w:r>
        <w:rPr>
          <w:color w:val="181618"/>
          <w:spacing w:val="0"/>
          <w:w w:val="100"/>
          <w:position w:val="0"/>
        </w:rPr>
        <w:t>是我们人体没办法完全理解的。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这句话，可以让我表达另一个不可思议的现象。也许大家过去没想过，没有机 会去探讨、去发现</w:t>
      </w:r>
      <w:r>
        <w:rPr>
          <w:color w:val="00000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我们进入第四意识的状态，也就是全部的你，其实什么都不 需要做，只要轻轻松松存在，就体会到了。</w:t>
      </w:r>
      <w:r>
        <w:rPr>
          <w:color w:val="000000"/>
          <w:spacing w:val="0"/>
          <w:w w:val="100"/>
          <w:position w:val="0"/>
        </w:rPr>
        <w:t>这</w:t>
      </w:r>
      <w:r>
        <w:rPr>
          <w:color w:val="181618"/>
          <w:spacing w:val="0"/>
          <w:w w:val="100"/>
          <w:position w:val="0"/>
        </w:rPr>
        <w:t>么说，人的脑和生理结构不光是可以 配欲种關的林，</w:t>
      </w:r>
      <w:r>
        <w:rPr>
          <w:color w:val="000000"/>
          <w:spacing w:val="0"/>
          <w:w w:val="100"/>
          <w:position w:val="0"/>
        </w:rPr>
        <w:t>还</w:t>
      </w:r>
      <w:r>
        <w:rPr>
          <w:color w:val="181618"/>
          <w:spacing w:val="0"/>
          <w:w w:val="100"/>
          <w:position w:val="0"/>
        </w:rPr>
        <w:t>可以与这一意礙容，变为—体。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144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接下来，我用另一个方法来解释。人有一个理性的左脑，也有一个艺术、 能量的右脑。①左右脑均衡与自律神经系统的平衡，都和我们的身心健康有很 密切的关系。过去在很多场合，我都强调过，现在的人不均衡，尤其是左右脑 不均衡。偏重左脑，也就是过度的偏重理性、思考，是我们生出烦恼的第一步。 左脑假如失去功用，例如：中风造成左脑大范围损伤，人就会失掉语言、逻辑、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  <w:rPr>
          <w:sz w:val="20"/>
          <w:szCs w:val="20"/>
        </w:rPr>
      </w:pPr>
      <w:r>
        <w:rPr>
          <w:spacing w:val="0"/>
          <w:w w:val="100"/>
          <w:position w:val="0"/>
          <w:sz w:val="15"/>
          <w:szCs w:val="15"/>
        </w:rPr>
        <w:t>①我在《静坐》第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16"/>
          <w:szCs w:val="16"/>
        </w:rPr>
        <w:t>23</w:t>
      </w:r>
      <w:r>
        <w:rPr>
          <w:spacing w:val="0"/>
          <w:w w:val="100"/>
          <w:position w:val="0"/>
          <w:sz w:val="15"/>
          <w:szCs w:val="15"/>
        </w:rPr>
        <w:t xml:space="preserve">章"情绪脑对身心平衡的影响"详细解释过左右脑的分别。 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 xml:space="preserve">时间和空间定位和思考链接的功能。①接下来，他看着这个世界，看到的会全是 能量的互动。一切变成一个能量谱，没有生成压力，没有顾虑，而减少了 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  <w:lang w:val="zh-CN" w:eastAsia="zh-CN" w:bidi="zh-CN"/>
        </w:rPr>
        <w:t xml:space="preserve">“我” 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>的观念。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从自律神经系统来看，</w:t>
      </w:r>
      <w:r>
        <w:rPr>
          <w:color w:val="000000"/>
          <w:spacing w:val="0"/>
          <w:w w:val="100"/>
          <w:position w:val="0"/>
        </w:rPr>
        <w:t>过去</w:t>
      </w:r>
      <w:r>
        <w:rPr>
          <w:color w:val="181618"/>
          <w:spacing w:val="0"/>
          <w:w w:val="100"/>
          <w:position w:val="0"/>
        </w:rPr>
        <w:t>我和其他科学家也强调过②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只要我们懂得活 跃副交感神经系统，就会得到放松，全面的放松，而让身心各部位都感到畅通。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大中小脑很早就布好了完整的神经线路，让我们来体会到一部生命的 另一个层面，远远超过左脑和交感神经又局限、又紧张、又被时空绑住的境界。 我们最基本的神经系统，在最放松的情况下，本身就安歇在一个爱、快乐、平 静的状态。它本身就可以体会到瞬间，甚至可以让我们体验到超越。这，其实 是人类的基本配备。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讲得更明白一点，脑部的配线，很早就准备好在那里。让我们体验上帝， 体验真正的本性，全部的本性。再说透一点，人类几千几万年来，很早就已经 活出全部</w:t>
      </w:r>
      <w:r>
        <w:rPr>
          <w:color w:val="000000"/>
          <w:spacing w:val="0"/>
          <w:w w:val="100"/>
          <w:position w:val="0"/>
        </w:rPr>
        <w:t>的你，</w:t>
      </w:r>
      <w:r>
        <w:rPr>
          <w:color w:val="181618"/>
          <w:spacing w:val="0"/>
          <w:w w:val="100"/>
          <w:position w:val="0"/>
        </w:rPr>
        <w:t>只是因为上千年的文明发展，把它给盖住了。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560" w:line="41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从这个角度来说，《旧约》所说的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“神就</w:t>
      </w:r>
      <w:r>
        <w:rPr>
          <w:color w:val="181618"/>
          <w:spacing w:val="0"/>
          <w:w w:val="100"/>
          <w:position w:val="0"/>
        </w:rPr>
        <w:t>照着自己的形像造人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”③，</w:t>
      </w:r>
      <w:r>
        <w:rPr>
          <w:color w:val="181618"/>
          <w:spacing w:val="0"/>
          <w:w w:val="100"/>
          <w:position w:val="0"/>
        </w:rPr>
        <w:t xml:space="preserve">一点都 不为过。同时，《坛经》也提到，六祖初见五祖时说了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“弟子</w:t>
      </w:r>
      <w:r>
        <w:rPr>
          <w:color w:val="181618"/>
          <w:spacing w:val="0"/>
          <w:w w:val="100"/>
          <w:position w:val="0"/>
        </w:rPr>
        <w:t>自心，常生智慧， 不离自性，即是福田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”④。</w:t>
      </w:r>
      <w:r>
        <w:rPr>
          <w:color w:val="181618"/>
          <w:spacing w:val="0"/>
          <w:w w:val="100"/>
          <w:position w:val="0"/>
        </w:rPr>
        <w:t>也就是般若智慧随时从内心浮现出来。这也是来表 达——人的结构，本来就是为了我们达到人生最高的目的。</w:t>
      </w:r>
      <w:r>
        <w:rPr>
          <w:color w:val="000000"/>
          <w:spacing w:val="0"/>
          <w:w w:val="100"/>
          <w:position w:val="0"/>
        </w:rPr>
        <w:t>这个</w:t>
      </w:r>
      <w:r>
        <w:rPr>
          <w:color w:val="181618"/>
          <w:spacing w:val="0"/>
          <w:w w:val="100"/>
          <w:position w:val="0"/>
        </w:rPr>
        <w:t>目的，就是活 出全部的你，活出全部的生命。</w:t>
      </w:r>
    </w:p>
    <w:p>
      <w:pPr>
        <w:pStyle w:val="33"/>
        <w:keepNext w:val="0"/>
        <w:keepLines w:val="0"/>
        <w:widowControl w:val="0"/>
        <w:numPr>
          <w:ilvl w:val="0"/>
          <w:numId w:val="11"/>
        </w:numPr>
        <w:shd w:val="clear" w:color="auto" w:fill="auto"/>
        <w:tabs>
          <w:tab w:val="left" w:pos="298"/>
        </w:tabs>
        <w:bidi w:val="0"/>
        <w:spacing w:before="0" w:after="0" w:line="220" w:lineRule="exact"/>
        <w:ind w:left="200" w:right="0" w:hanging="200"/>
        <w:jc w:val="both"/>
      </w:pPr>
      <w:bookmarkStart w:id="226" w:name="bookmark232"/>
      <w:bookmarkEnd w:id="226"/>
      <w:r>
        <w:rPr>
          <w:spacing w:val="0"/>
          <w:w w:val="100"/>
          <w:position w:val="0"/>
        </w:rPr>
        <w:t>一位研究脑神经的科学家吉儿</w:t>
      </w:r>
      <w:r>
        <w:rPr>
          <w:spacing w:val="0"/>
          <w:w w:val="100"/>
          <w:position w:val="0"/>
          <w:lang w:val="zh-CN" w:eastAsia="zh-CN" w:bidi="zh-CN"/>
        </w:rPr>
        <w:t>•泰勒</w:t>
      </w:r>
      <w:r>
        <w:rPr>
          <w:spacing w:val="0"/>
          <w:w w:val="100"/>
          <w:position w:val="0"/>
          <w:sz w:val="20"/>
          <w:szCs w:val="20"/>
        </w:rPr>
        <w:t>(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20"/>
          <w:szCs w:val="20"/>
          <w:lang w:val="en-US" w:eastAsia="en-US" w:bidi="en-US"/>
        </w:rPr>
        <w:t xml:space="preserve">Jill 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20"/>
          <w:szCs w:val="20"/>
          <w:lang w:val="en-US" w:eastAsia="en-US" w:bidi="en-US"/>
        </w:rPr>
        <w:t>Bolte Taylor),</w:t>
      </w:r>
      <w:r>
        <w:rPr>
          <w:spacing w:val="0"/>
          <w:w w:val="100"/>
          <w:position w:val="0"/>
        </w:rPr>
        <w:t xml:space="preserve">在左脑中风后，描述了自己的经历，写下了 </w:t>
      </w:r>
      <w:r>
        <w:rPr>
          <w:rFonts w:ascii="Times New Roman" w:hAnsi="Times New Roman" w:eastAsia="Times New Roman" w:cs="Times New Roman"/>
          <w:i/>
          <w:iCs/>
          <w:spacing w:val="0"/>
          <w:w w:val="100"/>
          <w:position w:val="0"/>
          <w:sz w:val="20"/>
          <w:szCs w:val="20"/>
          <w:lang w:val="en-US" w:eastAsia="en-US" w:bidi="en-US"/>
        </w:rPr>
        <w:t>My Stroke of Insight-A Brain Scientist's Personal Journey</w:t>
      </w:r>
      <w:r>
        <w:rPr>
          <w:spacing w:val="0"/>
          <w:w w:val="100"/>
          <w:position w:val="0"/>
          <w:lang w:val="en-US" w:eastAsia="en-US" w:bidi="en-US"/>
        </w:rPr>
        <w:t xml:space="preserve"> </w:t>
      </w:r>
      <w:r>
        <w:rPr>
          <w:color w:val="724A60"/>
          <w:spacing w:val="0"/>
          <w:w w:val="100"/>
          <w:position w:val="0"/>
        </w:rPr>
        <w:t>—</w:t>
      </w:r>
      <w:r>
        <w:rPr>
          <w:spacing w:val="0"/>
          <w:w w:val="100"/>
          <w:position w:val="0"/>
        </w:rPr>
        <w:t xml:space="preserve">书。本书中文繁体版《奇迹〉已于 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20"/>
          <w:szCs w:val="20"/>
        </w:rPr>
        <w:t xml:space="preserve">2009 </w:t>
      </w:r>
      <w:r>
        <w:rPr>
          <w:spacing w:val="0"/>
          <w:w w:val="100"/>
          <w:position w:val="0"/>
        </w:rPr>
        <w:t xml:space="preserve">年由天下文 </w:t>
      </w:r>
      <w:r>
        <w:rPr>
          <w:color w:val="000000"/>
          <w:spacing w:val="0"/>
          <w:w w:val="100"/>
          <w:position w:val="0"/>
        </w:rPr>
        <w:t>化</w:t>
      </w:r>
      <w:r>
        <w:rPr>
          <w:spacing w:val="0"/>
          <w:w w:val="100"/>
          <w:position w:val="0"/>
        </w:rPr>
        <w:t>出版。我曾写过《脱胎换骨一念之间》谈作者的经历与部分修行者所经历的心灵状态相同，在发病至 康复的过程中，泰勒博士印证了各文化所描絵的</w:t>
      </w:r>
      <w:r>
        <w:rPr>
          <w:spacing w:val="0"/>
          <w:w w:val="100"/>
          <w:position w:val="0"/>
          <w:lang w:val="zh-CN" w:eastAsia="zh-CN" w:bidi="zh-CN"/>
        </w:rPr>
        <w:t>“意识</w:t>
      </w:r>
      <w:r>
        <w:rPr>
          <w:spacing w:val="0"/>
          <w:w w:val="100"/>
          <w:position w:val="0"/>
        </w:rPr>
        <w:t>超越”或其他相关体验。从左脑的境界转到右脑， 甚至更深沉、更完整的境界。通过心与脑的转变，泰勒博士领悟了全新的生命价值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20"/>
          <w:szCs w:val="20"/>
        </w:rPr>
        <w:t>I</w:t>
      </w:r>
      <w:r>
        <w:rPr>
          <w:spacing w:val="0"/>
          <w:w w:val="100"/>
          <w:position w:val="0"/>
        </w:rPr>
        <w:t xml:space="preserve">同时也理解了何谓 </w:t>
      </w:r>
      <w:r>
        <w:rPr>
          <w:spacing w:val="0"/>
          <w:w w:val="100"/>
          <w:position w:val="0"/>
          <w:lang w:val="zh-CN" w:eastAsia="zh-CN" w:bidi="zh-CN"/>
        </w:rPr>
        <w:t>“慈悲”“放</w:t>
      </w:r>
      <w:r>
        <w:rPr>
          <w:spacing w:val="0"/>
          <w:w w:val="100"/>
          <w:position w:val="0"/>
        </w:rPr>
        <w:t>下”与</w:t>
      </w:r>
      <w:r>
        <w:rPr>
          <w:spacing w:val="0"/>
          <w:w w:val="100"/>
          <w:position w:val="0"/>
          <w:lang w:val="zh-CN" w:eastAsia="zh-CN" w:bidi="zh-CN"/>
        </w:rPr>
        <w:t>“希</w:t>
      </w:r>
      <w:r>
        <w:rPr>
          <w:spacing w:val="0"/>
          <w:w w:val="100"/>
          <w:position w:val="0"/>
        </w:rPr>
        <w:t>望"。这篇文章，刊登在《今周刊》第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20"/>
          <w:szCs w:val="20"/>
        </w:rPr>
        <w:t>647</w:t>
      </w:r>
      <w:r>
        <w:rPr>
          <w:spacing w:val="0"/>
          <w:w w:val="100"/>
          <w:position w:val="0"/>
        </w:rPr>
        <w:t>期的专栏。</w:t>
      </w:r>
    </w:p>
    <w:p>
      <w:pPr>
        <w:pStyle w:val="19"/>
        <w:keepNext w:val="0"/>
        <w:keepLines w:val="0"/>
        <w:widowControl w:val="0"/>
        <w:numPr>
          <w:ilvl w:val="0"/>
          <w:numId w:val="11"/>
        </w:numPr>
        <w:shd w:val="clear" w:color="auto" w:fill="auto"/>
        <w:tabs>
          <w:tab w:val="left" w:pos="298"/>
        </w:tabs>
        <w:bidi w:val="0"/>
        <w:spacing w:before="0" w:after="0" w:line="245" w:lineRule="exact"/>
        <w:ind w:left="200" w:right="0" w:hanging="200"/>
        <w:jc w:val="both"/>
      </w:pPr>
      <w:bookmarkStart w:id="227" w:name="bookmark233"/>
      <w:bookmarkEnd w:id="227"/>
      <w:r>
        <w:rPr>
          <w:rFonts w:ascii="Times New Roman" w:hAnsi="Times New Roman" w:eastAsia="Times New Roman" w:cs="Times New Roman"/>
          <w:b w:val="0"/>
          <w:bCs w:val="0"/>
          <w:color w:val="181618"/>
          <w:spacing w:val="0"/>
          <w:w w:val="100"/>
          <w:position w:val="0"/>
          <w:lang w:val="en-US" w:eastAsia="en-US" w:bidi="en-US"/>
        </w:rPr>
        <w:t xml:space="preserve">Young, 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pacing w:val="0"/>
          <w:w w:val="100"/>
          <w:position w:val="0"/>
          <w:lang w:val="en-US" w:eastAsia="en-US" w:bidi="en-US"/>
        </w:rPr>
        <w:t xml:space="preserve">J. </w:t>
      </w:r>
      <w:r>
        <w:rPr>
          <w:rFonts w:ascii="Times New Roman" w:hAnsi="Times New Roman" w:eastAsia="Times New Roman" w:cs="Times New Roman"/>
          <w:b w:val="0"/>
          <w:bCs w:val="0"/>
          <w:color w:val="181618"/>
          <w:spacing w:val="0"/>
          <w:w w:val="100"/>
          <w:position w:val="0"/>
          <w:lang w:val="en-US" w:eastAsia="en-US" w:bidi="en-US"/>
        </w:rPr>
        <w:t xml:space="preserve">D.-E and E. Taylor 1998. Meditation as a voluntary hypometabolic state of biological estivation. </w:t>
      </w:r>
      <w:r>
        <w:rPr>
          <w:rFonts w:ascii="Times New Roman" w:hAnsi="Times New Roman" w:eastAsia="Times New Roman" w:cs="Times New Roman"/>
          <w:b w:val="0"/>
          <w:bCs w:val="0"/>
          <w:i/>
          <w:iCs/>
          <w:color w:val="181618"/>
          <w:spacing w:val="0"/>
          <w:w w:val="100"/>
          <w:position w:val="0"/>
          <w:lang w:val="en-US" w:eastAsia="en-US" w:bidi="en-US"/>
        </w:rPr>
        <w:t xml:space="preserve">News </w:t>
      </w:r>
      <w:r>
        <w:rPr>
          <w:rFonts w:ascii="Times New Roman" w:hAnsi="Times New Roman" w:eastAsia="Times New Roman" w:cs="Times New Roman"/>
          <w:b w:val="0"/>
          <w:bCs w:val="0"/>
          <w:i/>
          <w:iCs/>
          <w:color w:val="000000"/>
          <w:spacing w:val="0"/>
          <w:w w:val="100"/>
          <w:position w:val="0"/>
          <w:lang w:val="en-US" w:eastAsia="en-US" w:bidi="en-US"/>
        </w:rPr>
        <w:t xml:space="preserve">in </w:t>
      </w:r>
      <w:r>
        <w:rPr>
          <w:rFonts w:ascii="Times New Roman" w:hAnsi="Times New Roman" w:eastAsia="Times New Roman" w:cs="Times New Roman"/>
          <w:b w:val="0"/>
          <w:bCs w:val="0"/>
          <w:i/>
          <w:iCs/>
          <w:color w:val="181618"/>
          <w:spacing w:val="0"/>
          <w:w w:val="100"/>
          <w:position w:val="0"/>
          <w:lang w:val="en-US" w:eastAsia="en-US" w:bidi="en-US"/>
        </w:rPr>
        <w:t>Physiological Sciences</w:t>
      </w:r>
      <w:r>
        <w:rPr>
          <w:rFonts w:ascii="Times New Roman" w:hAnsi="Times New Roman" w:eastAsia="Times New Roman" w:cs="Times New Roman"/>
          <w:b w:val="0"/>
          <w:bCs w:val="0"/>
          <w:color w:val="181618"/>
          <w:spacing w:val="0"/>
          <w:w w:val="100"/>
          <w:position w:val="0"/>
          <w:lang w:val="en-US" w:eastAsia="en-US" w:bidi="en-US"/>
        </w:rPr>
        <w:t xml:space="preserve"> 13(3): 149-153.</w:t>
      </w:r>
    </w:p>
    <w:p>
      <w:pPr>
        <w:pStyle w:val="33"/>
        <w:keepNext w:val="0"/>
        <w:keepLines w:val="0"/>
        <w:widowControl w:val="0"/>
        <w:numPr>
          <w:ilvl w:val="0"/>
          <w:numId w:val="11"/>
        </w:numPr>
        <w:shd w:val="clear" w:color="auto" w:fill="auto"/>
        <w:tabs>
          <w:tab w:val="left" w:pos="298"/>
        </w:tabs>
        <w:bidi w:val="0"/>
        <w:spacing w:before="0" w:after="0" w:line="220" w:lineRule="exact"/>
        <w:ind w:left="0" w:right="0" w:firstLine="0"/>
        <w:jc w:val="both"/>
      </w:pPr>
      <w:bookmarkStart w:id="228" w:name="bookmark234"/>
      <w:bookmarkEnd w:id="228"/>
      <w:r>
        <w:rPr>
          <w:spacing w:val="0"/>
          <w:w w:val="100"/>
          <w:position w:val="0"/>
        </w:rPr>
        <w:t>《创世纪》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20"/>
          <w:szCs w:val="20"/>
          <w:lang w:val="zh-CN" w:eastAsia="zh-CN" w:bidi="zh-CN"/>
        </w:rPr>
        <w:t>1:27</w:t>
      </w:r>
      <w:r>
        <w:rPr>
          <w:spacing w:val="0"/>
          <w:w w:val="100"/>
          <w:position w:val="0"/>
          <w:lang w:val="zh-CN" w:eastAsia="zh-CN" w:bidi="zh-CN"/>
        </w:rPr>
        <w:t>。</w:t>
      </w:r>
    </w:p>
    <w:p>
      <w:pPr>
        <w:pStyle w:val="33"/>
        <w:keepNext w:val="0"/>
        <w:keepLines w:val="0"/>
        <w:widowControl w:val="0"/>
        <w:numPr>
          <w:ilvl w:val="0"/>
          <w:numId w:val="11"/>
        </w:numPr>
        <w:shd w:val="clear" w:color="auto" w:fill="auto"/>
        <w:tabs>
          <w:tab w:val="left" w:pos="298"/>
        </w:tabs>
        <w:bidi w:val="0"/>
        <w:spacing w:before="0" w:after="280" w:line="220" w:lineRule="exact"/>
        <w:ind w:left="0" w:right="0" w:firstLine="0"/>
        <w:jc w:val="both"/>
      </w:pPr>
      <w:bookmarkStart w:id="229" w:name="bookmark235"/>
      <w:bookmarkEnd w:id="229"/>
      <w:r>
        <w:rPr>
          <w:spacing w:val="0"/>
          <w:w w:val="100"/>
          <w:position w:val="0"/>
        </w:rPr>
        <w:t>《六祖大师法宝坛经》《自序品第一爲</w:t>
      </w:r>
      <w:r>
        <w:br w:type="page"/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600" w:line="240" w:lineRule="auto"/>
        <w:ind w:left="0" w:right="0" w:firstLine="0"/>
        <w:jc w:val="center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</w:rPr>
        <w:t>超越，就在我们之内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187825" cy="4364990"/>
            <wp:effectExtent l="0" t="0" r="3175" b="16510"/>
            <wp:docPr id="685" name="Picutre 6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" name="Picutre 685"/>
                    <pic:cNvPicPr/>
                  </pic:nvPicPr>
                  <pic:blipFill>
                    <a:blip r:embed="rId631"/>
                    <a:stretch>
                      <a:fillRect/>
                    </a:stretch>
                  </pic:blipFill>
                  <pic:spPr>
                    <a:xfrm>
                      <a:off x="0" y="0"/>
                      <a:ext cx="4187825" cy="436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1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/>
        <w:ind w:left="0" w:right="0"/>
        <w:jc w:val="both"/>
        <w:sectPr>
          <w:headerReference r:id="rId333" w:type="first"/>
          <w:footerReference r:id="rId336" w:type="first"/>
          <w:headerReference r:id="rId331" w:type="default"/>
          <w:footerReference r:id="rId334" w:type="default"/>
          <w:headerReference r:id="rId332" w:type="even"/>
          <w:footerReference r:id="rId335" w:type="even"/>
          <w:footnotePr>
            <w:numFmt w:val="decimal"/>
          </w:footnotePr>
          <w:pgSz w:w="8839" w:h="12940"/>
          <w:pgMar w:top="790" w:right="787" w:bottom="1154" w:left="787" w:header="0" w:footer="3" w:gutter="70"/>
          <w:cols w:space="720" w:num="1"/>
          <w:titlePg/>
          <w:rtlGutter w:val="0"/>
          <w:docGrid w:linePitch="360" w:charSpace="0"/>
        </w:sectPr>
      </w:pPr>
      <w:r>
        <w:rPr>
          <w:spacing w:val="0"/>
          <w:w w:val="100"/>
          <w:position w:val="0"/>
        </w:rPr>
        <w:t>有趣的是，</w:t>
      </w:r>
      <w:r>
        <w:rPr>
          <w:color w:val="000000"/>
          <w:spacing w:val="0"/>
          <w:w w:val="100"/>
          <w:position w:val="0"/>
        </w:rPr>
        <w:t>人脑</w:t>
      </w:r>
      <w:r>
        <w:rPr>
          <w:spacing w:val="0"/>
          <w:w w:val="100"/>
          <w:position w:val="0"/>
        </w:rPr>
        <w:t>的结构设计，</w:t>
      </w:r>
      <w:r>
        <w:rPr>
          <w:color w:val="000000"/>
          <w:spacing w:val="0"/>
          <w:w w:val="100"/>
          <w:position w:val="0"/>
        </w:rPr>
        <w:t>本</w:t>
      </w:r>
      <w:r>
        <w:rPr>
          <w:spacing w:val="0"/>
          <w:w w:val="100"/>
          <w:position w:val="0"/>
        </w:rPr>
        <w:t>来就是</w:t>
      </w:r>
      <w:r>
        <w:rPr>
          <w:color w:val="000000"/>
          <w:spacing w:val="0"/>
          <w:w w:val="100"/>
          <w:position w:val="0"/>
        </w:rPr>
        <w:t>可以允许我们</w:t>
      </w:r>
      <w:r>
        <w:rPr>
          <w:spacing w:val="0"/>
          <w:w w:val="100"/>
          <w:position w:val="0"/>
        </w:rPr>
        <w:t>超越、</w:t>
      </w:r>
      <w:r>
        <w:rPr>
          <w:color w:val="000000"/>
          <w:spacing w:val="0"/>
          <w:w w:val="100"/>
          <w:position w:val="0"/>
        </w:rPr>
        <w:t>解</w:t>
      </w:r>
      <w:r>
        <w:rPr>
          <w:spacing w:val="0"/>
          <w:w w:val="100"/>
          <w:position w:val="0"/>
        </w:rPr>
        <w:t>脱的。</w:t>
      </w:r>
      <w:r>
        <w:rPr>
          <w:color w:val="000000"/>
          <w:spacing w:val="0"/>
          <w:w w:val="100"/>
          <w:position w:val="0"/>
        </w:rPr>
        <w:t>我们跳</w:t>
      </w:r>
      <w:r>
        <w:rPr>
          <w:spacing w:val="0"/>
          <w:w w:val="100"/>
          <w:position w:val="0"/>
        </w:rPr>
        <w:t>出这个</w:t>
      </w:r>
      <w:r>
        <w:rPr>
          <w:color w:val="000000"/>
          <w:spacing w:val="0"/>
          <w:w w:val="100"/>
          <w:position w:val="0"/>
        </w:rPr>
        <w:t>人间，</w:t>
      </w:r>
      <w:r>
        <w:rPr>
          <w:spacing w:val="0"/>
          <w:w w:val="100"/>
          <w:position w:val="0"/>
        </w:rPr>
        <w:t>所需 要</w:t>
      </w:r>
      <w:r>
        <w:rPr>
          <w:color w:val="000000"/>
          <w:spacing w:val="0"/>
          <w:w w:val="100"/>
          <w:position w:val="0"/>
        </w:rPr>
        <w:t>的一切工具，</w:t>
      </w:r>
      <w:r>
        <w:rPr>
          <w:spacing w:val="0"/>
          <w:w w:val="100"/>
          <w:position w:val="0"/>
        </w:rPr>
        <w:t>都已经内建在我们的脑结</w:t>
      </w:r>
      <w:r>
        <w:rPr>
          <w:color w:val="000000"/>
          <w:spacing w:val="0"/>
          <w:w w:val="100"/>
          <w:position w:val="0"/>
        </w:rPr>
        <w:t>构里。不</w:t>
      </w:r>
      <w:r>
        <w:rPr>
          <w:spacing w:val="0"/>
          <w:w w:val="100"/>
          <w:position w:val="0"/>
        </w:rPr>
        <w:t>管是左边的逻辑脑，还是右边的能量脑，两边都 要配合，才能让我们进入全部的生命。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400"/>
        <w:jc w:val="both"/>
        <w:sectPr>
          <w:headerReference r:id="rId337" w:type="default"/>
          <w:footerReference r:id="rId339" w:type="default"/>
          <w:headerReference r:id="rId338" w:type="even"/>
          <w:footerReference r:id="rId340" w:type="even"/>
          <w:footnotePr>
            <w:numFmt w:val="decimal"/>
          </w:footnotePr>
          <w:type w:val="continuous"/>
          <w:pgSz w:w="8839" w:h="12940"/>
          <w:pgMar w:top="790" w:right="787" w:bottom="1154" w:left="787" w:header="0" w:footer="3" w:gutter="70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我借用《静坐》的左右脑图，来表达两个脑的功能。左脑，是理性、逻辑、 分别、概念，离不开时空、语言和念头的对立和整合。右脑，是能量脑，对时 空的细节比较不专注，而对整体同时存在的观念比较能掌控。这两个脑，造出 的逻辑完全不一样。人要放松，两边一定要达到均衡。再进</w:t>
      </w:r>
      <w:r>
        <w:rPr>
          <w:color w:val="181618"/>
          <w:spacing w:val="0"/>
          <w:w w:val="100"/>
          <w:position w:val="0"/>
          <w:lang w:val="zh-CN" w:eastAsia="zh-CN" w:bidi="zh-CN"/>
        </w:rPr>
        <w:t>一步，</w:t>
      </w:r>
      <w:r>
        <w:rPr>
          <w:color w:val="181618"/>
          <w:spacing w:val="0"/>
          <w:w w:val="100"/>
          <w:position w:val="0"/>
        </w:rPr>
        <w:t>要超越，就 是要同时从这两个脑走出来。在这张图里，我们用一个螺旋场来表达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“超</w:t>
      </w:r>
      <w:r>
        <w:rPr>
          <w:color w:val="181618"/>
          <w:spacing w:val="0"/>
          <w:w w:val="100"/>
          <w:position w:val="0"/>
        </w:rPr>
        <w:t>越” 或是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“醒</w:t>
      </w:r>
      <w:r>
        <w:rPr>
          <w:color w:val="181618"/>
          <w:spacing w:val="0"/>
          <w:w w:val="100"/>
          <w:position w:val="0"/>
        </w:rPr>
        <w:t>觉”的观念。这个螺旋场，是我们每</w:t>
      </w:r>
      <w:r>
        <w:rPr>
          <w:color w:val="000000"/>
          <w:spacing w:val="0"/>
          <w:w w:val="100"/>
          <w:position w:val="0"/>
        </w:rPr>
        <w:t>一个人</w:t>
      </w:r>
      <w:r>
        <w:rPr>
          <w:color w:val="181618"/>
          <w:spacing w:val="0"/>
          <w:w w:val="100"/>
          <w:position w:val="0"/>
        </w:rPr>
        <w:t>随时都可以采用的。通过 这个螺旋场，一个人才可以进入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</w:t>
      </w:r>
      <w:r>
        <w:rPr>
          <w:color w:val="000000"/>
          <w:spacing w:val="0"/>
          <w:w w:val="100"/>
          <w:position w:val="0"/>
          <w:lang w:val="en-US" w:eastAsia="en-US" w:bidi="en-US"/>
        </w:rPr>
        <w:t>"</w:t>
      </w:r>
      <w:r>
        <w:rPr>
          <w:color w:val="181618"/>
          <w:spacing w:val="0"/>
          <w:w w:val="100"/>
          <w:position w:val="0"/>
        </w:rPr>
        <w:t>的瞬间。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49" w:after="4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headerReference r:id="rId341" w:type="default"/>
          <w:footerReference r:id="rId343" w:type="default"/>
          <w:headerReference r:id="rId342" w:type="even"/>
          <w:footerReference r:id="rId344" w:type="even"/>
          <w:footnotePr>
            <w:numFmt w:val="decimal"/>
          </w:footnotePr>
          <w:pgSz w:w="8839" w:h="12940"/>
          <w:pgMar w:top="796" w:right="1770" w:bottom="796" w:left="1626" w:header="0" w:footer="3" w:gutter="0"/>
          <w:pgNumType w:start="198"/>
          <w:cols w:space="720" w:num="1"/>
          <w:rtlGutter w:val="0"/>
          <w:docGrid w:linePitch="360" w:charSpace="0"/>
        </w:sectPr>
      </w:pPr>
    </w:p>
    <w:p>
      <w:pPr>
        <w:pStyle w:val="37"/>
        <w:keepNext/>
        <w:keepLines/>
        <w:framePr w:w="490" w:h="5429" w:hRule="exact" w:wrap="auto" w:vAnchor="text" w:hAnchor="page" w:x="3923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bookmarkStart w:id="230" w:name="bookmark236"/>
      <w:bookmarkStart w:id="231" w:name="bookmark238"/>
      <w:bookmarkStart w:id="232" w:name="bookmark237"/>
      <w:r>
        <w:rPr>
          <w:color w:val="000000"/>
          <w:spacing w:val="0"/>
          <w:w w:val="100"/>
          <w:position w:val="0"/>
        </w:rPr>
        <w:t>第五卷一切也只能是这样</w:t>
      </w:r>
      <w:bookmarkEnd w:id="230"/>
      <w:bookmarkEnd w:id="231"/>
      <w:bookmarkEnd w:id="232"/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388" w:line="1" w:lineRule="exact"/>
      </w:pPr>
    </w:p>
    <w:p>
      <w:pPr>
        <w:widowControl w:val="0"/>
        <w:spacing w:line="1" w:lineRule="exact"/>
        <w:sectPr>
          <w:footnotePr>
            <w:numFmt w:val="decimal"/>
          </w:footnotePr>
          <w:type w:val="continuous"/>
          <w:pgSz w:w="8839" w:h="12940"/>
          <w:pgMar w:top="796" w:right="1626" w:bottom="796" w:left="1626" w:header="0" w:footer="368" w:gutter="144"/>
          <w:cols w:space="720" w:num="1"/>
          <w:rtlGutter w:val="1"/>
          <w:docGrid w:linePitch="360" w:charSpace="0"/>
        </w:sectPr>
      </w:pP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77" w:lineRule="exact"/>
        <w:ind w:left="1660" w:right="0" w:firstLine="360"/>
        <w:jc w:val="both"/>
        <w:rPr>
          <w:sz w:val="17"/>
          <w:szCs w:val="17"/>
        </w:rPr>
        <w:sectPr>
          <w:headerReference r:id="rId345" w:type="default"/>
          <w:footerReference r:id="rId347" w:type="default"/>
          <w:headerReference r:id="rId346" w:type="even"/>
          <w:footerReference r:id="rId348" w:type="even"/>
          <w:footnotePr>
            <w:numFmt w:val="decimal"/>
          </w:footnotePr>
          <w:pgSz w:w="8839" w:h="12940"/>
          <w:pgMar w:top="2697" w:right="800" w:bottom="2697" w:left="800" w:header="0" w:footer="2269" w:gutter="67"/>
          <w:cols w:space="720" w:num="1"/>
          <w:rtlGutter w:val="1"/>
          <w:docGrid w:linePitch="360" w:charSpace="0"/>
        </w:sectPr>
      </w:pPr>
      <w:r>
        <w:rPr>
          <w:color w:val="181618"/>
          <w:spacing w:val="0"/>
          <w:w w:val="100"/>
          <w:position w:val="0"/>
          <w:sz w:val="17"/>
          <w:szCs w:val="17"/>
        </w:rPr>
        <w:t xml:space="preserve">完美，或是不完美。是我们念头所造出的对立。 站在全部的生命，没有"美”好谈的，本来一切就已 经是完美，通过人生，我们不可能完成自己。通过任 何伴侣，或是任何喜事，也绝对不可能完成自己。甚 至通过未来的任何追求，也是不可能。任何完成，还 是在人间最外层的表相，它本身就离不开形式。本身 就是靠不住，不可能永久的，早晩也会消失的。反而, -个念头的转变，通过无形无色，回到全部的生命, </w:t>
      </w:r>
      <w:r>
        <w:rPr>
          <w:color w:val="000000"/>
          <w:spacing w:val="0"/>
          <w:w w:val="100"/>
          <w:position w:val="0"/>
          <w:sz w:val="17"/>
          <w:szCs w:val="17"/>
        </w:rPr>
        <w:t>一切</w:t>
      </w:r>
      <w:r>
        <w:rPr>
          <w:color w:val="181618"/>
          <w:spacing w:val="0"/>
          <w:w w:val="100"/>
          <w:position w:val="0"/>
          <w:sz w:val="17"/>
          <w:szCs w:val="17"/>
        </w:rPr>
        <w:t>就已经充分完整了。而我们也很早圆满了。在生 命上，一点一滴都加不上去，再也没有事了。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520" w:line="240" w:lineRule="auto"/>
        <w:ind w:left="0" w:right="0" w:firstLine="0"/>
        <w:jc w:val="both"/>
        <w:rPr>
          <w:sz w:val="28"/>
          <w:szCs w:val="28"/>
        </w:rPr>
      </w:pPr>
      <w:bookmarkStart w:id="233" w:name="bookmark239"/>
      <w:bookmarkStart w:id="234" w:name="bookmark241"/>
      <w:bookmarkStart w:id="235" w:name="bookmark240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 xml:space="preserve">1. 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一切本来都圆满</w:t>
      </w:r>
      <w:bookmarkEnd w:id="233"/>
      <w:bookmarkEnd w:id="234"/>
      <w:bookmarkEnd w:id="235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40" w:line="240" w:lineRule="auto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一切也只能是圆满。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7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这一句话，就把全部的生命讲完了。它包含几个层面的意思：古人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“三</w:t>
      </w:r>
      <w:r>
        <w:rPr>
          <w:color w:val="181618"/>
          <w:spacing w:val="0"/>
          <w:w w:val="100"/>
          <w:position w:val="0"/>
        </w:rPr>
        <w:t>圣” 赫密斯曾经说过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 xml:space="preserve">“As above, 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so below."（</w:t>
      </w:r>
      <w:r>
        <w:rPr>
          <w:color w:val="181618"/>
          <w:spacing w:val="0"/>
          <w:w w:val="100"/>
          <w:position w:val="0"/>
        </w:rPr>
        <w:t>如其在上，如其在下。）®这句话是来表 达，我们从每一个角落，再小的角落，都可以看到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整体。</w:t>
      </w:r>
      <w:r>
        <w:rPr>
          <w:color w:val="181618"/>
          <w:spacing w:val="0"/>
          <w:w w:val="100"/>
          <w:position w:val="0"/>
        </w:rPr>
        <w:t>这个整体从来没有跟 我们分离过，也不可分。就连神，就连上帝，跟我们也是不可分的。也就是说, 真实是完整而不可分割的。只是我们通过念头将它局限、切割了。整体，不光 是包括整个宇宙，还包括无形无相的生命，无形无相的一切。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7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再往下推，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vertAlign w:val="superscript"/>
          <w:lang w:val="en-US" w:eastAsia="en-US" w:bidi="en-US"/>
        </w:rPr>
        <w:t>l&lt;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As within, so without."</w:t>
      </w:r>
      <w:r>
        <w:rPr>
          <w:color w:val="181618"/>
          <w:spacing w:val="0"/>
          <w:w w:val="100"/>
          <w:position w:val="0"/>
        </w:rPr>
        <w:t xml:space="preserve">（如其在内，如其在外。）我们内外其实 </w:t>
      </w:r>
      <w:r>
        <w:rPr>
          <w:color w:val="000000"/>
          <w:spacing w:val="0"/>
          <w:w w:val="100"/>
          <w:position w:val="0"/>
        </w:rPr>
        <w:t>是相对</w:t>
      </w:r>
      <w:r>
        <w:rPr>
          <w:color w:val="181618"/>
          <w:spacing w:val="0"/>
          <w:w w:val="100"/>
          <w:position w:val="0"/>
        </w:rPr>
        <w:t>相成。在内心所建立的，会在外面表达出来。假如我们内心是圆满的， 外在世界也只是圆满的。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500" w:line="37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反过来，从每一个角落，</w:t>
      </w:r>
      <w:r>
        <w:rPr>
          <w:color w:val="000000"/>
          <w:spacing w:val="0"/>
          <w:w w:val="100"/>
          <w:position w:val="0"/>
        </w:rPr>
        <w:t>我们</w:t>
      </w:r>
      <w:r>
        <w:rPr>
          <w:color w:val="181618"/>
          <w:spacing w:val="0"/>
          <w:w w:val="100"/>
          <w:position w:val="0"/>
        </w:rPr>
        <w:t>都可以影响到整体，</w:t>
      </w:r>
      <w:r>
        <w:rPr>
          <w:color w:val="000000"/>
          <w:spacing w:val="0"/>
          <w:w w:val="100"/>
          <w:position w:val="0"/>
        </w:rPr>
        <w:t>而</w:t>
      </w:r>
      <w:r>
        <w:rPr>
          <w:color w:val="181618"/>
          <w:spacing w:val="0"/>
          <w:w w:val="100"/>
          <w:position w:val="0"/>
        </w:rPr>
        <w:t xml:space="preserve">这个整体也可以影响 到每一个部位。我们就是整体。同时，我们也是每个部位，分不开的。假如可 </w:t>
      </w:r>
      <w:r>
        <w:rPr>
          <w:color w:val="000000"/>
          <w:spacing w:val="0"/>
          <w:w w:val="100"/>
          <w:position w:val="0"/>
        </w:rPr>
        <w:t>以</w:t>
      </w:r>
      <w:r>
        <w:rPr>
          <w:color w:val="181618"/>
          <w:spacing w:val="0"/>
          <w:w w:val="100"/>
          <w:position w:val="0"/>
        </w:rPr>
        <w:t>分开，我们还落在一个局限、分别的意识在表达。所以，表达这个道理，本 身就是一个矛盾。最多只能当作一个路标。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38" w:lineRule="exact"/>
        <w:ind w:left="200" w:right="0" w:hanging="200"/>
        <w:jc w:val="both"/>
        <w:rPr>
          <w:sz w:val="20"/>
          <w:szCs w:val="20"/>
        </w:rPr>
      </w:pPr>
      <w:r>
        <w:rPr>
          <w:spacing w:val="0"/>
          <w:w w:val="100"/>
          <w:position w:val="0"/>
          <w:sz w:val="15"/>
          <w:szCs w:val="15"/>
        </w:rPr>
        <w:t>①"三圣”赫密斯（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20"/>
          <w:szCs w:val="20"/>
          <w:lang w:val="en-US" w:eastAsia="en-US" w:bidi="en-US"/>
        </w:rPr>
        <w:t>Hermes Trismegistus,</w:t>
      </w:r>
      <w:r>
        <w:rPr>
          <w:spacing w:val="0"/>
          <w:w w:val="100"/>
          <w:position w:val="0"/>
          <w:sz w:val="15"/>
          <w:szCs w:val="15"/>
        </w:rPr>
        <w:t>意为"三重伟大的赫密斯</w:t>
      </w:r>
      <w:r>
        <w:rPr>
          <w:color w:val="000000"/>
          <w:spacing w:val="0"/>
          <w:w w:val="100"/>
          <w:position w:val="0"/>
          <w:sz w:val="15"/>
          <w:szCs w:val="15"/>
          <w:lang w:val="en-US" w:eastAsia="en-US" w:bidi="en-US"/>
        </w:rPr>
        <w:t>"</w:t>
      </w:r>
      <w:r>
        <w:rPr>
          <w:spacing w:val="0"/>
          <w:w w:val="100"/>
          <w:position w:val="0"/>
          <w:sz w:val="15"/>
          <w:szCs w:val="15"/>
        </w:rPr>
        <w:t>），是希腊神祇，传说中帯给人类众 多技艺的神祇、国王、圣贤，也是历史上第一个提出宇宙整体观念的人。本章引用的文句，出自《翡翠 绿碑文）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20"/>
          <w:szCs w:val="20"/>
        </w:rPr>
        <w:t>（</w:t>
      </w:r>
      <w:r>
        <w:rPr>
          <w:rFonts w:ascii="Times New Roman" w:hAnsi="Times New Roman" w:eastAsia="Times New Roman" w:cs="Times New Roman"/>
          <w:i/>
          <w:iCs/>
          <w:spacing w:val="0"/>
          <w:w w:val="100"/>
          <w:position w:val="0"/>
          <w:sz w:val="20"/>
          <w:szCs w:val="20"/>
          <w:lang w:val="en-US" w:eastAsia="en-US" w:bidi="en-US"/>
        </w:rPr>
        <w:t>The Emerald Tablet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20"/>
          <w:szCs w:val="20"/>
          <w:lang w:val="en-US" w:eastAsia="en-US" w:bidi="en-US"/>
        </w:rPr>
        <w:t xml:space="preserve"> 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20"/>
          <w:szCs w:val="20"/>
          <w:lang w:val="en-US" w:eastAsia="en-US" w:bidi="en-US"/>
        </w:rPr>
        <w:t>）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20"/>
          <w:szCs w:val="20"/>
          <w:vertAlign w:val="subscript"/>
          <w:lang w:val="en-US" w:eastAsia="en-US" w:bidi="en-US"/>
        </w:rPr>
        <w:t>o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75" w:lineRule="exact"/>
        <w:ind w:left="0" w:right="0"/>
        <w:jc w:val="both"/>
      </w:pPr>
      <w:r>
        <w:rPr>
          <w:color w:val="181618"/>
          <w:spacing w:val="0"/>
          <w:w w:val="100"/>
          <w:position w:val="0"/>
          <w:sz w:val="20"/>
          <w:szCs w:val="20"/>
        </w:rPr>
        <w:t>懂了这些，自然会接受，自然把自己的身份从一个</w:t>
      </w:r>
      <w:r>
        <w:rPr>
          <w:color w:val="000000"/>
          <w:spacing w:val="0"/>
          <w:w w:val="100"/>
          <w:position w:val="0"/>
          <w:sz w:val="20"/>
          <w:szCs w:val="2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  <w:sz w:val="20"/>
          <w:szCs w:val="20"/>
        </w:rPr>
        <w:t>”、甚或由念头所组 合的人间，挪到生命的全部。</w:t>
      </w:r>
      <w:r>
        <w:rPr>
          <w:color w:val="181618"/>
          <w:spacing w:val="0"/>
          <w:w w:val="100"/>
          <w:position w:val="0"/>
        </w:rPr>
        <w:t>轻轻松松通过这个瞬间，也只有这个瞬间，我们 跟一切就不再隔离了。没有隔离，我自然就可以接受生命带来的种种变化。接 受生命的种种变化，也就自然带来宁静，让“我”的思考之流自然停止。站在 宁静，我们每一个动作、每一个行为、每一个表现，也都是自然而愉悦地从心 流出来。我也不需要继续管控人间所带来的变化，更不需要去作任何调整。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75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这么说，我连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“存</w:t>
      </w:r>
      <w:r>
        <w:rPr>
          <w:color w:val="181618"/>
          <w:spacing w:val="0"/>
          <w:w w:val="100"/>
          <w:position w:val="0"/>
        </w:rPr>
        <w:t>在”跟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“作</w:t>
      </w:r>
      <w:r>
        <w:rPr>
          <w:color w:val="181618"/>
          <w:spacing w:val="0"/>
          <w:w w:val="100"/>
          <w:position w:val="0"/>
        </w:rPr>
        <w:t>为”都不区隔了。我可以做，也可以不做。 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“做”</w:t>
      </w:r>
      <w:r>
        <w:rPr>
          <w:color w:val="181618"/>
          <w:spacing w:val="0"/>
          <w:w w:val="100"/>
          <w:position w:val="0"/>
        </w:rPr>
        <w:t>的当中，我可以找到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“存</w:t>
      </w:r>
      <w:r>
        <w:rPr>
          <w:color w:val="181618"/>
          <w:spacing w:val="0"/>
          <w:w w:val="100"/>
          <w:position w:val="0"/>
        </w:rPr>
        <w:t>在”。对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“做”</w:t>
      </w:r>
      <w:r>
        <w:rPr>
          <w:color w:val="181618"/>
          <w:spacing w:val="0"/>
          <w:w w:val="100"/>
          <w:position w:val="0"/>
        </w:rPr>
        <w:t>的结果，我也不再重视了。 只要把注意力集中在每一个瞬间。就是通过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</w:t>
      </w:r>
      <w:r>
        <w:rPr>
          <w:color w:val="181618"/>
          <w:spacing w:val="0"/>
          <w:w w:val="100"/>
          <w:position w:val="0"/>
        </w:rPr>
        <w:t>”，我也可以把全部的生命找 回来。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7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“做”</w:t>
      </w:r>
      <w:r>
        <w:rPr>
          <w:color w:val="181618"/>
          <w:spacing w:val="0"/>
          <w:w w:val="100"/>
          <w:position w:val="0"/>
        </w:rPr>
        <w:t>的结果，不再重要了。反而，是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“做”</w:t>
      </w:r>
      <w:r>
        <w:rPr>
          <w:color w:val="000000"/>
          <w:spacing w:val="0"/>
          <w:w w:val="100"/>
          <w:position w:val="0"/>
        </w:rPr>
        <w:t>的</w:t>
      </w:r>
      <w:r>
        <w:rPr>
          <w:color w:val="181618"/>
          <w:spacing w:val="0"/>
          <w:w w:val="100"/>
          <w:position w:val="0"/>
        </w:rPr>
        <w:t>过程，才重要。在任何 “做”</w:t>
      </w:r>
      <w:r>
        <w:rPr>
          <w:color w:val="000000"/>
          <w:spacing w:val="0"/>
          <w:w w:val="100"/>
          <w:position w:val="0"/>
        </w:rPr>
        <w:t>的</w:t>
      </w:r>
      <w:r>
        <w:rPr>
          <w:color w:val="181618"/>
          <w:spacing w:val="0"/>
          <w:w w:val="100"/>
          <w:position w:val="0"/>
        </w:rPr>
        <w:t>瞬间，我随时可以把全部的生命找回来。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7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我前面所讲的对称、相对相成、整体不分这些观念，符合物理和数学最基 本的常识。也就是说，</w:t>
      </w:r>
      <w:r>
        <w:rPr>
          <w:color w:val="000000"/>
          <w:spacing w:val="0"/>
          <w:w w:val="100"/>
          <w:position w:val="0"/>
        </w:rPr>
        <w:t>从</w:t>
      </w:r>
      <w:r>
        <w:rPr>
          <w:color w:val="181618"/>
          <w:spacing w:val="0"/>
          <w:w w:val="100"/>
          <w:position w:val="0"/>
        </w:rPr>
        <w:t>最大到最小，从星球到亚原子粒子，任何宇宙所带来 的力量或场，都离不开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“对</w:t>
      </w:r>
      <w:r>
        <w:rPr>
          <w:color w:val="181618"/>
          <w:spacing w:val="0"/>
          <w:w w:val="100"/>
          <w:position w:val="0"/>
        </w:rPr>
        <w:t>称”的观念，离不开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“整体</w:t>
      </w:r>
      <w:r>
        <w:rPr>
          <w:color w:val="181618"/>
          <w:spacing w:val="0"/>
          <w:w w:val="100"/>
          <w:position w:val="0"/>
        </w:rPr>
        <w:t>不分”的观念。进一步 说，人脑结构的限制，所用的逻辑就是站在一个局限的范围。我们在局限的意 识，没办法通过这个局限的脑，来体会到整体、一体、无限大的意识。虽然如 此，这个整体、一体的意识，随时都含着局限的意识。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7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反过来，从局限的意识，也可以随时延伸到整体。但是，要从局限的脑的 轨道挪开来，回到整体的意识一就是解脱，其实没有创出来任何新的逻辑、 新的功能、新的架构，只是用本来已经存在的一切，充分发挥。最有意思的就 是，古人早就知道，若要把全部的自己找回来，不被有限的认知给困住，就要 超越思考，进入一个无思无想的境界。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75" w:lineRule="exact"/>
        <w:ind w:left="0" w:right="0" w:firstLine="400"/>
        <w:jc w:val="both"/>
        <w:sectPr>
          <w:headerReference r:id="rId351" w:type="first"/>
          <w:footerReference r:id="rId354" w:type="first"/>
          <w:headerReference r:id="rId349" w:type="default"/>
          <w:footerReference r:id="rId352" w:type="default"/>
          <w:headerReference r:id="rId350" w:type="even"/>
          <w:footerReference r:id="rId353" w:type="even"/>
          <w:footnotePr>
            <w:numFmt w:val="decimal"/>
          </w:footnotePr>
          <w:pgSz w:w="8839" w:h="12940"/>
          <w:pgMar w:top="1272" w:right="814" w:bottom="1325" w:left="814" w:header="0" w:footer="3" w:gutter="29"/>
          <w:pgNumType w:start="179"/>
          <w:cols w:space="720" w:num="1"/>
          <w:titlePg/>
          <w:rtlGutter w:val="1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回到我们局限的意识来谈，一切人生所看到的，都是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创造出来的。 进一步讲，这个宇宙，这个生命是通过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 xml:space="preserve">的意识来呈现的。我们所看到的 全部形相，也就是宇宙带来的万事万物，包括我们这一生所体验的一切，本身 就是局限的脑所可能认定的。它的知觉范围，本身就是通过一个对立、比较、 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75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分别而得到的，</w:t>
      </w:r>
      <w:r>
        <w:rPr>
          <w:color w:val="2B2A2B"/>
          <w:spacing w:val="0"/>
          <w:w w:val="100"/>
          <w:position w:val="0"/>
        </w:rPr>
        <w:t>自然</w:t>
      </w:r>
      <w:r>
        <w:rPr>
          <w:color w:val="181618"/>
          <w:spacing w:val="0"/>
          <w:w w:val="100"/>
          <w:position w:val="0"/>
        </w:rPr>
        <w:t>会把这个宇宙分段、分部、分离再组合。没有这个局限的 脑的限制、分段、分部、分离，我们只可能体会到整体，而没有任何内容好谈。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7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再怎么精彩，怎么悲惨，全部是人生的内容，是我们局限的脑所创出来的。 站在整体，完全不成比例，只是整体的小部分的小部分的小部分。然而，落到 这个最小的小部分，我们的一生在那里打转，认为这些就代表整体。我想表达 的是，通过这个小而又小的小小部分，我们可以看到整体，而且可以轻轻松松 地移轨到整体，那么，也就超越了，也就醒觉了。但是，并不能把这个小部分 称之为整体。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7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假如我们用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“场”</w:t>
      </w:r>
      <w:r>
        <w:rPr>
          <w:color w:val="181618"/>
          <w:spacing w:val="0"/>
          <w:w w:val="100"/>
          <w:position w:val="0"/>
        </w:rPr>
        <w:t>的观念来讲，我们就可以用一个全部的场的谱</w:t>
      </w:r>
      <w:r>
        <w:rPr>
          <w:color w:val="000000"/>
          <w:spacing w:val="0"/>
          <w:w w:val="100"/>
          <w:position w:val="0"/>
        </w:rPr>
        <w:t>（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 xml:space="preserve">spectrum） </w:t>
      </w:r>
      <w:r>
        <w:rPr>
          <w:color w:val="181618"/>
          <w:spacing w:val="0"/>
          <w:w w:val="100"/>
          <w:position w:val="0"/>
        </w:rPr>
        <w:t>来解释。这个最源头、一体、不分别、无条件、绝对的意识，其实占据了这个 场的谱的绝大部分。而形相所带来的场，只占了很小一部分。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7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形相，从微细到粗重，又有各式各样的能</w:t>
      </w:r>
      <w:r>
        <w:rPr>
          <w:color w:val="2B2A2B"/>
          <w:spacing w:val="0"/>
          <w:w w:val="100"/>
          <w:position w:val="0"/>
        </w:rPr>
        <w:t>量场。</w:t>
      </w:r>
      <w:r>
        <w:rPr>
          <w:color w:val="181618"/>
          <w:spacing w:val="0"/>
          <w:w w:val="100"/>
          <w:position w:val="0"/>
        </w:rPr>
        <w:t>人可以看到、体会到的，还只 是在形相谱当中的很小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TP</w:t>
      </w:r>
      <w:r>
        <w:rPr>
          <w:color w:val="181618"/>
          <w:spacing w:val="0"/>
          <w:w w:val="100"/>
          <w:position w:val="0"/>
        </w:rPr>
        <w:t xml:space="preserve">分。更不用讲，站到生命的整体来看，真的是小之又小。 但是，不能小看形相所带来的吸引力。虽然从整体来看，确实很小。但是会让我们 陷在里头，看不到周遭。更正确的说法，人间生命本来就是种种形相带来的条件的 组合。所以，我们的意识也只能称为有条件的意识。我们的生命，从来没有离开过 </w:t>
      </w:r>
      <w:r>
        <w:rPr>
          <w:color w:val="2B2A2B"/>
          <w:spacing w:val="0"/>
          <w:w w:val="100"/>
          <w:position w:val="0"/>
        </w:rPr>
        <w:t>往</w:t>
      </w:r>
      <w:r>
        <w:rPr>
          <w:color w:val="181618"/>
          <w:spacing w:val="0"/>
          <w:w w:val="100"/>
          <w:position w:val="0"/>
        </w:rPr>
        <w:t xml:space="preserve">昔因果所带来的种种制约和影响。所以，也只能说，我们所看到的人生，也离不 </w:t>
      </w:r>
      <w:r>
        <w:rPr>
          <w:color w:val="000000"/>
          <w:spacing w:val="0"/>
          <w:w w:val="100"/>
          <w:position w:val="0"/>
        </w:rPr>
        <w:t>开</w:t>
      </w:r>
      <w:r>
        <w:rPr>
          <w:color w:val="181618"/>
          <w:spacing w:val="0"/>
          <w:w w:val="100"/>
          <w:position w:val="0"/>
        </w:rPr>
        <w:t>种种和人生相关的条件所造出的吸引力。看清楚这些</w:t>
      </w:r>
      <w:r>
        <w:rPr>
          <w:color w:val="2B2A2B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人身为人，所承继的人 间制约的条件</w:t>
      </w:r>
      <w:r>
        <w:rPr>
          <w:color w:val="2B2A2B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我们竟然就跳出来了。跳到_个更大的维度，无限大的维度。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76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跳出来的话，宇宙跟我再也不分了。我们就突然体会到，一生被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给 骗了。</w:t>
      </w:r>
      <w:r>
        <w:rPr>
          <w:color w:val="000000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>们不知不觉，通过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创出来另外一个宇宙，</w:t>
      </w:r>
      <w:r>
        <w:rPr>
          <w:color w:val="000000"/>
          <w:spacing w:val="0"/>
          <w:w w:val="100"/>
          <w:position w:val="0"/>
        </w:rPr>
        <w:t>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000000"/>
          <w:spacing w:val="0"/>
          <w:w w:val="100"/>
          <w:position w:val="0"/>
        </w:rPr>
        <w:t>分开。把这 个</w:t>
      </w:r>
      <w:r>
        <w:rPr>
          <w:color w:val="181618"/>
          <w:spacing w:val="0"/>
          <w:w w:val="100"/>
          <w:position w:val="0"/>
        </w:rPr>
        <w:t>过滤网拿掉，全部问题自然消失掉了。我再也不会把自己化为字宙的任何南 落、部分、东西、形相。这些，也只是我全部生命的一小部分，怎么可能取代 我？怎么可能盖得住我的真正身份？如果没有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就没有什么宇宙好谈的。 我就是宇宙。我就是</w:t>
      </w:r>
      <w:r>
        <w:rPr>
          <w:color w:val="000000"/>
          <w:spacing w:val="0"/>
          <w:w w:val="100"/>
          <w:position w:val="0"/>
        </w:rPr>
        <w:t>生命。</w:t>
      </w:r>
      <w:r>
        <w:rPr>
          <w:color w:val="181618"/>
          <w:spacing w:val="0"/>
          <w:w w:val="100"/>
          <w:position w:val="0"/>
        </w:rPr>
        <w:t>我就是整体。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76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我</w:t>
      </w:r>
      <w:r>
        <w:rPr>
          <w:color w:val="000000"/>
          <w:spacing w:val="0"/>
          <w:w w:val="100"/>
          <w:position w:val="0"/>
        </w:rPr>
        <w:t>,</w:t>
      </w:r>
      <w:r>
        <w:rPr>
          <w:color w:val="181618"/>
          <w:spacing w:val="0"/>
          <w:w w:val="100"/>
          <w:position w:val="0"/>
        </w:rPr>
        <w:t>就是。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76" w:lineRule="exact"/>
        <w:ind w:left="0" w:right="0" w:firstLine="380"/>
        <w:jc w:val="both"/>
        <w:sectPr>
          <w:headerReference r:id="rId355" w:type="default"/>
          <w:footerReference r:id="rId357" w:type="default"/>
          <w:headerReference r:id="rId356" w:type="even"/>
          <w:footerReference r:id="rId358" w:type="even"/>
          <w:footnotePr>
            <w:numFmt w:val="decimal"/>
          </w:footnotePr>
          <w:pgSz w:w="8839" w:h="12940"/>
          <w:pgMar w:top="1272" w:right="814" w:bottom="1325" w:left="814" w:header="0" w:footer="3" w:gutter="29"/>
          <w:pgNumType w:start="202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我。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5315585" cy="6175375"/>
            <wp:effectExtent l="0" t="0" r="18415" b="15875"/>
            <wp:docPr id="734" name="Picutre 7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" name="Picutre 734"/>
                    <pic:cNvPicPr/>
                  </pic:nvPicPr>
                  <pic:blipFill>
                    <a:blip r:embed="rId632"/>
                    <a:stretch>
                      <a:fillRect/>
                    </a:stretch>
                  </pic:blipFill>
                  <pic:spPr>
                    <a:xfrm>
                      <a:off x="0" y="0"/>
                      <a:ext cx="5315585" cy="617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47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/>
        <w:ind w:left="0" w:right="0"/>
        <w:jc w:val="both"/>
        <w:sectPr>
          <w:headerReference r:id="rId359" w:type="default"/>
          <w:footerReference r:id="rId361" w:type="default"/>
          <w:headerReference r:id="rId360" w:type="even"/>
          <w:footerReference r:id="rId362" w:type="even"/>
          <w:footnotePr>
            <w:numFmt w:val="decimal"/>
          </w:footnotePr>
          <w:pgSz w:w="8839" w:h="12940"/>
          <w:pgMar w:top="235" w:right="815" w:bottom="754" w:left="815" w:header="0" w:footer="3" w:gutter="62"/>
          <w:pgNumType w:start="182"/>
          <w:cols w:space="720" w:num="1"/>
          <w:rtlGutter w:val="1"/>
          <w:docGrid w:linePitch="360" w:charSpace="0"/>
        </w:sectPr>
      </w:pPr>
      <w:r>
        <w:rPr>
          <w:spacing w:val="0"/>
          <w:w w:val="100"/>
          <w:position w:val="0"/>
        </w:rPr>
        <w:t>假如把生命当作一个场来看，也可以说，形相只占全部的一小部分。形相，进一步又可以分成 微细、中等、粗重的能量场。那么，人所看到、所体验到的，也不过是这个形相谱的一小部分，也 就是这个生命场的更小一部分。可惜的是，我们的一生，就被这个小之又小的部分给带走了。严格 讲，把这个生命当作生命场来描述，也是不正确的。憧了这个比喻，也就把它丢掉吧。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1500" w:after="1300" w:line="240" w:lineRule="auto"/>
        <w:ind w:left="0" w:right="0" w:firstLine="0"/>
        <w:jc w:val="both"/>
        <w:rPr>
          <w:sz w:val="28"/>
          <w:szCs w:val="28"/>
        </w:rPr>
      </w:pPr>
      <w:bookmarkStart w:id="236" w:name="bookmark243"/>
      <w:bookmarkStart w:id="237" w:name="bookmark244"/>
      <w:bookmarkStart w:id="238" w:name="bookmark242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2.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体悟，也只是改变意识的焦点</w:t>
      </w:r>
      <w:bookmarkEnd w:id="236"/>
      <w:bookmarkEnd w:id="237"/>
      <w:bookmarkEnd w:id="238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41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人生最大的</w:t>
      </w:r>
      <w:r>
        <w:rPr>
          <w:color w:val="000000"/>
          <w:spacing w:val="0"/>
          <w:w w:val="100"/>
          <w:position w:val="0"/>
        </w:rPr>
        <w:t>目的，是作为</w:t>
      </w:r>
      <w:r>
        <w:rPr>
          <w:color w:val="181618"/>
          <w:spacing w:val="0"/>
          <w:w w:val="100"/>
          <w:position w:val="0"/>
        </w:rPr>
        <w:t>桥梁，连通两个世界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有形有相的世界，以及无 形无相的世界。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接续前面所分享的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我们过去所看的、所体验的一切，其实只是生命的 小小部分。像在整体不生不死的一体意识</w:t>
      </w:r>
      <w:r>
        <w:rPr>
          <w:color w:val="000000"/>
          <w:spacing w:val="0"/>
          <w:w w:val="100"/>
          <w:position w:val="0"/>
        </w:rPr>
        <w:t>海中，</w:t>
      </w:r>
      <w:r>
        <w:rPr>
          <w:color w:val="181618"/>
          <w:spacing w:val="0"/>
          <w:w w:val="100"/>
          <w:position w:val="0"/>
        </w:rPr>
        <w:t>生起这个</w:t>
      </w:r>
      <w:r>
        <w:rPr>
          <w:color w:val="000000"/>
          <w:spacing w:val="0"/>
          <w:w w:val="100"/>
          <w:position w:val="0"/>
        </w:rPr>
        <w:t>小小的</w:t>
      </w:r>
      <w:r>
        <w:rPr>
          <w:color w:val="181618"/>
          <w:spacing w:val="0"/>
          <w:w w:val="100"/>
          <w:position w:val="0"/>
        </w:rPr>
        <w:t>泡沫，没多少 瞬间就要消失了。在这个整体的海看来，这个泡沫好像是眨</w:t>
      </w:r>
      <w:r>
        <w:rPr>
          <w:color w:val="000000"/>
          <w:spacing w:val="0"/>
          <w:w w:val="100"/>
          <w:position w:val="0"/>
        </w:rPr>
        <w:t>眼就过</w:t>
      </w:r>
      <w:r>
        <w:rPr>
          <w:color w:val="181618"/>
          <w:spacing w:val="0"/>
          <w:w w:val="100"/>
          <w:position w:val="0"/>
        </w:rPr>
        <w:t>去了。我们 一般人，从古至今，</w:t>
      </w:r>
      <w:r>
        <w:rPr>
          <w:color w:val="000000"/>
          <w:spacing w:val="0"/>
          <w:w w:val="100"/>
          <w:position w:val="0"/>
        </w:rPr>
        <w:t>注</w:t>
      </w:r>
      <w:r>
        <w:rPr>
          <w:color w:val="181618"/>
          <w:spacing w:val="0"/>
          <w:w w:val="100"/>
          <w:position w:val="0"/>
        </w:rPr>
        <w:t>意力全被这个泡沫带走了。这个泡沫，就已经让我们以 为是一</w:t>
      </w:r>
      <w:r>
        <w:rPr>
          <w:color w:val="000000"/>
          <w:spacing w:val="0"/>
          <w:w w:val="100"/>
          <w:position w:val="0"/>
        </w:rPr>
        <w:t>切了。</w:t>
      </w:r>
      <w:r>
        <w:rPr>
          <w:color w:val="181618"/>
          <w:spacing w:val="0"/>
          <w:w w:val="100"/>
          <w:position w:val="0"/>
        </w:rPr>
        <w:t>最有意思的是，宇宙想把这个泡沫打开，让我们体会到整体的光 明。但是，因为我们还是被这个有形有相的泡沫绑住，所以不光看不到泡沫以 外的世界，以外的光明，还通过这个制约，一生一生一再地来，一再地重复泡 沫里面的故事。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也许，比较精确的表达应该是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我们每一个人都太认真了，不会觉得这 个是泡沫，</w:t>
      </w:r>
      <w:r>
        <w:rPr>
          <w:color w:val="000000"/>
          <w:spacing w:val="0"/>
          <w:w w:val="100"/>
          <w:position w:val="0"/>
        </w:rPr>
        <w:t>而</w:t>
      </w:r>
      <w:r>
        <w:rPr>
          <w:color w:val="181618"/>
          <w:spacing w:val="0"/>
          <w:w w:val="100"/>
          <w:position w:val="0"/>
        </w:rPr>
        <w:t>会以为是非常坚实、坚固的壳子，不用力敲打，是根本打不开的。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仔细观察，我们连一个念头都挡不住。它像水流一样，不断地来了又来， 不断地重复</w:t>
      </w:r>
      <w:r>
        <w:rPr>
          <w:color w:val="000000"/>
          <w:spacing w:val="0"/>
          <w:w w:val="100"/>
          <w:position w:val="0"/>
        </w:rPr>
        <w:t>生起，</w:t>
      </w:r>
      <w:r>
        <w:rPr>
          <w:color w:val="181618"/>
          <w:spacing w:val="0"/>
          <w:w w:val="100"/>
          <w:position w:val="0"/>
        </w:rPr>
        <w:t>哪里还有空当让我们体会到念头以外的世界。这些从来没有 断停的念头，不光带给人类痛苦，更是人类的包袱。我们每个人都在这些念头、 痛苦中不断打转。然而，站到整体来看，这些人间现象的来来去去，也多么可 爱，竟然可以把人类困住。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站在整体，这些表面的困境，跟整体的完美一点都不相关。整体的完美一 点不会因此失色。它本身会消失，整体本身仍然圆满。这是不可能否定的，也 不可能挡住的，这就是宇宙最大的奥妙。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这么说，原本那圆满的一切，我们一点一滴都加不上去，也减不了。假如 充分理解，连我们每个细胞、每条神经都充分体验到这几句话，我们就突然跳 出了人类上万年以来的制约，把全部的生命找回来了。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醒过来后，我们对每一个形相，都可以容纳，不需要拒绝。对人间带来的 所有考验都能迎接，不需要逃避。然而，也不会再把这些当作绝对的真实，我 </w:t>
      </w:r>
      <w:r>
        <w:rPr>
          <w:color w:val="000000"/>
          <w:spacing w:val="0"/>
          <w:w w:val="100"/>
          <w:position w:val="0"/>
        </w:rPr>
        <w:t>们不</w:t>
      </w:r>
      <w:r>
        <w:rPr>
          <w:color w:val="181618"/>
          <w:spacing w:val="0"/>
          <w:w w:val="100"/>
          <w:position w:val="0"/>
        </w:rPr>
        <w:t>会再受骗了。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有趣的是，不光我们不会被任何有形带走。不管再怎么喜乐、痛苦、好坏, 都不会带走我们。我们还可以接受，全部接纳任何瞬间所带来的形式，甚至所 带来的考验。最有趣的是，这种完全没有对立、没有抵制、没有阻抗的状态, 自然就会让我们完全跟任何有形有相接轨。这种全面的接轨，本身就成为一个 通道，让无形无相的浩瀚宇宙，</w:t>
      </w:r>
      <w:r>
        <w:rPr>
          <w:color w:val="000000"/>
          <w:spacing w:val="0"/>
          <w:w w:val="100"/>
          <w:position w:val="0"/>
        </w:rPr>
        <w:t>通</w:t>
      </w:r>
      <w:r>
        <w:rPr>
          <w:color w:val="181618"/>
          <w:spacing w:val="0"/>
          <w:w w:val="100"/>
          <w:position w:val="0"/>
        </w:rPr>
        <w:t>过这些管道来展现。让我们生命得到一个彻 底的转变，不再抵抗，样样都顺起来。一切的阻碍也就自然消失掉了。就好像 整个宇宙都来帮你加油</w:t>
      </w:r>
      <w:r>
        <w:rPr>
          <w:color w:val="000000"/>
          <w:spacing w:val="0"/>
          <w:w w:val="100"/>
          <w:position w:val="0"/>
        </w:rPr>
        <w:t>,</w:t>
      </w:r>
      <w:r>
        <w:rPr>
          <w:color w:val="181618"/>
          <w:spacing w:val="0"/>
          <w:w w:val="100"/>
          <w:position w:val="0"/>
        </w:rPr>
        <w:t>让我们得到一个最好的结果。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但是，奇妙的是，懂了这些，连这些结果也不会再去追求。这才是人生最 大的秘密。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  <w:sectPr>
          <w:headerReference r:id="rId365" w:type="first"/>
          <w:footerReference r:id="rId368" w:type="first"/>
          <w:headerReference r:id="rId363" w:type="default"/>
          <w:footerReference r:id="rId366" w:type="default"/>
          <w:headerReference r:id="rId364" w:type="even"/>
          <w:footerReference r:id="rId367" w:type="even"/>
          <w:footnotePr>
            <w:numFmt w:val="decimal"/>
          </w:footnotePr>
          <w:pgSz w:w="8839" w:h="12940"/>
          <w:pgMar w:top="1387" w:right="840" w:bottom="1378" w:left="840" w:header="0" w:footer="3" w:gutter="2"/>
          <w:cols w:space="720" w:num="1"/>
          <w:titlePg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这种顿悟，是跟时空不相关的。但是，有意思的是，也离不开时空。因为 它是从有形</w:t>
      </w:r>
      <w:r>
        <w:rPr>
          <w:color w:val="000000"/>
          <w:spacing w:val="0"/>
          <w:w w:val="100"/>
          <w:position w:val="0"/>
        </w:rPr>
        <w:t>（</w:t>
      </w:r>
      <w:r>
        <w:rPr>
          <w:color w:val="181618"/>
          <w:spacing w:val="0"/>
          <w:w w:val="100"/>
          <w:position w:val="0"/>
        </w:rPr>
        <w:t>时空）随时通到无形（生命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）o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400" w:line="295" w:lineRule="exact"/>
        <w:ind w:left="0" w:right="0"/>
        <w:jc w:val="both"/>
      </w:pPr>
      <w:r>
        <w:rPr>
          <w:spacing w:val="0"/>
          <w:w w:val="100"/>
          <w:position w:val="0"/>
        </w:rPr>
        <w:t>活在全部的生命，就好像同时站在两个世界，</w:t>
      </w:r>
      <w:r>
        <w:rPr>
          <w:color w:val="000000"/>
          <w:spacing w:val="0"/>
          <w:w w:val="100"/>
          <w:position w:val="0"/>
        </w:rPr>
        <w:t>一个</w:t>
      </w:r>
      <w:r>
        <w:rPr>
          <w:spacing w:val="0"/>
          <w:w w:val="100"/>
          <w:position w:val="0"/>
        </w:rPr>
        <w:t>是有形有色的人间（图左），另一个是无色 无形的■•没有</w:t>
      </w:r>
      <w:r>
        <w:rPr>
          <w:spacing w:val="0"/>
          <w:w w:val="100"/>
          <w:position w:val="0"/>
          <w:lang w:val="zh-CN" w:eastAsia="zh-CN" w:bidi="zh-CN"/>
        </w:rPr>
        <w:t>”（图</w:t>
      </w:r>
      <w:r>
        <w:rPr>
          <w:spacing w:val="0"/>
          <w:w w:val="100"/>
          <w:position w:val="0"/>
        </w:rPr>
        <w:t>右）。把两个世界连接起来，又没有产生任何矛盾，就已经跟全部的生命不再分 手了。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5462270" cy="5919470"/>
            <wp:effectExtent l="0" t="0" r="5080" b="5080"/>
            <wp:docPr id="751" name="Picutre 7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" name="Picutre 751"/>
                    <pic:cNvPicPr/>
                  </pic:nvPicPr>
                  <pic:blipFill>
                    <a:blip r:embed="rId633"/>
                    <a:stretch>
                      <a:fillRect/>
                    </a:stretch>
                  </pic:blipFill>
                  <pic:spPr>
                    <a:xfrm>
                      <a:off x="0" y="0"/>
                      <a:ext cx="5462270" cy="591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440" w:line="286" w:lineRule="exact"/>
        <w:ind w:left="0" w:right="0"/>
        <w:jc w:val="both"/>
      </w:pPr>
      <w:r>
        <w:rPr>
          <w:spacing w:val="0"/>
          <w:w w:val="100"/>
          <w:position w:val="0"/>
        </w:rPr>
        <w:t>我们每一个人都活在人生的泡沫。在这个泡沫里，我们通过念相，组合出一个丰富的人生 故事。我们通常所说的生命，其实就是泡沫里的故事。我们在那里打转，从来看不到泡沬的 外面。</w:t>
      </w:r>
    </w:p>
    <w:p>
      <w:pPr>
        <w:widowControl w:val="0"/>
        <w:jc w:val="center"/>
        <w:rPr>
          <w:sz w:val="2"/>
          <w:szCs w:val="2"/>
        </w:rPr>
        <w:sectPr>
          <w:headerReference r:id="rId369" w:type="default"/>
          <w:footerReference r:id="rId371" w:type="default"/>
          <w:headerReference r:id="rId370" w:type="even"/>
          <w:footerReference r:id="rId372" w:type="even"/>
          <w:footnotePr>
            <w:numFmt w:val="decimal"/>
          </w:footnotePr>
          <w:pgSz w:w="8839" w:h="12940"/>
          <w:pgMar w:top="1014" w:right="638" w:bottom="465" w:left="638" w:header="0" w:footer="37" w:gutter="386"/>
          <w:pgNumType w:start="206"/>
          <w:cols w:space="720" w:num="1"/>
          <w:rtlGutter w:val="1"/>
          <w:docGrid w:linePitch="360" w:charSpace="0"/>
        </w:sectPr>
      </w:pPr>
      <w:r>
        <w:drawing>
          <wp:inline distT="0" distB="0" distL="114300" distR="114300">
            <wp:extent cx="5443855" cy="5828030"/>
            <wp:effectExtent l="0" t="0" r="4445" b="1270"/>
            <wp:docPr id="756" name="Picutre 7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" name="Picutre 756"/>
                    <pic:cNvPicPr/>
                  </pic:nvPicPr>
                  <pic:blipFill>
                    <a:blip r:embed="rId634"/>
                    <a:stretch>
                      <a:fillRect/>
                    </a:stretch>
                  </pic:blipFill>
                  <pic:spPr>
                    <a:xfrm>
                      <a:off x="0" y="0"/>
                      <a:ext cx="5443855" cy="5828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280" w:line="240" w:lineRule="auto"/>
        <w:ind w:left="0" w:right="0" w:firstLine="0"/>
        <w:jc w:val="both"/>
        <w:rPr>
          <w:sz w:val="28"/>
          <w:szCs w:val="28"/>
        </w:rPr>
      </w:pPr>
      <w:bookmarkStart w:id="239" w:name="bookmark245"/>
      <w:bookmarkStart w:id="240" w:name="bookmark247"/>
      <w:bookmarkStart w:id="241" w:name="bookmark246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3.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用空当来看世界</w:t>
      </w:r>
      <w:bookmarkEnd w:id="239"/>
      <w:bookmarkEnd w:id="240"/>
      <w:bookmarkEnd w:id="241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42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活在人生的空当，也就是活在全部的生命。失掉这空当，就在这世界中失 落了。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任何角落，都可以找回整体。这么说，在任何角落都可以找回人生的空当， 而人生的空当是映射了无形无色的我，让全部的我自然呈现。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这个空当，不是外在世界的沉默或无声。有很多朋友，为了修行，喜欢清 静、喜欢没有声音、喜欢不受干扰。认为这样才配得上人生最大的追求。一离 开这个沉默，这些朋友反而跟周遭的世界格格不入，总觉得受到干扰。我也常 常听到朋友说，他们通过连续几天的静修，通过外面世界的平静，达到了内心 的一种宁静。然而，这些朋友也会说，这种静，随着回到这个世界，时间一长 就消</w:t>
      </w:r>
      <w:r>
        <w:rPr>
          <w:color w:val="000000"/>
          <w:spacing w:val="0"/>
          <w:w w:val="100"/>
          <w:position w:val="0"/>
        </w:rPr>
        <w:t>失了。</w:t>
      </w:r>
      <w:r>
        <w:rPr>
          <w:color w:val="181618"/>
          <w:spacing w:val="0"/>
          <w:w w:val="100"/>
          <w:position w:val="0"/>
        </w:rPr>
        <w:t>因此，也格外期待什么时候能再去静修。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这种境界，还是有形有相所得来的。我们必须要清楚了解，任何有形式的， 都会消灭，包括沉默。我这里所称的宁静、空当，倒是和任何念头、情绪不相 关，也没有什么经验好谈，它是体验不来的。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00" w:line="407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只</w:t>
      </w:r>
      <w:r>
        <w:rPr>
          <w:color w:val="181618"/>
          <w:spacing w:val="0"/>
          <w:w w:val="100"/>
          <w:position w:val="0"/>
        </w:rPr>
        <w:t>要我们跟这个瞬间，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000000"/>
          <w:spacing w:val="0"/>
          <w:w w:val="100"/>
          <w:position w:val="0"/>
        </w:rPr>
        <w:t>里！</w:t>
      </w:r>
      <w:r>
        <w:rPr>
          <w:color w:val="181618"/>
          <w:spacing w:val="0"/>
          <w:w w:val="100"/>
          <w:position w:val="0"/>
        </w:rPr>
        <w:t>现在！ ”接轨，宁静、空当自然就在。我对 任何人、任何东西都没有任何期待。不期待任何变化，更不用讲对那个情况要 有什么彻底的转变。我对这世界没有任何要求。充分地体会到一切本来就已经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是如此。那个瞬间所发生的事，</w:t>
      </w:r>
      <w:r>
        <w:rPr>
          <w:color w:val="000000"/>
          <w:spacing w:val="0"/>
          <w:w w:val="100"/>
          <w:position w:val="0"/>
        </w:rPr>
        <w:t>一切</w:t>
      </w:r>
      <w:r>
        <w:rPr>
          <w:color w:val="181618"/>
          <w:spacing w:val="0"/>
          <w:w w:val="100"/>
          <w:position w:val="0"/>
        </w:rPr>
        <w:t>跟我不相关，也都已经圆满了。这么面对 世界，</w:t>
      </w:r>
      <w:r>
        <w:rPr>
          <w:color w:val="000000"/>
          <w:spacing w:val="0"/>
          <w:w w:val="100"/>
          <w:position w:val="0"/>
        </w:rPr>
        <w:t>人</w:t>
      </w:r>
      <w:r>
        <w:rPr>
          <w:color w:val="181618"/>
          <w:spacing w:val="0"/>
          <w:w w:val="100"/>
          <w:position w:val="0"/>
        </w:rPr>
        <w:t>生的空当就在眼前。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站在人生的空当，来面对这个世界。每一个瞬间，就好像我的最后一刻。 我只好全心投入。知道</w:t>
      </w:r>
      <w:r>
        <w:rPr>
          <w:color w:val="000000"/>
          <w:spacing w:val="0"/>
          <w:w w:val="100"/>
          <w:position w:val="0"/>
        </w:rPr>
        <w:t>一切，</w:t>
      </w:r>
      <w:r>
        <w:rPr>
          <w:color w:val="181618"/>
          <w:spacing w:val="0"/>
          <w:w w:val="100"/>
          <w:position w:val="0"/>
        </w:rPr>
        <w:t xml:space="preserve">但不改变一切。我就好像一个死人，活过来了， 是我最后一次，却也是第一次看到这个世界。轻轻松松地，跟每一个形式都说 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“是！ </w:t>
      </w:r>
      <w:r>
        <w:rPr>
          <w:color w:val="181618"/>
          <w:spacing w:val="0"/>
          <w:w w:val="100"/>
          <w:position w:val="0"/>
        </w:rPr>
        <w:t>”都点头，就让它存在吧。这就是人生的空当。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400"/>
        <w:jc w:val="both"/>
        <w:sectPr>
          <w:headerReference r:id="rId375" w:type="first"/>
          <w:footerReference r:id="rId378" w:type="first"/>
          <w:headerReference r:id="rId373" w:type="default"/>
          <w:footerReference r:id="rId376" w:type="default"/>
          <w:headerReference r:id="rId374" w:type="even"/>
          <w:footerReference r:id="rId377" w:type="even"/>
          <w:footnotePr>
            <w:numFmt w:val="decimal"/>
          </w:footnotePr>
          <w:pgSz w:w="8839" w:h="12940"/>
          <w:pgMar w:top="1014" w:right="638" w:bottom="465" w:left="638" w:header="0" w:footer="3" w:gutter="386"/>
          <w:pgNumType w:start="187"/>
          <w:cols w:space="720" w:num="1"/>
          <w:titlePg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而意识彻底的转变，也就是让我们同时站在不同的意识层面生存。也就好 像前一章的图，我们一只脚站在有形有相的世界，另一只脚同时又站在无形无 相的世界，而没有任何冲突。这两个世界，通过我不断地交融。站在这空当， 也是同时把头脑落到心，而从心出发。任何行为，任何动作，都是诚恳的，都 是正向的。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2871470" cy="3755390"/>
            <wp:effectExtent l="0" t="0" r="5080" b="16510"/>
            <wp:docPr id="769" name="Picutre 7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9" name="Picutre 769"/>
                    <pic:cNvPicPr/>
                  </pic:nvPicPr>
                  <pic:blipFill>
                    <a:blip r:embed="rId635"/>
                    <a:stretch>
                      <a:fillRect/>
                    </a:stretch>
                  </pic:blipFill>
                  <pic:spPr>
                    <a:xfrm>
                      <a:off x="0" y="0"/>
                      <a:ext cx="2871470" cy="375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5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79" w:lineRule="exact"/>
        <w:ind w:left="0" w:right="0"/>
        <w:jc w:val="both"/>
      </w:pPr>
      <w:r>
        <w:rPr>
          <w:spacing w:val="0"/>
          <w:w w:val="100"/>
          <w:position w:val="0"/>
        </w:rPr>
        <w:t>第四</w:t>
      </w:r>
      <w:r>
        <w:rPr>
          <w:color w:val="000000"/>
          <w:spacing w:val="0"/>
          <w:w w:val="100"/>
          <w:position w:val="0"/>
        </w:rPr>
        <w:t>个意识</w:t>
      </w:r>
      <w:r>
        <w:rPr>
          <w:spacing w:val="0"/>
          <w:w w:val="100"/>
          <w:position w:val="0"/>
        </w:rPr>
        <w:t>状态，也就是从脑落到心，从分别的念头，转到最原初的知觉。这个知觉，不受时 间和空间的影响，甚至不受到任何制约。</w:t>
      </w:r>
      <w:r>
        <w:rPr>
          <w:color w:val="000000"/>
          <w:spacing w:val="0"/>
          <w:w w:val="100"/>
          <w:position w:val="0"/>
        </w:rPr>
        <w:t>从</w:t>
      </w:r>
      <w:r>
        <w:rPr>
          <w:spacing w:val="0"/>
          <w:w w:val="100"/>
          <w:position w:val="0"/>
        </w:rPr>
        <w:t>人和宇宙还没出现，它就存在。宇宙和人都殷灭了，它 还存在。它就是最纯的知觉。一切落到心，或说从心出发，也只是在强调</w:t>
      </w:r>
      <w:r>
        <w:rPr>
          <w:color w:val="000000"/>
          <w:spacing w:val="0"/>
          <w:w w:val="100"/>
          <w:position w:val="0"/>
        </w:rPr>
        <w:t>一我</w:t>
      </w:r>
      <w:r>
        <w:rPr>
          <w:spacing w:val="0"/>
          <w:w w:val="100"/>
          <w:position w:val="0"/>
        </w:rPr>
        <w:t>们通过每一个瞬间， 把自己交出来给这个生命。让生命带着我们走，不再有任何</w:t>
      </w:r>
      <w:r>
        <w:rPr>
          <w:spacing w:val="0"/>
          <w:w w:val="100"/>
          <w:position w:val="0"/>
          <w:lang w:val="zh-CN" w:eastAsia="zh-CN" w:bidi="zh-CN"/>
        </w:rPr>
        <w:t>“我"</w:t>
      </w:r>
      <w:r>
        <w:rPr>
          <w:color w:val="000000"/>
          <w:spacing w:val="0"/>
          <w:w w:val="100"/>
          <w:position w:val="0"/>
        </w:rPr>
        <w:t>的</w:t>
      </w:r>
      <w:r>
        <w:rPr>
          <w:spacing w:val="0"/>
          <w:w w:val="100"/>
          <w:position w:val="0"/>
        </w:rPr>
        <w:t>过滤或扭曲。从心出发，自然 把知识转成智能。</w:t>
      </w:r>
      <w:r>
        <w:rPr>
          <w:color w:val="000000"/>
          <w:spacing w:val="0"/>
          <w:w w:val="100"/>
          <w:position w:val="0"/>
        </w:rPr>
        <w:t>从</w:t>
      </w:r>
      <w:r>
        <w:rPr>
          <w:spacing w:val="0"/>
          <w:w w:val="100"/>
          <w:position w:val="0"/>
        </w:rPr>
        <w:t>相对，转成绝对。从有限，转成无限。从有条件，转到没有。落到心，生命才 重新开始。重新开始，活我们。在这张图中，特别要注意的是，我所说的“心”</w:t>
      </w:r>
      <w:r>
        <w:rPr>
          <w:color w:val="000000"/>
          <w:spacing w:val="0"/>
          <w:w w:val="100"/>
          <w:position w:val="0"/>
        </w:rPr>
        <w:t>不</w:t>
      </w:r>
      <w:r>
        <w:rPr>
          <w:spacing w:val="0"/>
          <w:w w:val="100"/>
          <w:position w:val="0"/>
        </w:rPr>
        <w:t>是心脏的心。</w:t>
      </w:r>
      <w:r>
        <w:rPr>
          <w:color w:val="000000"/>
          <w:spacing w:val="0"/>
          <w:w w:val="100"/>
          <w:position w:val="0"/>
        </w:rPr>
        <w:t xml:space="preserve">它 </w:t>
      </w:r>
      <w:r>
        <w:rPr>
          <w:spacing w:val="0"/>
          <w:w w:val="100"/>
          <w:position w:val="0"/>
        </w:rPr>
        <w:t>是一个超越思考而无思无想的状态，也就是人最根本、最轻松的状态。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300" w:line="240" w:lineRule="auto"/>
        <w:ind w:left="0" w:right="0" w:firstLine="0"/>
        <w:jc w:val="both"/>
        <w:rPr>
          <w:sz w:val="28"/>
          <w:szCs w:val="28"/>
        </w:rPr>
      </w:pPr>
      <w:bookmarkStart w:id="242" w:name="bookmark250"/>
      <w:bookmarkStart w:id="243" w:name="bookmark248"/>
      <w:bookmarkStart w:id="244" w:name="bookmark249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4.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就让醒觉的光透进来吧</w:t>
      </w:r>
      <w:bookmarkEnd w:id="242"/>
      <w:bookmarkEnd w:id="243"/>
      <w:bookmarkEnd w:id="244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41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在醒觉的过程，什么都得不到，但是一切都圆满。其实，也只是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“圆</w:t>
      </w:r>
      <w:r>
        <w:rPr>
          <w:color w:val="181618"/>
          <w:spacing w:val="0"/>
          <w:w w:val="100"/>
          <w:position w:val="0"/>
        </w:rPr>
        <w:t>满”</w:t>
      </w:r>
      <w:r>
        <w:rPr>
          <w:color w:val="000000"/>
          <w:spacing w:val="0"/>
          <w:w w:val="100"/>
          <w:position w:val="0"/>
        </w:rPr>
        <w:t xml:space="preserve">来 </w:t>
      </w:r>
      <w:r>
        <w:rPr>
          <w:color w:val="181618"/>
          <w:spacing w:val="0"/>
          <w:w w:val="100"/>
          <w:position w:val="0"/>
        </w:rPr>
        <w:t>圆满我们。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醒觉，就好像从一个密闭的房间，突然把窗帘拉开，看到外面的阳光，而 这阳光亮得刺眼。第一次见到这么强烈的光，有人会大哭一场，也有人会大笑 一场，但也同时有人会说——就这样啊，就这么简单吗？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最重要的是，阳光本来就存在，从来没有离开过我们，也从来没有躲开过。 但很不幸的是，通过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密不透光的牢笼，把它遮住了。打开窗帘，除了意 识的门户打开，其实没有其他变化。就像阳光，道，本来就在身边。看到了， 领悟到了，道也只是在身边。没有近过，也没有远过。你醒过来了，连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“找回 </w:t>
      </w:r>
      <w:r>
        <w:rPr>
          <w:color w:val="181618"/>
          <w:spacing w:val="0"/>
          <w:w w:val="100"/>
          <w:position w:val="0"/>
        </w:rPr>
        <w:t>自己阳光”这种话都讲不出来。</w:t>
      </w:r>
      <w:r>
        <w:rPr>
          <w:color w:val="000000"/>
          <w:spacing w:val="0"/>
          <w:w w:val="100"/>
          <w:position w:val="0"/>
        </w:rPr>
        <w:t>因</w:t>
      </w:r>
      <w:r>
        <w:rPr>
          <w:color w:val="181618"/>
          <w:spacing w:val="0"/>
          <w:w w:val="100"/>
          <w:position w:val="0"/>
        </w:rPr>
        <w:t>为它本来就在心中，只是你自己不知道。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活在阳光里，就是活在全部生命中。自然会发现，每一个生命，</w:t>
      </w:r>
      <w:r>
        <w:rPr>
          <w:color w:val="000000"/>
          <w:spacing w:val="0"/>
          <w:w w:val="100"/>
          <w:position w:val="0"/>
        </w:rPr>
        <w:t>不</w:t>
      </w:r>
      <w:r>
        <w:rPr>
          <w:color w:val="181618"/>
          <w:spacing w:val="0"/>
          <w:w w:val="100"/>
          <w:position w:val="0"/>
        </w:rPr>
        <w:t>光是动 物、植物，就连矿物、地球或任何星球都有很深层面的意识。宇宙万物的意识 都离不开一体意识，我们也可以称它上帝、佛性、空。我们人因为通过头脑上 万年的运作和制约，反而以为只有人有最高的意识。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20" w:line="406" w:lineRule="exact"/>
        <w:ind w:left="0" w:right="0" w:firstLine="400"/>
        <w:jc w:val="both"/>
        <w:sectPr>
          <w:footnotePr>
            <w:numFmt w:val="decimal"/>
          </w:footnotePr>
          <w:pgSz w:w="8839" w:h="12940"/>
          <w:pgMar w:top="2832" w:right="832" w:bottom="1435" w:left="832" w:header="0" w:footer="3" w:gutter="22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明白了这些，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“共</w:t>
      </w:r>
      <w:r>
        <w:rPr>
          <w:color w:val="181618"/>
          <w:spacing w:val="0"/>
          <w:w w:val="100"/>
          <w:position w:val="0"/>
        </w:rPr>
        <w:t>生存”的观念就自然从内心涌现出来，不可能再为了自己 的生存去伤害，甚至毁灭其他生命。因为我跟周边的人和生命的分离，是有限</w:t>
      </w:r>
    </w:p>
    <w:p>
      <w:pPr>
        <w:widowControl w:val="0"/>
        <w:spacing w:line="1" w:lineRule="exact"/>
      </w:pPr>
      <w:r>
        <w:drawing>
          <wp:anchor distT="0" distB="139700" distL="0" distR="0" simplePos="0" relativeHeight="251661312" behindDoc="0" locked="0" layoutInCell="1" allowOverlap="1">
            <wp:simplePos x="0" y="0"/>
            <wp:positionH relativeFrom="margin">
              <wp:posOffset>139065</wp:posOffset>
            </wp:positionH>
            <wp:positionV relativeFrom="paragraph">
              <wp:posOffset>0</wp:posOffset>
            </wp:positionV>
            <wp:extent cx="2096770" cy="2736850"/>
            <wp:effectExtent l="0" t="0" r="17780" b="6350"/>
            <wp:wrapTopAndBottom/>
            <wp:docPr id="770" name="Shape 7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" name="Shape 770"/>
                    <pic:cNvPicPr/>
                  </pic:nvPicPr>
                  <pic:blipFill>
                    <a:blip r:embed="rId636"/>
                    <a:stretch>
                      <a:fillRect/>
                    </a:stretch>
                  </pic:blipFill>
                  <pic:spPr>
                    <a:xfrm>
                      <a:off x="0" y="0"/>
                      <a:ext cx="2096770" cy="273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15240" distB="142240" distL="0" distR="0" simplePos="0" relativeHeight="251661312" behindDoc="0" locked="0" layoutInCell="1" allowOverlap="1">
            <wp:simplePos x="0" y="0"/>
            <wp:positionH relativeFrom="margin">
              <wp:posOffset>2580640</wp:posOffset>
            </wp:positionH>
            <wp:positionV relativeFrom="paragraph">
              <wp:posOffset>15240</wp:posOffset>
            </wp:positionV>
            <wp:extent cx="2054225" cy="2719070"/>
            <wp:effectExtent l="0" t="0" r="3175" b="5080"/>
            <wp:wrapTopAndBottom/>
            <wp:docPr id="772" name="Shape 7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" name="Shape 772"/>
                    <pic:cNvPicPr/>
                  </pic:nvPicPr>
                  <pic:blipFill>
                    <a:blip r:embed="rId637"/>
                    <a:stretch>
                      <a:fillRect/>
                    </a:stretch>
                  </pic:blipFill>
                  <pic:spPr>
                    <a:xfrm>
                      <a:off x="0" y="0"/>
                      <a:ext cx="2054225" cy="2719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/>
        <w:ind w:left="0" w:right="0"/>
        <w:jc w:val="both"/>
        <w:sectPr>
          <w:headerReference r:id="rId379" w:type="default"/>
          <w:footerReference r:id="rId381" w:type="default"/>
          <w:headerReference r:id="rId380" w:type="even"/>
          <w:footerReference r:id="rId382" w:type="even"/>
          <w:footnotePr>
            <w:numFmt w:val="decimal"/>
          </w:footnotePr>
          <w:pgSz w:w="8839" w:h="12940"/>
          <w:pgMar w:top="2832" w:right="832" w:bottom="1435" w:left="832" w:header="0" w:footer="3" w:gutter="22"/>
          <w:cols w:space="720" w:num="1"/>
          <w:rtlGutter w:val="0"/>
          <w:docGrid w:linePitch="360" w:charSpace="0"/>
        </w:sectPr>
      </w:pPr>
      <w:r>
        <w:rPr>
          <w:spacing w:val="0"/>
          <w:w w:val="100"/>
          <w:position w:val="0"/>
        </w:rPr>
        <w:t>找回全部的生命，就好像在漆黑的暗室里，突然把窗帘拉开，让外面的光明涌</w:t>
      </w:r>
      <w:r>
        <w:rPr>
          <w:spacing w:val="0"/>
          <w:w w:val="100"/>
          <w:position w:val="0"/>
          <w:lang w:val="zh-CN" w:eastAsia="zh-CN" w:bidi="zh-CN"/>
        </w:rPr>
        <w:t>进来。</w:t>
      </w:r>
      <w:r>
        <w:rPr>
          <w:spacing w:val="0"/>
          <w:w w:val="100"/>
          <w:position w:val="0"/>
        </w:rPr>
        <w:t>这个太阳 的光本来就存在，从来没有变过，是我们把它遮住了。打开窗帘后，把自己的全部生命找回来。</w:t>
      </w:r>
      <w:r>
        <w:rPr>
          <w:color w:val="000000"/>
          <w:spacing w:val="0"/>
          <w:w w:val="100"/>
          <w:position w:val="0"/>
        </w:rPr>
        <w:t xml:space="preserve">一 </w:t>
      </w:r>
      <w:r>
        <w:rPr>
          <w:spacing w:val="0"/>
          <w:w w:val="100"/>
          <w:position w:val="0"/>
        </w:rPr>
        <w:t>切只是如此。我们也得不到什么，也没有损失什么。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意识所带来的假相。这个隔阂根本不存在。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懂了这些，自然会爱护周边的人、动物、植物，任何东西，包括地球。不 可能再用武器、暴力来解决问题。这其实也只是爱护</w:t>
      </w:r>
      <w:r>
        <w:rPr>
          <w:color w:val="000000"/>
          <w:spacing w:val="0"/>
          <w:w w:val="100"/>
          <w:position w:val="0"/>
        </w:rPr>
        <w:t>自己，</w:t>
      </w:r>
      <w:r>
        <w:rPr>
          <w:color w:val="181618"/>
          <w:spacing w:val="0"/>
          <w:w w:val="100"/>
          <w:position w:val="0"/>
        </w:rPr>
        <w:t>得到生存的道理。 也可以说，慈悲是自然而然的，不是需要去追求的德行。它是全部生命自然的 一部分。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许多朋友，在慈善与公益投入了相当多的精力，充满了牺牲与服务的精神， 都是从内心而发。对生命的尊重，让地球永续发展，是值得我们每一个人效法 的典范。唯一的小小提醒是，从整体生命的角度来谈，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</w:t>
      </w:r>
      <w:r>
        <w:rPr>
          <w:color w:val="181618"/>
          <w:spacing w:val="0"/>
          <w:w w:val="100"/>
          <w:position w:val="0"/>
        </w:rPr>
        <w:t xml:space="preserve">善事”的观念是很重 要，但不是最重要。真正重要的，还是先把自己找回来，从人生更深的层面领 </w:t>
      </w:r>
      <w:r>
        <w:rPr>
          <w:color w:val="000000"/>
          <w:spacing w:val="0"/>
          <w:w w:val="100"/>
          <w:position w:val="0"/>
        </w:rPr>
        <w:t>悟</w:t>
      </w:r>
      <w:r>
        <w:rPr>
          <w:color w:val="181618"/>
          <w:spacing w:val="0"/>
          <w:w w:val="100"/>
          <w:position w:val="0"/>
        </w:rPr>
        <w:t>到自己是谁，而慈悲自然会发出来。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我们认为在帮助其他生命，这本身就是一个大妄想。是站在一个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000000"/>
          <w:spacing w:val="0"/>
          <w:w w:val="100"/>
          <w:position w:val="0"/>
        </w:rPr>
        <w:t xml:space="preserve">的 </w:t>
      </w:r>
      <w:r>
        <w:rPr>
          <w:color w:val="181618"/>
          <w:spacing w:val="0"/>
          <w:w w:val="100"/>
          <w:position w:val="0"/>
        </w:rPr>
        <w:t>观念去归纳、分别好一坏、生存一不生存而来的。先找回自己，醒觉，比较踏 实。醒觉后，该怎么做会清楚的。任何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因为从内心最宁静中</w:t>
      </w:r>
      <w:r>
        <w:rPr>
          <w:color w:val="000000"/>
          <w:spacing w:val="0"/>
          <w:w w:val="100"/>
          <w:position w:val="0"/>
        </w:rPr>
        <w:t>出发，</w:t>
      </w:r>
      <w:r>
        <w:rPr>
          <w:color w:val="181618"/>
          <w:spacing w:val="0"/>
          <w:w w:val="100"/>
          <w:position w:val="0"/>
        </w:rPr>
        <w:t>它本 身就会创造，会友善，对人类的展现就会有直接的影响。有趣的是，即使不做、 不动，一个醒觉的人的生命场，也都可以转变这个世界了。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  <w:sectPr>
          <w:footnotePr>
            <w:numFmt w:val="decimal"/>
          </w:footnotePr>
          <w:pgSz w:w="8839" w:h="12940"/>
          <w:pgMar w:top="1382" w:right="829" w:bottom="1382" w:left="829" w:header="0" w:footer="3" w:gutter="19"/>
          <w:cols w:space="720" w:num="1"/>
          <w:rtlGutter w:val="1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这么说，我们生活着最大的目的，也只是轻轻松松让这宇宙的光明照进来 吧。不要对它或任何形式再生出任何抵抗，也就完成这个大任务了。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1440" w:after="1300" w:line="240" w:lineRule="auto"/>
        <w:ind w:left="0" w:right="0" w:firstLine="0"/>
        <w:jc w:val="both"/>
        <w:rPr>
          <w:sz w:val="28"/>
          <w:szCs w:val="28"/>
        </w:rPr>
      </w:pPr>
      <w:bookmarkStart w:id="245" w:name="bookmark252"/>
      <w:bookmarkStart w:id="246" w:name="bookmark253"/>
      <w:bookmarkStart w:id="247" w:name="bookmark251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5.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再一次回到——存在与作为</w:t>
      </w:r>
      <w:bookmarkEnd w:id="245"/>
      <w:bookmarkEnd w:id="246"/>
      <w:bookmarkEnd w:id="247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40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全面的生命，唯有通过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“存</w:t>
      </w:r>
      <w:r>
        <w:rPr>
          <w:color w:val="000000"/>
          <w:spacing w:val="0"/>
          <w:w w:val="100"/>
          <w:position w:val="0"/>
        </w:rPr>
        <w:t>在”</w:t>
      </w:r>
      <w:r>
        <w:rPr>
          <w:color w:val="181618"/>
          <w:spacing w:val="0"/>
          <w:w w:val="100"/>
          <w:position w:val="0"/>
        </w:rPr>
        <w:t>才可以充分体会，倒不是通过任何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“作为</w:t>
      </w:r>
      <w:r>
        <w:rPr>
          <w:color w:val="181618"/>
          <w:spacing w:val="0"/>
          <w:w w:val="100"/>
          <w:position w:val="0"/>
          <w:lang w:val="en-US" w:eastAsia="en-US" w:bidi="en-US"/>
        </w:rPr>
        <w:t xml:space="preserve">" </w:t>
      </w:r>
      <w:r>
        <w:rPr>
          <w:color w:val="000000"/>
          <w:spacing w:val="0"/>
          <w:w w:val="100"/>
          <w:position w:val="0"/>
        </w:rPr>
        <w:t>可</w:t>
      </w:r>
      <w:r>
        <w:rPr>
          <w:color w:val="181618"/>
          <w:spacing w:val="0"/>
          <w:w w:val="100"/>
          <w:position w:val="0"/>
        </w:rPr>
        <w:t>以活出来的。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存在跟作为，其实是落在两个不同的逻辑，不光没有对立，根本没办法 接轨。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存在是个永恒、绝对之境的观念。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“存</w:t>
      </w:r>
      <w:r>
        <w:rPr>
          <w:color w:val="181618"/>
          <w:spacing w:val="0"/>
          <w:w w:val="100"/>
          <w:position w:val="0"/>
        </w:rPr>
        <w:t>在”这两个字是一个路标，让我们稍 微可以体会到无形无相的空，也就是我们整体意识、整体生命很重要的一大部 分。反而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“作</w:t>
      </w:r>
      <w:r>
        <w:rPr>
          <w:color w:val="181618"/>
          <w:spacing w:val="0"/>
          <w:w w:val="100"/>
          <w:position w:val="0"/>
        </w:rPr>
        <w:t>为”是符合局限的观点，和有形有相相关。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每一个动物、植物乃至矿物，都在一个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“存</w:t>
      </w:r>
      <w:r>
        <w:rPr>
          <w:color w:val="181618"/>
          <w:spacing w:val="0"/>
          <w:w w:val="100"/>
          <w:position w:val="0"/>
        </w:rPr>
        <w:t>在”的境界。它们的意识不受 分别局限，没有再加另一个思考的层面，没有再加一个念头，随时和宇宙的大 意识相连。也因为这样，我们每</w:t>
      </w:r>
      <w:r>
        <w:rPr>
          <w:color w:val="000000"/>
          <w:spacing w:val="0"/>
          <w:w w:val="100"/>
          <w:position w:val="0"/>
        </w:rPr>
        <w:t>一个人</w:t>
      </w:r>
      <w:r>
        <w:rPr>
          <w:color w:val="181618"/>
          <w:spacing w:val="0"/>
          <w:w w:val="100"/>
          <w:position w:val="0"/>
        </w:rPr>
        <w:t>都喜欢接触大自然，或是喜欢有宠物在 身边。我们跟任何生命接触，</w:t>
      </w:r>
      <w:r>
        <w:rPr>
          <w:color w:val="000000"/>
          <w:spacing w:val="0"/>
          <w:w w:val="100"/>
          <w:position w:val="0"/>
        </w:rPr>
        <w:t>常</w:t>
      </w:r>
      <w:r>
        <w:rPr>
          <w:color w:val="181618"/>
          <w:spacing w:val="0"/>
          <w:w w:val="100"/>
          <w:position w:val="0"/>
        </w:rPr>
        <w:t>常有机会让我们跳出思考的框架，而停留在最 原始的知觉来交流互动。所以，在那一刻进入无思无想的状态。我们喜欢接触 小婴儿，</w:t>
      </w:r>
      <w:r>
        <w:rPr>
          <w:color w:val="000000"/>
          <w:spacing w:val="0"/>
          <w:w w:val="100"/>
          <w:position w:val="0"/>
        </w:rPr>
        <w:t>也正</w:t>
      </w:r>
      <w:r>
        <w:rPr>
          <w:color w:val="181618"/>
          <w:spacing w:val="0"/>
          <w:w w:val="100"/>
          <w:position w:val="0"/>
        </w:rPr>
        <w:t>是因为如此。婴儿和小动物对我们没有分别判断，也不会有批评。 可以让我们的脑放松，放下产生念头的需求。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任何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“做</w:t>
      </w:r>
      <w:r>
        <w:rPr>
          <w:color w:val="181618"/>
          <w:spacing w:val="0"/>
          <w:w w:val="100"/>
          <w:position w:val="0"/>
        </w:rPr>
        <w:t>”，包括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“作</w:t>
      </w:r>
      <w:r>
        <w:rPr>
          <w:color w:val="181618"/>
          <w:spacing w:val="0"/>
          <w:w w:val="100"/>
          <w:position w:val="0"/>
        </w:rPr>
        <w:t>为”，包括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“成</w:t>
      </w:r>
      <w:r>
        <w:rPr>
          <w:color w:val="181618"/>
          <w:spacing w:val="0"/>
          <w:w w:val="100"/>
          <w:position w:val="0"/>
        </w:rPr>
        <w:t>为”，都只是描述一个有形的变化。它 让我们从一个点到下一个点，从一个瞬间到下一个瞬间，带来生活上的变化。 因为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任何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181618"/>
          <w:spacing w:val="0"/>
          <w:w w:val="100"/>
          <w:position w:val="0"/>
        </w:rPr>
        <w:t>”，都是通过一个主体（我）</w:t>
      </w:r>
      <w:r>
        <w:rPr>
          <w:color w:val="2B2A2B"/>
          <w:spacing w:val="0"/>
          <w:w w:val="100"/>
          <w:position w:val="0"/>
        </w:rPr>
        <w:t>和一</w:t>
      </w:r>
      <w:r>
        <w:rPr>
          <w:color w:val="181618"/>
          <w:spacing w:val="0"/>
          <w:w w:val="100"/>
          <w:position w:val="0"/>
        </w:rPr>
        <w:t>个客体（动的对象）才 可以成立的。这一来，在逻辑上不可能让我们体会到整体。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所以，醒觉，也只是觉察到一切，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 xml:space="preserve">aware of awareness </w:t>
      </w:r>
      <w:r>
        <w:rPr>
          <w:color w:val="181618"/>
          <w:spacing w:val="0"/>
          <w:w w:val="100"/>
          <w:position w:val="0"/>
        </w:rPr>
        <w:t>（也就是“觉察到觉 察”）。在任何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>之前，就连谁在动、谁在做</w:t>
      </w:r>
      <w:r>
        <w:rPr>
          <w:color w:val="000000"/>
          <w:spacing w:val="0"/>
          <w:w w:val="100"/>
          <w:position w:val="0"/>
        </w:rPr>
        <w:t>、谁</w:t>
      </w:r>
      <w:r>
        <w:rPr>
          <w:color w:val="181618"/>
          <w:spacing w:val="0"/>
          <w:w w:val="100"/>
          <w:position w:val="0"/>
        </w:rPr>
        <w:t>在醒觉都没有什么好谈的。 这就是醒觉，就是一切，也就是我们全部的生命。是我们的佛性，也是上帝。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佛陀的境界，也是大圆满的</w:t>
      </w:r>
      <w:r>
        <w:rPr>
          <w:color w:val="2B2A2B"/>
          <w:spacing w:val="0"/>
          <w:w w:val="100"/>
          <w:position w:val="0"/>
        </w:rPr>
        <w:t>境界。</w:t>
      </w:r>
      <w:r>
        <w:rPr>
          <w:color w:val="000000"/>
          <w:spacing w:val="0"/>
          <w:w w:val="100"/>
          <w:position w:val="0"/>
        </w:rPr>
        <w:t>它</w:t>
      </w:r>
      <w:r>
        <w:rPr>
          <w:color w:val="181618"/>
          <w:spacing w:val="0"/>
          <w:w w:val="100"/>
          <w:position w:val="0"/>
        </w:rPr>
        <w:t>随时存在一个作为，却没有造出任何 矛盾。从轻轻松松的存在，可以延伸出任何作为的范围，但从来没有离开过意 识的源头。相对来说，一般人甚至菩萨的</w:t>
      </w:r>
      <w:r>
        <w:rPr>
          <w:color w:val="2B2A2B"/>
          <w:spacing w:val="0"/>
          <w:w w:val="100"/>
          <w:position w:val="0"/>
        </w:rPr>
        <w:t>境界，</w:t>
      </w:r>
      <w:r>
        <w:rPr>
          <w:color w:val="181618"/>
          <w:spacing w:val="0"/>
          <w:w w:val="100"/>
          <w:position w:val="0"/>
        </w:rPr>
        <w:t>主要还是通过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“动”“作</w:t>
      </w:r>
      <w:r>
        <w:rPr>
          <w:color w:val="181618"/>
          <w:spacing w:val="0"/>
          <w:w w:val="100"/>
          <w:position w:val="0"/>
        </w:rPr>
        <w:t>为”来 转变世界，</w:t>
      </w:r>
      <w:r>
        <w:rPr>
          <w:color w:val="2B2A2B"/>
          <w:spacing w:val="0"/>
          <w:w w:val="100"/>
          <w:position w:val="0"/>
        </w:rPr>
        <w:t>还</w:t>
      </w:r>
      <w:r>
        <w:rPr>
          <w:color w:val="181618"/>
          <w:spacing w:val="0"/>
          <w:w w:val="100"/>
          <w:position w:val="0"/>
        </w:rPr>
        <w:t>有一个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“救” “渡”“帮</w:t>
      </w:r>
      <w:r>
        <w:rPr>
          <w:color w:val="000000"/>
          <w:spacing w:val="0"/>
          <w:w w:val="100"/>
          <w:position w:val="0"/>
        </w:rPr>
        <w:t>忙”</w:t>
      </w:r>
      <w:r>
        <w:rPr>
          <w:color w:val="181618"/>
          <w:spacing w:val="0"/>
          <w:w w:val="100"/>
          <w:position w:val="0"/>
        </w:rPr>
        <w:t>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“改</w:t>
      </w:r>
      <w:r>
        <w:rPr>
          <w:color w:val="181618"/>
          <w:spacing w:val="0"/>
          <w:w w:val="100"/>
          <w:position w:val="0"/>
        </w:rPr>
        <w:t>变”的观念。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我们每一个人都有佛性，不可能没有佛性。假如没有佛性</w:t>
      </w:r>
      <w:r>
        <w:rPr>
          <w:color w:val="2B2A2B"/>
          <w:spacing w:val="0"/>
          <w:w w:val="100"/>
          <w:position w:val="0"/>
        </w:rPr>
        <w:t>，任</w:t>
      </w:r>
      <w:r>
        <w:rPr>
          <w:color w:val="181618"/>
          <w:spacing w:val="0"/>
          <w:w w:val="100"/>
          <w:position w:val="0"/>
        </w:rPr>
        <w:t>何人都不可 能成佛。反过来，倘若只有有形有色，没有无形</w:t>
      </w:r>
      <w:r>
        <w:rPr>
          <w:color w:val="2B2A2B"/>
          <w:spacing w:val="0"/>
          <w:w w:val="100"/>
          <w:position w:val="0"/>
        </w:rPr>
        <w:t>无色，</w:t>
      </w:r>
      <w:r>
        <w:rPr>
          <w:color w:val="181618"/>
          <w:spacing w:val="0"/>
          <w:w w:val="100"/>
          <w:position w:val="0"/>
        </w:rPr>
        <w:t>任何人都不可能解脱的。 所以，成佛倒不是回到动物、植物、矿物的状态，反而是轻轻松松完全</w:t>
      </w:r>
      <w:r>
        <w:rPr>
          <w:color w:val="2B2A2B"/>
          <w:spacing w:val="0"/>
          <w:w w:val="100"/>
          <w:position w:val="0"/>
        </w:rPr>
        <w:t xml:space="preserve">做主， </w:t>
      </w:r>
      <w:r>
        <w:rPr>
          <w:color w:val="181618"/>
          <w:spacing w:val="0"/>
          <w:w w:val="100"/>
          <w:position w:val="0"/>
        </w:rPr>
        <w:t>掌控任何意识。包括没有</w:t>
      </w:r>
      <w:r>
        <w:rPr>
          <w:color w:val="2B2A2B"/>
          <w:spacing w:val="0"/>
          <w:w w:val="100"/>
          <w:position w:val="0"/>
        </w:rPr>
        <w:t>意识的意识。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128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这么</w:t>
      </w:r>
      <w:r>
        <w:rPr>
          <w:color w:val="2B2A2B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来，念头、</w:t>
      </w:r>
      <w:r>
        <w:rPr>
          <w:color w:val="2B2A2B"/>
          <w:spacing w:val="0"/>
          <w:w w:val="100"/>
          <w:position w:val="0"/>
        </w:rPr>
        <w:t>思考、</w:t>
      </w:r>
      <w:r>
        <w:rPr>
          <w:color w:val="181618"/>
          <w:spacing w:val="0"/>
          <w:w w:val="100"/>
          <w:position w:val="0"/>
        </w:rPr>
        <w:t>逻辑就变成</w:t>
      </w:r>
      <w:r>
        <w:rPr>
          <w:color w:val="2B2A2B"/>
          <w:spacing w:val="0"/>
          <w:w w:val="100"/>
          <w:position w:val="0"/>
        </w:rPr>
        <w:t>工具。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“做”“不</w:t>
      </w:r>
      <w:r>
        <w:rPr>
          <w:color w:val="181618"/>
          <w:spacing w:val="0"/>
          <w:w w:val="100"/>
          <w:position w:val="0"/>
        </w:rPr>
        <w:t xml:space="preserve">做” 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“存</w:t>
      </w:r>
      <w:r>
        <w:rPr>
          <w:color w:val="000000"/>
          <w:spacing w:val="0"/>
          <w:w w:val="100"/>
          <w:position w:val="0"/>
        </w:rPr>
        <w:t>在”也</w:t>
      </w:r>
      <w:r>
        <w:rPr>
          <w:color w:val="181618"/>
          <w:spacing w:val="0"/>
          <w:w w:val="100"/>
          <w:position w:val="0"/>
        </w:rPr>
        <w:t>不再有 任何矛</w:t>
      </w:r>
      <w:r>
        <w:rPr>
          <w:color w:val="2B2A2B"/>
          <w:spacing w:val="0"/>
          <w:w w:val="100"/>
          <w:position w:val="0"/>
        </w:rPr>
        <w:t>盾了。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“存</w:t>
      </w:r>
      <w:r>
        <w:rPr>
          <w:color w:val="181618"/>
          <w:spacing w:val="0"/>
          <w:w w:val="100"/>
          <w:position w:val="0"/>
        </w:rPr>
        <w:t>在”</w:t>
      </w:r>
      <w:r>
        <w:rPr>
          <w:color w:val="2B2A2B"/>
          <w:spacing w:val="0"/>
          <w:w w:val="100"/>
          <w:position w:val="0"/>
        </w:rPr>
        <w:t>自然在</w:t>
      </w:r>
      <w:r>
        <w:rPr>
          <w:color w:val="181618"/>
          <w:spacing w:val="0"/>
          <w:w w:val="100"/>
          <w:position w:val="0"/>
        </w:rPr>
        <w:t>每一个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“做”</w:t>
      </w:r>
      <w:r>
        <w:rPr>
          <w:color w:val="181618"/>
          <w:spacing w:val="0"/>
          <w:w w:val="100"/>
          <w:position w:val="0"/>
        </w:rPr>
        <w:t>的瞬间都可以找到。简单来说，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“存 </w:t>
      </w:r>
      <w:r>
        <w:rPr>
          <w:color w:val="181618"/>
          <w:spacing w:val="0"/>
          <w:w w:val="100"/>
          <w:position w:val="0"/>
        </w:rPr>
        <w:t>在”与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“作</w:t>
      </w:r>
      <w:r>
        <w:rPr>
          <w:color w:val="181618"/>
          <w:spacing w:val="0"/>
          <w:w w:val="100"/>
          <w:position w:val="0"/>
        </w:rPr>
        <w:t>为”已经不分了。我们不需要否定任何</w:t>
      </w:r>
      <w:r>
        <w:rPr>
          <w:color w:val="2B2A2B"/>
          <w:spacing w:val="0"/>
          <w:w w:val="100"/>
          <w:position w:val="0"/>
        </w:rPr>
        <w:t>工具的</w:t>
      </w:r>
      <w:r>
        <w:rPr>
          <w:color w:val="181618"/>
          <w:spacing w:val="0"/>
          <w:w w:val="100"/>
          <w:position w:val="0"/>
        </w:rPr>
        <w:t>存在，但是可</w:t>
      </w:r>
      <w:r>
        <w:rPr>
          <w:color w:val="2B2A2B"/>
          <w:spacing w:val="0"/>
          <w:w w:val="100"/>
          <w:position w:val="0"/>
        </w:rPr>
        <w:t xml:space="preserve">以不被 </w:t>
      </w:r>
      <w:r>
        <w:rPr>
          <w:color w:val="181618"/>
          <w:spacing w:val="0"/>
          <w:w w:val="100"/>
          <w:position w:val="0"/>
        </w:rPr>
        <w:t>任</w:t>
      </w:r>
      <w:r>
        <w:rPr>
          <w:color w:val="2B2A2B"/>
          <w:spacing w:val="0"/>
          <w:w w:val="100"/>
          <w:position w:val="0"/>
        </w:rPr>
        <w:t>何工具</w:t>
      </w:r>
      <w:r>
        <w:rPr>
          <w:color w:val="181618"/>
          <w:spacing w:val="0"/>
          <w:w w:val="100"/>
          <w:position w:val="0"/>
        </w:rPr>
        <w:t>绑住。也可以说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“是！ </w:t>
      </w:r>
      <w:r>
        <w:rPr>
          <w:color w:val="000000"/>
          <w:spacing w:val="0"/>
          <w:w w:val="100"/>
          <w:position w:val="0"/>
        </w:rPr>
        <w:t xml:space="preserve">” </w:t>
      </w:r>
      <w:r>
        <w:rPr>
          <w:color w:val="181618"/>
          <w:spacing w:val="0"/>
          <w:w w:val="100"/>
          <w:position w:val="0"/>
        </w:rPr>
        <w:t>一切都重视</w:t>
      </w:r>
      <w:r>
        <w:rPr>
          <w:color w:val="000000"/>
          <w:spacing w:val="0"/>
          <w:w w:val="100"/>
          <w:position w:val="0"/>
        </w:rPr>
        <w:t>，但</w:t>
      </w:r>
      <w:r>
        <w:rPr>
          <w:color w:val="181618"/>
          <w:spacing w:val="0"/>
          <w:w w:val="100"/>
          <w:position w:val="0"/>
        </w:rPr>
        <w:t>同时没</w:t>
      </w:r>
      <w:r>
        <w:rPr>
          <w:color w:val="2B2A2B"/>
          <w:spacing w:val="0"/>
          <w:w w:val="100"/>
          <w:position w:val="0"/>
        </w:rPr>
        <w:t>有一样</w:t>
      </w:r>
      <w:r>
        <w:rPr>
          <w:color w:val="181618"/>
          <w:spacing w:val="0"/>
          <w:w w:val="100"/>
          <w:position w:val="0"/>
        </w:rPr>
        <w:t>事情需要那么 重视。也因为</w:t>
      </w:r>
      <w:r>
        <w:rPr>
          <w:color w:val="2B2A2B"/>
          <w:spacing w:val="0"/>
          <w:w w:val="100"/>
          <w:position w:val="0"/>
        </w:rPr>
        <w:t>这样，</w:t>
      </w:r>
      <w:r>
        <w:rPr>
          <w:color w:val="181618"/>
          <w:spacing w:val="0"/>
          <w:w w:val="100"/>
          <w:position w:val="0"/>
        </w:rPr>
        <w:t>当时释迦牟尼佛才会讲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受后有'*®,耶稣也说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已经胜 了世界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”②。</w:t>
      </w:r>
      <w:r>
        <w:rPr>
          <w:color w:val="181618"/>
          <w:spacing w:val="0"/>
          <w:w w:val="100"/>
          <w:position w:val="0"/>
        </w:rPr>
        <w:t>也就是说，虽然他们还活在这个世界</w:t>
      </w:r>
      <w:r>
        <w:rPr>
          <w:color w:val="000000"/>
          <w:spacing w:val="0"/>
          <w:w w:val="100"/>
          <w:position w:val="0"/>
        </w:rPr>
        <w:t>，但</w:t>
      </w:r>
      <w:r>
        <w:rPr>
          <w:color w:val="181618"/>
          <w:spacing w:val="0"/>
          <w:w w:val="100"/>
          <w:position w:val="0"/>
        </w:rPr>
        <w:t>是不被人间任何有色有形所 束缚。</w:t>
      </w:r>
    </w:p>
    <w:p>
      <w:pPr>
        <w:pStyle w:val="33"/>
        <w:keepNext w:val="0"/>
        <w:keepLines w:val="0"/>
        <w:widowControl w:val="0"/>
        <w:numPr>
          <w:ilvl w:val="0"/>
          <w:numId w:val="12"/>
        </w:numPr>
        <w:shd w:val="clear" w:color="auto" w:fill="auto"/>
        <w:tabs>
          <w:tab w:val="left" w:pos="294"/>
        </w:tabs>
        <w:bidi w:val="0"/>
        <w:spacing w:before="0" w:after="0" w:line="235" w:lineRule="exact"/>
        <w:ind w:left="200" w:right="0" w:hanging="200"/>
        <w:jc w:val="both"/>
      </w:pPr>
      <w:bookmarkStart w:id="248" w:name="bookmark254"/>
      <w:bookmarkEnd w:id="248"/>
      <w:r>
        <w:rPr>
          <w:spacing w:val="0"/>
          <w:w w:val="100"/>
          <w:position w:val="0"/>
        </w:rPr>
        <w:t>散见于《阿含经》中</w:t>
      </w:r>
      <w:r>
        <w:rPr>
          <w:color w:val="000000"/>
          <w:spacing w:val="0"/>
          <w:w w:val="100"/>
          <w:position w:val="0"/>
        </w:rPr>
        <w:t>，如</w:t>
      </w:r>
      <w:r>
        <w:rPr>
          <w:spacing w:val="0"/>
          <w:w w:val="100"/>
          <w:position w:val="0"/>
        </w:rPr>
        <w:t>《杂阿含经》卷第</w:t>
      </w:r>
      <w:r>
        <w:rPr>
          <w:color w:val="484848"/>
          <w:spacing w:val="0"/>
          <w:w w:val="100"/>
          <w:position w:val="0"/>
        </w:rPr>
        <w:t>一；</w:t>
      </w:r>
      <w:r>
        <w:rPr>
          <w:spacing w:val="0"/>
          <w:w w:val="100"/>
          <w:position w:val="0"/>
          <w:lang w:val="en-US" w:eastAsia="en-US" w:bidi="en-US"/>
        </w:rPr>
        <w:t>"</w:t>
      </w:r>
      <w:r>
        <w:rPr>
          <w:spacing w:val="0"/>
          <w:w w:val="100"/>
          <w:position w:val="0"/>
        </w:rPr>
        <w:t>如是，比丘！心解</w:t>
      </w:r>
      <w:r>
        <w:rPr>
          <w:color w:val="000000"/>
          <w:spacing w:val="0"/>
          <w:w w:val="100"/>
          <w:position w:val="0"/>
        </w:rPr>
        <w:t>脱者，</w:t>
      </w:r>
      <w:r>
        <w:rPr>
          <w:spacing w:val="0"/>
          <w:w w:val="100"/>
          <w:position w:val="0"/>
        </w:rPr>
        <w:t xml:space="preserve">若欲自证，则能自证：'我生已 </w:t>
      </w:r>
      <w:r>
        <w:rPr>
          <w:color w:val="000000"/>
          <w:spacing w:val="0"/>
          <w:w w:val="100"/>
          <w:position w:val="0"/>
        </w:rPr>
        <w:t>尽，</w:t>
      </w:r>
      <w:r>
        <w:rPr>
          <w:spacing w:val="0"/>
          <w:w w:val="100"/>
          <w:position w:val="0"/>
        </w:rPr>
        <w:t>梵行已立，所作已作，自知不受后有。'“</w:t>
      </w:r>
    </w:p>
    <w:p>
      <w:pPr>
        <w:pStyle w:val="33"/>
        <w:keepNext w:val="0"/>
        <w:keepLines w:val="0"/>
        <w:widowControl w:val="0"/>
        <w:numPr>
          <w:ilvl w:val="0"/>
          <w:numId w:val="12"/>
        </w:numPr>
        <w:shd w:val="clear" w:color="auto" w:fill="auto"/>
        <w:tabs>
          <w:tab w:val="left" w:pos="294"/>
        </w:tabs>
        <w:bidi w:val="0"/>
        <w:spacing w:before="0" w:after="0" w:line="235" w:lineRule="exact"/>
        <w:ind w:left="0" w:right="0" w:firstLine="0"/>
        <w:jc w:val="both"/>
      </w:pPr>
      <w:bookmarkStart w:id="249" w:name="bookmark255"/>
      <w:bookmarkEnd w:id="249"/>
      <w:r>
        <w:rPr>
          <w:spacing w:val="0"/>
          <w:w w:val="100"/>
          <w:position w:val="0"/>
        </w:rPr>
        <w:t>《约翰福音》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16"/>
          <w:szCs w:val="16"/>
        </w:rPr>
        <w:t>16:33</w:t>
      </w:r>
      <w:r>
        <w:rPr>
          <w:spacing w:val="0"/>
          <w:w w:val="100"/>
          <w:position w:val="0"/>
        </w:rPr>
        <w:t>。</w:t>
      </w:r>
      <w:r>
        <w:br w:type="page"/>
      </w:r>
    </w:p>
    <w:p>
      <w:pPr>
        <w:framePr w:w="7133" w:h="5122" w:wrap="notBeside" w:vAnchor="text" w:hAnchor="text" w:x="20" w:y="1"/>
        <w:widowControl w:val="0"/>
        <w:rPr>
          <w:sz w:val="2"/>
          <w:szCs w:val="2"/>
        </w:rPr>
      </w:pPr>
      <w:r>
        <w:drawing>
          <wp:inline distT="0" distB="0" distL="114300" distR="114300">
            <wp:extent cx="4529455" cy="3255010"/>
            <wp:effectExtent l="0" t="0" r="4445" b="2540"/>
            <wp:docPr id="782" name="Picutre 7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" name="Picutre 782"/>
                    <pic:cNvPicPr/>
                  </pic:nvPicPr>
                  <pic:blipFill>
                    <a:blip r:embed="rId638"/>
                    <a:stretch>
                      <a:fillRect/>
                    </a:stretch>
                  </pic:blipFill>
                  <pic:spPr>
                    <a:xfrm>
                      <a:off x="0" y="0"/>
                      <a:ext cx="4529455" cy="3255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12065" distR="2026920" simplePos="0" relativeHeight="251661312" behindDoc="0" locked="0" layoutInCell="1" allowOverlap="1">
                <wp:simplePos x="0" y="0"/>
                <wp:positionH relativeFrom="column">
                  <wp:posOffset>384175</wp:posOffset>
                </wp:positionH>
                <wp:positionV relativeFrom="paragraph">
                  <wp:posOffset>1639570</wp:posOffset>
                </wp:positionV>
                <wp:extent cx="2514600" cy="1261745"/>
                <wp:effectExtent l="0" t="0" r="0" b="0"/>
                <wp:wrapTopAndBottom/>
                <wp:docPr id="783" name="Shape 7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1261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35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240"/>
                                <w:szCs w:val="240"/>
                              </w:rPr>
                            </w:pPr>
                            <w:r>
                              <w:rPr>
                                <w:rFonts w:ascii="Times New Roman" w:hAnsi="Times New Roman" w:eastAsia="Times New Roman" w:cs="Times New Roman"/>
                                <w:smallCaps/>
                                <w:color w:val="2B2A2B"/>
                                <w:spacing w:val="0"/>
                                <w:w w:val="100"/>
                                <w:position w:val="0"/>
                                <w:sz w:val="234"/>
                                <w:szCs w:val="234"/>
                                <w:lang w:val="en-US" w:eastAsia="en-US" w:bidi="en-US"/>
                              </w:rPr>
                              <w:t>h</w:t>
                            </w:r>
                            <w:r>
                              <w:rPr>
                                <w:rFonts w:ascii="Times New Roman" w:hAnsi="Times New Roman" w:eastAsia="Times New Roman" w:cs="Times New Roman"/>
                                <w:color w:val="2B2A2B"/>
                                <w:spacing w:val="0"/>
                                <w:w w:val="100"/>
                                <w:position w:val="0"/>
                                <w:sz w:val="240"/>
                                <w:szCs w:val="240"/>
                                <w:lang w:val="en-US" w:eastAsia="en-US" w:bidi="en-US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eastAsia="Times New Roman" w:cs="Times New Roman"/>
                                <w:color w:val="2B2A2B"/>
                                <w:spacing w:val="0"/>
                                <w:w w:val="100"/>
                                <w:position w:val="0"/>
                                <w:sz w:val="240"/>
                                <w:szCs w:val="240"/>
                              </w:rPr>
                              <w:t xml:space="preserve">1 </w:t>
                            </w:r>
                            <w:r>
                              <w:rPr>
                                <w:rFonts w:ascii="Times New Roman" w:hAnsi="Times New Roman" w:eastAsia="Times New Roman" w:cs="Times New Roman"/>
                                <w:color w:val="716607"/>
                                <w:spacing w:val="0"/>
                                <w:w w:val="100"/>
                                <w:position w:val="0"/>
                                <w:sz w:val="240"/>
                                <w:szCs w:val="240"/>
                                <w:lang w:val="en-US" w:eastAsia="en-US" w:bidi="en-US"/>
                              </w:rPr>
                              <w:t>n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783" o:spid="_x0000_s1026" o:spt="202" type="#_x0000_t202" style="position:absolute;left:0pt;margin-left:30.25pt;margin-top:129.1pt;height:99.35pt;width:198pt;mso-wrap-distance-bottom:0pt;mso-wrap-distance-top:0pt;z-index:251661312;mso-width-relative:page;mso-height-relative:page;" filled="f" stroked="f" coordsize="21600,21600" o:gfxdata="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Jlho+HYAAAACgEA&#10;AA8AAAAAAAAAAQAgAAAAIgAAAGRycy9kb3ducmV2LnhtbFBLAQIUABQAAAAIAIdO4kBOZmSlqAEA&#10;AGkDAAAOAAAAAAAAAAEAIAAAACcBAABkcnMvZTJvRG9jLnhtbFBLBQYAAAAABgAGAFkBAABBBQAA&#10;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35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240"/>
                          <w:szCs w:val="240"/>
                        </w:rPr>
                      </w:pPr>
                      <w:r>
                        <w:rPr>
                          <w:rFonts w:ascii="Times New Roman" w:hAnsi="Times New Roman" w:eastAsia="Times New Roman" w:cs="Times New Roman"/>
                          <w:smallCaps/>
                          <w:color w:val="2B2A2B"/>
                          <w:spacing w:val="0"/>
                          <w:w w:val="100"/>
                          <w:position w:val="0"/>
                          <w:sz w:val="234"/>
                          <w:szCs w:val="234"/>
                          <w:lang w:val="en-US" w:eastAsia="en-US" w:bidi="en-US"/>
                        </w:rPr>
                        <w:t>h</w:t>
                      </w:r>
                      <w:r>
                        <w:rPr>
                          <w:rFonts w:ascii="Times New Roman" w:hAnsi="Times New Roman" w:eastAsia="Times New Roman" w:cs="Times New Roman"/>
                          <w:color w:val="2B2A2B"/>
                          <w:spacing w:val="0"/>
                          <w:w w:val="100"/>
                          <w:position w:val="0"/>
                          <w:sz w:val="240"/>
                          <w:szCs w:val="240"/>
                          <w:lang w:val="en-US" w:eastAsia="en-US" w:bidi="en-US"/>
                        </w:rPr>
                        <w:t xml:space="preserve"> </w:t>
                      </w:r>
                      <w:r>
                        <w:rPr>
                          <w:rFonts w:ascii="Times New Roman" w:hAnsi="Times New Roman" w:eastAsia="Times New Roman" w:cs="Times New Roman"/>
                          <w:color w:val="2B2A2B"/>
                          <w:spacing w:val="0"/>
                          <w:w w:val="100"/>
                          <w:position w:val="0"/>
                          <w:sz w:val="240"/>
                          <w:szCs w:val="240"/>
                        </w:rPr>
                        <w:t xml:space="preserve">1 </w:t>
                      </w:r>
                      <w:r>
                        <w:rPr>
                          <w:rFonts w:ascii="Times New Roman" w:hAnsi="Times New Roman" w:eastAsia="Times New Roman" w:cs="Times New Roman"/>
                          <w:color w:val="716607"/>
                          <w:spacing w:val="0"/>
                          <w:w w:val="100"/>
                          <w:position w:val="0"/>
                          <w:sz w:val="240"/>
                          <w:szCs w:val="240"/>
                          <w:lang w:val="en-US" w:eastAsia="en-US" w:bidi="en-US"/>
                        </w:rPr>
                        <w:t>n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82" w:lineRule="exact"/>
        <w:ind w:left="0" w:right="0"/>
        <w:jc w:val="both"/>
      </w:pPr>
      <w:r>
        <w:rPr>
          <w:spacing w:val="0"/>
          <w:w w:val="100"/>
          <w:position w:val="0"/>
        </w:rPr>
        <w:t>找回全部的我，全部的你，也就是从"有"进入到"没有</w:t>
      </w:r>
      <w:r>
        <w:rPr>
          <w:spacing w:val="0"/>
          <w:w w:val="100"/>
          <w:position w:val="0"/>
          <w:lang w:val="en-US" w:eastAsia="en-US" w:bidi="en-US"/>
        </w:rPr>
        <w:t>"，</w:t>
      </w:r>
      <w:r>
        <w:rPr>
          <w:color w:val="000000"/>
          <w:spacing w:val="0"/>
          <w:w w:val="100"/>
          <w:position w:val="0"/>
        </w:rPr>
        <w:t>从</w:t>
      </w:r>
      <w:r>
        <w:rPr>
          <w:color w:val="000000"/>
          <w:spacing w:val="0"/>
          <w:w w:val="100"/>
          <w:position w:val="0"/>
          <w:lang w:val="en-US" w:eastAsia="en-US" w:bidi="en-US"/>
        </w:rPr>
        <w:t>"</w:t>
      </w:r>
      <w:r>
        <w:rPr>
          <w:spacing w:val="0"/>
          <w:w w:val="100"/>
          <w:position w:val="0"/>
        </w:rPr>
        <w:t>形式"进入到"无形无相”。 同时，意识的角度不同，一切所体会的也完全不同。站在有色有形，我们看到任何东西是局限的， 包括念头，都还是形相，所以我们也称它.念相"。站在"没有”，也可以称"空”，这个意识是无 限大的一体意识，不可能分得更细。从这个整体，任何有形的东西可以生出。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160" w:line="282" w:lineRule="exact"/>
        <w:ind w:left="0" w:right="0"/>
        <w:jc w:val="both"/>
        <w:sectPr>
          <w:footnotePr>
            <w:numFmt w:val="decimal"/>
          </w:footnotePr>
          <w:pgSz w:w="8839" w:h="12940"/>
          <w:pgMar w:top="1279" w:right="739" w:bottom="1302" w:left="739" w:header="0" w:footer="3" w:gutter="190"/>
          <w:cols w:space="720" w:num="1"/>
          <w:rtlGutter w:val="0"/>
          <w:docGrid w:linePitch="360" w:charSpace="0"/>
        </w:sectPr>
      </w:pPr>
      <w:r>
        <w:rPr>
          <w:spacing w:val="0"/>
          <w:w w:val="100"/>
          <w:position w:val="0"/>
        </w:rPr>
        <w:t>左边的实像，是用来表达"有色有形的我”。往右边的虚像，来表达,'无色无形的我”。愈往右， 愈减少有色有形。这里用双向箭头来表达，它们之间是可以双向变动的，站在全部的你，一个人可以 从不同的"角色”</w:t>
      </w:r>
      <w:r>
        <w:rPr>
          <w:color w:val="724A60"/>
          <w:spacing w:val="0"/>
          <w:w w:val="100"/>
          <w:position w:val="0"/>
        </w:rPr>
        <w:t>——</w:t>
      </w:r>
      <w:r>
        <w:rPr>
          <w:spacing w:val="0"/>
          <w:w w:val="100"/>
          <w:position w:val="0"/>
        </w:rPr>
        <w:t>"有</w:t>
      </w:r>
      <w:r>
        <w:rPr>
          <w:spacing w:val="0"/>
          <w:w w:val="100"/>
          <w:position w:val="0"/>
          <w:lang w:val="en-US" w:eastAsia="en-US" w:bidi="en-US"/>
        </w:rPr>
        <w:t>""</w:t>
      </w:r>
      <w:r>
        <w:rPr>
          <w:spacing w:val="0"/>
          <w:w w:val="100"/>
          <w:position w:val="0"/>
        </w:rPr>
        <w:t>没有"来体会这个生命。进一步说，要把全部的自己找回来，也只是 轻轻松松从"我”，尤其这个小我"挪开”。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360" w:line="409" w:lineRule="exact"/>
        <w:ind w:left="0" w:right="0" w:firstLine="0"/>
        <w:jc w:val="both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</w:rPr>
        <w:t>瞬间、</w:t>
      </w:r>
      <w:r>
        <w:rPr>
          <w:color w:val="181618"/>
          <w:spacing w:val="0"/>
          <w:w w:val="100"/>
          <w:position w:val="0"/>
          <w:sz w:val="19"/>
          <w:szCs w:val="19"/>
        </w:rPr>
        <w:t>宁静、存在、作为的关系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把全部生命找回来，也只是站在一个更广的角度来看生命。所谓更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“广</w:t>
      </w:r>
      <w:r>
        <w:rPr>
          <w:color w:val="181618"/>
          <w:spacing w:val="0"/>
          <w:w w:val="100"/>
          <w:position w:val="0"/>
        </w:rPr>
        <w:t>”, 也只是在说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生命除了局限意识的部分，还有一个无限大、没有条件的意识。 这本书所强调的，就是这两部分的交会点，也就是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里！现在！”或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“这个 </w:t>
      </w:r>
      <w:r>
        <w:rPr>
          <w:color w:val="181618"/>
          <w:spacing w:val="0"/>
          <w:w w:val="100"/>
          <w:position w:val="0"/>
        </w:rPr>
        <w:t>瞬间”。我们再怎么解脱，离不开这个瞬冋。只有这个瞬冋是真实的。其他过 去或未来，都是念头组合的。不管带来什么奕化，还是要通过这个瞬间才得以 成形。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这本书全都在强调怎么跟这个瞬间合作，不要再有任何对立。让这个瞬间 对我们友好，使我们能跟全部生命接轨，我们也只能让这个瞬间存在。放过它， 臣服于它。我也多次强调，跟这个瞬间作对，就是我们种种烦恼和痛苦的来源。 跟这个瞬间合作，也只是全部接受这个瞬间所带来的变化，不要再加一个投射、 分析。让这个瞬冋単纯化，也就是让我们的生命单纯化。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讲到这里，我必须要补充另一个重点。一般人听到我强调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</w:t>
      </w:r>
      <w:r>
        <w:rPr>
          <w:color w:val="000000"/>
          <w:spacing w:val="0"/>
          <w:w w:val="100"/>
          <w:position w:val="0"/>
        </w:rPr>
        <w:t>现</w:t>
      </w:r>
      <w:r>
        <w:rPr>
          <w:color w:val="181618"/>
          <w:spacing w:val="0"/>
          <w:w w:val="100"/>
          <w:position w:val="0"/>
        </w:rPr>
        <w:t>在！” 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“瞬</w:t>
      </w:r>
      <w:r>
        <w:rPr>
          <w:color w:val="181618"/>
          <w:spacing w:val="0"/>
          <w:w w:val="100"/>
          <w:position w:val="0"/>
        </w:rPr>
        <w:t>冋"的重要性时，会立即想到这个瞬间所带来的内容。也就是说，我们 自然会重视这个瞬间带来的种种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000000"/>
          <w:spacing w:val="0"/>
          <w:w w:val="100"/>
          <w:position w:val="0"/>
        </w:rPr>
        <w:t>”、</w:t>
      </w:r>
      <w:r>
        <w:rPr>
          <w:color w:val="181618"/>
          <w:spacing w:val="0"/>
          <w:w w:val="100"/>
          <w:position w:val="0"/>
        </w:rPr>
        <w:t>神种变化、神种故事。然而，我们全部 接受这个瞬间，也就是找到这个瞬冋“不动</w:t>
      </w:r>
      <w:r>
        <w:rPr>
          <w:color w:val="000000"/>
          <w:spacing w:val="0"/>
          <w:w w:val="100"/>
          <w:position w:val="0"/>
          <w:lang w:val="en-US" w:eastAsia="en-US" w:bidi="en-US"/>
        </w:rPr>
        <w:t>"</w:t>
      </w:r>
      <w:r>
        <w:rPr>
          <w:color w:val="181618"/>
          <w:spacing w:val="0"/>
          <w:w w:val="100"/>
          <w:position w:val="0"/>
        </w:rPr>
        <w:t>的本质，也就是这个瞬间所带来 的空当、单纯的架构或存在。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 xml:space="preserve">我们完全接受这个瞬间，也只是在强调——这个瞬间种种的变动与作为， 还只是头脑的浮动。从整体来看，一点都不成比例。所谓的不成比例，也只是 在臓调生命和宇宙是一个整体，不可能跟任何角落甚至瞬间分离。我们所看到 的瞬间带来的变化，也只是代表了整体通过这个局眼而有条件的意识，在瞬冋 所浮出来的片段。就好像一座冰山，我们只看到冰山最顶上的一小块，根本看 不到这个整体的意识。所以才说，这个瞬间带来的变化和整体是不成比例的。 所以，这个瞬间，也没有什么好对立的，因为我们充分知道还有一个远远更大 </w:t>
      </w:r>
      <w:r>
        <w:rPr>
          <w:color w:val="000000"/>
          <w:spacing w:val="0"/>
          <w:w w:val="100"/>
          <w:position w:val="0"/>
        </w:rPr>
        <w:t>的生命存在。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380"/>
        <w:jc w:val="both"/>
      </w:pPr>
      <w:r>
        <w:rPr>
          <w:color w:val="000000"/>
          <w:spacing w:val="0"/>
          <w:w w:val="100"/>
          <w:position w:val="0"/>
        </w:rPr>
        <w:t>完全接受这个瞬冋，也只是轻松落到这个瞬间的空当，站在这个空当来欣 赏或观察任何变动。只要有这种理解，自然会发现念头就这么消失掉了。即使 最不舒服的状态、最匪夷所思的瞬间，我们还是可以体会到一片宁静，而这个 宁静从来没有动过。这，才是古人所讲的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“定”</w:t>
      </w:r>
      <w:r>
        <w:rPr>
          <w:color w:val="000000"/>
          <w:spacing w:val="0"/>
          <w:w w:val="100"/>
          <w:position w:val="0"/>
        </w:rPr>
        <w:t>（</w:t>
      </w:r>
      <w:r>
        <w:rPr>
          <w:i/>
          <w:iCs/>
          <w:color w:val="000000"/>
          <w:spacing w:val="0"/>
          <w:w w:val="100"/>
          <w:position w:val="0"/>
          <w:lang w:val="en-US" w:eastAsia="en-US" w:bidi="en-US"/>
        </w:rPr>
        <w:t>samadhi）.</w:t>
      </w:r>
      <w:r>
        <w:rPr>
          <w:color w:val="000000"/>
          <w:spacing w:val="0"/>
          <w:w w:val="100"/>
          <w:position w:val="0"/>
        </w:rPr>
        <w:t>这，才是解脱。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380"/>
        <w:jc w:val="both"/>
        <w:sectPr>
          <w:headerReference r:id="rId385" w:type="first"/>
          <w:footerReference r:id="rId388" w:type="first"/>
          <w:headerReference r:id="rId383" w:type="default"/>
          <w:footerReference r:id="rId386" w:type="default"/>
          <w:headerReference r:id="rId384" w:type="even"/>
          <w:footerReference r:id="rId387" w:type="even"/>
          <w:footnotePr>
            <w:numFmt w:val="decimal"/>
          </w:footnotePr>
          <w:pgSz w:w="8839" w:h="12940"/>
          <w:pgMar w:top="1279" w:right="739" w:bottom="1302" w:left="739" w:header="0" w:footer="3" w:gutter="190"/>
          <w:cols w:space="720" w:num="1"/>
          <w:titlePg/>
          <w:rtlGutter w:val="0"/>
          <w:docGrid w:linePitch="360" w:charSpace="0"/>
        </w:sectPr>
      </w:pPr>
      <w:r>
        <w:rPr>
          <w:color w:val="000000"/>
          <w:spacing w:val="0"/>
          <w:w w:val="100"/>
          <w:position w:val="0"/>
        </w:rPr>
        <w:t>我谈这些，也许对你来说，跟人间所带来的知识完全是颠倒的。但是，我 相信，只要宁静地读这些话、接收这些话，你的心自然会宁静，自然停留在这 个瞬间。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1680" w:after="1500" w:line="240" w:lineRule="auto"/>
        <w:ind w:left="0" w:right="0" w:firstLine="0"/>
        <w:jc w:val="both"/>
        <w:rPr>
          <w:sz w:val="28"/>
          <w:szCs w:val="28"/>
        </w:rPr>
      </w:pPr>
      <w:bookmarkStart w:id="250" w:name="bookmark258"/>
      <w:bookmarkStart w:id="251" w:name="bookmark256"/>
      <w:bookmarkStart w:id="252" w:name="bookmark257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6.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通过语言，最多只能留下路标</w:t>
      </w:r>
      <w:bookmarkEnd w:id="250"/>
      <w:bookmarkEnd w:id="251"/>
      <w:bookmarkEnd w:id="252"/>
    </w:p>
    <w:p>
      <w:pPr>
        <w:pStyle w:val="29"/>
        <w:keepNext w:val="0"/>
        <w:keepLines w:val="0"/>
        <w:widowControl w:val="0"/>
        <w:shd w:val="clear" w:color="auto" w:fill="auto"/>
        <w:tabs>
          <w:tab w:val="left" w:leader="dot" w:pos="765"/>
        </w:tabs>
        <w:bidi w:val="0"/>
        <w:spacing w:before="0" w:after="42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  <w:lang w:val="en-US" w:eastAsia="en-US" w:bidi="en-US"/>
        </w:rPr>
        <w:tab/>
      </w:r>
      <w:r>
        <w:rPr>
          <w:color w:val="181618"/>
          <w:spacing w:val="0"/>
          <w:w w:val="100"/>
          <w:position w:val="0"/>
        </w:rPr>
        <w:t>最后连路标都要放下。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语言，也只是传达念头。它同时受到一个有形的系统所限。我们一般人会 认为，念头的规则有无限大的变异，然而，仔细观察，念头的根源其实是通过 一个分别比较的逻辑所创立的。严格讲，再怎么变异，还是没办法超越有限的 范围。另外，念头所使用、所组合的素材，也受到五官五感的限制。所以，再 怎么变异，也离不开这个肉体可以体验世界的范围。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然而，我们所称的一体意识，不生不死的意识，无色无形的一体意识，倒 不是用这个逻辑组合的。所以，一体意识是不可能用语言描述的。语言最多是 作</w:t>
      </w:r>
      <w:r>
        <w:rPr>
          <w:color w:val="181618"/>
          <w:spacing w:val="0"/>
          <w:w w:val="100"/>
          <w:position w:val="0"/>
          <w:lang w:val="zh-CN" w:eastAsia="zh-CN" w:bidi="zh-CN"/>
        </w:rPr>
        <w:t>为一个</w:t>
      </w:r>
      <w:r>
        <w:rPr>
          <w:color w:val="181618"/>
          <w:spacing w:val="0"/>
          <w:w w:val="100"/>
          <w:position w:val="0"/>
        </w:rPr>
        <w:t>指引的路标。如果很认真去抓每一个字，每一个词，要解开它的意思, 自然就落入了一个知识的境界、左脑的境界。然而，没有任何知识可以带来解 脱。解脱，是跳出任何知识。完全不知道，可以完全自在、完全放松的不知道, 这才是解脱。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换一个角度来说，全面的意识，与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“主</w:t>
      </w:r>
      <w:r>
        <w:rPr>
          <w:color w:val="181618"/>
          <w:spacing w:val="0"/>
          <w:w w:val="100"/>
          <w:position w:val="0"/>
        </w:rPr>
        <w:t>体和客体的分别”是不相容的，</w:t>
      </w:r>
      <w:r>
        <w:rPr>
          <w:color w:val="000000"/>
          <w:spacing w:val="0"/>
          <w:w w:val="100"/>
          <w:position w:val="0"/>
        </w:rPr>
        <w:t xml:space="preserve">根 </w:t>
      </w:r>
      <w:r>
        <w:rPr>
          <w:color w:val="181618"/>
          <w:spacing w:val="0"/>
          <w:w w:val="100"/>
          <w:position w:val="0"/>
        </w:rPr>
        <w:t>本没有什么分别好谈，没办法用我们的脑去理解。这个关键，</w:t>
      </w:r>
      <w:r>
        <w:rPr>
          <w:color w:val="000000"/>
          <w:spacing w:val="0"/>
          <w:w w:val="100"/>
          <w:position w:val="0"/>
        </w:rPr>
        <w:t>这个</w:t>
      </w:r>
      <w:r>
        <w:rPr>
          <w:color w:val="181618"/>
          <w:spacing w:val="0"/>
          <w:w w:val="100"/>
          <w:position w:val="0"/>
        </w:rPr>
        <w:t xml:space="preserve">事实，表面 上引发了一个矛盾，误导了上万年来的人。确实，也只有少之又少的人，能真 </w:t>
      </w:r>
      <w:r>
        <w:rPr>
          <w:color w:val="000000"/>
          <w:spacing w:val="0"/>
          <w:w w:val="100"/>
          <w:position w:val="0"/>
        </w:rPr>
        <w:t>正领</w:t>
      </w:r>
      <w:r>
        <w:rPr>
          <w:color w:val="181618"/>
          <w:spacing w:val="0"/>
          <w:w w:val="100"/>
          <w:position w:val="0"/>
        </w:rPr>
        <w:t>悟到。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535170" cy="4565650"/>
            <wp:effectExtent l="0" t="0" r="17780" b="6350"/>
            <wp:docPr id="797" name="Picutre 7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" name="Picutre 797"/>
                    <pic:cNvPicPr/>
                  </pic:nvPicPr>
                  <pic:blipFill>
                    <a:blip r:embed="rId639"/>
                    <a:stretch>
                      <a:fillRect/>
                    </a:stretch>
                  </pic:blipFill>
                  <pic:spPr>
                    <a:xfrm>
                      <a:off x="0" y="0"/>
                      <a:ext cx="4535170" cy="456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1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81" w:lineRule="exact"/>
        <w:ind w:left="0" w:right="0" w:firstLine="320"/>
        <w:jc w:val="both"/>
      </w:pPr>
      <w:r>
        <w:rPr>
          <w:spacing w:val="0"/>
          <w:w w:val="100"/>
          <w:position w:val="0"/>
        </w:rPr>
        <w:t>通过恩典，我们才能接收到无色无形的光明。也就是说，不是靠我们.做"了什么，</w:t>
      </w:r>
      <w:r>
        <w:rPr>
          <w:color w:val="000000"/>
          <w:spacing w:val="0"/>
          <w:w w:val="100"/>
          <w:position w:val="0"/>
        </w:rPr>
        <w:t>而</w:t>
      </w:r>
      <w:r>
        <w:rPr>
          <w:spacing w:val="0"/>
          <w:w w:val="100"/>
          <w:position w:val="0"/>
        </w:rPr>
        <w:t>是因为 我们"在”。醒觉的人，把这个全新的意识接生到人间。图下方的人，是醒觉的人，他张开双手迎 接新生命。新的生命，通过重生光明的通道来到人间。圈上方的中空环状信道，是光明的信道，带 着人重生。醒觉的生命，就像这个过程的促进者或接生者。醒觉，什么都没有做。什么也做不了。 醒觉，就是。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想用语言、知识来掌握真实，这个现象，严格讲现在是更严重了。我们分 别逻辑通过快而高速的科技，在任何场合无所不入。只要我们打开计算机上网， 什么知识</w:t>
      </w:r>
      <w:r>
        <w:rPr>
          <w:color w:val="000000"/>
          <w:spacing w:val="0"/>
          <w:w w:val="100"/>
          <w:position w:val="0"/>
        </w:rPr>
        <w:t>、什</w:t>
      </w:r>
      <w:r>
        <w:rPr>
          <w:color w:val="181618"/>
          <w:spacing w:val="0"/>
          <w:w w:val="100"/>
          <w:position w:val="0"/>
        </w:rPr>
        <w:t>么信息都可以取得。以不可思议的快速，取得不可思议庞大的信 息。就连很小的小孩，都已经进入了这个信息时代。</w:t>
      </w:r>
      <w:r>
        <w:rPr>
          <w:color w:val="000000"/>
          <w:spacing w:val="0"/>
          <w:w w:val="100"/>
          <w:position w:val="0"/>
        </w:rPr>
        <w:t>从古</w:t>
      </w:r>
      <w:r>
        <w:rPr>
          <w:color w:val="181618"/>
          <w:spacing w:val="0"/>
          <w:w w:val="100"/>
          <w:position w:val="0"/>
        </w:rPr>
        <w:t>至今的知识，敲敲键 盘就可以拿到。这个事实，自然也让人类自豪，觉得进入了一个前所未有的黄 金时代，可以掌控从古到今的所有知识。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想不到，人类通过这种分别比较的语言和逻辑，只会越走越窄、越走越险、 越来越对立。没有一分钟可以停下来，可以不动。更不用谈宁静，那早已体会 不到了。越分别，越烦恼，人生越痛苦。分手、</w:t>
      </w:r>
      <w:r>
        <w:rPr>
          <w:color w:val="000000"/>
          <w:spacing w:val="0"/>
          <w:w w:val="100"/>
          <w:position w:val="0"/>
        </w:rPr>
        <w:t>抑郁、</w:t>
      </w:r>
      <w:r>
        <w:rPr>
          <w:color w:val="181618"/>
          <w:spacing w:val="0"/>
          <w:w w:val="100"/>
          <w:position w:val="0"/>
        </w:rPr>
        <w:t>不满足和自杀率也不断 地增加。这是难免的，因为我们的文明已经完全走上极端的唯物时代，而我们 前面分享过，任何物质早晩会消失的。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所以，从物质找不到一个人生的解答，更不用讲解脱。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好消息是，在这种最大的危机状态下，机会就来了。因为物质以及任何物 质的发展、发达，都没办法让我们得到满足、得到安全，面对这种情况，自然 就产生一个缺口，</w:t>
      </w:r>
      <w:r>
        <w:rPr>
          <w:color w:val="000000"/>
          <w:spacing w:val="0"/>
          <w:w w:val="100"/>
          <w:position w:val="0"/>
        </w:rPr>
        <w:t>一个</w:t>
      </w:r>
      <w:r>
        <w:rPr>
          <w:color w:val="181618"/>
          <w:spacing w:val="0"/>
          <w:w w:val="100"/>
          <w:position w:val="0"/>
        </w:rPr>
        <w:t>空隙，让无色无形的意识照进来。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有意思的是，有史以来，从来没有过那么大的危机，也可能没有过那么多 机会，可以让这么大规模的人群得到觉醒。然而，</w:t>
      </w:r>
      <w:r>
        <w:rPr>
          <w:color w:val="000000"/>
          <w:spacing w:val="0"/>
          <w:w w:val="100"/>
          <w:position w:val="0"/>
        </w:rPr>
        <w:t>只</w:t>
      </w:r>
      <w:r>
        <w:rPr>
          <w:color w:val="181618"/>
          <w:spacing w:val="0"/>
          <w:w w:val="100"/>
          <w:position w:val="0"/>
        </w:rPr>
        <w:t xml:space="preserve">要任何一个人觉醒，他只 要存在，就已经产生一个最大的能量或是生命场，自然会带动周遭的转变，并 带来不可思议的大恩典。一个人醒觉，就好像自然变成一个通道。让宇宙通过 </w:t>
      </w:r>
      <w:r>
        <w:rPr>
          <w:color w:val="000000"/>
          <w:spacing w:val="0"/>
          <w:w w:val="100"/>
          <w:position w:val="0"/>
        </w:rPr>
        <w:t>他，</w:t>
      </w:r>
      <w:r>
        <w:rPr>
          <w:color w:val="181618"/>
          <w:spacing w:val="0"/>
          <w:w w:val="100"/>
          <w:position w:val="0"/>
        </w:rPr>
        <w:t>来照明这个世界。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任何有形有相的东西，包括语言，都可以变成一个工具。通过语言，我们 </w:t>
      </w:r>
      <w:r>
        <w:rPr>
          <w:color w:val="000000"/>
          <w:spacing w:val="0"/>
          <w:w w:val="100"/>
          <w:position w:val="0"/>
        </w:rPr>
        <w:t>还</w:t>
      </w:r>
      <w:r>
        <w:rPr>
          <w:color w:val="181618"/>
          <w:spacing w:val="0"/>
          <w:w w:val="100"/>
          <w:position w:val="0"/>
        </w:rPr>
        <w:t xml:space="preserve">是可以指向这个不可思议的境界，也就是人类下一阶段的命运。但是，语言 或任何有色有相的形式，都不足以表达绝对的真实。所以，懂了就要把它放 </w:t>
      </w:r>
      <w:r>
        <w:rPr>
          <w:color w:val="000000"/>
          <w:spacing w:val="0"/>
          <w:w w:val="100"/>
          <w:position w:val="0"/>
        </w:rPr>
        <w:t>下。</w:t>
      </w:r>
      <w:r>
        <w:rPr>
          <w:color w:val="181618"/>
          <w:spacing w:val="0"/>
          <w:w w:val="100"/>
          <w:position w:val="0"/>
        </w:rPr>
        <w:t>就好像佛陀在《金刚经》里面说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“法尚</w:t>
      </w:r>
      <w:r>
        <w:rPr>
          <w:color w:val="181618"/>
          <w:spacing w:val="0"/>
          <w:w w:val="100"/>
          <w:position w:val="0"/>
        </w:rPr>
        <w:t>应舍，何况非法”。也就是说，通 过解脱，只要度过这个</w:t>
      </w:r>
      <w:r>
        <w:rPr>
          <w:color w:val="000000"/>
          <w:spacing w:val="0"/>
          <w:w w:val="100"/>
          <w:position w:val="0"/>
        </w:rPr>
        <w:t>人间，</w:t>
      </w:r>
      <w:r>
        <w:rPr>
          <w:color w:val="181618"/>
          <w:spacing w:val="0"/>
          <w:w w:val="100"/>
          <w:position w:val="0"/>
        </w:rPr>
        <w:t>也就把度过</w:t>
      </w:r>
      <w:r>
        <w:rPr>
          <w:color w:val="000000"/>
          <w:spacing w:val="0"/>
          <w:w w:val="100"/>
          <w:position w:val="0"/>
        </w:rPr>
        <w:t>这个人间的工</w:t>
      </w:r>
      <w:r>
        <w:rPr>
          <w:color w:val="181618"/>
          <w:spacing w:val="0"/>
          <w:w w:val="100"/>
          <w:position w:val="0"/>
        </w:rPr>
        <w:t>具给丢掉了，</w:t>
      </w:r>
      <w:r>
        <w:rPr>
          <w:color w:val="000000"/>
          <w:spacing w:val="0"/>
          <w:w w:val="100"/>
          <w:position w:val="0"/>
        </w:rPr>
        <w:t>不</w:t>
      </w:r>
      <w:r>
        <w:rPr>
          <w:color w:val="181618"/>
          <w:spacing w:val="0"/>
          <w:w w:val="100"/>
          <w:position w:val="0"/>
        </w:rPr>
        <w:t>要让它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2877185" cy="4705985"/>
            <wp:effectExtent l="0" t="0" r="18415" b="18415"/>
            <wp:docPr id="798" name="Picutre 7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" name="Picutre 798"/>
                    <pic:cNvPicPr/>
                  </pic:nvPicPr>
                  <pic:blipFill>
                    <a:blip r:embed="rId640"/>
                    <a:stretch>
                      <a:fillRect/>
                    </a:stretch>
                  </pic:blipFill>
                  <pic:spPr>
                    <a:xfrm>
                      <a:off x="0" y="0"/>
                      <a:ext cx="2877185" cy="470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3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86" w:lineRule="exact"/>
        <w:ind w:left="0" w:right="0"/>
        <w:jc w:val="both"/>
      </w:pPr>
      <w:r>
        <w:rPr>
          <w:spacing w:val="0"/>
          <w:w w:val="100"/>
          <w:position w:val="0"/>
        </w:rPr>
        <w:t>语言最多只能当作一个路标，指向全部的生命。也就好像这个老人家指着月亮，但是旁边的小 孩子也只看到指着月亮的手指头，却不知道在指什么。任何语言都受到局限客体意识的限制，不可 能拿来描述全部的生命。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再造成一个限制，带来一套系统。同样地，耶稣也说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“神</w:t>
      </w:r>
      <w:r>
        <w:rPr>
          <w:color w:val="181618"/>
          <w:spacing w:val="0"/>
          <w:w w:val="100"/>
          <w:position w:val="0"/>
        </w:rPr>
        <w:t>的国来到不是眼所能 见的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”①。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7080" w:line="412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不这样做，这个语言又会创出来一个系统，甚至宗教，还会误导许多未来 的人。也因为如此，过去三十年来，我不敢动笔用文字阐述。也就是说，全部 的你，是一个没有系统却又最完整的系统。因为它不受任何语言描述的限制， 又同时离不开古人一切智慧的大法门。不光佛陀的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“般</w:t>
      </w:r>
      <w:r>
        <w:rPr>
          <w:color w:val="181618"/>
          <w:spacing w:val="0"/>
          <w:w w:val="100"/>
          <w:position w:val="0"/>
        </w:rPr>
        <w:t>若波罗密”，还包括耶稣 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“爱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弥勒佛的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“唯</w:t>
      </w:r>
      <w:r>
        <w:rPr>
          <w:color w:val="181618"/>
          <w:spacing w:val="0"/>
          <w:w w:val="100"/>
          <w:position w:val="0"/>
        </w:rPr>
        <w:t>识”，禅宗六祖的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“顿</w:t>
      </w:r>
      <w:r>
        <w:rPr>
          <w:color w:val="181618"/>
          <w:spacing w:val="0"/>
          <w:w w:val="100"/>
          <w:position w:val="0"/>
        </w:rPr>
        <w:t>悟”，跟老子的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“无</w:t>
      </w:r>
      <w:r>
        <w:rPr>
          <w:color w:val="181618"/>
          <w:spacing w:val="0"/>
          <w:w w:val="100"/>
          <w:position w:val="0"/>
        </w:rPr>
        <w:t>为”。</w:t>
      </w:r>
    </w:p>
    <w:p>
      <w:pPr>
        <w:pStyle w:val="33"/>
        <w:keepNext w:val="0"/>
        <w:keepLines w:val="0"/>
        <w:widowControl w:val="0"/>
        <w:pBdr>
          <w:top w:val="single" w:color="auto" w:sz="4" w:space="0"/>
        </w:pBdr>
        <w:shd w:val="clear" w:color="auto" w:fill="auto"/>
        <w:bidi w:val="0"/>
        <w:spacing w:before="0" w:after="0" w:line="240" w:lineRule="auto"/>
        <w:ind w:left="0" w:right="0" w:firstLine="0"/>
        <w:jc w:val="both"/>
      </w:pPr>
      <w:r>
        <w:rPr>
          <w:color w:val="000000"/>
          <w:spacing w:val="0"/>
          <w:w w:val="100"/>
          <w:position w:val="0"/>
          <w:sz w:val="20"/>
          <w:szCs w:val="20"/>
        </w:rPr>
        <w:t>①</w:t>
      </w:r>
      <w:r>
        <w:rPr>
          <w:color w:val="000000"/>
          <w:spacing w:val="0"/>
          <w:w w:val="100"/>
          <w:position w:val="0"/>
        </w:rPr>
        <w:t>《路加福音》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20"/>
          <w:szCs w:val="20"/>
        </w:rPr>
        <w:t>17:20</w:t>
      </w:r>
      <w:r>
        <w:rPr>
          <w:color w:val="000000"/>
          <w:spacing w:val="0"/>
          <w:w w:val="100"/>
          <w:position w:val="0"/>
        </w:rPr>
        <w:t>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520" w:line="240" w:lineRule="auto"/>
        <w:ind w:left="0" w:right="0" w:firstLine="0"/>
        <w:jc w:val="both"/>
        <w:rPr>
          <w:sz w:val="28"/>
          <w:szCs w:val="28"/>
        </w:rPr>
      </w:pPr>
      <w:bookmarkStart w:id="253" w:name="bookmark259"/>
      <w:bookmarkStart w:id="254" w:name="bookmark260"/>
      <w:bookmarkStart w:id="255" w:name="bookmark261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7.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世界是个全像图</w:t>
      </w:r>
      <w:bookmarkEnd w:id="253"/>
      <w:bookmarkEnd w:id="254"/>
      <w:bookmarkEnd w:id="255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</w:rPr>
        <w:t>宇宙不会犯错。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i/>
          <w:iCs/>
          <w:color w:val="181618"/>
          <w:spacing w:val="0"/>
          <w:w w:val="100"/>
          <w:position w:val="0"/>
        </w:rPr>
        <w:t>每一点,</w:t>
      </w:r>
      <w:r>
        <w:rPr>
          <w:color w:val="181618"/>
          <w:spacing w:val="0"/>
          <w:w w:val="100"/>
          <w:position w:val="0"/>
        </w:rPr>
        <w:t>通过每一点，我们都可以看透这个宇宙。每一点，每一个小部位, 也跟这个宇宙分不开的。这一点，跟任何一点，也只是如此，不可能</w:t>
      </w:r>
      <w:r>
        <w:rPr>
          <w:color w:val="181618"/>
          <w:spacing w:val="0"/>
          <w:w w:val="100"/>
          <w:position w:val="0"/>
          <w:lang w:val="zh-CN" w:eastAsia="zh-CN" w:bidi="zh-CN"/>
        </w:rPr>
        <w:t>不是。</w:t>
      </w:r>
      <w:r>
        <w:rPr>
          <w:color w:val="181618"/>
          <w:spacing w:val="0"/>
          <w:w w:val="100"/>
          <w:position w:val="0"/>
        </w:rPr>
        <w:t>它 跟整体是相互连接的。反过来，真</w:t>
      </w:r>
      <w:r>
        <w:rPr>
          <w:color w:val="000000"/>
          <w:spacing w:val="0"/>
          <w:w w:val="100"/>
          <w:position w:val="0"/>
        </w:rPr>
        <w:t>实也只</w:t>
      </w:r>
      <w:r>
        <w:rPr>
          <w:color w:val="181618"/>
          <w:spacing w:val="0"/>
          <w:w w:val="100"/>
          <w:position w:val="0"/>
        </w:rPr>
        <w:t>是一个统一的整体，没有一个角落可 能独自存在的。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这些所表达的，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就是用全像图</w:t>
      </w:r>
      <w:r>
        <w:rPr>
          <w:b/>
          <w:bCs/>
          <w:color w:val="181618"/>
          <w:spacing w:val="0"/>
          <w:w w:val="100"/>
          <w:position w:val="0"/>
          <w:lang w:val="en-US" w:eastAsia="en-US" w:bidi="en-US"/>
        </w:rPr>
        <w:t>（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hologram</w:t>
      </w:r>
      <w:r>
        <w:rPr>
          <w:color w:val="000000"/>
          <w:spacing w:val="0"/>
          <w:w w:val="100"/>
          <w:position w:val="0"/>
        </w:rPr>
        <w:t>）</w:t>
      </w:r>
      <w:r>
        <w:rPr>
          <w:color w:val="181618"/>
          <w:spacing w:val="0"/>
          <w:w w:val="100"/>
          <w:position w:val="0"/>
        </w:rPr>
        <w:t>来画宇宙</w:t>
      </w:r>
      <w:r>
        <w:rPr>
          <w:color w:val="2B2A2B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从每一个角落, 我们都可以看到整体。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懂了这些，我们不可能计较。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不可能计较这一点，也不可能再计较任何一点。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全部的生命是包容一切，没有一点它不包容，没有一点会被排除在外。有 趣</w:t>
      </w:r>
      <w:r>
        <w:rPr>
          <w:color w:val="000000"/>
          <w:spacing w:val="0"/>
          <w:w w:val="100"/>
          <w:position w:val="0"/>
        </w:rPr>
        <w:t>的是，</w:t>
      </w:r>
      <w:r>
        <w:rPr>
          <w:color w:val="181618"/>
          <w:spacing w:val="0"/>
          <w:w w:val="100"/>
          <w:position w:val="0"/>
        </w:rPr>
        <w:t>从这个小小的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”，可以延伸到无限浩瀚的宇宙。并让我发现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我 从来没有离开过家，也到不了家。因为，我就是家！任何方法、任何技巧、任 何说明、任何追求，都是多余。连一个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“止</w:t>
      </w:r>
      <w:r>
        <w:rPr>
          <w:color w:val="181618"/>
          <w:spacing w:val="0"/>
          <w:w w:val="100"/>
          <w:position w:val="0"/>
        </w:rPr>
        <w:t>”，连一个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“观</w:t>
      </w:r>
      <w:r>
        <w:rPr>
          <w:color w:val="181618"/>
          <w:spacing w:val="0"/>
          <w:w w:val="100"/>
          <w:position w:val="0"/>
        </w:rPr>
        <w:t>”，都不需要。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00" w:line="408" w:lineRule="exact"/>
        <w:ind w:left="0" w:right="0" w:firstLine="400"/>
        <w:jc w:val="both"/>
        <w:sectPr>
          <w:headerReference r:id="rId391" w:type="first"/>
          <w:footerReference r:id="rId394" w:type="first"/>
          <w:headerReference r:id="rId389" w:type="default"/>
          <w:footerReference r:id="rId392" w:type="default"/>
          <w:headerReference r:id="rId390" w:type="even"/>
          <w:footerReference r:id="rId393" w:type="even"/>
          <w:footnotePr>
            <w:numFmt w:val="decimal"/>
          </w:footnotePr>
          <w:pgSz w:w="8839" w:h="12940"/>
          <w:pgMar w:top="1210" w:right="814" w:bottom="1319" w:left="814" w:header="0" w:footer="3" w:gutter="44"/>
          <w:cols w:space="720" w:num="1"/>
          <w:titlePg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轻松存在宇宙的每一个角落，也就是自然体会到，一切本来就是永恒、本 来就是圆满、本来就是</w:t>
      </w:r>
      <w:r>
        <w:rPr>
          <w:color w:val="000000"/>
          <w:spacing w:val="0"/>
          <w:w w:val="100"/>
          <w:position w:val="0"/>
        </w:rPr>
        <w:t>一切。</w:t>
      </w:r>
      <w:r>
        <w:rPr>
          <w:color w:val="181618"/>
          <w:spacing w:val="0"/>
          <w:w w:val="100"/>
          <w:position w:val="0"/>
        </w:rPr>
        <w:t>这一生，</w:t>
      </w:r>
      <w:r>
        <w:rPr>
          <w:color w:val="000000"/>
          <w:spacing w:val="0"/>
          <w:w w:val="100"/>
          <w:position w:val="0"/>
        </w:rPr>
        <w:t>可</w:t>
      </w:r>
      <w:r>
        <w:rPr>
          <w:color w:val="181618"/>
          <w:spacing w:val="0"/>
          <w:w w:val="100"/>
          <w:position w:val="0"/>
        </w:rPr>
        <w:t>以来，也可以走的，绝对不是你。绝 对不是你的全部。虽然你从每一个角落都可以看到整体，但你绝对不只是那个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547870" cy="4590415"/>
            <wp:effectExtent l="0" t="0" r="5080" b="635"/>
            <wp:docPr id="811" name="Picutre 8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" name="Picutre 811"/>
                    <pic:cNvPicPr/>
                  </pic:nvPicPr>
                  <pic:blipFill>
                    <a:blip r:embed="rId641"/>
                    <a:stretch>
                      <a:fillRect/>
                    </a:stretch>
                  </pic:blipFill>
                  <pic:spPr>
                    <a:xfrm>
                      <a:off x="0" y="0"/>
                      <a:ext cx="4547870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1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76" w:lineRule="exact"/>
        <w:ind w:left="0" w:right="0"/>
        <w:jc w:val="both"/>
      </w:pPr>
      <w:r>
        <w:rPr>
          <w:spacing w:val="0"/>
          <w:w w:val="100"/>
          <w:position w:val="0"/>
        </w:rPr>
        <w:t>我们的内心反映到外境，内在世界也可以映射到外在世界。我们人，只要宁静，就把一切的圆 满带到外界，影响到外界的状况，让它顺起来。反过来，</w:t>
      </w:r>
      <w:r>
        <w:rPr>
          <w:color w:val="000000"/>
          <w:spacing w:val="0"/>
          <w:w w:val="100"/>
          <w:position w:val="0"/>
        </w:rPr>
        <w:t>内</w:t>
      </w:r>
      <w:r>
        <w:rPr>
          <w:spacing w:val="0"/>
          <w:w w:val="100"/>
          <w:position w:val="0"/>
        </w:rPr>
        <w:t>心不安烦恼，也相对地给外界带来一个 负面的影响。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角落。甚至，你也不是你所知道的任何客体或状况。只要可以讲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“知</w:t>
      </w:r>
      <w:r>
        <w:rPr>
          <w:color w:val="181618"/>
          <w:spacing w:val="0"/>
          <w:w w:val="100"/>
          <w:position w:val="0"/>
        </w:rPr>
        <w:t xml:space="preserve">道”或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“知</w:t>
      </w:r>
      <w:r>
        <w:rPr>
          <w:color w:val="181618"/>
          <w:spacing w:val="0"/>
          <w:w w:val="100"/>
          <w:position w:val="0"/>
        </w:rPr>
        <w:t>道什么”，都已经跟这个整体分开了。只要可以知道的东西，都会生，都会 死，也都靠不住。走到最后，也只能用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（大我）来描述这些。或是更进一 步，用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“知”</w:t>
      </w:r>
      <w:r>
        <w:rPr>
          <w:color w:val="181618"/>
          <w:spacing w:val="0"/>
          <w:w w:val="100"/>
          <w:position w:val="0"/>
        </w:rPr>
        <w:t>来表达这些理解。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知，没有谁知，也没有知道什么。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最有意思的是，我只要轻轻松松专注，每一个角落，我也只能看到整体。 也就是说，我从早到晚，见到任何人，看到任何东西，接触任何事，就是我们 的神圣会晤！因为我知道，种种人事物都是整体化现出来的，我也只能完全敬 重它们。通过瞬间，让我把注意力全部交给它们。更有意思的是，也许几分钟， 甚或几秒钟，会造出一些不可思议的奇迹，带来意想不到的平安跟圆满。我所 接触的一切，也就跟生命接轨了。整个空间，也就跟我一起活起来了。我自然 把生命无条件的影响带到人间，成为人间种种分别隔阂最好的疗愈师。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  <w:sectPr>
          <w:headerReference r:id="rId395" w:type="default"/>
          <w:footerReference r:id="rId397" w:type="default"/>
          <w:headerReference r:id="rId396" w:type="even"/>
          <w:footerReference r:id="rId398" w:type="even"/>
          <w:footnotePr>
            <w:numFmt w:val="decimal"/>
          </w:footnotePr>
          <w:pgSz w:w="8839" w:h="12940"/>
          <w:pgMar w:top="1210" w:right="814" w:bottom="1319" w:left="814" w:header="0" w:footer="3" w:gutter="44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理解了这些，我们人生一切的探讨，也就到这里为止。接下来，就好好过 吧。再也没有成功或失败的观念。再怎么成功，也是如此。再怎么失败，也是 如此。站在整体来看，它们都不成比例。我，对这个世界再也不会作任何要求。 我存在，我就轻轻松松地存在。我本来很早就已经解脱了。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1660" w:after="1500" w:line="240" w:lineRule="auto"/>
        <w:ind w:left="0" w:right="0" w:firstLine="0"/>
        <w:jc w:val="left"/>
        <w:rPr>
          <w:sz w:val="28"/>
          <w:szCs w:val="28"/>
        </w:rPr>
      </w:pPr>
      <w:bookmarkStart w:id="256" w:name="bookmark264"/>
      <w:bookmarkStart w:id="257" w:name="bookmark263"/>
      <w:bookmarkStart w:id="258" w:name="bookmark262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8.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全部的你，是人类的伟大传承</w:t>
      </w:r>
      <w:bookmarkEnd w:id="256"/>
      <w:bookmarkEnd w:id="257"/>
      <w:bookmarkEnd w:id="258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</w:rPr>
        <w:t>智慧，不是从人类的知识可以推导的。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人类的各大宗教，都是从个人修行领悟到的。这些先行者，都没有留下任 何文字，也不想留下任何文字。没有文字可以表达他们的领悟。是通过后来的 弟子们，把它转成文字，</w:t>
      </w:r>
      <w:r>
        <w:rPr>
          <w:color w:val="000000"/>
          <w:spacing w:val="0"/>
          <w:w w:val="100"/>
          <w:position w:val="0"/>
        </w:rPr>
        <w:t>留</w:t>
      </w:r>
      <w:r>
        <w:rPr>
          <w:color w:val="181618"/>
          <w:spacing w:val="0"/>
          <w:w w:val="100"/>
          <w:position w:val="0"/>
        </w:rPr>
        <w:t>下许多路标。了不起的是，这些留下来的经典，不 光是流传至今。几千年来，到今天还无法推翻。因为他们转达个人的体验，</w:t>
      </w:r>
      <w:r>
        <w:rPr>
          <w:color w:val="000000"/>
          <w:spacing w:val="0"/>
          <w:w w:val="100"/>
          <w:position w:val="0"/>
        </w:rPr>
        <w:t xml:space="preserve">用 </w:t>
      </w:r>
      <w:r>
        <w:rPr>
          <w:color w:val="181618"/>
          <w:spacing w:val="0"/>
          <w:w w:val="100"/>
          <w:position w:val="0"/>
        </w:rPr>
        <w:t>的是很平常的话，不重视术语。</w:t>
      </w:r>
      <w:r>
        <w:rPr>
          <w:color w:val="000000"/>
          <w:spacing w:val="0"/>
          <w:w w:val="100"/>
          <w:position w:val="0"/>
        </w:rPr>
        <w:t>也因</w:t>
      </w:r>
      <w:r>
        <w:rPr>
          <w:color w:val="181618"/>
          <w:spacing w:val="0"/>
          <w:w w:val="100"/>
          <w:position w:val="0"/>
        </w:rPr>
        <w:t>为表达的是最直接的体验，才可以留下来 这么久。到现在，</w:t>
      </w:r>
      <w:r>
        <w:rPr>
          <w:color w:val="000000"/>
          <w:spacing w:val="0"/>
          <w:w w:val="100"/>
          <w:position w:val="0"/>
        </w:rPr>
        <w:t>还</w:t>
      </w:r>
      <w:r>
        <w:rPr>
          <w:color w:val="181618"/>
          <w:spacing w:val="0"/>
          <w:w w:val="100"/>
          <w:position w:val="0"/>
        </w:rPr>
        <w:t>被视为至宝。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我们现在的人，通过科技的发达，不知不觉会釆用科学的语言来描述任何 现象。就好像只要用了科学、科技，就可以解答任何问题。进一步说，也好像 说有了科学和科技的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“根</w:t>
      </w:r>
      <w:r>
        <w:rPr>
          <w:color w:val="181618"/>
          <w:spacing w:val="0"/>
          <w:w w:val="100"/>
          <w:position w:val="0"/>
        </w:rPr>
        <w:t xml:space="preserve">据”，就等同于真实。但是，我们人生最大的问题，倒 是没办法用科学或科技来克服的。科技越发达，步调越快，效率越高，反而给 </w:t>
      </w:r>
      <w:r>
        <w:rPr>
          <w:color w:val="000000"/>
          <w:spacing w:val="0"/>
          <w:w w:val="100"/>
          <w:position w:val="0"/>
        </w:rPr>
        <w:t>人</w:t>
      </w:r>
      <w:r>
        <w:rPr>
          <w:color w:val="181618"/>
          <w:spacing w:val="0"/>
          <w:w w:val="100"/>
          <w:position w:val="0"/>
        </w:rPr>
        <w:t>类带来更大的危机。我们都没有想过，任何科技的根据，其实在几年内就会 被推翻掉，变得落伍。没有一项科学的文献，</w:t>
      </w:r>
      <w:r>
        <w:rPr>
          <w:color w:val="000000"/>
          <w:spacing w:val="0"/>
          <w:w w:val="100"/>
          <w:position w:val="0"/>
        </w:rPr>
        <w:t>可</w:t>
      </w:r>
      <w:r>
        <w:rPr>
          <w:color w:val="181618"/>
          <w:spacing w:val="0"/>
          <w:w w:val="100"/>
          <w:position w:val="0"/>
        </w:rPr>
        <w:t>以永久流传。反而是我们所认 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科学”的经典，过了几千年，到现在还在。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正因如此，我这里选择用一个平常的语言，来表达个人的理解。我希望用 我这种表达方式，带来一些路标，让读者可以体会到人生的全部，生命的全部。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529455" cy="4572000"/>
            <wp:effectExtent l="0" t="0" r="4445" b="0"/>
            <wp:docPr id="820" name="Picutre 8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" name="Picutre 820"/>
                    <pic:cNvPicPr/>
                  </pic:nvPicPr>
                  <pic:blipFill>
                    <a:blip r:embed="rId642"/>
                    <a:stretch>
                      <a:fillRect/>
                    </a:stretch>
                  </pic:blipFill>
                  <pic:spPr>
                    <a:xfrm>
                      <a:off x="0" y="0"/>
                      <a:ext cx="4529455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5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tabs>
          <w:tab w:val="left" w:leader="hyphen" w:pos="6090"/>
        </w:tabs>
        <w:bidi w:val="0"/>
        <w:spacing w:before="0" w:after="100" w:line="240" w:lineRule="auto"/>
        <w:ind w:left="0" w:right="0" w:firstLine="320"/>
        <w:jc w:val="both"/>
      </w:pPr>
      <w:r>
        <w:rPr>
          <w:spacing w:val="0"/>
          <w:w w:val="100"/>
          <w:position w:val="0"/>
        </w:rPr>
        <w:t>跟生命接轨，完全接轨，也就是回到最源头的知觉</w:t>
      </w:r>
      <w:r>
        <w:rPr>
          <w:color w:val="000000"/>
          <w:spacing w:val="0"/>
          <w:w w:val="100"/>
          <w:position w:val="0"/>
          <w:sz w:val="20"/>
          <w:szCs w:val="20"/>
        </w:rPr>
        <w:t>(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20"/>
          <w:szCs w:val="20"/>
          <w:lang w:val="en-US" w:eastAsia="en-US" w:bidi="en-US"/>
        </w:rPr>
        <w:t xml:space="preserve">pure awareness 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20"/>
          <w:szCs w:val="20"/>
        </w:rPr>
        <w:t>),</w:t>
      </w:r>
      <w:r>
        <w:rPr>
          <w:spacing w:val="0"/>
          <w:w w:val="100"/>
          <w:position w:val="0"/>
        </w:rPr>
        <w:t>而活出</w:t>
      </w:r>
      <w:r>
        <w:rPr>
          <w:color w:val="4C448C"/>
          <w:spacing w:val="0"/>
          <w:w w:val="100"/>
          <w:position w:val="0"/>
        </w:rPr>
        <w:tab/>
      </w:r>
      <w:r>
        <w:rPr>
          <w:spacing w:val="0"/>
          <w:w w:val="100"/>
          <w:position w:val="0"/>
        </w:rPr>
        <w:t>我，就是。通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220" w:line="240" w:lineRule="auto"/>
        <w:ind w:left="0" w:right="0" w:firstLine="0"/>
        <w:jc w:val="left"/>
        <w:sectPr>
          <w:footnotePr>
            <w:numFmt w:val="decimal"/>
          </w:footnotePr>
          <w:pgSz w:w="8839" w:h="12940"/>
          <w:pgMar w:top="1210" w:right="824" w:bottom="1382" w:left="824" w:header="0" w:footer="3" w:gutter="10"/>
          <w:cols w:space="720" w:num="1"/>
          <w:rtlGutter w:val="0"/>
          <w:docGrid w:linePitch="360" w:charSpace="0"/>
        </w:sectPr>
      </w:pPr>
      <w:r>
        <w:rPr>
          <w:spacing w:val="0"/>
          <w:w w:val="100"/>
          <w:position w:val="0"/>
        </w:rPr>
        <w:t>过这种领悟，其实跟上帝、佛陀、基督、就是不可分离。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你会发现，《全部的你》所表达的观念，离不开任何古人经典所传达的。这 么说，这本书也大可充满古人的引言。但我认为，这些真理实在太显而易见, 不需要陷入考据的论述，就能体会到。而且，我这里所要表达的，与宗教无关。 我个人认为，会有那么一天，它会是最科学的科学。通过千年、无数人亲身的 反复验证，也就是这样，完全和古人的经典是一致的。只是体验和表达的角度 不同。所以，我选择用现在生活的语言来表示。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所有强调大智慧的法门的经典，都会提到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“无</w:t>
      </w:r>
      <w:r>
        <w:rPr>
          <w:color w:val="181618"/>
          <w:spacing w:val="0"/>
          <w:w w:val="100"/>
          <w:position w:val="0"/>
        </w:rPr>
        <w:t>思无想”，会提到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“把</w:t>
      </w:r>
      <w:r>
        <w:rPr>
          <w:color w:val="181618"/>
          <w:spacing w:val="0"/>
          <w:w w:val="100"/>
          <w:position w:val="0"/>
        </w:rPr>
        <w:t>脑落到 心”，甚至强调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</w:t>
      </w:r>
      <w:r>
        <w:rPr>
          <w:color w:val="181618"/>
          <w:spacing w:val="0"/>
          <w:w w:val="100"/>
          <w:position w:val="0"/>
        </w:rPr>
        <w:t>”。这个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“空</w:t>
      </w:r>
      <w:r>
        <w:rPr>
          <w:color w:val="181618"/>
          <w:spacing w:val="0"/>
          <w:w w:val="100"/>
          <w:position w:val="0"/>
        </w:rPr>
        <w:t>”，跟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>不是对等的。通过现在的语言，它 们就是两套不同的逻辑系统——有，是相对的</w:t>
      </w:r>
      <w:r>
        <w:rPr>
          <w:color w:val="000000"/>
          <w:spacing w:val="0"/>
          <w:w w:val="100"/>
          <w:position w:val="0"/>
        </w:rPr>
        <w:t>观念；</w:t>
      </w:r>
      <w:r>
        <w:rPr>
          <w:color w:val="181618"/>
          <w:spacing w:val="0"/>
          <w:w w:val="100"/>
          <w:position w:val="0"/>
        </w:rPr>
        <w:t>空，则是一个绝对的概念, 包括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“有”“形</w:t>
      </w:r>
      <w:r>
        <w:rPr>
          <w:color w:val="181618"/>
          <w:spacing w:val="0"/>
          <w:w w:val="100"/>
          <w:position w:val="0"/>
        </w:rPr>
        <w:t xml:space="preserve">相” </w:t>
      </w:r>
      <w:r>
        <w:rPr>
          <w:color w:val="000000"/>
          <w:spacing w:val="0"/>
          <w:w w:val="100"/>
          <w:position w:val="0"/>
        </w:rPr>
        <w:t>一切。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这是几千年来，大家觉得最难懂的，但它反而是最科学化的。我们任何人 只要追求，只要去深究，自然会得到这个答案。假如，这个答案是通过体验得 </w:t>
      </w:r>
      <w:r>
        <w:rPr>
          <w:color w:val="000000"/>
          <w:spacing w:val="0"/>
          <w:w w:val="100"/>
          <w:position w:val="0"/>
        </w:rPr>
        <w:t>到，</w:t>
      </w:r>
      <w:r>
        <w:rPr>
          <w:color w:val="181618"/>
          <w:spacing w:val="0"/>
          <w:w w:val="100"/>
          <w:position w:val="0"/>
        </w:rPr>
        <w:t>尤其是全面的体验，就像每个细胞都浸泡在这个体验里面的话，我们的人 生会突然改造，就像重生一样。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有趣的是，接下来，我们从世界的每一个角落都可以达到同一个答案，都 可以找到同一个一体意识。就好像一张全像图，从一点可以反射出整体，这是 多么奇妙！这是人类经过几万几千年不断的演化，由少之又少的大圣人留下来 的路标。最后，也就是指向那么简单、那么明显的真理。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虽然这些真理所带来的结论再</w:t>
      </w:r>
      <w:r>
        <w:rPr>
          <w:color w:val="000000"/>
          <w:spacing w:val="0"/>
          <w:w w:val="100"/>
          <w:position w:val="0"/>
        </w:rPr>
        <w:t>明白不</w:t>
      </w:r>
      <w:r>
        <w:rPr>
          <w:color w:val="181618"/>
          <w:spacing w:val="0"/>
          <w:w w:val="100"/>
          <w:position w:val="0"/>
        </w:rPr>
        <w:t>过了，但是，我发现这跟人间一般理 解的价值观念完全不同，根本可以说是颠倒的。可以这么说，</w:t>
      </w:r>
      <w:r>
        <w:rPr>
          <w:color w:val="000000"/>
          <w:spacing w:val="0"/>
          <w:w w:val="100"/>
          <w:position w:val="0"/>
        </w:rPr>
        <w:t>人</w:t>
      </w:r>
      <w:r>
        <w:rPr>
          <w:color w:val="181618"/>
          <w:spacing w:val="0"/>
          <w:w w:val="100"/>
          <w:position w:val="0"/>
        </w:rPr>
        <w:t>类是疯狂的， 停留在一种无意识的昏迷中，造成了上千年不必要的苦难。因此，接下来，我 花上几年，从经典里印证，发现一切只是如此，本来就这样子。有意思</w:t>
      </w:r>
      <w:r>
        <w:rPr>
          <w:color w:val="000000"/>
          <w:spacing w:val="0"/>
          <w:w w:val="100"/>
          <w:position w:val="0"/>
        </w:rPr>
        <w:t xml:space="preserve">的是, </w:t>
      </w:r>
      <w:r>
        <w:rPr>
          <w:color w:val="181618"/>
          <w:spacing w:val="0"/>
          <w:w w:val="100"/>
          <w:position w:val="0"/>
        </w:rPr>
        <w:t>突然发现我可以深入每一部经典</w:t>
      </w:r>
      <w:r>
        <w:rPr>
          <w:color w:val="000000"/>
          <w:spacing w:val="0"/>
          <w:w w:val="100"/>
          <w:position w:val="0"/>
        </w:rPr>
        <w:t>，</w:t>
      </w:r>
      <w:r>
        <w:rPr>
          <w:color w:val="181618"/>
          <w:spacing w:val="0"/>
          <w:w w:val="100"/>
          <w:position w:val="0"/>
        </w:rPr>
        <w:t>而且每一部经典和我所理解的都没有矛盾。 这一发现，在我年轻的时候，带来了一种无可言喻的欣慰，也让我省掉了好多 冤枉路。所以，对古往今来的圣人，我是充满了感激，更深信古人的智慧是一 生取用不尽的。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全部的你，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可以说是未来佛陀、弥勒佛、基督所共同的大法门。通过全 部的你，可以把我们整体的意识作个整合，又可以接上基督所带来的大爱的法 门。意识完全通了，大爱自然爆发出来。它们是两面一体。把全部的我、全部 的你、全部的生命找回来，也自然把天堂带到地球了，</w:t>
      </w:r>
      <w:r>
        <w:rPr>
          <w:color w:val="000000"/>
          <w:spacing w:val="0"/>
          <w:w w:val="100"/>
          <w:position w:val="0"/>
        </w:rPr>
        <w:t>也自</w:t>
      </w:r>
      <w:r>
        <w:rPr>
          <w:color w:val="181618"/>
          <w:spacing w:val="0"/>
          <w:w w:val="100"/>
          <w:position w:val="0"/>
        </w:rPr>
        <w:t>然造出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 xml:space="preserve">the Christ 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 xml:space="preserve">grid </w:t>
      </w:r>
      <w:r>
        <w:rPr>
          <w:color w:val="181618"/>
          <w:spacing w:val="0"/>
          <w:w w:val="100"/>
          <w:position w:val="0"/>
        </w:rPr>
        <w:t>（可以称它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“基督</w:t>
      </w:r>
      <w:r>
        <w:rPr>
          <w:color w:val="181618"/>
          <w:spacing w:val="0"/>
          <w:w w:val="100"/>
          <w:position w:val="0"/>
        </w:rPr>
        <w:t>意识网”），把人类带到下一个阶段。这下一个阶段的人, 也就是未来的人，</w:t>
      </w:r>
      <w:r>
        <w:rPr>
          <w:color w:val="000000"/>
          <w:spacing w:val="0"/>
          <w:w w:val="100"/>
          <w:position w:val="0"/>
        </w:rPr>
        <w:t>倒</w:t>
      </w:r>
      <w:r>
        <w:rPr>
          <w:color w:val="181618"/>
          <w:spacing w:val="0"/>
          <w:w w:val="100"/>
          <w:position w:val="0"/>
        </w:rPr>
        <w:t>不一定采用语言等有局限、有分别的工具来沟通表达。反 而是在宁静中就能互相理解，达到人类整体的谐振，为地球带来一个新的开始。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隔了那么多年，我才大胆地冒昧出来表达这些观念，不光因为我知道这些 观念是明显的事实，而我也认为这是现在地球最急迫、最关键的一门功课。有 趣的是，很多在修行上有心得的朋友，都选择在这个时点出来。从另外一个层 面来说，</w:t>
      </w:r>
      <w:r>
        <w:rPr>
          <w:color w:val="000000"/>
          <w:spacing w:val="0"/>
          <w:w w:val="100"/>
          <w:position w:val="0"/>
        </w:rPr>
        <w:t>相</w:t>
      </w:r>
      <w:r>
        <w:rPr>
          <w:color w:val="181618"/>
          <w:spacing w:val="0"/>
          <w:w w:val="100"/>
          <w:position w:val="0"/>
        </w:rPr>
        <w:t>当可惜的是，我分享的这一堂课，原本是东方的智慧法门。但是， 通过上千年文化的制约，东方的人反而受到限制，有很多束缚。使得古</w:t>
      </w:r>
      <w:r>
        <w:rPr>
          <w:color w:val="000000"/>
          <w:spacing w:val="0"/>
          <w:w w:val="100"/>
          <w:position w:val="0"/>
        </w:rPr>
        <w:t xml:space="preserve">人所留 </w:t>
      </w:r>
      <w:r>
        <w:rPr>
          <w:color w:val="181618"/>
          <w:spacing w:val="0"/>
          <w:w w:val="100"/>
          <w:position w:val="0"/>
        </w:rPr>
        <w:t>下的路标，即使是一套完整的系统，经过了千百年的传承，反</w:t>
      </w:r>
      <w:r>
        <w:rPr>
          <w:color w:val="000000"/>
          <w:spacing w:val="0"/>
          <w:w w:val="100"/>
          <w:position w:val="0"/>
        </w:rPr>
        <w:t>而成了</w:t>
      </w:r>
      <w:r>
        <w:rPr>
          <w:color w:val="181618"/>
          <w:spacing w:val="0"/>
          <w:w w:val="100"/>
          <w:position w:val="0"/>
        </w:rPr>
        <w:t>口号，又 造成了另一个层面的困境，让现在的人打不开，解</w:t>
      </w:r>
      <w:r>
        <w:rPr>
          <w:color w:val="000000"/>
          <w:spacing w:val="0"/>
          <w:w w:val="100"/>
          <w:position w:val="0"/>
        </w:rPr>
        <w:t>不开。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  <w:sectPr>
          <w:headerReference r:id="rId399" w:type="default"/>
          <w:footerReference r:id="rId401" w:type="default"/>
          <w:headerReference r:id="rId400" w:type="even"/>
          <w:footerReference r:id="rId402" w:type="even"/>
          <w:footnotePr>
            <w:numFmt w:val="decimal"/>
          </w:footnotePr>
          <w:type w:val="continuous"/>
          <w:pgSz w:w="8839" w:h="12940"/>
          <w:pgMar w:top="1210" w:right="824" w:bottom="1382" w:left="824" w:header="0" w:footer="3" w:gutter="10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所以，在这本书里，我选择平常的语言，甚至用我不标准的口语，看能不 能把这套真理再一次带出来。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100" w:after="360" w:line="407" w:lineRule="exact"/>
        <w:ind w:left="0" w:right="0" w:firstLine="0"/>
        <w:jc w:val="both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</w:rPr>
        <w:t>从</w:t>
      </w:r>
      <w:r>
        <w:rPr>
          <w:color w:val="181618"/>
          <w:spacing w:val="0"/>
          <w:w w:val="100"/>
          <w:position w:val="0"/>
          <w:sz w:val="19"/>
          <w:szCs w:val="19"/>
        </w:rPr>
        <w:t>《真原医》《静坐》</w:t>
      </w:r>
      <w:r>
        <w:rPr>
          <w:color w:val="000000"/>
          <w:spacing w:val="0"/>
          <w:w w:val="100"/>
          <w:position w:val="0"/>
          <w:sz w:val="19"/>
          <w:szCs w:val="19"/>
        </w:rPr>
        <w:t>到</w:t>
      </w:r>
      <w:r>
        <w:rPr>
          <w:color w:val="181618"/>
          <w:spacing w:val="0"/>
          <w:w w:val="100"/>
          <w:position w:val="0"/>
          <w:sz w:val="19"/>
          <w:szCs w:val="19"/>
        </w:rPr>
        <w:t>《全部</w:t>
      </w:r>
      <w:r>
        <w:rPr>
          <w:color w:val="000000"/>
          <w:spacing w:val="0"/>
          <w:w w:val="100"/>
          <w:position w:val="0"/>
          <w:sz w:val="19"/>
          <w:szCs w:val="19"/>
        </w:rPr>
        <w:t>的你》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讲到这里，我也要顺带对过去通过《真原医》《静坐》所表达的一些概念, 作进一步的解释。相信你读到这里，自然也已经体会到，要谈全部的生命，自 然可以延伸到全部的健康（全人健康、全面医学）、全部的教育（全人教育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sz w:val="20"/>
          <w:szCs w:val="20"/>
        </w:rPr>
        <w:t>）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sz w:val="20"/>
          <w:szCs w:val="20"/>
          <w:vertAlign w:val="subscript"/>
        </w:rPr>
        <w:t xml:space="preserve">0 </w:t>
      </w:r>
      <w:r>
        <w:rPr>
          <w:color w:val="181618"/>
          <w:spacing w:val="0"/>
          <w:w w:val="100"/>
          <w:position w:val="0"/>
        </w:rPr>
        <w:t>也就是说，投入了全部的生命，也就投入了全部的一切。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站在健康的角度来谈——人，本来就是整体。我过去用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“身</w:t>
      </w:r>
      <w:r>
        <w:rPr>
          <w:color w:val="181618"/>
          <w:spacing w:val="0"/>
          <w:w w:val="100"/>
          <w:position w:val="0"/>
        </w:rPr>
        <w:t xml:space="preserve">一心一灵”来 表达。也就是说，人的健康，不是只局限在肉体哪个部位。健康，离不开心或 生命更深的层面。心不健康，身体也不可能健康。心和身体，从来没有分过, </w:t>
      </w:r>
      <w:r>
        <w:rPr>
          <w:color w:val="000000"/>
          <w:spacing w:val="0"/>
          <w:w w:val="100"/>
          <w:position w:val="0"/>
        </w:rPr>
        <w:t>只</w:t>
      </w:r>
      <w:r>
        <w:rPr>
          <w:color w:val="181618"/>
          <w:spacing w:val="0"/>
          <w:w w:val="100"/>
          <w:position w:val="0"/>
        </w:rPr>
        <w:t>是我们以为身心是分开的。全部的健康，或说全人健康，也就是勇敢地釆用 这些道理，来面对生命或是疾病。我站在这个角度，将从古到今、世界各地的 健康法门重新整合，用现代的语言重新表达。虽然我过去在《真原医》或各个 场合，都是采用科学的实证来支持。但是，它其实离不开《全部的你》所想表 达的观念。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全部的教育，或说全人教育，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就是我多年来在各地大规模推广教育的原 则，同样离不开这些道理。一个人要从身心全面整合，才可以得到一个完整的 教育。教育倒不是通过知识的累积、分别，或任何我们以为合理的追求可以得 到的。这都还只是我们生命很小的一部分，只是在外在世界的努力。怎么转， 都离不开分别局限的意识。我们现有的所有教育体系，不管是小学、中学、大 学或是更高的研究所，都离不开技术层面的追求，反而不会针对生命内在更深 沉的意识作一个整合。我们现在的教育系统，都只是让我们的观察力集中到外 在世界，在这上面投入。可惜的是，得到越多知识，自然会失掉生命更深沉的 一切。我们通过竞争、突显个人表现去加强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”，反而带给我们每一个人不快 乐，也使得周边的人不快乐。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全人的教育，也只是看清楚这个现况，让我们找到生命更大的目的。同时， 也让每一个学生理解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他本来就是完整、圆满。通过教育，只是弥补学习的 某一部分，倒不是取代了他本来的圆满。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从来不是让教育取而代之，成为他的一切。最有趣的是，我们可以通过种 种的方法，来达到更完整、全面的教育和学习。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 xml:space="preserve">比如说，通过画画、雕刻、书法、工艺、戏剧表演、经典朗诵、练习感恩 </w:t>
      </w:r>
      <w:r>
        <w:rPr>
          <w:color w:val="000000"/>
          <w:spacing w:val="0"/>
          <w:w w:val="100"/>
          <w:position w:val="0"/>
        </w:rPr>
        <w:t>的</w:t>
      </w:r>
      <w:r>
        <w:rPr>
          <w:color w:val="181618"/>
          <w:spacing w:val="0"/>
          <w:w w:val="100"/>
          <w:position w:val="0"/>
        </w:rPr>
        <w:t>功课、科学展览等创意的活动，我们会发现，学习不再限制在理性逻辑的左 脑层面，而是可以引发人真正的心满意足和安全感。一个人，如果从小随时都 有满足感，而随时知道没有任何东西是绝对重要的，他自然就会活出他生命最 大的潜能，一生快乐，而不会茫然不安。这也是我们现在教育最缺少的一部分。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我们过去也举办感恩日的活动，来荣耀、庆祝全部的生命。通过每年四月 第四个周末的感恩日，我们带出感恩的观念。希望通过这个活动，让学校的小 孩子或是监狱的受刑人，针对这个题目，创作绘画或文字作品，来表达个人对 感恩的理解。同时，我们也把古人的经典朗诵，通过大规模的推广，带到世界 各地的华人圈子。无形中，巳经让上千万的人通辻这个活动，接触到古人的 智飢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《全部的你》的观念，可以带到我们生活的每一个角落，化为待人处世的道 理。经营任何团队、任何机构，站在全部的生命，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就是对其他人最高的尊重， 让每一个人都可以发挥。也就是随时承认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正向，是生命最大的力量，远远 超过责备和惩罚。只有正向，可以让我们跟生命接轨，化解</w:t>
      </w:r>
      <w:r>
        <w:rPr>
          <w:color w:val="181618"/>
          <w:spacing w:val="0"/>
          <w:w w:val="100"/>
          <w:position w:val="0"/>
          <w:lang w:val="en-US" w:eastAsia="en-US" w:bidi="en-US"/>
        </w:rPr>
        <w:t>"</w:t>
      </w:r>
      <w:r>
        <w:rPr>
          <w:color w:val="181618"/>
          <w:spacing w:val="0"/>
          <w:w w:val="100"/>
          <w:position w:val="0"/>
        </w:rPr>
        <w:t>我”，让整体达成 和谐状态。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  <w:sectPr>
          <w:footnotePr>
            <w:numFmt w:val="decimal"/>
          </w:footnotePr>
          <w:pgSz w:w="8839" w:h="12940"/>
          <w:pgMar w:top="888" w:right="818" w:bottom="1416" w:left="818" w:header="0" w:footer="3" w:gutter="46"/>
          <w:cols w:space="720" w:num="1"/>
          <w:rtlGutter w:val="1"/>
          <w:docGrid w:linePitch="360" w:charSpace="0"/>
        </w:sectPr>
      </w:pPr>
      <w:r>
        <w:rPr>
          <w:color w:val="000000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>相信，你一路读到这里，会觉得人生本来就该是这样的。我也相信，你 也终于理解，我们这些年所推动的工作，所源起的出发点在哪里。我也相信， 懂了这些的人，会用自己的方法来表达这些理解。</w:t>
      </w:r>
    </w:p>
    <w:p>
      <w:pPr>
        <w:pStyle w:val="13"/>
        <w:keepNext w:val="0"/>
        <w:keepLines w:val="0"/>
        <w:widowControl w:val="0"/>
        <w:shd w:val="clear" w:color="auto" w:fill="auto"/>
        <w:tabs>
          <w:tab w:val="left" w:pos="1406"/>
        </w:tabs>
        <w:bidi w:val="0"/>
        <w:spacing w:before="0" w:after="0" w:line="240" w:lineRule="auto"/>
        <w:ind w:left="0" w:right="0" w:firstLine="0"/>
        <w:jc w:val="center"/>
        <w:rPr>
          <w:sz w:val="11"/>
          <w:szCs w:val="11"/>
        </w:rPr>
        <w:sectPr>
          <w:headerReference r:id="rId403" w:type="default"/>
          <w:footerReference r:id="rId405" w:type="default"/>
          <w:headerReference r:id="rId404" w:type="even"/>
          <w:footerReference r:id="rId406" w:type="even"/>
          <w:footnotePr>
            <w:numFmt w:val="decimal"/>
          </w:footnotePr>
          <w:pgSz w:w="8839" w:h="12940"/>
          <w:pgMar w:top="888" w:right="818" w:bottom="1416" w:left="818" w:header="0" w:footer="3" w:gutter="46"/>
          <w:pgNumType w:start="233"/>
          <w:cols w:space="720" w:num="1"/>
          <w:rtlGutter w:val="0"/>
          <w:docGrid w:linePitch="360" w:charSpace="0"/>
        </w:sectPr>
      </w:pPr>
      <w:r>
        <w:rPr>
          <w:rFonts w:ascii="Times New Roman" w:hAnsi="Times New Roman" w:eastAsia="Times New Roman" w:cs="Times New Roman"/>
          <w:b w:val="0"/>
          <w:bCs w:val="0"/>
          <w:color w:val="2B2A2B"/>
          <w:spacing w:val="0"/>
          <w:w w:val="100"/>
          <w:position w:val="0"/>
          <w:sz w:val="11"/>
          <w:szCs w:val="11"/>
          <w:shd w:val="clear" w:color="auto" w:fill="auto"/>
          <w:lang w:val="en-US" w:eastAsia="en-US" w:bidi="en-US"/>
        </w:rPr>
        <w:t xml:space="preserve">r 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pacing w:val="0"/>
          <w:w w:val="100"/>
          <w:position w:val="0"/>
          <w:sz w:val="11"/>
          <w:szCs w:val="11"/>
          <w:shd w:val="clear" w:color="auto" w:fill="auto"/>
          <w:vertAlign w:val="superscript"/>
          <w:lang w:val="zh-TW" w:eastAsia="zh-TW" w:bidi="zh-TW"/>
        </w:rPr>
        <w:t>: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pacing w:val="0"/>
          <w:w w:val="100"/>
          <w:position w:val="0"/>
          <w:sz w:val="11"/>
          <w:szCs w:val="11"/>
          <w:shd w:val="clear" w:color="auto" w:fill="auto"/>
          <w:lang w:val="zh-TW" w:eastAsia="zh-TW" w:bidi="zh-TW"/>
        </w:rPr>
        <w:tab/>
      </w:r>
      <w:r>
        <w:rPr>
          <w:rFonts w:ascii="Times New Roman" w:hAnsi="Times New Roman" w:eastAsia="Times New Roman" w:cs="Times New Roman"/>
          <w:b w:val="0"/>
          <w:bCs w:val="0"/>
          <w:color w:val="484848"/>
          <w:spacing w:val="0"/>
          <w:w w:val="100"/>
          <w:position w:val="0"/>
          <w:sz w:val="11"/>
          <w:szCs w:val="11"/>
          <w:shd w:val="clear" w:color="auto" w:fill="auto"/>
          <w:lang w:val="en-US" w:eastAsia="en-US" w:bidi="en-US"/>
        </w:rPr>
        <w:t>S</w:t>
      </w:r>
    </w:p>
    <w:p>
      <w:pPr>
        <w:pStyle w:val="3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1080" w:right="0" w:firstLine="0"/>
        <w:jc w:val="left"/>
      </w:pPr>
      <w:r>
        <w:rPr>
          <w:i/>
          <w:iCs/>
          <w:spacing w:val="0"/>
          <w:w w:val="100"/>
          <w:position w:val="0"/>
        </w:rPr>
        <w:t>获取更多好书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377055" cy="1127760"/>
            <wp:effectExtent l="0" t="0" r="4445" b="15240"/>
            <wp:docPr id="831" name="Picutre 8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" name="Picutre 831"/>
                    <pic:cNvPicPr/>
                  </pic:nvPicPr>
                  <pic:blipFill>
                    <a:blip r:embed="rId643"/>
                    <a:stretch>
                      <a:fillRect/>
                    </a:stretch>
                  </pic:blipFill>
                  <pic:spPr>
                    <a:xfrm>
                      <a:off x="0" y="0"/>
                      <a:ext cx="437705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2981" w:right="0" w:firstLine="0"/>
        <w:jc w:val="left"/>
        <w:rPr>
          <w:sz w:val="44"/>
          <w:szCs w:val="44"/>
        </w:rPr>
      </w:pPr>
      <w:r>
        <w:rPr>
          <w:i/>
          <w:iCs/>
          <w:color w:val="000000"/>
          <w:spacing w:val="0"/>
          <w:w w:val="100"/>
          <w:position w:val="0"/>
          <w:sz w:val="44"/>
          <w:szCs w:val="44"/>
        </w:rPr>
        <w:t>第</w:t>
      </w:r>
    </w:p>
    <w:p>
      <w:pPr>
        <w:widowControl w:val="0"/>
        <w:spacing w:after="1039" w:line="1" w:lineRule="exact"/>
      </w:pP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029710" cy="682625"/>
            <wp:effectExtent l="0" t="0" r="8890" b="3175"/>
            <wp:docPr id="832" name="Picutre 8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" name="Picutre 832"/>
                    <pic:cNvPicPr/>
                  </pic:nvPicPr>
                  <pic:blipFill>
                    <a:blip r:embed="rId644"/>
                    <a:stretch>
                      <a:fillRect/>
                    </a:stretch>
                  </pic:blipFill>
                  <pic:spPr>
                    <a:xfrm>
                      <a:off x="0" y="0"/>
                      <a:ext cx="4029710" cy="68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5"/>
        <w:keepNext w:val="0"/>
        <w:keepLines w:val="0"/>
        <w:widowControl w:val="0"/>
        <w:shd w:val="clear" w:color="auto" w:fill="auto"/>
        <w:bidi w:val="0"/>
        <w:spacing w:before="0" w:after="0" w:line="420" w:lineRule="exact"/>
        <w:ind w:left="2122" w:right="0" w:firstLine="0"/>
        <w:jc w:val="left"/>
        <w:rPr>
          <w:sz w:val="46"/>
          <w:szCs w:val="46"/>
        </w:rPr>
        <w:sectPr>
          <w:footnotePr>
            <w:numFmt w:val="decimal"/>
          </w:footnotePr>
          <w:pgSz w:w="10752" w:h="13877"/>
          <w:pgMar w:top="470" w:right="1075" w:bottom="470" w:left="2789" w:header="0" w:footer="3" w:gutter="0"/>
          <w:cols w:space="720" w:num="1"/>
          <w:rtlGutter w:val="0"/>
          <w:docGrid w:linePitch="360" w:charSpace="0"/>
        </w:sectPr>
      </w:pPr>
      <w:r>
        <w:rPr>
          <w:color w:val="000000"/>
          <w:spacing w:val="0"/>
          <w:w w:val="100"/>
          <w:position w:val="0"/>
          <w:sz w:val="46"/>
          <w:szCs w:val="46"/>
        </w:rPr>
        <w:t>的 路 标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72" w:lineRule="exact"/>
        <w:ind w:left="1600" w:right="1500" w:firstLine="340"/>
        <w:jc w:val="both"/>
        <w:rPr>
          <w:sz w:val="17"/>
          <w:szCs w:val="17"/>
        </w:rPr>
        <w:sectPr>
          <w:footnotePr>
            <w:numFmt w:val="decimal"/>
          </w:footnotePr>
          <w:pgSz w:w="8839" w:h="12940"/>
          <w:pgMar w:top="2721" w:right="829" w:bottom="2721" w:left="829" w:header="0" w:footer="3" w:gutter="10"/>
          <w:cols w:space="720" w:num="1"/>
          <w:rtlGutter w:val="1"/>
          <w:docGrid w:linePitch="360" w:charSpace="0"/>
        </w:sectPr>
      </w:pPr>
      <w:r>
        <w:rPr>
          <w:color w:val="181618"/>
          <w:spacing w:val="0"/>
          <w:w w:val="100"/>
          <w:position w:val="0"/>
          <w:sz w:val="17"/>
          <w:szCs w:val="17"/>
        </w:rPr>
        <w:t>任何语言或概念，</w:t>
      </w:r>
      <w:r>
        <w:rPr>
          <w:color w:val="000000"/>
          <w:spacing w:val="0"/>
          <w:w w:val="100"/>
          <w:position w:val="0"/>
          <w:sz w:val="17"/>
          <w:szCs w:val="17"/>
        </w:rPr>
        <w:t>本</w:t>
      </w:r>
      <w:r>
        <w:rPr>
          <w:color w:val="181618"/>
          <w:spacing w:val="0"/>
          <w:w w:val="100"/>
          <w:position w:val="0"/>
          <w:sz w:val="17"/>
          <w:szCs w:val="17"/>
        </w:rPr>
        <w:t>身就是限制。通过语言和概 念，我们从无限大的意识，落入一个局限的人间。所 以，通过语言或任何观念，也只能得到有限的理解。 我这里用语言和观念，最多只能当作一个路标，让你 稍微体会到无形无</w:t>
      </w:r>
      <w:r>
        <w:rPr>
          <w:color w:val="181618"/>
          <w:spacing w:val="0"/>
          <w:w w:val="100"/>
          <w:position w:val="0"/>
          <w:sz w:val="17"/>
          <w:szCs w:val="17"/>
          <w:lang w:val="zh-CN" w:eastAsia="zh-CN" w:bidi="zh-CN"/>
        </w:rPr>
        <w:t>色的一</w:t>
      </w:r>
      <w:r>
        <w:rPr>
          <w:color w:val="181618"/>
          <w:spacing w:val="0"/>
          <w:w w:val="100"/>
          <w:position w:val="0"/>
          <w:sz w:val="17"/>
          <w:szCs w:val="17"/>
        </w:rPr>
        <w:t>切，也就是我们生命的全部。 懂了，也就可以把这些路株丢幵，不要再让它们建立 的系统绑住。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1620" w:after="1480" w:line="240" w:lineRule="auto"/>
        <w:ind w:left="0" w:right="0" w:firstLine="0"/>
        <w:jc w:val="both"/>
        <w:rPr>
          <w:sz w:val="28"/>
          <w:szCs w:val="28"/>
        </w:rPr>
      </w:pPr>
      <w:bookmarkStart w:id="259" w:name="bookmark267"/>
      <w:bookmarkStart w:id="260" w:name="bookmark265"/>
      <w:bookmarkStart w:id="261" w:name="bookmark266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</w:rPr>
        <w:t>1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.通过知识，一个人不可能解脱</w:t>
      </w:r>
      <w:bookmarkEnd w:id="259"/>
      <w:bookmarkEnd w:id="260"/>
      <w:bookmarkEnd w:id="261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越多知识，越多桎梏。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一个人醒觉，不可能知道更多，甚至可能知道更少。全部知识，都是通过 观念、概念所成形的。从观念，我们不断地得到比较、判断、批判。我们把任 何一个最单纯的知觉，通过观念的连贯，称之为好坏。接下来，</w:t>
      </w:r>
      <w:r>
        <w:rPr>
          <w:color w:val="000000"/>
          <w:spacing w:val="0"/>
          <w:w w:val="100"/>
          <w:position w:val="0"/>
        </w:rPr>
        <w:t>再加上</w:t>
      </w:r>
      <w:r>
        <w:rPr>
          <w:color w:val="181618"/>
          <w:spacing w:val="0"/>
          <w:w w:val="100"/>
          <w:position w:val="0"/>
        </w:rPr>
        <w:t>记忆所 带来的印象，</w:t>
      </w:r>
      <w:r>
        <w:rPr>
          <w:color w:val="000000"/>
          <w:spacing w:val="0"/>
          <w:w w:val="100"/>
          <w:position w:val="0"/>
        </w:rPr>
        <w:t>还</w:t>
      </w:r>
      <w:r>
        <w:rPr>
          <w:color w:val="181618"/>
          <w:spacing w:val="0"/>
          <w:w w:val="100"/>
          <w:position w:val="0"/>
        </w:rPr>
        <w:t>加上对未来的投射。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这样子说，知识根本离不开形相。它也只是在外在世界这个最表面的生命 面相打转，而没有深入到生命的全部。有些人把知识的追求当成了生命最高的 目的，可能花上几十年都在追求知识。然后，追求下一个知识。就连宇宙最大 的奥秘，</w:t>
      </w:r>
      <w:r>
        <w:rPr>
          <w:color w:val="000000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>们也希望通过知识来解答。也许是通过科学验证，往大的方向，会 想知道更大的格局。往小走，希望走到更微观的格局，</w:t>
      </w:r>
      <w:r>
        <w:rPr>
          <w:color w:val="000000"/>
          <w:spacing w:val="0"/>
          <w:w w:val="100"/>
          <w:position w:val="0"/>
        </w:rPr>
        <w:t>到</w:t>
      </w:r>
      <w:r>
        <w:rPr>
          <w:color w:val="181618"/>
          <w:spacing w:val="0"/>
          <w:w w:val="100"/>
          <w:position w:val="0"/>
        </w:rPr>
        <w:t>分子、到原子、到亚 原子粒子。这还不够，还要更小、更微细。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 xml:space="preserve">这套思路走到底，永远走不完，还有下一步可走的。这就是人为的知识体 系所采用的方法，它本身就成为它的限制。从局限的意识，找任何东西（客 </w:t>
      </w:r>
      <w:r>
        <w:rPr>
          <w:color w:val="000000"/>
          <w:spacing w:val="0"/>
          <w:w w:val="100"/>
          <w:position w:val="0"/>
        </w:rPr>
        <w:t>体），</w:t>
      </w:r>
      <w:r>
        <w:rPr>
          <w:color w:val="181618"/>
          <w:spacing w:val="0"/>
          <w:w w:val="100"/>
          <w:position w:val="0"/>
        </w:rPr>
        <w:t>这任何的东西都会成为局限的。从这之中，所产生的任何定理，肯定都是 相对的，不可能给我们最终的答案。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24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举个例子，我们早上在公园散步。在第一个阶段，只是好奇地左看右看， 觉得样样都很新鲜。像早上滴下的露水，草叶上湿湿的气息，空气中有一个新 鲜的味道，还带着花朵淡淡的香气。抬起头看，鸟儿在枝头间穿越歌唱。再往 上瞧，太阳刚从云间出来，透出来的亮度，我可以用皮肤体会到。太阳光亮得 有点刺眼睛，在还没眨眼的那一刻，我正在欢迎这道阳光。再继续走，看到 空的长椅，我停步坐下，发现连风都有细细的声音。我从这些声音，可以听到</w:t>
      </w:r>
    </w:p>
    <w:p>
      <w:pPr>
        <w:pStyle w:val="13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1"/>
          <w:szCs w:val="11"/>
        </w:rPr>
      </w:pPr>
      <w:r>
        <w:rPr>
          <w:rFonts w:ascii="宋体" w:hAnsi="宋体" w:eastAsia="宋体" w:cs="宋体"/>
          <w:b w:val="0"/>
          <w:bCs w:val="0"/>
          <w:color w:val="181618"/>
          <w:spacing w:val="0"/>
          <w:w w:val="100"/>
          <w:position w:val="0"/>
          <w:sz w:val="13"/>
          <w:szCs w:val="13"/>
          <w:shd w:val="clear" w:color="auto" w:fill="auto"/>
          <w:lang w:val="zh-TW" w:eastAsia="zh-TW" w:bidi="zh-TW"/>
        </w:rPr>
        <w:t xml:space="preserve">曰 </w:t>
      </w:r>
      <w:r>
        <w:rPr>
          <w:rFonts w:ascii="Times New Roman" w:hAnsi="Times New Roman" w:eastAsia="Times New Roman" w:cs="Times New Roman"/>
          <w:b w:val="0"/>
          <w:bCs w:val="0"/>
          <w:color w:val="181618"/>
          <w:spacing w:val="0"/>
          <w:w w:val="100"/>
          <w:position w:val="0"/>
          <w:sz w:val="11"/>
          <w:szCs w:val="11"/>
          <w:shd w:val="clear" w:color="auto" w:fill="auto"/>
          <w:lang w:val="en-US" w:eastAsia="en-US" w:bidi="en-US"/>
        </w:rPr>
        <w:t>ZTSO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这样体验的世界，其实样样都很单纯。我这里用很简单的接触大自然的经 验作为引子，因为每一个人都体验过。同样地，上班、下班、工作、睡觉、</w:t>
      </w:r>
      <w:r>
        <w:rPr>
          <w:color w:val="000000"/>
          <w:spacing w:val="0"/>
          <w:w w:val="100"/>
          <w:position w:val="0"/>
        </w:rPr>
        <w:t xml:space="preserve">处 </w:t>
      </w:r>
      <w:r>
        <w:rPr>
          <w:color w:val="181618"/>
          <w:spacing w:val="0"/>
          <w:w w:val="100"/>
          <w:position w:val="0"/>
        </w:rPr>
        <w:t>理最不愉快的事、最痛心的决裂，都可以当作实例。在任何事发生的第一瞬间， 所成立的形相都很单纯。发生，就发生了。是，就是了。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但是，我们通常的习惯是立刻加一个概念，把它丰富化，甚至复杂化。举 例来说，我看到公园后，马上头脑会加一个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刚刚看到那只鸟好漂亮、太阳 的光好暖、露水多么清新。咦，刚刚那只鸟是什么鸟？怎么会是那种蓝色？</w:t>
      </w:r>
      <w:r>
        <w:rPr>
          <w:color w:val="000000"/>
          <w:spacing w:val="0"/>
          <w:w w:val="100"/>
          <w:position w:val="0"/>
        </w:rPr>
        <w:t xml:space="preserve">阳 </w:t>
      </w:r>
      <w:r>
        <w:rPr>
          <w:color w:val="181618"/>
          <w:spacing w:val="0"/>
          <w:w w:val="100"/>
          <w:position w:val="0"/>
        </w:rPr>
        <w:t xml:space="preserve">光真好，等等会下雨吗？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坐在长椅上，自然想起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“刚刚</w:t>
      </w:r>
      <w:r>
        <w:rPr>
          <w:color w:val="181618"/>
          <w:spacing w:val="0"/>
          <w:w w:val="100"/>
          <w:position w:val="0"/>
        </w:rPr>
        <w:t>在家里和妻子有个小 小的口角，真后悔刚刚不该那么说，等会儿回家再道歉吧。对了，今天下午还 有个很重要的事情要跟同事们商量，只怕自己的能力不够，自己的观念没办法 说服别人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……</w:t>
      </w:r>
      <w:r>
        <w:rPr>
          <w:color w:val="000000"/>
          <w:spacing w:val="0"/>
          <w:w w:val="100"/>
          <w:position w:val="0"/>
        </w:rPr>
        <w:t>”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这样一路跟着念头走下去，自然从生命的圆满进入了生命的萎缩。</w:t>
      </w:r>
      <w:r>
        <w:rPr>
          <w:color w:val="000000"/>
          <w:spacing w:val="0"/>
          <w:w w:val="100"/>
          <w:position w:val="0"/>
        </w:rPr>
        <w:t>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“这 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的场，落入了萎缩场。把无限大的我，落进了有色有形的小我。 智慧，</w:t>
      </w:r>
      <w:r>
        <w:rPr>
          <w:color w:val="000000"/>
          <w:spacing w:val="0"/>
          <w:w w:val="100"/>
          <w:position w:val="0"/>
        </w:rPr>
        <w:t>具</w:t>
      </w:r>
      <w:r>
        <w:rPr>
          <w:color w:val="181618"/>
          <w:spacing w:val="0"/>
          <w:w w:val="100"/>
          <w:position w:val="0"/>
        </w:rPr>
        <w:t>体成了知识。从全部生命的背景，落入了人间的前景。</w:t>
      </w:r>
      <w:r>
        <w:rPr>
          <w:color w:val="000000"/>
          <w:spacing w:val="0"/>
          <w:w w:val="100"/>
          <w:position w:val="0"/>
        </w:rPr>
        <w:t>时时</w:t>
      </w:r>
      <w:r>
        <w:rPr>
          <w:color w:val="181618"/>
          <w:spacing w:val="0"/>
          <w:w w:val="100"/>
          <w:position w:val="0"/>
        </w:rPr>
        <w:t>刻刻，</w:t>
      </w:r>
      <w:r>
        <w:rPr>
          <w:color w:val="000000"/>
          <w:spacing w:val="0"/>
          <w:w w:val="100"/>
          <w:position w:val="0"/>
        </w:rPr>
        <w:t xml:space="preserve">把 </w:t>
      </w:r>
      <w:r>
        <w:rPr>
          <w:color w:val="181618"/>
          <w:spacing w:val="0"/>
          <w:w w:val="100"/>
          <w:position w:val="0"/>
        </w:rPr>
        <w:t>生命当作了只有这个前景，</w:t>
      </w:r>
      <w:r>
        <w:rPr>
          <w:color w:val="000000"/>
          <w:spacing w:val="0"/>
          <w:w w:val="100"/>
          <w:position w:val="0"/>
        </w:rPr>
        <w:t>而</w:t>
      </w:r>
      <w:r>
        <w:rPr>
          <w:color w:val="181618"/>
          <w:spacing w:val="0"/>
          <w:w w:val="100"/>
          <w:position w:val="0"/>
        </w:rPr>
        <w:t>失去了深度。这样子，一个人一辈子这么走下去， 就落入了一种不均衡的状态。失去了生命背景和人生前景的平衡，全活在前景 的形相当中。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3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任何知识，也只是念头组合的。这么说，假如一个人只追求知识，把任何 </w:t>
      </w:r>
      <w:r>
        <w:rPr>
          <w:color w:val="000000"/>
          <w:spacing w:val="0"/>
          <w:w w:val="100"/>
          <w:position w:val="0"/>
        </w:rPr>
        <w:t>东西当</w:t>
      </w:r>
      <w:r>
        <w:rPr>
          <w:color w:val="181618"/>
          <w:spacing w:val="0"/>
          <w:w w:val="100"/>
          <w:position w:val="0"/>
        </w:rPr>
        <w:t>作一个手段，或是一个工具，或是通往最终目的的一个垫脚石。这种价 值观念，它本身就注定了最后的结果。通过知识，任何知识，这种追求本身自 然把我们捆得更紧，让我们在知识、有形的世界更转不出来。进一步讲，也就 是从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>的条件，再得到其他的条件，在种种条件中不断作出变化。怎么变, 也离不开有条件、有局限的客体意识。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遗憾的是，这种追求，</w:t>
      </w:r>
      <w:r>
        <w:rPr>
          <w:color w:val="000000"/>
          <w:spacing w:val="0"/>
          <w:w w:val="100"/>
          <w:position w:val="0"/>
        </w:rPr>
        <w:t>包</w:t>
      </w:r>
      <w:r>
        <w:rPr>
          <w:color w:val="181618"/>
          <w:spacing w:val="0"/>
          <w:w w:val="100"/>
          <w:position w:val="0"/>
        </w:rPr>
        <w:t>括任何技术、学术乃至灵性所带来的知识，一个 人只会越钻越细，越走越窄。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我相信，任何人听到这些话，尤其是专业出身的人，不光会惊讶，甚至可 能会不舒月艮。我们从小到大，一生都被知识洗脑，以为知识越丰富，人生目标越明 确。然而，我们可以仔细观察</w:t>
      </w:r>
      <w:r>
        <w:rPr>
          <w:color w:val="484848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识，任何人间所带来的聪明，包括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IQ,</w:t>
      </w:r>
      <w:r>
        <w:rPr>
          <w:color w:val="181618"/>
          <w:spacing w:val="0"/>
          <w:w w:val="100"/>
          <w:position w:val="0"/>
        </w:rPr>
        <w:t>有没 有让我们更快乐、更满足、更舒畅、更健康、更活跃、更解脱？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也许，答案是正好相反的。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醒觉，是突然体会到人生没有目标，尤其是没有外在世界的目标。任何设 定在外在世界的目标，跟我们的整体生命、我们的大我根本不成比例。人生唯 一值得谈、值得探讨的目标，也就是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的意识状态。我的意识状态假如随 时在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 ”自然是圆满的，是全部的，是一点一滴都不少，也没办 法追加的。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 xml:space="preserve">切是宁静的。宁静本身就是智慧，而智慧不是从头脑延伸出来的。所以， </w:t>
      </w:r>
      <w:r>
        <w:rPr>
          <w:color w:val="000000"/>
          <w:spacing w:val="0"/>
          <w:w w:val="100"/>
          <w:position w:val="0"/>
        </w:rPr>
        <w:t>任</w:t>
      </w:r>
      <w:r>
        <w:rPr>
          <w:color w:val="181618"/>
          <w:spacing w:val="0"/>
          <w:w w:val="100"/>
          <w:position w:val="0"/>
        </w:rPr>
        <w:t xml:space="preserve">何知识都加不上来。站在整体的意识来看，不重要、不相关。随时可以进入， 也随时可以脱落。可以在瞬间生起，也可以在瞬间消失。对整体没有任何影响。 要回家，也就是整体意识的家、全部的我的家，必须要跨越知识，甚至人间的 聪明。回到“这里！现在！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就是完全跟生命合作，再也不需要区隔出另外一 套我们称之为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“知</w:t>
      </w:r>
      <w:r>
        <w:rPr>
          <w:color w:val="181618"/>
          <w:spacing w:val="0"/>
          <w:w w:val="100"/>
          <w:position w:val="0"/>
        </w:rPr>
        <w:t>识”的境界。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这才是智慧。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智慧，就是人间更深的一层。包括无思无想的意识、无形无相的一切。智 慧，就是最原初的知觉。</w:t>
      </w:r>
      <w:r>
        <w:rPr>
          <w:color w:val="484848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点一滴都不容增减，也只是把这一切包容。要有智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3066415" cy="1840865"/>
            <wp:effectExtent l="0" t="0" r="635" b="6985"/>
            <wp:docPr id="833" name="Picutre 8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" name="Picutre 833"/>
                    <pic:cNvPicPr/>
                  </pic:nvPicPr>
                  <pic:blipFill>
                    <a:blip r:embed="rId645"/>
                    <a:stretch>
                      <a:fillRect/>
                    </a:stretch>
                  </pic:blipFill>
                  <pic:spPr>
                    <a:xfrm>
                      <a:off x="0" y="0"/>
                      <a:ext cx="3066415" cy="184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2450465" cy="1127760"/>
            <wp:effectExtent l="0" t="0" r="6985" b="15240"/>
            <wp:docPr id="834" name="Picutre 8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" name="Picutre 834"/>
                    <pic:cNvPicPr/>
                  </pic:nvPicPr>
                  <pic:blipFill>
                    <a:blip r:embed="rId646"/>
                    <a:stretch>
                      <a:fillRect/>
                    </a:stretch>
                  </pic:blipFill>
                  <pic:spPr>
                    <a:xfrm>
                      <a:off x="0" y="0"/>
                      <a:ext cx="245046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89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80" w:lineRule="exact"/>
        <w:ind w:left="0" w:right="0"/>
        <w:jc w:val="both"/>
        <w:sectPr>
          <w:headerReference r:id="rId407" w:type="default"/>
          <w:footerReference r:id="rId409" w:type="default"/>
          <w:headerReference r:id="rId408" w:type="even"/>
          <w:footerReference r:id="rId410" w:type="even"/>
          <w:footnotePr>
            <w:numFmt w:val="decimal"/>
          </w:footnotePr>
          <w:pgSz w:w="8839" w:h="12940"/>
          <w:pgMar w:top="1204" w:right="759" w:bottom="1387" w:left="759" w:header="0" w:footer="3" w:gutter="141"/>
          <w:pgNumType w:start="215"/>
          <w:cols w:space="720" w:num="1"/>
          <w:rtlGutter w:val="0"/>
          <w:docGrid w:linePitch="360" w:charSpace="0"/>
        </w:sectPr>
      </w:pPr>
      <w:r>
        <w:rPr>
          <w:spacing w:val="0"/>
          <w:w w:val="100"/>
          <w:position w:val="0"/>
        </w:rPr>
        <w:t>智慧，不同于人间带来的任何聪明。我们一般所追求的聪明，离不开对立、分别的逻辑。比如 说智商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20"/>
          <w:szCs w:val="20"/>
          <w:lang w:val="en-US" w:eastAsia="en-US" w:bidi="en-US"/>
        </w:rPr>
        <w:t>IQ,</w:t>
      </w:r>
      <w:r>
        <w:rPr>
          <w:spacing w:val="0"/>
          <w:w w:val="100"/>
          <w:position w:val="0"/>
        </w:rPr>
        <w:t>我们以为是</w:t>
      </w:r>
      <w:r>
        <w:rPr>
          <w:color w:val="2B2A2B"/>
          <w:spacing w:val="0"/>
          <w:w w:val="100"/>
          <w:position w:val="0"/>
        </w:rPr>
        <w:t>衡量一</w:t>
      </w:r>
      <w:r>
        <w:rPr>
          <w:spacing w:val="0"/>
          <w:w w:val="100"/>
          <w:position w:val="0"/>
        </w:rPr>
        <w:t>个人的</w:t>
      </w:r>
      <w:r>
        <w:rPr>
          <w:color w:val="2B2A2B"/>
          <w:spacing w:val="0"/>
          <w:w w:val="100"/>
          <w:position w:val="0"/>
        </w:rPr>
        <w:t>智意。</w:t>
      </w:r>
      <w:r>
        <w:rPr>
          <w:spacing w:val="0"/>
          <w:w w:val="100"/>
          <w:position w:val="0"/>
        </w:rPr>
        <w:t>其实也只是衡</w:t>
      </w:r>
      <w:r>
        <w:rPr>
          <w:color w:val="2B2A2B"/>
          <w:spacing w:val="0"/>
          <w:w w:val="100"/>
          <w:position w:val="0"/>
        </w:rPr>
        <w:t>量某个</w:t>
      </w:r>
      <w:r>
        <w:rPr>
          <w:spacing w:val="0"/>
          <w:w w:val="100"/>
          <w:position w:val="0"/>
        </w:rPr>
        <w:t>方面的聪明，特别是离不开头脑观 念组合和分别的聪明。进一步，大家所重视的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20"/>
          <w:szCs w:val="20"/>
          <w:lang w:val="en-US" w:eastAsia="en-US" w:bidi="en-US"/>
        </w:rPr>
        <w:t>EQ,</w:t>
      </w:r>
      <w:r>
        <w:rPr>
          <w:spacing w:val="0"/>
          <w:w w:val="100"/>
          <w:position w:val="0"/>
        </w:rPr>
        <w:t>也就是情绪智商，虽然比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20"/>
          <w:szCs w:val="20"/>
          <w:lang w:val="en-US" w:eastAsia="en-US" w:bidi="en-US"/>
        </w:rPr>
        <w:t>IQ</w:t>
      </w:r>
      <w:r>
        <w:rPr>
          <w:spacing w:val="0"/>
          <w:w w:val="100"/>
          <w:position w:val="0"/>
        </w:rPr>
        <w:t>更深一层，不光是 顾虑到思考的范围，同时也衡量了情绪，但还是离不开人间外在现象的互动。同样地，所谓的挫折 智商、社交智商、身体智商、健康智商、创意智商、道德智商等，</w:t>
      </w:r>
      <w:r>
        <w:rPr>
          <w:color w:val="2B2A2B"/>
          <w:spacing w:val="0"/>
          <w:w w:val="100"/>
          <w:position w:val="0"/>
        </w:rPr>
        <w:t>还是在人</w:t>
      </w:r>
      <w:r>
        <w:rPr>
          <w:spacing w:val="0"/>
          <w:w w:val="100"/>
          <w:position w:val="0"/>
        </w:rPr>
        <w:t>间种种</w:t>
      </w:r>
      <w:r>
        <w:rPr>
          <w:color w:val="2B2A2B"/>
          <w:spacing w:val="0"/>
          <w:w w:val="100"/>
          <w:position w:val="0"/>
        </w:rPr>
        <w:t>层面，</w:t>
      </w:r>
      <w:r>
        <w:rPr>
          <w:spacing w:val="0"/>
          <w:w w:val="100"/>
          <w:position w:val="0"/>
        </w:rPr>
        <w:t>衡量一个 人対人对事的互动反应，都还是头脑可以</w:t>
      </w:r>
      <w:r>
        <w:rPr>
          <w:color w:val="000000"/>
          <w:spacing w:val="0"/>
          <w:w w:val="100"/>
          <w:position w:val="0"/>
        </w:rPr>
        <w:t>组合、</w:t>
      </w:r>
      <w:r>
        <w:rPr>
          <w:spacing w:val="0"/>
          <w:w w:val="100"/>
          <w:position w:val="0"/>
        </w:rPr>
        <w:t>可以理解的聪明。</w:t>
      </w:r>
      <w:r>
        <w:rPr>
          <w:color w:val="2B2A2B"/>
          <w:spacing w:val="0"/>
          <w:w w:val="100"/>
          <w:position w:val="0"/>
        </w:rPr>
        <w:t>只有智</w:t>
      </w:r>
      <w:r>
        <w:rPr>
          <w:spacing w:val="0"/>
          <w:w w:val="100"/>
          <w:position w:val="0"/>
        </w:rPr>
        <w:t>慧跳出人间，是从生命更 深的一个层面发出来。智慧所产生的状态，本身是从宁静生出，而跟生命完全接轨。它本身反映了 无限大、没有条件的一体意识。所以，我们接触智慧，通</w:t>
      </w:r>
      <w:r>
        <w:rPr>
          <w:color w:val="2B2A2B"/>
          <w:spacing w:val="0"/>
          <w:w w:val="100"/>
          <w:position w:val="0"/>
        </w:rPr>
        <w:t>常立即</w:t>
      </w:r>
      <w:r>
        <w:rPr>
          <w:spacing w:val="0"/>
          <w:w w:val="100"/>
          <w:position w:val="0"/>
        </w:rPr>
        <w:t>会感觉到一种深度。这个深度不是 人间可以理解的。头脑也触摸不到它的边界，我们很难用语言去归纳、形容。投入</w:t>
      </w:r>
      <w:r>
        <w:rPr>
          <w:spacing w:val="0"/>
          <w:w w:val="100"/>
          <w:position w:val="0"/>
          <w:lang w:val="zh-CN" w:eastAsia="zh-CN" w:bidi="zh-CN"/>
        </w:rPr>
        <w:t>“这</w:t>
      </w:r>
      <w:r>
        <w:rPr>
          <w:spacing w:val="0"/>
          <w:w w:val="100"/>
          <w:position w:val="0"/>
        </w:rPr>
        <w:t>里！现在！” 也就是把智慧和我们的生命</w:t>
      </w:r>
      <w:r>
        <w:rPr>
          <w:color w:val="2B2A2B"/>
          <w:spacing w:val="0"/>
          <w:w w:val="100"/>
          <w:position w:val="0"/>
        </w:rPr>
        <w:t>融合。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慧，</w:t>
      </w:r>
      <w:r>
        <w:rPr>
          <w:color w:val="2B2A2B"/>
          <w:spacing w:val="0"/>
          <w:w w:val="100"/>
          <w:position w:val="0"/>
        </w:rPr>
        <w:t>一定</w:t>
      </w:r>
      <w:r>
        <w:rPr>
          <w:color w:val="181618"/>
          <w:spacing w:val="0"/>
          <w:w w:val="100"/>
          <w:position w:val="0"/>
        </w:rPr>
        <w:t>要活在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 ”只有通过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“这个</w:t>
      </w:r>
      <w:r>
        <w:rPr>
          <w:color w:val="181618"/>
          <w:spacing w:val="0"/>
          <w:w w:val="100"/>
          <w:position w:val="0"/>
        </w:rPr>
        <w:t>瞬间”的能量场，</w:t>
      </w:r>
      <w:r>
        <w:rPr>
          <w:color w:val="2B2A2B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个人才 可能轻松汲取智慧。智慧所带来的聪明，远远大于任何人间所建立的聪明。它 已经不属于人间可以描述的领域，没办法用人间的语言去解释，更不用讲去归 纳总结。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然而，</w:t>
      </w:r>
      <w:r>
        <w:rPr>
          <w:color w:val="181618"/>
          <w:spacing w:val="0"/>
          <w:w w:val="100"/>
          <w:position w:val="0"/>
        </w:rPr>
        <w:t>最有意思的是，智慧也离不开人间。它是每一个人都有的。若非如此, 我们不可能每个人都能取得不生、不死、不制约的智慧，根本得不来的。我们, 人，本身就是智慧。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智慧就是我。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但</w:t>
      </w:r>
      <w:r>
        <w:rPr>
          <w:color w:val="181618"/>
          <w:spacing w:val="0"/>
          <w:w w:val="100"/>
          <w:position w:val="0"/>
        </w:rPr>
        <w:t>是通过人间的打转，我们把它忘记了。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虽然忘记了，还可以随时捡回来。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因为这样子，我们</w:t>
      </w:r>
      <w:r>
        <w:rPr>
          <w:color w:val="2B2A2B"/>
          <w:spacing w:val="0"/>
          <w:w w:val="100"/>
          <w:position w:val="0"/>
        </w:rPr>
        <w:t>每一个</w:t>
      </w:r>
      <w:r>
        <w:rPr>
          <w:color w:val="181618"/>
          <w:spacing w:val="0"/>
          <w:w w:val="100"/>
          <w:position w:val="0"/>
        </w:rPr>
        <w:t>人听到经典， 都在某一个</w:t>
      </w:r>
      <w:r>
        <w:rPr>
          <w:color w:val="2B2A2B"/>
          <w:spacing w:val="0"/>
          <w:w w:val="100"/>
          <w:position w:val="0"/>
        </w:rPr>
        <w:t>层面就进入了</w:t>
      </w:r>
      <w:r>
        <w:rPr>
          <w:color w:val="181618"/>
          <w:spacing w:val="0"/>
          <w:w w:val="100"/>
          <w:position w:val="0"/>
        </w:rPr>
        <w:t>智慧。虽然头脑不完全懂。但内心某一个层面，我们 其实也懂。我们的心听进去了，才会肯定这</w:t>
      </w:r>
      <w:r>
        <w:rPr>
          <w:color w:val="2B2A2B"/>
          <w:spacing w:val="0"/>
          <w:w w:val="100"/>
          <w:position w:val="0"/>
        </w:rPr>
        <w:t>些经典</w:t>
      </w:r>
      <w:r>
        <w:rPr>
          <w:color w:val="181618"/>
          <w:spacing w:val="0"/>
          <w:w w:val="100"/>
          <w:position w:val="0"/>
        </w:rPr>
        <w:t>是人类的最高学问。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400"/>
        <w:jc w:val="both"/>
        <w:sectPr>
          <w:headerReference r:id="rId411" w:type="default"/>
          <w:footerReference r:id="rId413" w:type="default"/>
          <w:headerReference r:id="rId412" w:type="even"/>
          <w:footerReference r:id="rId414" w:type="even"/>
          <w:footnotePr>
            <w:numFmt w:val="decimal"/>
          </w:footnotePr>
          <w:type w:val="continuous"/>
          <w:pgSz w:w="8839" w:h="12940"/>
          <w:pgMar w:top="1204" w:right="759" w:bottom="1387" w:left="759" w:header="0" w:footer="3" w:gutter="141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就在这个瞬间，你也在用心读我所写的这些话。虽然脑海不免有种种质疑， 但站在心里，你自然会明白，一切也必然是这样。</w:t>
      </w:r>
    </w:p>
    <w:p>
      <w:pPr>
        <w:pStyle w:val="15"/>
        <w:keepNext/>
        <w:keepLines/>
        <w:widowControl w:val="0"/>
        <w:numPr>
          <w:ilvl w:val="0"/>
          <w:numId w:val="13"/>
        </w:numPr>
        <w:shd w:val="clear" w:color="auto" w:fill="auto"/>
        <w:bidi w:val="0"/>
        <w:spacing w:before="1700" w:after="1500" w:line="240" w:lineRule="auto"/>
        <w:ind w:left="0" w:right="0" w:firstLine="0"/>
        <w:jc w:val="both"/>
        <w:rPr>
          <w:sz w:val="28"/>
          <w:szCs w:val="28"/>
        </w:rPr>
      </w:pPr>
      <w:bookmarkStart w:id="262" w:name="bookmark270"/>
      <w:bookmarkEnd w:id="262"/>
      <w:bookmarkStart w:id="263" w:name="bookmark271"/>
      <w:bookmarkStart w:id="264" w:name="bookmark268"/>
      <w:bookmarkStart w:id="265" w:name="bookmark269"/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没有任何东西，有独立的存在</w:t>
      </w:r>
      <w:bookmarkEnd w:id="263"/>
      <w:bookmarkEnd w:id="264"/>
      <w:bookmarkEnd w:id="265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</w:rPr>
        <w:t>不可能比原本完整的我，更完整。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我们所看到的全部东西、所取得的全部经验，都离不开念头。</w:t>
      </w:r>
      <w:r>
        <w:rPr>
          <w:color w:val="000000"/>
          <w:spacing w:val="0"/>
          <w:w w:val="100"/>
          <w:position w:val="0"/>
        </w:rPr>
        <w:t>我们</w:t>
      </w:r>
      <w:r>
        <w:rPr>
          <w:color w:val="181618"/>
          <w:spacing w:val="0"/>
          <w:w w:val="100"/>
          <w:position w:val="0"/>
        </w:rPr>
        <w:t>前面称 念头为念相——不管再美、再精彩、再悲痛、再抽象的念头，都离不开形相。 任何念相，都不可能独立存在。它本身就是通过其他的念相，才组合起来的。 过去、未来、这里、那里的观念，所产生的五花八门的念相，会让我们以为它 们是真的，并进一步以此来建立自己的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”，跟人生悲欢离合的故事。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这些念相，因为通过其他的念相才可以存在，这环环相扣是不可能断掉的。 它只会不断地衍生，</w:t>
      </w:r>
      <w:r>
        <w:rPr>
          <w:color w:val="000000"/>
          <w:spacing w:val="0"/>
          <w:w w:val="100"/>
          <w:position w:val="0"/>
        </w:rPr>
        <w:t>永</w:t>
      </w:r>
      <w:r>
        <w:rPr>
          <w:color w:val="181618"/>
          <w:spacing w:val="0"/>
          <w:w w:val="100"/>
          <w:position w:val="0"/>
        </w:rPr>
        <w:t xml:space="preserve">远不会消失。我过去在许多场合都提过，在本书也提过 </w:t>
      </w:r>
      <w:r>
        <w:rPr>
          <w:color w:val="000000"/>
          <w:spacing w:val="0"/>
          <w:w w:val="100"/>
          <w:position w:val="0"/>
        </w:rPr>
        <w:t>一次</w:t>
      </w:r>
      <w:r>
        <w:rPr>
          <w:color w:val="724A6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念头本身就会轮回，更不用讲我们整个人、整个族群、社会、文化都 是这么在轮回中打转。我们人间，就是一个大妄想，通过制约，</w:t>
      </w:r>
      <w:r>
        <w:rPr>
          <w:color w:val="484848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连串的衍生， 像水一样流不完。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可惜的是，我们随时会忘记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没有任何念相是客观的。念相，</w:t>
      </w:r>
      <w:r>
        <w:rPr>
          <w:color w:val="000000"/>
          <w:spacing w:val="0"/>
          <w:w w:val="100"/>
          <w:position w:val="0"/>
        </w:rPr>
        <w:t>本</w:t>
      </w:r>
      <w:r>
        <w:rPr>
          <w:color w:val="181618"/>
          <w:spacing w:val="0"/>
          <w:w w:val="100"/>
          <w:position w:val="0"/>
        </w:rPr>
        <w:t>身就反 映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所带来的主观的过滤。把任何现象再加上我们个人的制约，</w:t>
      </w:r>
      <w:r>
        <w:rPr>
          <w:color w:val="000000"/>
          <w:spacing w:val="0"/>
          <w:w w:val="100"/>
          <w:position w:val="0"/>
        </w:rPr>
        <w:t>才</w:t>
      </w:r>
      <w:r>
        <w:rPr>
          <w:color w:val="181618"/>
          <w:spacing w:val="0"/>
          <w:w w:val="100"/>
          <w:position w:val="0"/>
        </w:rPr>
        <w:t xml:space="preserve">得到念 </w:t>
      </w:r>
      <w:r>
        <w:rPr>
          <w:color w:val="000000"/>
          <w:spacing w:val="0"/>
          <w:w w:val="100"/>
          <w:position w:val="0"/>
        </w:rPr>
        <w:t>相。</w:t>
      </w:r>
      <w:r>
        <w:rPr>
          <w:color w:val="181618"/>
          <w:spacing w:val="0"/>
          <w:w w:val="100"/>
          <w:position w:val="0"/>
        </w:rPr>
        <w:t>正是用这个主观的念相，我们才组合出我们的生命。也就是说，我们所能 表达的观点，都离不开个人的偏见。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更可惜的是，我们每</w:t>
      </w:r>
      <w:r>
        <w:rPr>
          <w:color w:val="000000"/>
          <w:spacing w:val="0"/>
          <w:w w:val="100"/>
          <w:position w:val="0"/>
        </w:rPr>
        <w:t>一个人</w:t>
      </w:r>
      <w:r>
        <w:rPr>
          <w:color w:val="181618"/>
          <w:spacing w:val="0"/>
          <w:w w:val="100"/>
          <w:position w:val="0"/>
        </w:rPr>
        <w:t xml:space="preserve">都认为自己不完整、不圆满。希望通过某一个 </w:t>
      </w:r>
      <w:r>
        <w:rPr>
          <w:color w:val="000000"/>
          <w:spacing w:val="0"/>
          <w:w w:val="100"/>
          <w:position w:val="0"/>
        </w:rPr>
        <w:t>东西、</w:t>
      </w:r>
      <w:r>
        <w:rPr>
          <w:color w:val="181618"/>
          <w:spacing w:val="0"/>
          <w:w w:val="100"/>
          <w:position w:val="0"/>
        </w:rPr>
        <w:t>某一个追求，或某一个人，可以来完成、圆满自己。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例如，我们会认为有名、有钱、有地位、有权力，才可以完成自己，让我 们达到一般人所认为的人生最大的目的。同时，我们也会追求些比较小的目标, 希望</w:t>
      </w:r>
      <w:r>
        <w:rPr>
          <w:color w:val="181618"/>
          <w:spacing w:val="0"/>
          <w:w w:val="100"/>
          <w:position w:val="0"/>
          <w:lang w:val="zh-CN" w:eastAsia="zh-CN" w:bidi="zh-CN"/>
        </w:rPr>
        <w:t>通出生</w:t>
      </w:r>
      <w:r>
        <w:rPr>
          <w:color w:val="181618"/>
          <w:spacing w:val="0"/>
          <w:w w:val="100"/>
          <w:position w:val="0"/>
        </w:rPr>
        <w:t>熹裝况的改变，取得一个更完整的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 xml:space="preserve">”。也许搬个家、换个工作、 换个朋友、许一个愿、换一个计划、更努力健身、强化技能、改变人生的态度。 或许，今天为自己安排一些小小的调整，比如说换个发型、换个说话口气、换 </w:t>
      </w:r>
      <w:r>
        <w:rPr>
          <w:color w:val="000000"/>
          <w:spacing w:val="0"/>
          <w:w w:val="100"/>
          <w:position w:val="0"/>
        </w:rPr>
        <w:t>个</w:t>
      </w:r>
      <w:r>
        <w:rPr>
          <w:color w:val="181618"/>
          <w:spacing w:val="0"/>
          <w:w w:val="100"/>
          <w:position w:val="0"/>
        </w:rPr>
        <w:t>吃饭的地方、</w:t>
      </w:r>
      <w:r>
        <w:rPr>
          <w:color w:val="000000"/>
          <w:spacing w:val="0"/>
          <w:w w:val="100"/>
          <w:position w:val="0"/>
        </w:rPr>
        <w:t>听</w:t>
      </w:r>
      <w:r>
        <w:rPr>
          <w:color w:val="181618"/>
          <w:spacing w:val="0"/>
          <w:w w:val="100"/>
          <w:position w:val="0"/>
        </w:rPr>
        <w:t>首歌、看场电影、</w:t>
      </w:r>
      <w:r>
        <w:rPr>
          <w:color w:val="000000"/>
          <w:spacing w:val="0"/>
          <w:w w:val="100"/>
          <w:position w:val="0"/>
        </w:rPr>
        <w:t>买一</w:t>
      </w:r>
      <w:r>
        <w:rPr>
          <w:color w:val="181618"/>
          <w:spacing w:val="0"/>
          <w:w w:val="100"/>
          <w:position w:val="0"/>
        </w:rPr>
        <w:t>本新书</w:t>
      </w:r>
      <w:r>
        <w:rPr>
          <w:color w:val="000000"/>
          <w:spacing w:val="0"/>
          <w:w w:val="100"/>
          <w:position w:val="0"/>
        </w:rPr>
        <w:t>……</w:t>
      </w:r>
      <w:r>
        <w:rPr>
          <w:color w:val="181618"/>
          <w:spacing w:val="0"/>
          <w:w w:val="100"/>
          <w:position w:val="0"/>
        </w:rPr>
        <w:t>总之，不外乎是希望人生 能有所改善，可以进一步完成自己。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遗憾</w:t>
      </w:r>
      <w:r>
        <w:rPr>
          <w:color w:val="000000"/>
          <w:spacing w:val="0"/>
          <w:w w:val="100"/>
          <w:position w:val="0"/>
        </w:rPr>
        <w:t>的是，任</w:t>
      </w:r>
      <w:r>
        <w:rPr>
          <w:color w:val="181618"/>
          <w:spacing w:val="0"/>
          <w:w w:val="100"/>
          <w:position w:val="0"/>
        </w:rPr>
        <w:t>何东西、任何境界、任何念相，都没办法完成自己。一个人通过 不断地追求，任何追求，都永远找回不了自己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“你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永远不够好。其他人，也 永远不够好。全人类、整个岫 也永远不够好。这也是倒怯，甚至苦难的原点。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因</w:t>
      </w:r>
      <w:r>
        <w:rPr>
          <w:color w:val="181618"/>
          <w:spacing w:val="0"/>
          <w:w w:val="100"/>
          <w:position w:val="0"/>
        </w:rPr>
        <w:t>为你忘记了。因为你一生的所有追求，从来没有离开过形相。你没有 离开外在世界所搭建出来的前景。完全忽略了生命更大的一个层面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 xml:space="preserve">也就是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动”、不生不死的背景。苦难，也只是把这个背景忽略掉了的自然结果。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好消息是，我们不可能失掉这个生命的背景，它是我们主要的一部分。</w:t>
      </w:r>
      <w:r>
        <w:rPr>
          <w:color w:val="000000"/>
          <w:spacing w:val="0"/>
          <w:w w:val="100"/>
          <w:position w:val="0"/>
        </w:rPr>
        <w:t xml:space="preserve">我 </w:t>
      </w:r>
      <w:r>
        <w:rPr>
          <w:color w:val="181618"/>
          <w:spacing w:val="0"/>
          <w:w w:val="100"/>
          <w:position w:val="0"/>
        </w:rPr>
        <w:t>过去常说，若非</w:t>
      </w:r>
      <w:r>
        <w:rPr>
          <w:color w:val="000000"/>
          <w:spacing w:val="0"/>
          <w:w w:val="100"/>
          <w:position w:val="0"/>
        </w:rPr>
        <w:t>如此，</w:t>
      </w:r>
      <w:r>
        <w:rPr>
          <w:color w:val="181618"/>
          <w:spacing w:val="0"/>
          <w:w w:val="100"/>
          <w:position w:val="0"/>
        </w:rPr>
        <w:t>人也不可能解脱。</w:t>
      </w:r>
      <w:r>
        <w:rPr>
          <w:color w:val="000000"/>
          <w:spacing w:val="0"/>
          <w:w w:val="100"/>
          <w:position w:val="0"/>
        </w:rPr>
        <w:t>假如我们</w:t>
      </w:r>
      <w:r>
        <w:rPr>
          <w:color w:val="181618"/>
          <w:spacing w:val="0"/>
          <w:w w:val="100"/>
          <w:position w:val="0"/>
        </w:rPr>
        <w:t>真能失掉这个生命的背景， 我们一生也只可能是局限、无常，而解开不了这个困境。人类也不可能曾经有 人成佛、见道的。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更好的消息是，只要回到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只要让任何瞬间轻轻松松存在， 不去干扰它，自然就把这背景找回来。就是那么简单。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要小心，这个世界还是会不断地想把你绑架回来，把你带回人间所接触到 的种种形相。无形当中，也通过种种的物体，不断加强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“你”</w:t>
      </w:r>
      <w:r>
        <w:rPr>
          <w:color w:val="181618"/>
          <w:spacing w:val="0"/>
          <w:w w:val="100"/>
          <w:position w:val="0"/>
        </w:rPr>
        <w:t>的局限性。让你 分不清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“你”</w:t>
      </w:r>
      <w:r>
        <w:rPr>
          <w:color w:val="181618"/>
          <w:spacing w:val="0"/>
          <w:w w:val="100"/>
          <w:position w:val="0"/>
        </w:rPr>
        <w:t>和这些物体的关系，让“你”和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“你</w:t>
      </w:r>
      <w:r>
        <w:rPr>
          <w:color w:val="181618"/>
          <w:spacing w:val="0"/>
          <w:w w:val="100"/>
          <w:position w:val="0"/>
        </w:rPr>
        <w:t>的生活状况”分不开。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“你” </w:t>
      </w:r>
      <w:r>
        <w:rPr>
          <w:color w:val="181618"/>
          <w:spacing w:val="0"/>
          <w:w w:val="100"/>
          <w:position w:val="0"/>
        </w:rPr>
        <w:t>也只变成一个孤独的故事。独自面对人间，对抗世界。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这是每一个人从小到大所面对的考验。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就连修行的人，成就再大，这一生所要面对的，也是一样的考验。有趣的 是，</w:t>
      </w:r>
      <w:r>
        <w:rPr>
          <w:i/>
          <w:iCs/>
          <w:color w:val="181618"/>
          <w:spacing w:val="0"/>
          <w:w w:val="100"/>
          <w:position w:val="0"/>
        </w:rPr>
        <w:t>所有大圣人,</w:t>
      </w:r>
      <w:r>
        <w:rPr>
          <w:color w:val="181618"/>
          <w:spacing w:val="0"/>
          <w:w w:val="100"/>
          <w:position w:val="0"/>
        </w:rPr>
        <w:t>无论佛陀、耶稣都在他们的自述中提过类似的情况。佛陀曾经在 极端的饥饿中，生出种种幻觉。①耶稣也在沙漠中，遭遇了种种诱惑。②他们都克 胜了这些幻觉和诱惑才成道，而完全知道这个世界不过是个大妄想。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这是我们大家要注意的地方，甚至是每一个走修行之路的人，更需要注意 的地方。就算是修行的领悟，只要能用语言表达的，就还是知识。本身已经落 在一个有局限的系统。</w:t>
      </w:r>
      <w:r>
        <w:rPr>
          <w:color w:val="000000"/>
          <w:spacing w:val="0"/>
          <w:w w:val="100"/>
          <w:position w:val="0"/>
        </w:rPr>
        <w:t>从</w:t>
      </w:r>
      <w:r>
        <w:rPr>
          <w:color w:val="181618"/>
          <w:spacing w:val="0"/>
          <w:w w:val="100"/>
          <w:position w:val="0"/>
        </w:rPr>
        <w:t>这个系统自然会衍生出一些原则，而从原则再衍生出 来一些规则。更不用讲，这些系统、原则、规则也只能通过局限的语言才能表 达，同样离不开局限而有条件的意识。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任何经验，不管多高、多深、多微细、多超越、多神通、多喜乐、多不可 思议、多大的突破，只要可以表达出来，可以说已经把它局限了。然而，一个 修行人，假如不</w:t>
      </w:r>
      <w:r>
        <w:rPr>
          <w:color w:val="000000"/>
          <w:spacing w:val="0"/>
          <w:w w:val="100"/>
          <w:position w:val="0"/>
        </w:rPr>
        <w:t>小心，</w:t>
      </w:r>
      <w:r>
        <w:rPr>
          <w:color w:val="181618"/>
          <w:spacing w:val="0"/>
          <w:w w:val="100"/>
          <w:position w:val="0"/>
        </w:rPr>
        <w:t>会把这些领悟当作究竟的真理，创出另外一个系统。不 光如此，还会傲慢，</w:t>
      </w:r>
      <w:r>
        <w:rPr>
          <w:color w:val="000000"/>
          <w:spacing w:val="0"/>
          <w:w w:val="100"/>
          <w:position w:val="0"/>
        </w:rPr>
        <w:t>以</w:t>
      </w:r>
      <w:r>
        <w:rPr>
          <w:color w:val="181618"/>
          <w:spacing w:val="0"/>
          <w:w w:val="100"/>
          <w:position w:val="0"/>
        </w:rPr>
        <w:t>为自己真的懂了一些别人不懂的。还会进一步认定</w:t>
      </w:r>
      <w:r>
        <w:rPr>
          <w:color w:val="000000"/>
          <w:spacing w:val="0"/>
          <w:w w:val="100"/>
          <w:position w:val="0"/>
        </w:rPr>
        <w:t xml:space="preserve">——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的宗教比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“你”</w:t>
      </w:r>
      <w:r>
        <w:rPr>
          <w:color w:val="181618"/>
          <w:spacing w:val="0"/>
          <w:w w:val="100"/>
          <w:position w:val="0"/>
        </w:rPr>
        <w:t>的更完整、更究竟。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的理解比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“你”</w:t>
      </w:r>
      <w:r>
        <w:rPr>
          <w:color w:val="181618"/>
          <w:spacing w:val="0"/>
          <w:w w:val="100"/>
          <w:position w:val="0"/>
        </w:rPr>
        <w:t>的更深刻、更 透彻。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这一来，再也很难回头想到</w:t>
      </w:r>
      <w:r>
        <w:rPr>
          <w:color w:val="000000"/>
          <w:spacing w:val="0"/>
          <w:w w:val="100"/>
          <w:position w:val="0"/>
        </w:rPr>
        <w:t>——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其实，回到整体意识，也就是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“全</w:t>
      </w:r>
      <w:r>
        <w:rPr>
          <w:color w:val="181618"/>
          <w:spacing w:val="0"/>
          <w:w w:val="100"/>
          <w:position w:val="0"/>
        </w:rPr>
        <w:t>部的我”，</w:t>
      </w:r>
      <w:r>
        <w:rPr>
          <w:color w:val="000000"/>
          <w:spacing w:val="0"/>
          <w:w w:val="100"/>
          <w:position w:val="0"/>
        </w:rPr>
        <w:t>一个</w:t>
      </w:r>
      <w:r>
        <w:rPr>
          <w:color w:val="181618"/>
          <w:spacing w:val="0"/>
          <w:w w:val="100"/>
          <w:position w:val="0"/>
        </w:rPr>
        <w:t>人只能这么说——我什么 都不知道。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 xml:space="preserve">I know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nothing!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2000" w:line="409" w:lineRule="exact"/>
        <w:ind w:left="0" w:right="0" w:firstLine="760"/>
        <w:jc w:val="both"/>
      </w:pPr>
      <w:r>
        <w:rPr>
          <w:color w:val="181618"/>
          <w:spacing w:val="0"/>
          <w:w w:val="100"/>
          <w:position w:val="0"/>
        </w:rPr>
        <w:t>都好，麟有矛盾，稣用辭突了。</w:t>
      </w:r>
      <w:r>
        <w:rPr>
          <w:color w:val="181618"/>
          <w:spacing w:val="0"/>
          <w:w w:val="100"/>
          <w:position w:val="0"/>
          <w:lang w:val="en-US" w:eastAsia="en-US" w:bidi="en-US"/>
        </w:rPr>
        <w:t xml:space="preserve">F </w:t>
      </w:r>
      <w:r>
        <w:rPr>
          <w:color w:val="181618"/>
          <w:spacing w:val="0"/>
          <w:w w:val="100"/>
          <w:position w:val="0"/>
        </w:rPr>
        <w:t>題。</w:t>
      </w:r>
    </w:p>
    <w:p>
      <w:pPr>
        <w:pStyle w:val="33"/>
        <w:keepNext w:val="0"/>
        <w:keepLines w:val="0"/>
        <w:widowControl w:val="0"/>
        <w:numPr>
          <w:ilvl w:val="0"/>
          <w:numId w:val="14"/>
        </w:numPr>
        <w:shd w:val="clear" w:color="auto" w:fill="auto"/>
        <w:tabs>
          <w:tab w:val="left" w:pos="294"/>
        </w:tabs>
        <w:bidi w:val="0"/>
        <w:spacing w:before="0" w:after="60" w:line="240" w:lineRule="auto"/>
        <w:ind w:left="0" w:right="0" w:firstLine="0"/>
        <w:jc w:val="both"/>
      </w:pPr>
      <w:bookmarkStart w:id="266" w:name="bookmark272"/>
      <w:bookmarkEnd w:id="266"/>
      <w:r>
        <w:rPr>
          <w:spacing w:val="0"/>
          <w:w w:val="100"/>
          <w:position w:val="0"/>
        </w:rPr>
        <w:t>参见《佛说观佛三昧海经〉。</w:t>
      </w:r>
    </w:p>
    <w:p>
      <w:pPr>
        <w:pStyle w:val="33"/>
        <w:keepNext w:val="0"/>
        <w:keepLines w:val="0"/>
        <w:widowControl w:val="0"/>
        <w:numPr>
          <w:ilvl w:val="0"/>
          <w:numId w:val="14"/>
        </w:numPr>
        <w:shd w:val="clear" w:color="auto" w:fill="auto"/>
        <w:tabs>
          <w:tab w:val="left" w:pos="298"/>
        </w:tabs>
        <w:bidi w:val="0"/>
        <w:spacing w:before="0" w:after="60" w:line="240" w:lineRule="auto"/>
        <w:ind w:left="0" w:right="0" w:firstLine="0"/>
        <w:jc w:val="both"/>
      </w:pPr>
      <w:bookmarkStart w:id="267" w:name="bookmark273"/>
      <w:bookmarkEnd w:id="267"/>
      <w:r>
        <w:rPr>
          <w:spacing w:val="0"/>
          <w:w w:val="100"/>
          <w:position w:val="0"/>
        </w:rPr>
        <w:t>《马太福音》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16"/>
          <w:szCs w:val="16"/>
        </w:rPr>
        <w:t>4:1-11</w:t>
      </w:r>
      <w:r>
        <w:rPr>
          <w:spacing w:val="0"/>
          <w:w w:val="100"/>
          <w:position w:val="0"/>
        </w:rPr>
        <w:t>。</w:t>
      </w:r>
    </w:p>
    <w:p>
      <w:pPr>
        <w:pStyle w:val="15"/>
        <w:keepNext/>
        <w:keepLines/>
        <w:widowControl w:val="0"/>
        <w:numPr>
          <w:ilvl w:val="0"/>
          <w:numId w:val="13"/>
        </w:numPr>
        <w:shd w:val="clear" w:color="auto" w:fill="auto"/>
        <w:bidi w:val="0"/>
        <w:spacing w:before="0" w:after="1500" w:line="240" w:lineRule="auto"/>
        <w:ind w:left="0" w:right="0" w:firstLine="0"/>
        <w:jc w:val="both"/>
        <w:rPr>
          <w:sz w:val="28"/>
          <w:szCs w:val="28"/>
        </w:rPr>
      </w:pPr>
      <w:bookmarkStart w:id="268" w:name="bookmark276"/>
      <w:bookmarkEnd w:id="268"/>
      <w:bookmarkStart w:id="269" w:name="bookmark274"/>
      <w:bookmarkStart w:id="270" w:name="bookmark275"/>
      <w:bookmarkStart w:id="271" w:name="bookmark277"/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看清，就是解脱</w:t>
      </w:r>
      <w:bookmarkEnd w:id="269"/>
      <w:bookmarkEnd w:id="270"/>
      <w:bookmarkEnd w:id="271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</w:rPr>
        <w:t>知道，清清楚楚地知道</w:t>
      </w:r>
      <w:r>
        <w:rPr>
          <w:color w:val="000000"/>
          <w:spacing w:val="0"/>
          <w:w w:val="100"/>
          <w:position w:val="0"/>
        </w:rPr>
        <w:t xml:space="preserve">—— </w:t>
      </w:r>
      <w:r>
        <w:rPr>
          <w:color w:val="181618"/>
          <w:spacing w:val="0"/>
          <w:w w:val="100"/>
          <w:position w:val="0"/>
        </w:rPr>
        <w:t>何东西，也只是个念头。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仔细观察，我们所接触的每一样东西。</w:t>
      </w:r>
      <w:r>
        <w:rPr>
          <w:color w:val="000000"/>
          <w:spacing w:val="0"/>
          <w:w w:val="100"/>
          <w:position w:val="0"/>
        </w:rPr>
        <w:t>不</w:t>
      </w:r>
      <w:r>
        <w:rPr>
          <w:color w:val="181618"/>
          <w:spacing w:val="0"/>
          <w:w w:val="100"/>
          <w:position w:val="0"/>
        </w:rPr>
        <w:t>管是一朵花，一颗石头，另外一 个人，就连我们所碰到的任何东西，都只是一个念头。</w:t>
      </w:r>
      <w:r>
        <w:rPr>
          <w:color w:val="000000"/>
          <w:spacing w:val="0"/>
          <w:w w:val="100"/>
          <w:position w:val="0"/>
        </w:rPr>
        <w:t>反而，</w:t>
      </w:r>
      <w:r>
        <w:rPr>
          <w:color w:val="181618"/>
          <w:spacing w:val="0"/>
          <w:w w:val="100"/>
          <w:position w:val="0"/>
        </w:rPr>
        <w:t>没有念头，就没 有东西。更不用讲，就没有问题。一般人想不到的是，连我们遇上一张桌子, 要知道它是一张桌子，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是通过念头才知道的一 知道它很坚固，甚至感觉 到它的沉重，看到它的颜色、触感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……</w:t>
      </w:r>
      <w:r>
        <w:rPr>
          <w:color w:val="181618"/>
          <w:spacing w:val="0"/>
          <w:w w:val="100"/>
          <w:position w:val="0"/>
        </w:rPr>
        <w:t>也只是念头组合出来的。若不是通过这 些念头，根本没有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“桌</w:t>
      </w:r>
      <w:r>
        <w:rPr>
          <w:color w:val="181618"/>
          <w:spacing w:val="0"/>
          <w:w w:val="100"/>
          <w:position w:val="0"/>
        </w:rPr>
        <w:t>子”好谈，好体验的。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我们吃到一样东西，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是通过念头，才知道这个饮食的质地、质感、口味, 酸甜咸辣。这些，都是通过念头所带给我们的体验。我们所看到的任何东西, 不光是眼前</w:t>
      </w:r>
      <w:r>
        <w:rPr>
          <w:color w:val="000000"/>
          <w:spacing w:val="0"/>
          <w:w w:val="100"/>
          <w:position w:val="0"/>
        </w:rPr>
        <w:t>的世界</w:t>
      </w:r>
      <w:r>
        <w:rPr>
          <w:color w:val="181618"/>
          <w:spacing w:val="0"/>
          <w:w w:val="100"/>
          <w:position w:val="0"/>
        </w:rPr>
        <w:t>所见，还包括脑海中可以想出来的一切，也都只是一个念头 的化身。听，也是如此。闻，也是如此。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84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这么说，任何念头所带来的呈现、感受和任何体验，</w:t>
      </w:r>
      <w:r>
        <w:rPr>
          <w:color w:val="000000"/>
          <w:spacing w:val="0"/>
          <w:w w:val="100"/>
          <w:position w:val="0"/>
        </w:rPr>
        <w:t>本</w:t>
      </w:r>
      <w:r>
        <w:rPr>
          <w:color w:val="181618"/>
          <w:spacing w:val="0"/>
          <w:w w:val="100"/>
          <w:position w:val="0"/>
        </w:rPr>
        <w:t>身也只是一个念头。 这个世界，其实就是一个大念头。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8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对我们一般人来说，生命就是一个停不下来的强迫思考。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8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反而，要找到全部的你，要知道，这个念头的世界只是我们整体的一小部 分。并进一步要知道，在念头前面，还有一个知觉。这个知觉是最直接、最原 初的，不需要任何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000000"/>
          <w:spacing w:val="0"/>
          <w:w w:val="100"/>
          <w:position w:val="0"/>
        </w:rPr>
        <w:t>作”，</w:t>
      </w:r>
      <w:r>
        <w:rPr>
          <w:color w:val="181618"/>
          <w:spacing w:val="0"/>
          <w:w w:val="100"/>
          <w:position w:val="0"/>
        </w:rPr>
        <w:t>就可以取得。只要通过这个知觉，让一切存在。包 括这个念头的世界，也都让它存在——这就是醒觉。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最不可思议的是，这个最源头、最根本的知觉，跟我们的感官不相关。假 如没有感官，它会通过其他的管道来传达。它从来没有生过，没有死过。它本 身就是存在。用人类的语言，也只能用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“存</w:t>
      </w:r>
      <w:r>
        <w:rPr>
          <w:color w:val="181618"/>
          <w:spacing w:val="0"/>
          <w:w w:val="100"/>
          <w:position w:val="0"/>
        </w:rPr>
        <w:t>在”来描述这个知觉、这个意识。 只要我们轻轻松松存在，也就自然把这个意识带回来了。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让一切的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“别</w:t>
      </w:r>
      <w:r>
        <w:rPr>
          <w:color w:val="181618"/>
          <w:spacing w:val="0"/>
          <w:w w:val="100"/>
          <w:position w:val="0"/>
        </w:rPr>
        <w:t>人”存在。不排斥，不拒绝，甚至不逃避。一切，都不用否 定。一切，都不是间题。一切，都不用再加上一个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概念。</w:t>
      </w:r>
      <w:r>
        <w:rPr>
          <w:color w:val="181618"/>
          <w:spacing w:val="0"/>
          <w:w w:val="100"/>
          <w:position w:val="0"/>
        </w:rPr>
        <w:t>其实，</w:t>
      </w:r>
      <w:r>
        <w:rPr>
          <w:color w:val="000000"/>
          <w:spacing w:val="0"/>
          <w:w w:val="100"/>
          <w:position w:val="0"/>
        </w:rPr>
        <w:t>什</w:t>
      </w:r>
      <w:r>
        <w:rPr>
          <w:color w:val="181618"/>
          <w:spacing w:val="0"/>
          <w:w w:val="100"/>
          <w:position w:val="0"/>
        </w:rPr>
        <w:t>么都不用做， 反而更重要的是</w:t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sz w:val="24"/>
          <w:szCs w:val="24"/>
          <w:lang w:val="en-US" w:eastAsia="en-US" w:bidi="en-US"/>
        </w:rPr>
        <w:t xml:space="preserve">undo </w:t>
      </w:r>
      <w:r>
        <w:rPr>
          <w:color w:val="000000"/>
          <w:spacing w:val="0"/>
          <w:w w:val="100"/>
          <w:position w:val="0"/>
        </w:rPr>
        <w:t>（</w:t>
      </w:r>
      <w:r>
        <w:rPr>
          <w:color w:val="181618"/>
          <w:spacing w:val="0"/>
          <w:w w:val="100"/>
          <w:position w:val="0"/>
        </w:rPr>
        <w:t>也就是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“不去</w:t>
      </w:r>
      <w:r>
        <w:rPr>
          <w:color w:val="181618"/>
          <w:spacing w:val="0"/>
          <w:w w:val="100"/>
          <w:position w:val="0"/>
        </w:rPr>
        <w:t>做”、让它拆解）。要把自己找回来，不光 是什么都不用做。而是要清清楚楚知道，任何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“做”</w:t>
      </w:r>
      <w:r>
        <w:rPr>
          <w:color w:val="181618"/>
          <w:spacing w:val="0"/>
          <w:w w:val="100"/>
          <w:position w:val="0"/>
        </w:rPr>
        <w:t>都做不来的。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让一切的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“别人</w:t>
      </w:r>
      <w:r>
        <w:rPr>
          <w:color w:val="181618"/>
          <w:spacing w:val="0"/>
          <w:w w:val="100"/>
          <w:position w:val="0"/>
          <w:lang w:val="en-US" w:eastAsia="en-US" w:bidi="en-US"/>
        </w:rPr>
        <w:t>"</w:t>
      </w:r>
      <w:r>
        <w:rPr>
          <w:color w:val="181618"/>
          <w:spacing w:val="0"/>
          <w:w w:val="100"/>
          <w:position w:val="0"/>
        </w:rPr>
        <w:t>跟东西存在。这样子，就把人生的空当找回来，也就是 随时体会——任何东西、任何别人，都跟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“真正</w:t>
      </w:r>
      <w:r>
        <w:rPr>
          <w:color w:val="181618"/>
          <w:spacing w:val="0"/>
          <w:w w:val="100"/>
          <w:position w:val="0"/>
        </w:rPr>
        <w:t>的我”不相关。他们可以来， 也可以走。而我只好看着他们。就让他们来，让他们走吧。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倒不是我躲开别人，不面对任何事情。我也可以跟任何事物产生一个轻轻 松松的互动，可以完全投入。事情来，我处理。人来，我交流</w:t>
      </w:r>
      <w:r>
        <w:rPr>
          <w:color w:val="181618"/>
          <w:spacing w:val="0"/>
          <w:w w:val="100"/>
          <w:position w:val="0"/>
          <w:lang w:val="zh-CN" w:eastAsia="zh-CN" w:bidi="zh-CN"/>
        </w:rPr>
        <w:t>。问</w:t>
      </w:r>
      <w:r>
        <w:rPr>
          <w:color w:val="181618"/>
          <w:spacing w:val="0"/>
          <w:w w:val="100"/>
          <w:position w:val="0"/>
        </w:rPr>
        <w:t xml:space="preserve">题来，我解 决。但是，在整个过程中，我都可以观察到每一个动作、每一个瞬间。这么说， 每一个动作，也自然完成了它在这个瞬间的目的。也就是说，每一个动作自然 跟生命接轨，根本不用任何头脑带来的决定。这才是真正成为生命的主人，真 正精通了生命之道。接下来，不管是射箭、画画、办事、学习、教书、设计、 研究、服务……我都只能把生命全部的聪明、全部的创造力带到这件事上，带 到身边。也就是说，我完全投入。通过这个瞬间，完全投入眼前的事。这样，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“做”</w:t>
      </w:r>
      <w:r>
        <w:rPr>
          <w:color w:val="181618"/>
          <w:spacing w:val="0"/>
          <w:w w:val="100"/>
          <w:position w:val="0"/>
        </w:rPr>
        <w:t>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“存</w:t>
      </w:r>
      <w:r>
        <w:rPr>
          <w:color w:val="181618"/>
          <w:spacing w:val="0"/>
          <w:w w:val="100"/>
          <w:position w:val="0"/>
        </w:rPr>
        <w:t>在”已经不分了。是“做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来做我。而我，完全交给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</w:t>
      </w:r>
      <w:r>
        <w:rPr>
          <w:color w:val="181618"/>
          <w:spacing w:val="0"/>
          <w:w w:val="100"/>
          <w:position w:val="0"/>
        </w:rPr>
        <w:t>”。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我，就是创造力。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这才是醒觉的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“作</w:t>
      </w:r>
      <w:r>
        <w:rPr>
          <w:color w:val="181618"/>
          <w:spacing w:val="0"/>
          <w:w w:val="100"/>
          <w:position w:val="0"/>
        </w:rPr>
        <w:t>为”，又诚恳，又投入。但是，再也不会被这个人间带 走，而把自己迷失掉了。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22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生命也不会再变成一个问题。人生所带来的两难、忧郁、矛盾，很自然都 消失了。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问题，每一个人都有。你有你的问题，我有我的问题。但是，这些问题全 部都是人间所带来的考验，都是人间所带来的变化。任何变化，都是一个形相 的转变。也许我的工作环境改了、不顺了、我的家庭关系跟以前不一样了、</w:t>
      </w:r>
      <w:r>
        <w:rPr>
          <w:color w:val="000000"/>
          <w:spacing w:val="0"/>
          <w:w w:val="100"/>
          <w:position w:val="0"/>
        </w:rPr>
        <w:t xml:space="preserve">我 </w:t>
      </w:r>
      <w:r>
        <w:rPr>
          <w:color w:val="181618"/>
          <w:spacing w:val="0"/>
          <w:w w:val="100"/>
          <w:position w:val="0"/>
        </w:rPr>
        <w:t>失去了朋友、受到身边人的排挤、失去了一个合约、抓住或流失了一个机会、 考试考不好、面谈不顺……</w:t>
      </w:r>
      <w:r>
        <w:rPr>
          <w:color w:val="000000"/>
          <w:spacing w:val="0"/>
          <w:w w:val="100"/>
          <w:position w:val="0"/>
        </w:rPr>
        <w:t>这</w:t>
      </w:r>
      <w:r>
        <w:rPr>
          <w:color w:val="181618"/>
          <w:spacing w:val="0"/>
          <w:w w:val="100"/>
          <w:position w:val="0"/>
        </w:rPr>
        <w:t>些人间带来的困境，让我们总是觉得坎坷。同时 会让我们期待一过命运的转变或个人的努力，未来能进入一个顺的境界。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遗憾的是，未来永远不会顺。即使“顺”，也只是很短暂，靠不住的。因为 任何形相，不管再顺、再</w:t>
      </w:r>
      <w:r>
        <w:rPr>
          <w:color w:val="000000"/>
          <w:spacing w:val="0"/>
          <w:w w:val="100"/>
          <w:position w:val="0"/>
        </w:rPr>
        <w:t>不顺，</w:t>
      </w:r>
      <w:r>
        <w:rPr>
          <w:color w:val="181618"/>
          <w:spacing w:val="0"/>
          <w:w w:val="100"/>
          <w:position w:val="0"/>
        </w:rPr>
        <w:t>都只是从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</w:rPr>
        <w:t>有”生出来的，也早晚回到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“没 </w:t>
      </w:r>
      <w:r>
        <w:rPr>
          <w:color w:val="181618"/>
          <w:spacing w:val="0"/>
          <w:w w:val="100"/>
          <w:position w:val="0"/>
        </w:rPr>
        <w:t>有”，消失掉了。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再一次讲到“顺”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 xml:space="preserve">顺”的问题。有许多人，从人间的标准来看是一帆风 </w:t>
      </w:r>
      <w:r>
        <w:rPr>
          <w:color w:val="000000"/>
          <w:spacing w:val="0"/>
          <w:w w:val="100"/>
          <w:position w:val="0"/>
        </w:rPr>
        <w:t>顺，</w:t>
      </w:r>
      <w:r>
        <w:rPr>
          <w:color w:val="181618"/>
          <w:spacing w:val="0"/>
          <w:w w:val="100"/>
          <w:position w:val="0"/>
        </w:rPr>
        <w:t>要名有名、要钱有钱、要权力有权力，随时都可以影响到周边的人，也被 身边的人当作羡慕的对象。这正是我们从小到大，通过教育灌输而期待的未来。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大家也都宁愿认为，或许通过努力追求，改变命运，说不定我们也可以得 到。无论是百万富翁、企业家、高层的专业人士、电影明星、有名的歌手，这 些在他的领域都可以称为成功的人。按理来说，应该最有成就感，也最快乐。 然而，这些一般社会认为有成就的人，</w:t>
      </w:r>
      <w:r>
        <w:rPr>
          <w:color w:val="000000"/>
          <w:spacing w:val="0"/>
          <w:w w:val="100"/>
          <w:position w:val="0"/>
        </w:rPr>
        <w:t>只</w:t>
      </w:r>
      <w:r>
        <w:rPr>
          <w:color w:val="181618"/>
          <w:spacing w:val="0"/>
          <w:w w:val="100"/>
          <w:position w:val="0"/>
        </w:rPr>
        <w:t>要没有完全被自己的成功冲昏头，通 常还会想再追求更多成就。就好像即使有了一时的满足，但长期下来，反而还 是不愉快、沮丧。也就是说，好不容易有了很多，烦恼反而更多了。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这也是人生一个很简单的道理。因为追求的对象是无常的，不可能从无常 找到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“常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找到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“喜</w:t>
      </w:r>
      <w:r>
        <w:rPr>
          <w:color w:val="181618"/>
          <w:spacing w:val="0"/>
          <w:w w:val="100"/>
          <w:position w:val="0"/>
        </w:rPr>
        <w:t>乐”，找到解脱。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看清这些现象</w:t>
      </w:r>
      <w:r>
        <w:rPr>
          <w:color w:val="000000"/>
          <w:spacing w:val="0"/>
          <w:w w:val="100"/>
          <w:position w:val="0"/>
        </w:rPr>
        <w:t>,</w:t>
      </w:r>
      <w:r>
        <w:rPr>
          <w:color w:val="181618"/>
          <w:spacing w:val="0"/>
          <w:w w:val="100"/>
          <w:position w:val="0"/>
        </w:rPr>
        <w:t>也是修行最好的方法</w:t>
      </w:r>
      <w:r>
        <w:rPr>
          <w:color w:val="484848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如有一个方法好谈的话。</w:t>
      </w:r>
      <w:r>
        <w:br w:type="page"/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60" w:line="240" w:lineRule="auto"/>
        <w:ind w:left="0" w:right="0" w:firstLine="0"/>
        <w:jc w:val="left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</w:rPr>
        <w:t>对任何事情，不要再加一个解释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360"/>
        <w:jc w:val="left"/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3154680</wp:posOffset>
            </wp:positionH>
            <wp:positionV relativeFrom="paragraph">
              <wp:posOffset>139700</wp:posOffset>
            </wp:positionV>
            <wp:extent cx="1365250" cy="1103630"/>
            <wp:effectExtent l="0" t="0" r="6350" b="1270"/>
            <wp:wrapSquare wrapText="left"/>
            <wp:docPr id="851" name="Shape 8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" name="Shape 851"/>
                    <pic:cNvPicPr/>
                  </pic:nvPicPr>
                  <pic:blipFill>
                    <a:blip r:embed="rId647"/>
                    <a:stretch>
                      <a:fillRect/>
                    </a:stretch>
                  </pic:blipFill>
                  <pic:spPr>
                    <a:xfrm>
                      <a:off x="0" y="0"/>
                      <a:ext cx="1365250" cy="1103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181618"/>
          <w:spacing w:val="0"/>
          <w:w w:val="100"/>
          <w:position w:val="0"/>
        </w:rPr>
        <w:t>对样样，都不要作评论、评价，甚至不要解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0"/>
        <w:jc w:val="left"/>
      </w:pPr>
      <w:r>
        <w:rPr>
          <w:color w:val="181618"/>
          <w:spacing w:val="0"/>
          <w:w w:val="100"/>
          <w:position w:val="0"/>
        </w:rPr>
        <w:t>释，不要再加一个标签。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360"/>
        <w:jc w:val="left"/>
      </w:pPr>
      <w:r>
        <w:rPr>
          <w:color w:val="181618"/>
          <w:spacing w:val="0"/>
          <w:w w:val="100"/>
          <w:position w:val="0"/>
        </w:rPr>
        <w:t>——你也许可以试着，把这个小游成，当作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0"/>
        <w:jc w:val="left"/>
      </w:pPr>
      <w:r>
        <w:rPr>
          <w:color w:val="181618"/>
          <w:spacing w:val="0"/>
          <w:w w:val="100"/>
          <w:position w:val="0"/>
        </w:rPr>
        <w:t>一个静修练习的方法。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对任何</w:t>
      </w:r>
      <w:r>
        <w:rPr>
          <w:color w:val="000000"/>
          <w:spacing w:val="0"/>
          <w:w w:val="100"/>
          <w:position w:val="0"/>
        </w:rPr>
        <w:t>状况、</w:t>
      </w:r>
      <w:r>
        <w:rPr>
          <w:color w:val="181618"/>
          <w:spacing w:val="0"/>
          <w:w w:val="100"/>
          <w:position w:val="0"/>
        </w:rPr>
        <w:t>情况、东西、人——我们一天 下来，通过每个瞬间所碰到的一切，不要再加一 句话。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比如说，看到一</w:t>
      </w:r>
      <w:r>
        <w:rPr>
          <w:color w:val="000000"/>
          <w:spacing w:val="0"/>
          <w:w w:val="100"/>
          <w:position w:val="0"/>
        </w:rPr>
        <w:t>个人，</w:t>
      </w:r>
      <w:r>
        <w:rPr>
          <w:color w:val="181618"/>
          <w:spacing w:val="0"/>
          <w:w w:val="100"/>
          <w:position w:val="0"/>
        </w:rPr>
        <w:t>只要轻轻松松地注意到他，不要再加一个胖瘦、</w:t>
      </w:r>
      <w:r>
        <w:rPr>
          <w:color w:val="000000"/>
          <w:spacing w:val="0"/>
          <w:w w:val="100"/>
          <w:position w:val="0"/>
        </w:rPr>
        <w:t xml:space="preserve">高 </w:t>
      </w:r>
      <w:r>
        <w:rPr>
          <w:color w:val="181618"/>
          <w:spacing w:val="0"/>
          <w:w w:val="100"/>
          <w:position w:val="0"/>
        </w:rPr>
        <w:t>矮、漂亮不漂亮、男女的判断。碰到一件事，不要再追加一个好坏、困难简单、 小事大事的评价。早上看着天气，不要再贴上天气好坏、雨大雨小、炎热清凉 的标签。在捷运（地铁）上，听到声音，不要去区分杂音大杂音小、有规律、 杂乱。吃饭，不要评价好吃不好吃、划不划算。听任何人讲话，也不要作任何 评论。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只要轻轻松松地注意到。就算自己正在作评价了，也就轻轻松松地知道。 这样一天下来，会发现念头自然会大幅度地减少。自然会把我们的注意力收回 心的空当。让我们清楚地照明自己和这个世界。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有趣的是，只要这么做下去。一天几分钟也好，几次也好。一个人会发现, 能随时把宁静找回来。随时都可以进入一个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“听”</w:t>
      </w:r>
      <w:r>
        <w:rPr>
          <w:color w:val="181618"/>
          <w:spacing w:val="0"/>
          <w:w w:val="100"/>
          <w:position w:val="0"/>
        </w:rPr>
        <w:t>的境界。</w:t>
      </w:r>
      <w:r>
        <w:rPr>
          <w:color w:val="000000"/>
          <w:spacing w:val="0"/>
          <w:w w:val="100"/>
          <w:position w:val="0"/>
        </w:rPr>
        <w:t>一个</w:t>
      </w:r>
      <w:r>
        <w:rPr>
          <w:color w:val="181618"/>
          <w:spacing w:val="0"/>
          <w:w w:val="100"/>
          <w:position w:val="0"/>
        </w:rPr>
        <w:t>人也同时会达 到一个平静。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8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因为站在这个空当，一切都清楚。一个人自然会选择最友善的举动、最友 善的话，带给自己和周边的人事物和谐。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89" w:lineRule="exact"/>
        <w:ind w:left="0" w:right="0" w:firstLine="360"/>
        <w:jc w:val="left"/>
      </w:pPr>
      <w:r>
        <w:rPr>
          <w:color w:val="181618"/>
          <w:spacing w:val="0"/>
          <w:w w:val="100"/>
          <w:position w:val="0"/>
        </w:rPr>
        <w:t>最有趣的是，你身边的人，也都可以体会到你的转变。</w:t>
      </w:r>
    </w:p>
    <w:p>
      <w:pPr>
        <w:pStyle w:val="15"/>
        <w:keepNext/>
        <w:keepLines/>
        <w:widowControl w:val="0"/>
        <w:numPr>
          <w:ilvl w:val="0"/>
          <w:numId w:val="13"/>
        </w:numPr>
        <w:shd w:val="clear" w:color="auto" w:fill="auto"/>
        <w:bidi w:val="0"/>
        <w:spacing w:before="0" w:after="1500" w:line="240" w:lineRule="auto"/>
        <w:ind w:left="0" w:right="0" w:firstLine="0"/>
        <w:jc w:val="both"/>
        <w:rPr>
          <w:sz w:val="28"/>
          <w:szCs w:val="28"/>
        </w:rPr>
      </w:pPr>
      <w:bookmarkStart w:id="272" w:name="bookmark280"/>
      <w:bookmarkEnd w:id="272"/>
      <w:bookmarkStart w:id="273" w:name="bookmark278"/>
      <w:bookmarkStart w:id="274" w:name="bookmark279"/>
      <w:bookmarkStart w:id="275" w:name="bookmark281"/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  <w:lang w:val="zh-CN" w:eastAsia="zh-CN" w:bidi="zh-CN"/>
        </w:rPr>
        <w:t>“这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里！现在！”是人生最根本的状态</w:t>
      </w:r>
      <w:bookmarkEnd w:id="273"/>
      <w:bookmarkEnd w:id="274"/>
      <w:bookmarkEnd w:id="275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 w:firstLine="420"/>
        <w:jc w:val="both"/>
      </w:pPr>
      <w:r>
        <w:rPr>
          <w:color w:val="000000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</w:t>
      </w:r>
      <w:r>
        <w:rPr>
          <w:color w:val="000000"/>
          <w:spacing w:val="0"/>
          <w:w w:val="100"/>
          <w:position w:val="0"/>
        </w:rPr>
        <w:t xml:space="preserve">现在！ </w:t>
      </w:r>
      <w:r>
        <w:rPr>
          <w:color w:val="181618"/>
          <w:spacing w:val="0"/>
          <w:w w:val="100"/>
          <w:position w:val="0"/>
        </w:rPr>
        <w:t>”也是</w:t>
      </w:r>
      <w:r>
        <w:rPr>
          <w:color w:val="000000"/>
          <w:spacing w:val="0"/>
          <w:w w:val="100"/>
          <w:position w:val="0"/>
        </w:rPr>
        <w:t>人生最</w:t>
      </w:r>
      <w:r>
        <w:rPr>
          <w:color w:val="181618"/>
          <w:spacing w:val="0"/>
          <w:w w:val="100"/>
          <w:position w:val="0"/>
        </w:rPr>
        <w:t>大的能量场。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 xml:space="preserve">我们一般人的人生，因为离不开念相的世界，而这个世界都是由个人的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和其他的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组合起来的。所以，任何人生的目标和追求，也不外乎是 为了强化这个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和其他的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的区隔。同时，不断地巩固了这个念相的 世界，把它从虚变成真，然后更真。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听</w:t>
      </w:r>
      <w:r>
        <w:rPr>
          <w:color w:val="181618"/>
          <w:spacing w:val="0"/>
          <w:w w:val="100"/>
          <w:position w:val="0"/>
        </w:rPr>
        <w:t>到身边</w:t>
      </w:r>
      <w:r>
        <w:rPr>
          <w:color w:val="000000"/>
          <w:spacing w:val="0"/>
          <w:w w:val="100"/>
          <w:position w:val="0"/>
        </w:rPr>
        <w:t>的人，</w:t>
      </w:r>
      <w:r>
        <w:rPr>
          <w:color w:val="181618"/>
          <w:spacing w:val="0"/>
          <w:w w:val="100"/>
          <w:position w:val="0"/>
        </w:rPr>
        <w:t>甚至亲人表达他们所重视的东酉，或是他们想追求的价值, 我常常感觉不可思议。仔细听大家分享他们的人生目的和目标，常常会让我认为, 难道人一生的追求都这么短浅，这么表面吗？明明不是事，就这么变成了有事。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这并不是说，这些目标还不够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“大</w:t>
      </w:r>
      <w:r>
        <w:rPr>
          <w:color w:val="181618"/>
          <w:spacing w:val="0"/>
          <w:w w:val="100"/>
          <w:position w:val="0"/>
        </w:rPr>
        <w:t>”。其实，你再怎么有名、再怎么成功 都是相对的，永远没有够有名、够成功的一天。我在这里冒昧地讲，就连帮助 别人，也就是通过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“慈</w:t>
      </w:r>
      <w:r>
        <w:rPr>
          <w:color w:val="181618"/>
          <w:spacing w:val="0"/>
          <w:w w:val="100"/>
          <w:position w:val="0"/>
        </w:rPr>
        <w:t xml:space="preserve">悲心”来付出、来服务别人，确实是人间值得鼓励的作 </w:t>
      </w:r>
      <w:r>
        <w:rPr>
          <w:color w:val="000000"/>
          <w:spacing w:val="0"/>
          <w:w w:val="100"/>
          <w:position w:val="0"/>
        </w:rPr>
        <w:t>为。</w:t>
      </w:r>
      <w:r>
        <w:rPr>
          <w:color w:val="181618"/>
          <w:spacing w:val="0"/>
          <w:w w:val="100"/>
          <w:position w:val="0"/>
        </w:rPr>
        <w:t>但是，要注意的是，正因为还是作为，所以还是在客体的意识中打转。因 为还有一个别人，一个对象可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“渡”</w:t>
      </w:r>
      <w:r>
        <w:rPr>
          <w:color w:val="181618"/>
          <w:spacing w:val="0"/>
          <w:w w:val="100"/>
          <w:position w:val="0"/>
        </w:rPr>
        <w:t>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“救</w:t>
      </w:r>
      <w:r>
        <w:rPr>
          <w:color w:val="181618"/>
          <w:spacing w:val="0"/>
          <w:w w:val="100"/>
          <w:position w:val="0"/>
        </w:rPr>
        <w:t xml:space="preserve">”，我们就这么又把人生落入了一个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“做”</w:t>
      </w:r>
      <w:r>
        <w:rPr>
          <w:color w:val="181618"/>
          <w:spacing w:val="0"/>
          <w:w w:val="100"/>
          <w:position w:val="0"/>
        </w:rPr>
        <w:t>的范围内。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00" w:line="407" w:lineRule="exact"/>
        <w:ind w:left="0" w:right="0" w:firstLine="420"/>
        <w:jc w:val="both"/>
        <w:sectPr>
          <w:headerReference r:id="rId415" w:type="default"/>
          <w:footerReference r:id="rId417" w:type="default"/>
          <w:headerReference r:id="rId416" w:type="even"/>
          <w:footerReference r:id="rId418" w:type="even"/>
          <w:footnotePr>
            <w:numFmt w:val="decimal"/>
          </w:footnotePr>
          <w:pgSz w:w="8839" w:h="12940"/>
          <w:pgMar w:top="1176" w:right="741" w:bottom="1392" w:left="741" w:header="0" w:footer="3" w:gutter="175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确实，</w:t>
      </w:r>
      <w:r>
        <w:rPr>
          <w:color w:val="000000"/>
          <w:spacing w:val="0"/>
          <w:w w:val="100"/>
          <w:position w:val="0"/>
        </w:rPr>
        <w:t>通</w:t>
      </w:r>
      <w:r>
        <w:rPr>
          <w:color w:val="181618"/>
          <w:spacing w:val="0"/>
          <w:w w:val="100"/>
          <w:position w:val="0"/>
        </w:rPr>
        <w:t>过帮助别人，我们会得到一种安慰，</w:t>
      </w:r>
      <w:r>
        <w:rPr>
          <w:color w:val="000000"/>
          <w:spacing w:val="0"/>
          <w:w w:val="100"/>
          <w:position w:val="0"/>
        </w:rPr>
        <w:t>同</w:t>
      </w:r>
      <w:r>
        <w:rPr>
          <w:color w:val="181618"/>
          <w:spacing w:val="0"/>
          <w:w w:val="100"/>
          <w:position w:val="0"/>
        </w:rPr>
        <w:t>时也有</w:t>
      </w:r>
      <w:r>
        <w:rPr>
          <w:color w:val="000000"/>
          <w:spacing w:val="0"/>
          <w:w w:val="100"/>
          <w:position w:val="0"/>
        </w:rPr>
        <w:t>一种成</w:t>
      </w:r>
      <w:r>
        <w:rPr>
          <w:color w:val="181618"/>
          <w:spacing w:val="0"/>
          <w:w w:val="100"/>
          <w:position w:val="0"/>
        </w:rPr>
        <w:t>就感。然而， 许多朋友，几十年把自己奉献出来，为众生付出。也会发现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众生是永远救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不完的，灾淮也是永远消失不了的，而这些好事也是永远做不完的。然而，就 算救不完、消失不了、做不完，还是要做。怎么去做善事，而没有善事的观 念？才是我们真正需要的一堂课。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站在整体的角度来看，一切的作为，没有绝对的重要性。我也知道，很多 朋友听到这些话会惊讶，甚至会反弹。但是，我同时也希望大家仔细观察。</w:t>
      </w:r>
      <w:r>
        <w:rPr>
          <w:color w:val="000000"/>
          <w:spacing w:val="0"/>
          <w:w w:val="100"/>
          <w:position w:val="0"/>
        </w:rPr>
        <w:t xml:space="preserve">你 </w:t>
      </w:r>
      <w:r>
        <w:rPr>
          <w:color w:val="181618"/>
          <w:spacing w:val="0"/>
          <w:w w:val="100"/>
          <w:position w:val="0"/>
        </w:rPr>
        <w:t>会发现</w:t>
      </w:r>
      <w:r>
        <w:rPr>
          <w:color w:val="000000"/>
          <w:spacing w:val="0"/>
          <w:w w:val="100"/>
          <w:position w:val="0"/>
        </w:rPr>
        <w:t>——本</w:t>
      </w:r>
      <w:r>
        <w:rPr>
          <w:color w:val="181618"/>
          <w:spacing w:val="0"/>
          <w:w w:val="100"/>
          <w:position w:val="0"/>
        </w:rPr>
        <w:t>来就是这样。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我们把自己的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当作真有一个独立的存在。甚至，其他的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”，也就 是别人，好像就成了一个个独立的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就像从意识海中生出的许多小小泡 沬。我们把这些种种的泡沫当作了真的。</w:t>
      </w:r>
      <w:r>
        <w:rPr>
          <w:color w:val="000000"/>
          <w:spacing w:val="0"/>
          <w:w w:val="100"/>
          <w:position w:val="0"/>
        </w:rPr>
        <w:t>一生</w:t>
      </w:r>
      <w:r>
        <w:rPr>
          <w:color w:val="181618"/>
          <w:spacing w:val="0"/>
          <w:w w:val="100"/>
          <w:position w:val="0"/>
        </w:rPr>
        <w:t>在泡沫与泡沫之间的摩擦、</w:t>
      </w:r>
      <w:r>
        <w:rPr>
          <w:color w:val="000000"/>
          <w:spacing w:val="0"/>
          <w:w w:val="100"/>
          <w:position w:val="0"/>
        </w:rPr>
        <w:t xml:space="preserve">弥补、 </w:t>
      </w:r>
      <w:r>
        <w:rPr>
          <w:color w:val="181618"/>
          <w:spacing w:val="0"/>
          <w:w w:val="100"/>
          <w:position w:val="0"/>
        </w:rPr>
        <w:t>修复中度过，把这些事当成了人生最高的目的。当然，帮助别人的起点绝对有 善意，而且值得肯定。但是，我这里要提醒的是，</w:t>
      </w:r>
      <w:r>
        <w:rPr>
          <w:color w:val="000000"/>
          <w:spacing w:val="0"/>
          <w:w w:val="100"/>
          <w:position w:val="0"/>
        </w:rPr>
        <w:t>只</w:t>
      </w:r>
      <w:r>
        <w:rPr>
          <w:color w:val="181618"/>
          <w:spacing w:val="0"/>
          <w:w w:val="100"/>
          <w:position w:val="0"/>
        </w:rPr>
        <w:t>有一个人清楚地醒觉过来， 才会发现，</w:t>
      </w:r>
      <w:r>
        <w:rPr>
          <w:color w:val="000000"/>
          <w:spacing w:val="0"/>
          <w:w w:val="100"/>
          <w:position w:val="0"/>
        </w:rPr>
        <w:t>一切</w:t>
      </w:r>
      <w:r>
        <w:rPr>
          <w:color w:val="181618"/>
          <w:spacing w:val="0"/>
          <w:w w:val="100"/>
          <w:position w:val="0"/>
        </w:rPr>
        <w:t>的作为也只是相对的重要。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一个人醒觉过来，</w:t>
      </w:r>
      <w:r>
        <w:rPr>
          <w:color w:val="000000"/>
          <w:spacing w:val="0"/>
          <w:w w:val="100"/>
          <w:position w:val="0"/>
        </w:rPr>
        <w:t>他</w:t>
      </w:r>
      <w:r>
        <w:rPr>
          <w:color w:val="181618"/>
          <w:spacing w:val="0"/>
          <w:w w:val="100"/>
          <w:position w:val="0"/>
        </w:rPr>
        <w:t>自然对身边每个生命友善。不光是人、动物、植物， 就连</w:t>
      </w:r>
      <w:r>
        <w:rPr>
          <w:color w:val="000000"/>
          <w:spacing w:val="0"/>
          <w:w w:val="100"/>
          <w:position w:val="0"/>
        </w:rPr>
        <w:t>地球他</w:t>
      </w:r>
      <w:r>
        <w:rPr>
          <w:color w:val="181618"/>
          <w:spacing w:val="0"/>
          <w:w w:val="100"/>
          <w:position w:val="0"/>
        </w:rPr>
        <w:t>都珍惜爱护。他产生的是个能量场，也是佛陀场、基督场、生命场、 人类最大的场，来供养世界。他已经没有好坏的观念，一切所做的，都和本性、 佛性是接轨的。这个佛性，也只能友善地滋养生命。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用最有智慧的方法来帮助周边、帮助人间。就算选择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 xml:space="preserve">做”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动”，都 可以影响到全宇宙、全世界。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最可贵的是，这个生命场是最根本的状态，是我们每一个人都有的。是我 们每一个人还没来到这世间前就有的。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在第一个念头前，就已经存在。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人间还没有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“在</w:t>
      </w:r>
      <w:r>
        <w:rPr>
          <w:color w:val="181618"/>
          <w:spacing w:val="0"/>
          <w:w w:val="100"/>
          <w:position w:val="0"/>
        </w:rPr>
        <w:t>”，它都已经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“在” </w:t>
      </w:r>
      <w:r>
        <w:rPr>
          <w:color w:val="181618"/>
          <w:spacing w:val="0"/>
          <w:w w:val="100"/>
          <w:position w:val="0"/>
        </w:rPr>
        <w:t>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口呼吸之前，生命的气息早已是饱满的了。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理解这些，也没有什么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“咎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甚至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“罪”</w:t>
      </w:r>
      <w:r>
        <w:rPr>
          <w:color w:val="181618"/>
          <w:spacing w:val="0"/>
          <w:w w:val="100"/>
          <w:position w:val="0"/>
        </w:rPr>
        <w:t>好谈的。我们自然体会，一切好 坏还是脑海里造出来的分别。站在生命最根本的状态，就是没有生、没有死。 每一件事、每一个东西也只是如此，没有什么念头加上的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“好”</w:t>
      </w:r>
      <w:r>
        <w:rPr>
          <w:color w:val="181618"/>
          <w:spacing w:val="0"/>
          <w:w w:val="100"/>
          <w:position w:val="0"/>
        </w:rPr>
        <w:t>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“坏”</w:t>
      </w:r>
      <w:r>
        <w:rPr>
          <w:color w:val="181618"/>
          <w:spacing w:val="0"/>
          <w:w w:val="100"/>
          <w:position w:val="0"/>
        </w:rPr>
        <w:t>可以 谈的。我们认为过去发生的所谓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“坏”</w:t>
      </w:r>
      <w:r>
        <w:rPr>
          <w:color w:val="181618"/>
          <w:spacing w:val="0"/>
          <w:w w:val="100"/>
          <w:position w:val="0"/>
        </w:rPr>
        <w:t>事，无论是个人犯的</w:t>
      </w:r>
      <w:r>
        <w:rPr>
          <w:color w:val="000000"/>
          <w:spacing w:val="0"/>
          <w:w w:val="100"/>
          <w:position w:val="0"/>
        </w:rPr>
        <w:t>也好，</w:t>
      </w:r>
      <w:r>
        <w:rPr>
          <w:color w:val="181618"/>
          <w:spacing w:val="0"/>
          <w:w w:val="100"/>
          <w:position w:val="0"/>
        </w:rPr>
        <w:t>人类集体所 做的也好，都是在无意识的昏迷状态下发生的。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这么说，也不用再继续责备自己，或继续责怪别人。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醒过来，一切的责备，立时也就消失了。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更不可思议的是，这种醒觉不需要时间，更不需要未来，也不需要离开这 </w:t>
      </w:r>
      <w:r>
        <w:rPr>
          <w:color w:val="000000"/>
          <w:spacing w:val="0"/>
          <w:w w:val="100"/>
          <w:position w:val="0"/>
        </w:rPr>
        <w:t>个</w:t>
      </w:r>
      <w:r>
        <w:rPr>
          <w:color w:val="181618"/>
          <w:spacing w:val="0"/>
          <w:w w:val="100"/>
          <w:position w:val="0"/>
        </w:rPr>
        <w:t>空间。</w:t>
      </w:r>
      <w:r>
        <w:rPr>
          <w:color w:val="000000"/>
          <w:spacing w:val="0"/>
          <w:w w:val="100"/>
          <w:position w:val="0"/>
        </w:rPr>
        <w:t>就在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可以形成。就在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000000"/>
          <w:spacing w:val="0"/>
          <w:w w:val="100"/>
          <w:position w:val="0"/>
        </w:rPr>
        <w:t>里！ ”</w:t>
      </w:r>
      <w:r>
        <w:rPr>
          <w:color w:val="181618"/>
          <w:spacing w:val="0"/>
          <w:w w:val="100"/>
          <w:position w:val="0"/>
        </w:rPr>
        <w:t>可以圆满。因为它很早就是 圆满，只是我们不知道，把它想得更难了。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活在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 ”，也就是轻轻松松从一个梦中醒觉。从人生的梦中醒 过来，从念相的世界走出来。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体会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也就是体会——它不是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</w:t>
      </w:r>
      <w:r>
        <w:rPr>
          <w:color w:val="181618"/>
          <w:spacing w:val="0"/>
          <w:w w:val="100"/>
          <w:position w:val="0"/>
        </w:rPr>
        <w:t>”，也不是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</w:t>
      </w:r>
      <w:r>
        <w:rPr>
          <w:color w:val="181618"/>
          <w:spacing w:val="0"/>
          <w:w w:val="100"/>
          <w:position w:val="0"/>
        </w:rPr>
        <w:t>”。它不 是只有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也不是只有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</w:t>
      </w:r>
      <w:r>
        <w:rPr>
          <w:color w:val="181618"/>
          <w:spacing w:val="0"/>
          <w:w w:val="100"/>
          <w:position w:val="0"/>
        </w:rPr>
        <w:t>”。它跟我们称的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“空”</w:t>
      </w:r>
      <w:r>
        <w:rPr>
          <w:color w:val="181618"/>
          <w:spacing w:val="0"/>
          <w:w w:val="100"/>
          <w:position w:val="0"/>
        </w:rPr>
        <w:t>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>都不相关，也 离不开。它其实不是个境界，也不能让我们用任何语言来描述。假如需要用文 字来表达，最多用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“场”</w:t>
      </w:r>
      <w:r>
        <w:rPr>
          <w:color w:val="000000"/>
          <w:spacing w:val="0"/>
          <w:w w:val="100"/>
          <w:position w:val="0"/>
        </w:rPr>
        <w:t>的</w:t>
      </w:r>
      <w:r>
        <w:rPr>
          <w:color w:val="181618"/>
          <w:spacing w:val="0"/>
          <w:w w:val="100"/>
          <w:position w:val="0"/>
        </w:rPr>
        <w:t>观念来指称，或许勉强可以沾上一点边。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它是从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“空”</w:t>
      </w:r>
      <w:r>
        <w:rPr>
          <w:color w:val="181618"/>
          <w:spacing w:val="0"/>
          <w:w w:val="100"/>
          <w:position w:val="0"/>
        </w:rPr>
        <w:t>产生出来的能量、螺旋，也就是一个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“生命</w:t>
      </w:r>
      <w:r>
        <w:rPr>
          <w:color w:val="181618"/>
          <w:spacing w:val="0"/>
          <w:w w:val="100"/>
          <w:position w:val="0"/>
        </w:rPr>
        <w:t>场”。这个生命 场，因为是在我们生命的源头所建立的，也是我们人间最大的能量场。</w:t>
      </w:r>
      <w:r>
        <w:rPr>
          <w:color w:val="000000"/>
          <w:spacing w:val="0"/>
          <w:w w:val="100"/>
          <w:position w:val="0"/>
        </w:rPr>
        <w:t xml:space="preserve">一切人 </w:t>
      </w:r>
      <w:r>
        <w:rPr>
          <w:color w:val="181618"/>
          <w:spacing w:val="0"/>
          <w:w w:val="100"/>
          <w:position w:val="0"/>
        </w:rPr>
        <w:t>间可见的现象，都是从这</w:t>
      </w:r>
      <w:r>
        <w:rPr>
          <w:color w:val="000000"/>
          <w:spacing w:val="0"/>
          <w:w w:val="100"/>
          <w:position w:val="0"/>
        </w:rPr>
        <w:t>个</w:t>
      </w:r>
      <w:r>
        <w:rPr>
          <w:color w:val="181618"/>
          <w:spacing w:val="0"/>
          <w:w w:val="100"/>
          <w:position w:val="0"/>
        </w:rPr>
        <w:t>生命场爆发出来的。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活在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 ”也就是跟生命的源头接轨。让种种生命的奇迹，衍 发出来。随时活在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里！现在！”的生命场，它本身就是最根本的状态，并 不受到任何条件的制约。我们的生命，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就随时变成一个大的奇迹。让种种不 可思议的现象表现出来，而且跟生命完全接轨。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  <w:sectPr>
          <w:headerReference r:id="rId421" w:type="first"/>
          <w:footerReference r:id="rId424" w:type="first"/>
          <w:headerReference r:id="rId419" w:type="default"/>
          <w:footerReference r:id="rId422" w:type="default"/>
          <w:headerReference r:id="rId420" w:type="even"/>
          <w:footerReference r:id="rId423" w:type="even"/>
          <w:footnotePr>
            <w:numFmt w:val="decimal"/>
          </w:footnotePr>
          <w:pgSz w:w="8839" w:h="12940"/>
          <w:pgMar w:top="1176" w:right="741" w:bottom="1392" w:left="741" w:header="0" w:footer="3" w:gutter="175"/>
          <w:cols w:space="720" w:num="1"/>
          <w:titlePg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 xml:space="preserve">甚至也可以说，站在“这里！现在！”自然样样就活起来了。这个 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“活” </w:t>
      </w:r>
      <w:r>
        <w:rPr>
          <w:color w:val="00000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生命的光明、喜乐、永恒，勉强可以形容。人间所见的形相，全部都 会垮台。所有人间的知识，都会被推翻淘汰。然而，这个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“活”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完美的、 永恒的、喜乐的、平安的生命，是永远存在的。</w:t>
      </w:r>
    </w:p>
    <w:p>
      <w:pPr>
        <w:framePr w:w="8530" w:h="9470" w:wrap="notBeside" w:vAnchor="text" w:hAnchor="text" w:x="-693" w:y="1"/>
        <w:widowControl w:val="0"/>
        <w:rPr>
          <w:sz w:val="2"/>
          <w:szCs w:val="2"/>
        </w:rPr>
      </w:pPr>
      <w:r>
        <w:drawing>
          <wp:inline distT="0" distB="0" distL="114300" distR="114300">
            <wp:extent cx="5419090" cy="6016625"/>
            <wp:effectExtent l="0" t="0" r="10160" b="3175"/>
            <wp:docPr id="873" name="Picutre 8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" name="Picutre 873"/>
                    <pic:cNvPicPr/>
                  </pic:nvPicPr>
                  <pic:blipFill>
                    <a:blip r:embed="rId648"/>
                    <a:stretch>
                      <a:fillRect/>
                    </a:stretch>
                  </pic:blipFill>
                  <pic:spPr>
                    <a:xfrm>
                      <a:off x="0" y="0"/>
                      <a:ext cx="5419090" cy="601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line="1" w:lineRule="exact"/>
      </w:pPr>
      <w:r>
        <mc:AlternateContent>
          <mc:Choice Requires="wps">
            <w:drawing>
              <wp:anchor distT="0" distB="0" distL="0" distR="4283710" simplePos="0" relativeHeight="251661312" behindDoc="0" locked="0" layoutInCell="1" allowOverlap="1">
                <wp:simplePos x="0" y="0"/>
                <wp:positionH relativeFrom="column">
                  <wp:posOffset>3247390</wp:posOffset>
                </wp:positionH>
                <wp:positionV relativeFrom="paragraph">
                  <wp:posOffset>85090</wp:posOffset>
                </wp:positionV>
                <wp:extent cx="692150" cy="130810"/>
                <wp:effectExtent l="0" t="0" r="0" b="0"/>
                <wp:wrapTopAndBottom/>
                <wp:docPr id="874" name="Shape 8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2150" cy="13081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35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fldChar w:fldCharType="begin"/>
                            </w:r>
                            <w:r>
                              <w:instrText xml:space="preserve">HYPERLINK "http://strc"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rFonts w:ascii="Times New Roman" w:hAnsi="Times New Roman" w:eastAsia="Times New Roman" w:cs="Times New Roman"/>
                                <w:color w:val="2B2A2B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lang w:val="en-US" w:eastAsia="en-US" w:bidi="en-US"/>
                              </w:rPr>
                              <w:t>http://strc</w:t>
                            </w:r>
                            <w:r>
                              <w:fldChar w:fldCharType="end"/>
                            </w:r>
                            <w:r>
                              <w:rPr>
                                <w:rFonts w:ascii="Times New Roman" w:hAnsi="Times New Roman" w:eastAsia="Times New Roman" w:cs="Times New Roman"/>
                                <w:color w:val="2B2A2B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lang w:val="en-US" w:eastAsia="en-US" w:bidi="en-US"/>
                              </w:rPr>
                              <w:t>. cr.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874" o:spid="_x0000_s1026" o:spt="202" type="#_x0000_t202" style="position:absolute;left:0pt;margin-left:255.7pt;margin-top:6.7pt;height:10.3pt;width:54.5pt;mso-wrap-distance-bottom:0pt;mso-wrap-distance-top:0pt;z-index:251661312;mso-width-relative:page;mso-height-relative:page;" filled="f" stroked="f" coordsize="21600,21600" o:gfxdata="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ICkIsfXAAAACQEAAA8A&#10;AAAAAAAAAQAgAAAAIgAAAGRycy9kb3ducmV2LnhtbFBLAQIUABQAAAAIAIdO4kC8j4qGpgEAAGcD&#10;AAAOAAAAAAAAAAEAIAAAACYBAABkcnMvZTJvRG9jLnhtbFBLBQYAAAAABgAGAFkBAAA+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35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fldChar w:fldCharType="begin"/>
                      </w:r>
                      <w:r>
                        <w:instrText xml:space="preserve">HYPERLINK "http://strc"</w:instrText>
                      </w:r>
                      <w:r>
                        <w:fldChar w:fldCharType="separate"/>
                      </w:r>
                      <w:r>
                        <w:rPr>
                          <w:rFonts w:ascii="Times New Roman" w:hAnsi="Times New Roman" w:eastAsia="Times New Roman" w:cs="Times New Roman"/>
                          <w:color w:val="2B2A2B"/>
                          <w:spacing w:val="0"/>
                          <w:w w:val="100"/>
                          <w:position w:val="0"/>
                          <w:sz w:val="16"/>
                          <w:szCs w:val="16"/>
                          <w:lang w:val="en-US" w:eastAsia="en-US" w:bidi="en-US"/>
                        </w:rPr>
                        <w:t>http://strc</w:t>
                      </w:r>
                      <w:r>
                        <w:fldChar w:fldCharType="end"/>
                      </w:r>
                      <w:r>
                        <w:rPr>
                          <w:rFonts w:ascii="Times New Roman" w:hAnsi="Times New Roman" w:eastAsia="Times New Roman" w:cs="Times New Roman"/>
                          <w:color w:val="2B2A2B"/>
                          <w:spacing w:val="0"/>
                          <w:w w:val="100"/>
                          <w:position w:val="0"/>
                          <w:sz w:val="16"/>
                          <w:szCs w:val="16"/>
                          <w:lang w:val="en-US" w:eastAsia="en-US" w:bidi="en-US"/>
                        </w:rPr>
                        <w:t>. cr.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3372485" simplePos="0" relativeHeight="251661312" behindDoc="0" locked="0" layoutInCell="1" allowOverlap="1">
                <wp:simplePos x="0" y="0"/>
                <wp:positionH relativeFrom="column">
                  <wp:posOffset>565150</wp:posOffset>
                </wp:positionH>
                <wp:positionV relativeFrom="paragraph">
                  <wp:posOffset>85090</wp:posOffset>
                </wp:positionV>
                <wp:extent cx="1603375" cy="140335"/>
                <wp:effectExtent l="0" t="0" r="0" b="0"/>
                <wp:wrapTopAndBottom/>
                <wp:docPr id="876" name="Shape 8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3375" cy="1403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35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firstLine="0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pacing w:val="0"/>
                                <w:w w:val="100"/>
                                <w:position w:val="0"/>
                                <w:sz w:val="15"/>
                                <w:szCs w:val="15"/>
                              </w:rPr>
                              <w:t>获取更多好书，请加微信号：</w:t>
                            </w:r>
                            <w:r>
                              <w:rPr>
                                <w:rFonts w:ascii="Times New Roman" w:hAnsi="Times New Roman" w:eastAsia="Times New Roman" w:cs="Times New Roman"/>
                                <w:spacing w:val="0"/>
                                <w:w w:val="100"/>
                                <w:position w:val="0"/>
                                <w:sz w:val="16"/>
                                <w:szCs w:val="16"/>
                                <w:lang w:val="en-US" w:eastAsia="en-US" w:bidi="en-US"/>
                              </w:rPr>
                              <w:t>strcdts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876" o:spid="_x0000_s1026" o:spt="202" type="#_x0000_t202" style="position:absolute;left:0pt;margin-left:44.5pt;margin-top:6.7pt;height:11.05pt;width:126.25pt;mso-wrap-distance-bottom:0pt;mso-wrap-distance-top:0pt;z-index:251661312;mso-width-relative:page;mso-height-relative:page;" filled="f" stroked="f" coordsize="21600,21600" o:gfxdata="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6HECl2AAAAAgBAAAP&#10;AAAAAAAAAAEAIAAAACIAAABkcnMvZG93bnJldi54bWxQSwECFAAUAAAACACHTuJAnhL1YqYBAABo&#10;AwAADgAAAAAAAAABACAAAAAnAQAAZHJzL2Uyb0RvYy54bWxQSwUGAAAAAAYABgBZAQAAPw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35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firstLine="0"/>
                        <w:jc w:val="lef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pacing w:val="0"/>
                          <w:w w:val="100"/>
                          <w:position w:val="0"/>
                          <w:sz w:val="15"/>
                          <w:szCs w:val="15"/>
                        </w:rPr>
                        <w:t>获取更多好书，请加微信号：</w:t>
                      </w:r>
                      <w:r>
                        <w:rPr>
                          <w:rFonts w:ascii="Times New Roman" w:hAnsi="Times New Roman" w:eastAsia="Times New Roman" w:cs="Times New Roman"/>
                          <w:spacing w:val="0"/>
                          <w:w w:val="100"/>
                          <w:position w:val="0"/>
                          <w:sz w:val="16"/>
                          <w:szCs w:val="16"/>
                          <w:lang w:val="en-US" w:eastAsia="en-US" w:bidi="en-US"/>
                        </w:rPr>
                        <w:t>strcdts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76" w:lineRule="exact"/>
        <w:ind w:left="0" w:right="0"/>
        <w:jc w:val="both"/>
        <w:sectPr>
          <w:headerReference r:id="rId425" w:type="default"/>
          <w:footerReference r:id="rId427" w:type="default"/>
          <w:headerReference r:id="rId426" w:type="even"/>
          <w:footerReference r:id="rId428" w:type="even"/>
          <w:footnotePr>
            <w:numFmt w:val="decimal"/>
          </w:footnotePr>
          <w:pgSz w:w="8839" w:h="12940"/>
          <w:pgMar w:top="379" w:right="743" w:bottom="830" w:left="743" w:header="0" w:footer="3" w:gutter="211"/>
          <w:cols w:space="720" w:num="1"/>
          <w:rtlGutter w:val="0"/>
          <w:docGrid w:linePitch="360" w:charSpace="0"/>
        </w:sectPr>
      </w:pPr>
      <w:r>
        <w:rPr>
          <w:spacing w:val="0"/>
          <w:w w:val="100"/>
          <w:position w:val="0"/>
        </w:rPr>
        <w:t>在"这里！现在！ ”扎根，也就是活在现在，我们生命的根源才会旺起来。自然不再让我们去 追究过往，不再让我们往未来去追寻。突然，生命対我们变得友善了起来，跟我们携手合作。会让 外在的世界也顺起来，跟我们内心的状态接轨。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1540" w:after="1320" w:line="240" w:lineRule="auto"/>
        <w:ind w:left="0" w:right="0" w:firstLine="0"/>
        <w:jc w:val="both"/>
        <w:rPr>
          <w:sz w:val="28"/>
          <w:szCs w:val="28"/>
        </w:rPr>
      </w:pPr>
      <w:bookmarkStart w:id="276" w:name="bookmark283"/>
      <w:bookmarkStart w:id="277" w:name="bookmark282"/>
      <w:bookmarkStart w:id="278" w:name="bookmark284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5.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醒觉，也只是落在最根本的生命状态</w:t>
      </w:r>
      <w:bookmarkEnd w:id="276"/>
      <w:bookmarkEnd w:id="277"/>
      <w:bookmarkEnd w:id="278"/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差别在于，全部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>的能量，转回到不动的潜能。所以，不动的意识, 是含着生命种种的潜能。从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动”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 xml:space="preserve">最根本的状态，万物、种种形相都可 </w:t>
      </w:r>
      <w:r>
        <w:rPr>
          <w:color w:val="000000"/>
          <w:spacing w:val="0"/>
          <w:w w:val="100"/>
          <w:position w:val="0"/>
        </w:rPr>
        <w:t>以生</w:t>
      </w:r>
      <w:r>
        <w:rPr>
          <w:color w:val="181618"/>
          <w:spacing w:val="0"/>
          <w:w w:val="100"/>
          <w:position w:val="0"/>
        </w:rPr>
        <w:t>出来。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6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醒觉，也就是肯定有这个状态。随时可以从这个最根本的状态，观察到外 在的世界。让我们随时回到生命不动的潜能，也同时找回生命最微妙、最不可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2517775" cy="2060575"/>
            <wp:effectExtent l="0" t="0" r="15875" b="15875"/>
            <wp:docPr id="882" name="Picutre 8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" name="Picutre 882"/>
                    <pic:cNvPicPr/>
                  </pic:nvPicPr>
                  <pic:blipFill>
                    <a:blip r:embed="rId649"/>
                    <a:stretch>
                      <a:fillRect/>
                    </a:stretch>
                  </pic:blipFill>
                  <pic:spPr>
                    <a:xfrm>
                      <a:off x="0" y="0"/>
                      <a:ext cx="2517775" cy="206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3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74" w:lineRule="exact"/>
        <w:ind w:left="0" w:right="0"/>
        <w:jc w:val="both"/>
      </w:pPr>
      <w:r>
        <w:rPr>
          <w:spacing w:val="0"/>
          <w:w w:val="100"/>
          <w:position w:val="0"/>
        </w:rPr>
        <w:t>如果我们用单摆来表达生命的状态，那么，一体意识，也就是最轻松、最根本、最稳定的状 态。它就好像一个球’尽管不断左右在动，早晚还是会静止下来。我们也可以这么比喻，就像一颗 球从山上滚下来，早晚会到达一个最低的点，停住不动。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42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思议的深度。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42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懂了这些，这些话本身就是一个方法，本身就是静坐最直接的切入点。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42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让我再进一步作个说明。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42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因为，醒觉也只是体会生命最根本、最轻松、最源头的状态。这个状态， 跟任何人间带来的状态都不冲突。它本身就是一个生命的切入点。瞬间和瞬间 中，我们也只能接受。全面接受人间所带来的每一个变化。包括任何念头、任 </w:t>
      </w:r>
      <w:r>
        <w:rPr>
          <w:color w:val="000000"/>
          <w:spacing w:val="0"/>
          <w:w w:val="100"/>
          <w:position w:val="0"/>
        </w:rPr>
        <w:t>何</w:t>
      </w:r>
      <w:r>
        <w:rPr>
          <w:color w:val="181618"/>
          <w:spacing w:val="0"/>
          <w:w w:val="100"/>
          <w:position w:val="0"/>
        </w:rPr>
        <w:t>感受。我们充分知道，还有一个更根本的状态。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42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所以，我们也只能欢迎每一个瞬间。欢迎它来，欢迎它走。不管多快乐， 我也欢迎。多坏，我也欢迎。随时，我在欢迎它来。随时，我在欢迎它走。我 充分知道，我的本家跟这些变化、这些状况，一点都不相关，也一点都没有分 离过。我可以放过一切。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42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我可以放过每一个角落。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42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放过每一个人。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42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放过每一样东西。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42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放过每一件事情。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42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放过它，又会来一些其他的东西。我继续放过、不断地放过、再放过、再 再放过。连这个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“放</w:t>
      </w:r>
      <w:r>
        <w:rPr>
          <w:color w:val="181618"/>
          <w:spacing w:val="0"/>
          <w:w w:val="100"/>
          <w:position w:val="0"/>
        </w:rPr>
        <w:t>过”的念头，最后，我也放过。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42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这么一</w:t>
      </w:r>
      <w:r>
        <w:rPr>
          <w:color w:val="181618"/>
          <w:spacing w:val="0"/>
          <w:w w:val="100"/>
          <w:position w:val="0"/>
        </w:rPr>
        <w:t>■来，我自然发现，念头本身就达到一个宁静。生命的空当，也不用 再去找，它本身就在眼前。生命本身，就成为空当。空当本身，就成为生命。 我已经进入最放松、最稳定、最欢喜的境界。有意思的是，我什么都没有做。 因为，连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“放</w:t>
      </w:r>
      <w:r>
        <w:rPr>
          <w:color w:val="181618"/>
          <w:spacing w:val="0"/>
          <w:w w:val="100"/>
          <w:position w:val="0"/>
        </w:rPr>
        <w:t>下”的念头都已经是多余了。</w:t>
      </w:r>
      <w:r>
        <w:rPr>
          <w:color w:val="000000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>只是让这个最放松、最根本的状 态冒出来。也只是这样子。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520" w:line="240" w:lineRule="auto"/>
        <w:ind w:left="0" w:right="0" w:firstLine="0"/>
        <w:jc w:val="left"/>
        <w:rPr>
          <w:sz w:val="28"/>
          <w:szCs w:val="28"/>
        </w:rPr>
      </w:pPr>
      <w:bookmarkStart w:id="279" w:name="bookmark287"/>
      <w:bookmarkStart w:id="280" w:name="bookmark285"/>
      <w:bookmarkStart w:id="281" w:name="bookmark286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</w:rPr>
        <w:t>6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  <w:lang w:val="zh-CN" w:eastAsia="zh-CN" w:bidi="zh-CN"/>
        </w:rPr>
        <w:t>.“这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里！现在！”是不可能失落的</w:t>
      </w:r>
      <w:bookmarkEnd w:id="279"/>
      <w:bookmarkEnd w:id="280"/>
      <w:bookmarkEnd w:id="281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</w:rPr>
        <w:t>就算失落了，</w:t>
      </w:r>
      <w:r>
        <w:rPr>
          <w:color w:val="000000"/>
          <w:spacing w:val="0"/>
          <w:w w:val="100"/>
          <w:position w:val="0"/>
        </w:rPr>
        <w:t>又</w:t>
      </w:r>
      <w:r>
        <w:rPr>
          <w:color w:val="181618"/>
          <w:spacing w:val="0"/>
          <w:w w:val="100"/>
          <w:position w:val="0"/>
        </w:rPr>
        <w:t>怎样？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大概没有人会相信，在无思无想当中，世界还会存在。</w:t>
      </w:r>
      <w:r>
        <w:rPr>
          <w:color w:val="000000"/>
          <w:spacing w:val="0"/>
          <w:w w:val="100"/>
          <w:position w:val="0"/>
        </w:rPr>
        <w:t>更</w:t>
      </w:r>
      <w:r>
        <w:rPr>
          <w:color w:val="181618"/>
          <w:spacing w:val="0"/>
          <w:w w:val="100"/>
          <w:position w:val="0"/>
        </w:rPr>
        <w:t>不可能相信，在 无思无想之前，还有一个知觉。更不会相信，这个知觉可以独立存在。更不用 讲，这个最根本的无条件的知觉，跟我们的感官无关。也就是跟听无关、跟看 无关、跟闻无关、跟触无关、跟尝无关。甚至，跟想无关。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然而，通</w:t>
      </w:r>
      <w:r>
        <w:rPr>
          <w:color w:val="000000"/>
          <w:spacing w:val="0"/>
          <w:w w:val="100"/>
          <w:position w:val="0"/>
        </w:rPr>
        <w:t>过这个</w:t>
      </w:r>
      <w:r>
        <w:rPr>
          <w:color w:val="181618"/>
          <w:spacing w:val="0"/>
          <w:w w:val="100"/>
          <w:position w:val="0"/>
        </w:rPr>
        <w:t>无思无想的最原初的知觉，宇宙可以延伸自己，表达自己。 通过这个知觉，没有任何客体可以区分，也没有任何主体在知觉。它就是整体, 而整体就是整体。只有知道，只有觉察，只有醒觉。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这样子说，连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“醒</w:t>
      </w:r>
      <w:r>
        <w:rPr>
          <w:color w:val="181618"/>
          <w:spacing w:val="0"/>
          <w:w w:val="100"/>
          <w:position w:val="0"/>
        </w:rPr>
        <w:t>觉”都是错误的表达。因为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“醒</w:t>
      </w:r>
      <w:r>
        <w:rPr>
          <w:color w:val="181618"/>
          <w:spacing w:val="0"/>
          <w:w w:val="100"/>
          <w:position w:val="0"/>
        </w:rPr>
        <w:t>觉”还代表有一</w:t>
      </w:r>
      <w:r>
        <w:rPr>
          <w:color w:val="000000"/>
          <w:spacing w:val="0"/>
          <w:w w:val="100"/>
          <w:position w:val="0"/>
        </w:rPr>
        <w:t xml:space="preserve">个人, </w:t>
      </w:r>
      <w:r>
        <w:rPr>
          <w:color w:val="181618"/>
          <w:spacing w:val="0"/>
          <w:w w:val="100"/>
          <w:position w:val="0"/>
        </w:rPr>
        <w:t>有一个主体可以醒觉过来。然而，更贴近事实的是——我们本来都是醒觉的， 只是被这个念相世界给盖住了。也可以说，我们所说的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“醒</w:t>
      </w:r>
      <w:r>
        <w:rPr>
          <w:color w:val="181618"/>
          <w:spacing w:val="0"/>
          <w:w w:val="100"/>
          <w:position w:val="0"/>
        </w:rPr>
        <w:t xml:space="preserve">觉”，其实不是醒 </w:t>
      </w:r>
      <w:r>
        <w:rPr>
          <w:color w:val="000000"/>
          <w:spacing w:val="0"/>
          <w:w w:val="100"/>
          <w:position w:val="0"/>
        </w:rPr>
        <w:t>觉，</w:t>
      </w:r>
      <w:r>
        <w:rPr>
          <w:color w:val="181618"/>
          <w:spacing w:val="0"/>
          <w:w w:val="100"/>
          <w:position w:val="0"/>
        </w:rPr>
        <w:t>也没有什么好醒觉的。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这么说，要醒觉什么？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醒觉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“醒</w:t>
      </w:r>
      <w:r>
        <w:rPr>
          <w:color w:val="181618"/>
          <w:spacing w:val="0"/>
          <w:w w:val="100"/>
          <w:position w:val="0"/>
        </w:rPr>
        <w:t>觉”。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跟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 xml:space="preserve">I Am 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that I Am.</w:t>
      </w:r>
      <w:r>
        <w:rPr>
          <w:color w:val="181618"/>
          <w:spacing w:val="0"/>
          <w:w w:val="100"/>
          <w:position w:val="0"/>
        </w:rPr>
        <w:t>—样的道理。就是，就是“就</w:t>
      </w:r>
      <w:r>
        <w:rPr>
          <w:color w:val="000000"/>
          <w:spacing w:val="0"/>
          <w:w w:val="100"/>
          <w:position w:val="0"/>
        </w:rPr>
        <w:t>是”。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0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一切，就是。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也就</w:t>
      </w:r>
      <w:r>
        <w:rPr>
          <w:color w:val="2B2A2B"/>
          <w:spacing w:val="0"/>
          <w:w w:val="100"/>
          <w:position w:val="0"/>
        </w:rPr>
        <w:t>是说，</w:t>
      </w:r>
      <w:r>
        <w:rPr>
          <w:color w:val="181618"/>
          <w:spacing w:val="0"/>
          <w:w w:val="100"/>
          <w:position w:val="0"/>
        </w:rPr>
        <w:t>一切都是整体。也只是</w:t>
      </w:r>
      <w:r>
        <w:rPr>
          <w:color w:val="2B2A2B"/>
          <w:spacing w:val="0"/>
          <w:w w:val="100"/>
          <w:position w:val="0"/>
        </w:rPr>
        <w:t>整体，</w:t>
      </w:r>
      <w:r>
        <w:rPr>
          <w:color w:val="181618"/>
          <w:spacing w:val="0"/>
          <w:w w:val="100"/>
          <w:position w:val="0"/>
        </w:rPr>
        <w:t>也就是整体。从来没有过不是整 体，也不可能比整体更整体。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因为我们受到人间的吸引力，随时会落到这个肉体，或是感觉，或是种种 念头上，</w:t>
      </w:r>
      <w:r>
        <w:rPr>
          <w:color w:val="2B2A2B"/>
          <w:spacing w:val="0"/>
          <w:w w:val="100"/>
          <w:position w:val="0"/>
        </w:rPr>
        <w:t>自</w:t>
      </w:r>
      <w:r>
        <w:rPr>
          <w:color w:val="181618"/>
          <w:spacing w:val="0"/>
          <w:w w:val="100"/>
          <w:position w:val="0"/>
        </w:rPr>
        <w:t>然把这个整体分成了局限而不同的小体，</w:t>
      </w:r>
      <w:r>
        <w:rPr>
          <w:color w:val="2B2A2B"/>
          <w:spacing w:val="0"/>
          <w:w w:val="100"/>
          <w:position w:val="0"/>
        </w:rPr>
        <w:t>而不</w:t>
      </w:r>
      <w:r>
        <w:rPr>
          <w:color w:val="181618"/>
          <w:spacing w:val="0"/>
          <w:w w:val="100"/>
          <w:position w:val="0"/>
        </w:rPr>
        <w:t>断地在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“体”</w:t>
      </w:r>
      <w:r>
        <w:rPr>
          <w:color w:val="2B2A2B"/>
          <w:spacing w:val="0"/>
          <w:w w:val="100"/>
          <w:position w:val="0"/>
        </w:rPr>
        <w:t>与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“体” </w:t>
      </w:r>
      <w:r>
        <w:rPr>
          <w:color w:val="181618"/>
          <w:spacing w:val="0"/>
          <w:w w:val="100"/>
          <w:position w:val="0"/>
        </w:rPr>
        <w:t>之间分别、比较、判断、投射，才</w:t>
      </w:r>
      <w:r>
        <w:rPr>
          <w:color w:val="2B2A2B"/>
          <w:spacing w:val="0"/>
          <w:w w:val="100"/>
          <w:position w:val="0"/>
        </w:rPr>
        <w:t>创出人间所用</w:t>
      </w:r>
      <w:r>
        <w:rPr>
          <w:color w:val="181618"/>
          <w:spacing w:val="0"/>
          <w:w w:val="100"/>
          <w:position w:val="0"/>
        </w:rPr>
        <w:t>的局限意识。一生在那</w:t>
      </w:r>
      <w:r>
        <w:rPr>
          <w:color w:val="2B2A2B"/>
          <w:spacing w:val="0"/>
          <w:w w:val="100"/>
          <w:position w:val="0"/>
        </w:rPr>
        <w:t xml:space="preserve">里面打 </w:t>
      </w:r>
      <w:r>
        <w:rPr>
          <w:color w:val="181618"/>
          <w:spacing w:val="0"/>
          <w:w w:val="100"/>
          <w:position w:val="0"/>
        </w:rPr>
        <w:t>转，怎么转也转不出来。甚至把这些最原初的</w:t>
      </w:r>
      <w:r>
        <w:rPr>
          <w:color w:val="2B2A2B"/>
          <w:spacing w:val="0"/>
          <w:w w:val="100"/>
          <w:position w:val="0"/>
        </w:rPr>
        <w:t>领悟盖</w:t>
      </w:r>
      <w:r>
        <w:rPr>
          <w:color w:val="181618"/>
          <w:spacing w:val="0"/>
          <w:w w:val="100"/>
          <w:position w:val="0"/>
        </w:rPr>
        <w:t>住了，并认</w:t>
      </w:r>
      <w:r>
        <w:rPr>
          <w:color w:val="2B2A2B"/>
          <w:spacing w:val="0"/>
          <w:w w:val="100"/>
          <w:position w:val="0"/>
        </w:rPr>
        <w:t>为我们</w:t>
      </w:r>
      <w:r>
        <w:rPr>
          <w:color w:val="181618"/>
          <w:spacing w:val="0"/>
          <w:w w:val="100"/>
          <w:position w:val="0"/>
        </w:rPr>
        <w:t>已经失 去</w:t>
      </w:r>
      <w:r>
        <w:rPr>
          <w:color w:val="2B2A2B"/>
          <w:spacing w:val="0"/>
          <w:w w:val="100"/>
          <w:position w:val="0"/>
        </w:rPr>
        <w:t>了这些</w:t>
      </w:r>
      <w:r>
        <w:rPr>
          <w:color w:val="181618"/>
          <w:spacing w:val="0"/>
          <w:w w:val="100"/>
          <w:position w:val="0"/>
        </w:rPr>
        <w:t>领悟。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最有趣的是，</w:t>
      </w:r>
      <w:r>
        <w:rPr>
          <w:color w:val="2B2A2B"/>
          <w:spacing w:val="0"/>
          <w:w w:val="100"/>
          <w:position w:val="0"/>
        </w:rPr>
        <w:t>有史</w:t>
      </w:r>
      <w:r>
        <w:rPr>
          <w:color w:val="181618"/>
          <w:spacing w:val="0"/>
          <w:w w:val="100"/>
          <w:position w:val="0"/>
        </w:rPr>
        <w:t>以来，绝大多数的人根本没发</w:t>
      </w:r>
      <w:r>
        <w:rPr>
          <w:color w:val="2B2A2B"/>
          <w:spacing w:val="0"/>
          <w:w w:val="100"/>
          <w:position w:val="0"/>
        </w:rPr>
        <w:t>现自己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“失</w:t>
      </w:r>
      <w:r>
        <w:rPr>
          <w:color w:val="181618"/>
          <w:spacing w:val="0"/>
          <w:w w:val="100"/>
          <w:position w:val="0"/>
        </w:rPr>
        <w:t xml:space="preserve">去” </w:t>
      </w:r>
      <w:r>
        <w:rPr>
          <w:color w:val="2B2A2B"/>
          <w:spacing w:val="0"/>
          <w:w w:val="100"/>
          <w:position w:val="0"/>
        </w:rPr>
        <w:t>了</w:t>
      </w:r>
      <w:r>
        <w:rPr>
          <w:color w:val="181618"/>
          <w:spacing w:val="0"/>
          <w:w w:val="100"/>
          <w:position w:val="0"/>
        </w:rPr>
        <w:t>这些领 悟，还以为念相的世界就是</w:t>
      </w:r>
      <w:r>
        <w:rPr>
          <w:color w:val="2B2A2B"/>
          <w:spacing w:val="0"/>
          <w:w w:val="100"/>
          <w:position w:val="0"/>
        </w:rPr>
        <w:t>真的。</w:t>
      </w:r>
      <w:r>
        <w:rPr>
          <w:color w:val="181618"/>
          <w:spacing w:val="0"/>
          <w:w w:val="100"/>
          <w:position w:val="0"/>
        </w:rPr>
        <w:t xml:space="preserve">一次又一次地来这个人间，从来脱不开这个 </w:t>
      </w:r>
      <w:r>
        <w:rPr>
          <w:color w:val="2B2A2B"/>
          <w:spacing w:val="0"/>
          <w:w w:val="100"/>
          <w:position w:val="0"/>
        </w:rPr>
        <w:t>枷锁、</w:t>
      </w:r>
      <w:r>
        <w:rPr>
          <w:color w:val="181618"/>
          <w:spacing w:val="0"/>
          <w:w w:val="100"/>
          <w:position w:val="0"/>
        </w:rPr>
        <w:t>束缚。也有少数人心里</w:t>
      </w:r>
      <w:r>
        <w:rPr>
          <w:color w:val="2B2A2B"/>
          <w:spacing w:val="0"/>
          <w:w w:val="100"/>
          <w:position w:val="0"/>
        </w:rPr>
        <w:t>明白，但</w:t>
      </w:r>
      <w:r>
        <w:rPr>
          <w:color w:val="181618"/>
          <w:spacing w:val="0"/>
          <w:w w:val="100"/>
          <w:position w:val="0"/>
        </w:rPr>
        <w:t>不相信</w:t>
      </w:r>
      <w:r>
        <w:rPr>
          <w:color w:val="2B2A2B"/>
          <w:spacing w:val="0"/>
          <w:w w:val="100"/>
          <w:position w:val="0"/>
        </w:rPr>
        <w:t>自己做得到。还是</w:t>
      </w:r>
      <w:r>
        <w:rPr>
          <w:color w:val="181618"/>
          <w:spacing w:val="0"/>
          <w:w w:val="100"/>
          <w:position w:val="0"/>
        </w:rPr>
        <w:t xml:space="preserve">让人间种种的 </w:t>
      </w:r>
      <w:r>
        <w:rPr>
          <w:color w:val="2B2A2B"/>
          <w:spacing w:val="0"/>
          <w:w w:val="100"/>
          <w:position w:val="0"/>
        </w:rPr>
        <w:t>事情、</w:t>
      </w:r>
      <w:r>
        <w:rPr>
          <w:color w:val="181618"/>
          <w:spacing w:val="0"/>
          <w:w w:val="100"/>
          <w:position w:val="0"/>
        </w:rPr>
        <w:t>身边种种的人</w:t>
      </w:r>
      <w:r>
        <w:rPr>
          <w:color w:val="2B2A2B"/>
          <w:spacing w:val="0"/>
          <w:w w:val="100"/>
          <w:position w:val="0"/>
        </w:rPr>
        <w:t>牵着自己的鼻子走，最后</w:t>
      </w:r>
      <w:r>
        <w:rPr>
          <w:color w:val="181618"/>
          <w:spacing w:val="0"/>
          <w:w w:val="100"/>
          <w:position w:val="0"/>
        </w:rPr>
        <w:t>还是把自己搞丢了。这正</w:t>
      </w:r>
      <w:r>
        <w:rPr>
          <w:color w:val="2B2A2B"/>
          <w:spacing w:val="0"/>
          <w:w w:val="100"/>
          <w:position w:val="0"/>
        </w:rPr>
        <w:t xml:space="preserve">是大多 </w:t>
      </w:r>
      <w:r>
        <w:rPr>
          <w:color w:val="181618"/>
          <w:spacing w:val="0"/>
          <w:w w:val="100"/>
          <w:position w:val="0"/>
        </w:rPr>
        <w:t>数走修行的路的朋友心中最大的遗憾——表</w:t>
      </w:r>
      <w:r>
        <w:rPr>
          <w:color w:val="2B2A2B"/>
          <w:spacing w:val="0"/>
          <w:w w:val="100"/>
          <w:position w:val="0"/>
        </w:rPr>
        <w:t>面上懂</w:t>
      </w:r>
      <w:r>
        <w:rPr>
          <w:color w:val="181618"/>
          <w:spacing w:val="0"/>
          <w:w w:val="100"/>
          <w:position w:val="0"/>
        </w:rPr>
        <w:t>，但为什么做不到？</w:t>
      </w:r>
      <w:r>
        <w:rPr>
          <w:color w:val="2B2A2B"/>
          <w:spacing w:val="0"/>
          <w:w w:val="100"/>
          <w:position w:val="0"/>
        </w:rPr>
        <w:t xml:space="preserve">或是， </w:t>
      </w:r>
      <w:r>
        <w:rPr>
          <w:color w:val="181618"/>
          <w:spacing w:val="0"/>
          <w:w w:val="100"/>
          <w:position w:val="0"/>
        </w:rPr>
        <w:t>偶尔做到，为什么不能维持在这种清明的</w:t>
      </w:r>
      <w:r>
        <w:rPr>
          <w:color w:val="2B2A2B"/>
          <w:spacing w:val="0"/>
          <w:w w:val="100"/>
          <w:position w:val="0"/>
        </w:rPr>
        <w:t>状态？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更不可思议</w:t>
      </w:r>
      <w:r>
        <w:rPr>
          <w:color w:val="181618"/>
          <w:spacing w:val="0"/>
          <w:w w:val="100"/>
          <w:position w:val="0"/>
        </w:rPr>
        <w:t>的是，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</w:t>
      </w:r>
      <w:r>
        <w:rPr>
          <w:color w:val="2B2A2B"/>
          <w:spacing w:val="0"/>
          <w:w w:val="100"/>
          <w:position w:val="0"/>
        </w:rPr>
        <w:t>现</w:t>
      </w:r>
      <w:r>
        <w:rPr>
          <w:color w:val="181618"/>
          <w:spacing w:val="0"/>
          <w:w w:val="100"/>
          <w:position w:val="0"/>
        </w:rPr>
        <w:t>在！”也就是清明的知觉，</w:t>
      </w:r>
      <w:r>
        <w:rPr>
          <w:color w:val="2B2A2B"/>
          <w:spacing w:val="0"/>
          <w:w w:val="100"/>
          <w:position w:val="0"/>
        </w:rPr>
        <w:t>是</w:t>
      </w:r>
      <w:r>
        <w:rPr>
          <w:color w:val="181618"/>
          <w:spacing w:val="0"/>
          <w:w w:val="100"/>
          <w:position w:val="0"/>
        </w:rPr>
        <w:t>永远脱落不了 的。即使搞丢了，你知道了，它自</w:t>
      </w:r>
      <w:r>
        <w:rPr>
          <w:color w:val="2B2A2B"/>
          <w:spacing w:val="0"/>
          <w:w w:val="100"/>
          <w:position w:val="0"/>
        </w:rPr>
        <w:t>然就回</w:t>
      </w:r>
      <w:r>
        <w:rPr>
          <w:color w:val="181618"/>
          <w:spacing w:val="0"/>
          <w:w w:val="100"/>
          <w:position w:val="0"/>
        </w:rPr>
        <w:t>来了。想把它丢掉，还不可能永远丢 掉的。它跟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“你”</w:t>
      </w:r>
      <w:r>
        <w:rPr>
          <w:color w:val="181618"/>
          <w:spacing w:val="0"/>
          <w:w w:val="100"/>
          <w:position w:val="0"/>
        </w:rPr>
        <w:t>的任何</w:t>
      </w:r>
      <w:r>
        <w:rPr>
          <w:color w:val="2B2A2B"/>
          <w:spacing w:val="0"/>
          <w:w w:val="100"/>
          <w:position w:val="0"/>
        </w:rPr>
        <w:t>作为，</w:t>
      </w:r>
      <w:r>
        <w:rPr>
          <w:color w:val="181618"/>
          <w:spacing w:val="0"/>
          <w:w w:val="100"/>
          <w:position w:val="0"/>
        </w:rPr>
        <w:t>都不</w:t>
      </w:r>
      <w:r>
        <w:rPr>
          <w:color w:val="2B2A2B"/>
          <w:spacing w:val="0"/>
          <w:w w:val="100"/>
          <w:position w:val="0"/>
        </w:rPr>
        <w:t>相关。</w:t>
      </w:r>
      <w:r>
        <w:rPr>
          <w:color w:val="181618"/>
          <w:spacing w:val="0"/>
          <w:w w:val="100"/>
          <w:position w:val="0"/>
        </w:rPr>
        <w:t>它不</w:t>
      </w:r>
      <w:r>
        <w:rPr>
          <w:color w:val="2B2A2B"/>
          <w:spacing w:val="0"/>
          <w:w w:val="100"/>
          <w:position w:val="0"/>
        </w:rPr>
        <w:t>靠你，</w:t>
      </w:r>
      <w:r>
        <w:rPr>
          <w:color w:val="181618"/>
          <w:spacing w:val="0"/>
          <w:w w:val="100"/>
          <w:position w:val="0"/>
        </w:rPr>
        <w:t>更不用说会被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“你”</w:t>
      </w:r>
      <w:r>
        <w:rPr>
          <w:color w:val="181618"/>
          <w:spacing w:val="0"/>
          <w:w w:val="100"/>
          <w:position w:val="0"/>
        </w:rPr>
        <w:t xml:space="preserve">影 </w:t>
      </w:r>
      <w:r>
        <w:rPr>
          <w:color w:val="2B2A2B"/>
          <w:spacing w:val="0"/>
          <w:w w:val="100"/>
          <w:position w:val="0"/>
        </w:rPr>
        <w:t>响到。它不生</w:t>
      </w:r>
      <w:r>
        <w:rPr>
          <w:color w:val="181618"/>
          <w:spacing w:val="0"/>
          <w:w w:val="100"/>
          <w:position w:val="0"/>
        </w:rPr>
        <w:t>不死，永远存在。宇宙还没生起前，它已</w:t>
      </w:r>
      <w:r>
        <w:rPr>
          <w:color w:val="2B2A2B"/>
          <w:spacing w:val="0"/>
          <w:w w:val="100"/>
          <w:position w:val="0"/>
        </w:rPr>
        <w:t>经在。</w:t>
      </w:r>
      <w:r>
        <w:rPr>
          <w:color w:val="181618"/>
          <w:spacing w:val="0"/>
          <w:w w:val="100"/>
          <w:position w:val="0"/>
        </w:rPr>
        <w:t>它最多可以来灌 顶你，让你</w:t>
      </w:r>
      <w:r>
        <w:rPr>
          <w:color w:val="2B2A2B"/>
          <w:spacing w:val="0"/>
          <w:w w:val="100"/>
          <w:position w:val="0"/>
        </w:rPr>
        <w:t>醒觉。</w:t>
      </w:r>
      <w:r>
        <w:rPr>
          <w:color w:val="181618"/>
          <w:spacing w:val="0"/>
          <w:w w:val="100"/>
          <w:position w:val="0"/>
        </w:rPr>
        <w:t>奇妙的是，就连这灌顶、这</w:t>
      </w:r>
      <w:r>
        <w:rPr>
          <w:color w:val="2B2A2B"/>
          <w:spacing w:val="0"/>
          <w:w w:val="100"/>
          <w:position w:val="0"/>
        </w:rPr>
        <w:t>醒觉，</w:t>
      </w:r>
      <w:r>
        <w:rPr>
          <w:color w:val="181618"/>
          <w:spacing w:val="0"/>
          <w:w w:val="100"/>
          <w:position w:val="0"/>
        </w:rPr>
        <w:t xml:space="preserve">都不靠任何“动”。就是这 </w:t>
      </w:r>
      <w:r>
        <w:rPr>
          <w:color w:val="000000"/>
          <w:spacing w:val="0"/>
          <w:w w:val="100"/>
          <w:position w:val="0"/>
        </w:rPr>
        <w:t>么</w:t>
      </w:r>
      <w:r>
        <w:rPr>
          <w:color w:val="181618"/>
          <w:spacing w:val="0"/>
          <w:w w:val="100"/>
          <w:position w:val="0"/>
        </w:rPr>
        <w:t>奥妙。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从另外一个角度来看，怎么可能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你想要它，就找到它。不想要它，就 搞</w:t>
      </w:r>
      <w:r>
        <w:rPr>
          <w:color w:val="2B2A2B"/>
          <w:spacing w:val="0"/>
          <w:w w:val="100"/>
          <w:position w:val="0"/>
        </w:rPr>
        <w:t>丢它。</w:t>
      </w:r>
      <w:r>
        <w:rPr>
          <w:color w:val="000000"/>
          <w:spacing w:val="0"/>
          <w:w w:val="100"/>
          <w:position w:val="0"/>
        </w:rPr>
        <w:t>这</w:t>
      </w:r>
      <w:r>
        <w:rPr>
          <w:color w:val="181618"/>
          <w:spacing w:val="0"/>
          <w:w w:val="100"/>
          <w:position w:val="0"/>
        </w:rPr>
        <w:t>一切，跟你不</w:t>
      </w:r>
      <w:r>
        <w:rPr>
          <w:color w:val="2B2A2B"/>
          <w:spacing w:val="0"/>
          <w:w w:val="100"/>
          <w:position w:val="0"/>
        </w:rPr>
        <w:t>相关。</w:t>
      </w:r>
      <w:r>
        <w:rPr>
          <w:color w:val="181618"/>
          <w:spacing w:val="0"/>
          <w:w w:val="100"/>
          <w:position w:val="0"/>
        </w:rPr>
        <w:t>你找不到它，也失不掉它。轻轻松松存在，它 已经在你身边了。也就是说，你只能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“存</w:t>
      </w:r>
      <w:r>
        <w:rPr>
          <w:color w:val="181618"/>
          <w:spacing w:val="0"/>
          <w:w w:val="100"/>
          <w:position w:val="0"/>
        </w:rPr>
        <w:t>在”它。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再进一</w:t>
      </w:r>
      <w:r>
        <w:rPr>
          <w:color w:val="181618"/>
          <w:spacing w:val="0"/>
          <w:w w:val="100"/>
          <w:position w:val="0"/>
        </w:rPr>
        <w:t>步讲，</w:t>
      </w:r>
      <w:r>
        <w:rPr>
          <w:color w:val="2B2A2B"/>
          <w:spacing w:val="0"/>
          <w:w w:val="100"/>
          <w:position w:val="0"/>
        </w:rPr>
        <w:t>有时候表面上</w:t>
      </w:r>
      <w:r>
        <w:rPr>
          <w:color w:val="181618"/>
          <w:spacing w:val="0"/>
          <w:w w:val="100"/>
          <w:position w:val="0"/>
        </w:rPr>
        <w:t>你好像会失掉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“这个</w:t>
      </w:r>
      <w:r>
        <w:rPr>
          <w:color w:val="181618"/>
          <w:spacing w:val="0"/>
          <w:w w:val="100"/>
          <w:position w:val="0"/>
        </w:rPr>
        <w:t>瞬间”</w:t>
      </w:r>
      <w:r>
        <w:rPr>
          <w:color w:val="000000"/>
          <w:spacing w:val="0"/>
          <w:w w:val="100"/>
          <w:position w:val="0"/>
        </w:rPr>
        <w:t>的</w:t>
      </w:r>
      <w:r>
        <w:rPr>
          <w:color w:val="181618"/>
          <w:spacing w:val="0"/>
          <w:w w:val="100"/>
          <w:position w:val="0"/>
        </w:rPr>
        <w:t>体会。</w:t>
      </w:r>
      <w:r>
        <w:rPr>
          <w:color w:val="2B2A2B"/>
          <w:spacing w:val="0"/>
          <w:w w:val="100"/>
          <w:position w:val="0"/>
        </w:rPr>
        <w:t>可</w:t>
      </w:r>
      <w:r>
        <w:rPr>
          <w:color w:val="181618"/>
          <w:spacing w:val="0"/>
          <w:w w:val="100"/>
          <w:position w:val="0"/>
        </w:rPr>
        <w:t xml:space="preserve">能是几 </w:t>
      </w:r>
      <w:r>
        <w:rPr>
          <w:color w:val="2B2A2B"/>
          <w:spacing w:val="0"/>
          <w:w w:val="100"/>
          <w:position w:val="0"/>
        </w:rPr>
        <w:t>秒钟、</w:t>
      </w:r>
      <w:r>
        <w:rPr>
          <w:color w:val="181618"/>
          <w:spacing w:val="0"/>
          <w:w w:val="100"/>
          <w:position w:val="0"/>
        </w:rPr>
        <w:t>几分钟、几个</w:t>
      </w:r>
      <w:r>
        <w:rPr>
          <w:color w:val="000000"/>
          <w:spacing w:val="0"/>
          <w:w w:val="100"/>
          <w:position w:val="0"/>
        </w:rPr>
        <w:t>小时、</w:t>
      </w:r>
      <w:r>
        <w:rPr>
          <w:color w:val="181618"/>
          <w:spacing w:val="0"/>
          <w:w w:val="100"/>
          <w:position w:val="0"/>
        </w:rPr>
        <w:t>几天，</w:t>
      </w:r>
      <w:r>
        <w:rPr>
          <w:color w:val="000000"/>
          <w:spacing w:val="0"/>
          <w:w w:val="100"/>
          <w:position w:val="0"/>
        </w:rPr>
        <w:t>乃</w:t>
      </w:r>
      <w:r>
        <w:rPr>
          <w:color w:val="181618"/>
          <w:spacing w:val="0"/>
          <w:w w:val="100"/>
          <w:position w:val="0"/>
        </w:rPr>
        <w:t>至几个</w:t>
      </w:r>
      <w:r>
        <w:rPr>
          <w:color w:val="2B2A2B"/>
          <w:spacing w:val="0"/>
          <w:w w:val="100"/>
          <w:position w:val="0"/>
        </w:rPr>
        <w:t>星期。</w:t>
      </w:r>
      <w:r>
        <w:rPr>
          <w:color w:val="181618"/>
          <w:spacing w:val="0"/>
          <w:w w:val="100"/>
          <w:position w:val="0"/>
        </w:rPr>
        <w:t xml:space="preserve">但是，失掉了又怎么样？难 </w:t>
      </w:r>
      <w:r>
        <w:rPr>
          <w:color w:val="2B2A2B"/>
          <w:spacing w:val="0"/>
          <w:w w:val="100"/>
          <w:position w:val="0"/>
        </w:rPr>
        <w:t>道你</w:t>
      </w:r>
      <w:r>
        <w:rPr>
          <w:color w:val="181618"/>
          <w:spacing w:val="0"/>
          <w:w w:val="100"/>
          <w:position w:val="0"/>
        </w:rPr>
        <w:t>真的失去了什么吗？假如它是真实，站在这个</w:t>
      </w:r>
      <w:r>
        <w:rPr>
          <w:color w:val="000000"/>
          <w:spacing w:val="0"/>
          <w:w w:val="100"/>
          <w:position w:val="0"/>
        </w:rPr>
        <w:t>观念，</w:t>
      </w:r>
      <w:r>
        <w:rPr>
          <w:color w:val="181618"/>
          <w:spacing w:val="0"/>
          <w:w w:val="100"/>
          <w:position w:val="0"/>
        </w:rPr>
        <w:t>一路走下去，随时发 现这个瞬间就在身边，随时都可以汲取，随时都可以把生命找回来，大概也不 至于失掉吧。因为，它跟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“失”“不</w:t>
      </w:r>
      <w:r>
        <w:rPr>
          <w:color w:val="181618"/>
          <w:spacing w:val="0"/>
          <w:w w:val="100"/>
          <w:position w:val="0"/>
        </w:rPr>
        <w:t>失”，甚至任何条件都不相关。它永远存在。 懂了这些，一生的重担、制约、烦恼、痛心，突然都可以放下来了。这一切, 都跟你真正的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甚至没有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”，都不相关了。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再也没有什 么问题了。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这么说，我在烦恼当中，也知道只是如此。在任何人间所带来的考验中， 也都知道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在另外一个层面，一切都没有动过。我就是完全投入烦恼，完全 把另外一个层面忘掉了。它也还只是这样，从来没有动过。这跟我在人间所体 验的、所活出来的任何经验，都相关不了，也不会被任何经验所动摇，更不用 说消失了。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禅宗有句话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“放</w:t>
      </w:r>
      <w:r>
        <w:rPr>
          <w:color w:val="181618"/>
          <w:spacing w:val="0"/>
          <w:w w:val="100"/>
          <w:position w:val="0"/>
        </w:rPr>
        <w:t>下着”，又说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“放</w:t>
      </w:r>
      <w:r>
        <w:rPr>
          <w:color w:val="181618"/>
          <w:spacing w:val="0"/>
          <w:w w:val="100"/>
          <w:position w:val="0"/>
        </w:rPr>
        <w:t>不下，担取去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”①。</w:t>
      </w:r>
      <w:r>
        <w:rPr>
          <w:color w:val="181618"/>
          <w:spacing w:val="0"/>
          <w:w w:val="100"/>
          <w:position w:val="0"/>
        </w:rPr>
        <w:t>也就是教人放下。放不 下，就带走吧。进一步，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可以说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道，到处都有。你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“道”</w:t>
      </w:r>
      <w:r>
        <w:rPr>
          <w:color w:val="181618"/>
          <w:spacing w:val="0"/>
          <w:w w:val="100"/>
          <w:position w:val="0"/>
        </w:rPr>
        <w:t xml:space="preserve">不了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“道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反 而是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“道”</w:t>
      </w:r>
      <w:r>
        <w:rPr>
          <w:color w:val="181618"/>
          <w:spacing w:val="0"/>
          <w:w w:val="100"/>
          <w:position w:val="0"/>
        </w:rPr>
        <w:t>来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“道”</w:t>
      </w:r>
      <w:r>
        <w:rPr>
          <w:color w:val="181618"/>
          <w:spacing w:val="0"/>
          <w:w w:val="100"/>
          <w:position w:val="0"/>
        </w:rPr>
        <w:t>你。修行，只是充满了信心，让信心燃烧起来，成为信仰。 而信仰，就是生命。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340" w:line="41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就让任何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 “没</w:t>
      </w:r>
      <w:r>
        <w:rPr>
          <w:color w:val="181618"/>
          <w:spacing w:val="0"/>
          <w:w w:val="100"/>
          <w:position w:val="0"/>
        </w:rPr>
        <w:t xml:space="preserve">有”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“忘</w:t>
      </w:r>
      <w:r>
        <w:rPr>
          <w:color w:val="181618"/>
          <w:spacing w:val="0"/>
          <w:w w:val="100"/>
          <w:position w:val="0"/>
        </w:rPr>
        <w:t xml:space="preserve">记”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忘记”……</w:t>
      </w:r>
      <w:r>
        <w:rPr>
          <w:color w:val="000000"/>
          <w:spacing w:val="0"/>
          <w:w w:val="100"/>
          <w:position w:val="0"/>
        </w:rPr>
        <w:t>一切，</w:t>
      </w:r>
      <w:r>
        <w:rPr>
          <w:color w:val="181618"/>
          <w:spacing w:val="0"/>
          <w:w w:val="100"/>
          <w:position w:val="0"/>
        </w:rPr>
        <w:t>都存在吧。</w:t>
      </w:r>
    </w:p>
    <w:p>
      <w:pPr>
        <w:pStyle w:val="33"/>
        <w:keepNext w:val="0"/>
        <w:keepLines w:val="0"/>
        <w:widowControl w:val="0"/>
        <w:pBdr>
          <w:top w:val="single" w:color="auto" w:sz="4" w:space="0"/>
        </w:pBdr>
        <w:shd w:val="clear" w:color="auto" w:fill="auto"/>
        <w:bidi w:val="0"/>
        <w:spacing w:before="0" w:after="0" w:line="235" w:lineRule="exact"/>
        <w:ind w:left="0" w:right="0" w:firstLine="0"/>
        <w:jc w:val="both"/>
      </w:pPr>
      <w:r>
        <w:rPr>
          <w:spacing w:val="0"/>
          <w:w w:val="100"/>
          <w:position w:val="0"/>
        </w:rPr>
        <w:t>①《五灯会元》卷四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35" w:lineRule="exact"/>
        <w:ind w:left="0" w:right="0" w:firstLine="0"/>
        <w:jc w:val="both"/>
        <w:sectPr>
          <w:headerReference r:id="rId429" w:type="default"/>
          <w:footerReference r:id="rId431" w:type="default"/>
          <w:headerReference r:id="rId430" w:type="even"/>
          <w:footerReference r:id="rId432" w:type="even"/>
          <w:footnotePr>
            <w:numFmt w:val="decimal"/>
          </w:footnotePr>
          <w:pgSz w:w="8839" w:h="12940"/>
          <w:pgMar w:top="1179" w:right="683" w:bottom="1446" w:left="683" w:header="0" w:footer="3" w:gutter="23"/>
          <w:cols w:space="720" w:num="1"/>
          <w:rtlGutter w:val="0"/>
          <w:docGrid w:linePitch="360" w:charSpace="0"/>
        </w:sectPr>
      </w:pPr>
      <w:r>
        <w:rPr>
          <w:spacing w:val="0"/>
          <w:w w:val="100"/>
          <w:position w:val="0"/>
        </w:rPr>
        <w:t>洪州新兴严阳尊者。讳善信。初参赵州。问：“一物不将来时如何？”州日；"放下</w:t>
      </w:r>
      <w:r>
        <w:rPr>
          <w:color w:val="2B2A2B"/>
          <w:spacing w:val="0"/>
          <w:w w:val="100"/>
          <w:position w:val="0"/>
        </w:rPr>
        <w:t>着。"</w:t>
      </w:r>
      <w:r>
        <w:rPr>
          <w:spacing w:val="0"/>
          <w:w w:val="100"/>
          <w:position w:val="0"/>
        </w:rPr>
        <w:t>师曰：</w:t>
      </w:r>
      <w:r>
        <w:rPr>
          <w:spacing w:val="0"/>
          <w:w w:val="100"/>
          <w:position w:val="0"/>
          <w:lang w:val="zh-CN" w:eastAsia="zh-CN" w:bidi="zh-CN"/>
        </w:rPr>
        <w:t>“既</w:t>
      </w:r>
      <w:r>
        <w:rPr>
          <w:spacing w:val="0"/>
          <w:w w:val="100"/>
          <w:position w:val="0"/>
        </w:rPr>
        <w:t>是一物不将 来，放下个甚么？"州曰；"放不下，担取去师于言下大悟。</w:t>
      </w:r>
    </w:p>
    <w:p>
      <w:pPr>
        <w:pStyle w:val="15"/>
        <w:keepNext/>
        <w:keepLines/>
        <w:widowControl w:val="0"/>
        <w:numPr>
          <w:ilvl w:val="0"/>
          <w:numId w:val="15"/>
        </w:numPr>
        <w:shd w:val="clear" w:color="auto" w:fill="auto"/>
        <w:bidi w:val="0"/>
        <w:spacing w:before="0" w:after="1500" w:line="240" w:lineRule="auto"/>
        <w:ind w:left="0" w:right="0" w:firstLine="0"/>
        <w:jc w:val="left"/>
        <w:rPr>
          <w:sz w:val="28"/>
          <w:szCs w:val="28"/>
        </w:rPr>
      </w:pPr>
      <w:bookmarkStart w:id="282" w:name="bookmark290"/>
      <w:bookmarkEnd w:id="282"/>
      <w:bookmarkStart w:id="283" w:name="bookmark291"/>
      <w:bookmarkStart w:id="284" w:name="bookmark289"/>
      <w:bookmarkStart w:id="285" w:name="bookmark288"/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没有什么好宽恕的</w:t>
      </w:r>
      <w:bookmarkEnd w:id="283"/>
      <w:bookmarkEnd w:id="284"/>
      <w:bookmarkEnd w:id="285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/>
        <w:jc w:val="left"/>
      </w:pPr>
      <w:r>
        <w:rPr>
          <w:color w:val="181618"/>
          <w:spacing w:val="0"/>
          <w:w w:val="100"/>
          <w:position w:val="0"/>
        </w:rPr>
        <w:t>活在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里！现在！”才可能真正宽恕别人，宽恕自己。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也只有进入当下，甚至活在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</w:t>
      </w:r>
      <w:r>
        <w:rPr>
          <w:color w:val="000000"/>
          <w:spacing w:val="0"/>
          <w:w w:val="100"/>
          <w:position w:val="0"/>
          <w:lang w:val="en-US" w:eastAsia="en-US" w:bidi="en-US"/>
        </w:rPr>
        <w:t>"</w:t>
      </w:r>
      <w:r>
        <w:rPr>
          <w:color w:val="181618"/>
          <w:spacing w:val="0"/>
          <w:w w:val="100"/>
          <w:position w:val="0"/>
        </w:rPr>
        <w:t>才可以宽恕自己，宽恕别人。 因为活在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连宽恕的必要都不存在了。只有在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 ° 我们才可以彻底地没有区隔、没有分别，而跳出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跳出任何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 境界。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这么说，宽恕，就像爱一样的。就像爱，永久的爱，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只是爱自己、真正 的自己。这个自己，跟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”、跟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“你”</w:t>
      </w:r>
      <w:r>
        <w:rPr>
          <w:color w:val="181618"/>
          <w:spacing w:val="0"/>
          <w:w w:val="100"/>
          <w:position w:val="0"/>
        </w:rPr>
        <w:t>不相关。是爱自己的本性。是爱一切。 因为生命本身就是爱。爱本身就是生命，两者从来没有分手过。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left"/>
      </w:pPr>
      <w:r>
        <w:rPr>
          <w:color w:val="181618"/>
          <w:spacing w:val="0"/>
          <w:w w:val="100"/>
          <w:position w:val="0"/>
        </w:rPr>
        <w:t>因为生命不可能不爱生命。宇宙不可能不爱宇宙。空不可能不爱空。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宽恕，最多也是如此。只因我们随时会被人间的形相带走。这本身就是人 生的痛苦。我认识许多人，一生都在怨自己，怨别人。</w:t>
      </w:r>
      <w:r>
        <w:rPr>
          <w:color w:val="000000"/>
          <w:spacing w:val="0"/>
          <w:w w:val="100"/>
          <w:position w:val="0"/>
        </w:rPr>
        <w:t>把一</w:t>
      </w:r>
      <w:r>
        <w:rPr>
          <w:color w:val="181618"/>
          <w:spacing w:val="0"/>
          <w:w w:val="100"/>
          <w:position w:val="0"/>
        </w:rPr>
        <w:t>生所受的罪，不光 交给自己，还交给别人，永远怨不完。比如说，就连几十年的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“亲</w:t>
      </w:r>
      <w:r>
        <w:rPr>
          <w:color w:val="181618"/>
          <w:spacing w:val="0"/>
          <w:w w:val="100"/>
          <w:position w:val="0"/>
        </w:rPr>
        <w:t>密”伴侣， 都舍不得不责怪。都要把自己一生的不满，挂到对方身上——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“他”</w:t>
      </w:r>
      <w:r>
        <w:rPr>
          <w:color w:val="181618"/>
          <w:spacing w:val="0"/>
          <w:w w:val="100"/>
          <w:position w:val="0"/>
        </w:rPr>
        <w:t>怎么欺负 我、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“他”</w:t>
      </w:r>
      <w:r>
        <w:rPr>
          <w:color w:val="181618"/>
          <w:spacing w:val="0"/>
          <w:w w:val="100"/>
          <w:position w:val="0"/>
        </w:rPr>
        <w:t>怎么不理我、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“他”</w:t>
      </w:r>
      <w:r>
        <w:rPr>
          <w:color w:val="181618"/>
          <w:spacing w:val="0"/>
          <w:w w:val="100"/>
          <w:position w:val="0"/>
        </w:rPr>
        <w:t>怎么害我。甚至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“他”</w:t>
      </w:r>
      <w:r>
        <w:rPr>
          <w:color w:val="181618"/>
          <w:spacing w:val="0"/>
          <w:w w:val="100"/>
          <w:position w:val="0"/>
        </w:rPr>
        <w:t>怎么害人、从来没体贴 过我、不知道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“他”</w:t>
      </w:r>
      <w:r>
        <w:rPr>
          <w:color w:val="181618"/>
          <w:spacing w:val="0"/>
          <w:w w:val="100"/>
          <w:position w:val="0"/>
        </w:rPr>
        <w:t>安的什么坏心眼，看到“他”，就不顺眼；想到“他”， 就讨厌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……</w:t>
      </w:r>
      <w:r>
        <w:rPr>
          <w:color w:val="181618"/>
          <w:spacing w:val="0"/>
          <w:w w:val="100"/>
          <w:position w:val="0"/>
        </w:rPr>
        <w:t>这大概就是我们每个人在人间的写照，我们才有一件事会需要 宽恕。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可惜，每一个身边的人，早晚都会沦为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不满、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怨的对象。人跟 人之间，本身就带来萎缩。就连最亲密的爱情，长期下来不新鲜了，就成了一 个萎缩点。从那里转成一个萎缩体，再转成一个萎缩场，把我们捆绑起来。这， 听起来像是谁的问题。然而，这其实不是个人的问题，只是我们每个人都受制 于人类集体无意识的昏迷而已。进一步说，我们每一个人也都只是代表人间所 带来的集体的噩梦。所以，又有谁有资格去给别人定罪？更不用讲，有资格去 宽恕什么？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遗憾的是，任何过去的牵绊，像是光想起某个人、某个接触过的人，都会 造成一个萎缩，也就是一个结。很多人会想去宽恕，也就是去解开这个结。但 是，它跟做好事的结果一样。有待宽恕的功课，永远没完没了。甚至让人一生 都在寻求宽恕，寻求被宽恕。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想不到的是，一个人只要回到“这里！现在！ ”就自然进入一个中性的状 态(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non-reactive state )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vertAlign w:val="subscript"/>
          <w:lang w:val="en-US" w:eastAsia="en-US" w:bidi="en-US"/>
        </w:rPr>
        <w:t>o</w:t>
      </w:r>
      <w:r>
        <w:rPr>
          <w:color w:val="181618"/>
          <w:spacing w:val="0"/>
          <w:w w:val="100"/>
          <w:position w:val="0"/>
        </w:rPr>
        <w:t>不可能激起任何反弹，</w:t>
      </w:r>
      <w:r>
        <w:rPr>
          <w:color w:val="000000"/>
          <w:spacing w:val="0"/>
          <w:w w:val="100"/>
          <w:position w:val="0"/>
        </w:rPr>
        <w:t>不</w:t>
      </w:r>
      <w:r>
        <w:rPr>
          <w:color w:val="181618"/>
          <w:spacing w:val="0"/>
          <w:w w:val="100"/>
          <w:position w:val="0"/>
        </w:rPr>
        <w:t>可能对人生任何的形相有所 反弹。前面曾经提过，这也才是我们最根本、最均衡的神经状态。这个状态本 身，就为我们带来喜乐、平安、爱，以及宽恕。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所</w:t>
      </w:r>
      <w:r>
        <w:rPr>
          <w:color w:val="181618"/>
          <w:spacing w:val="0"/>
          <w:w w:val="100"/>
          <w:position w:val="0"/>
        </w:rPr>
        <w:t>以我才强调，没有什么好宽恕的，这不是人生所要迫求的。反过来说， 只有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里！现在！”的意识状态，才值得作为人生最大的目标来守住。它会 消除过去所过不去的罪、内疚、不满等负面的制约。它会让我们看到不满自然 地生起，自然消逝。我们也就完成了这一生，甚至多生多世的一堂功课。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left"/>
      </w:pPr>
      <w:r>
        <w:rPr>
          <w:color w:val="181618"/>
          <w:spacing w:val="0"/>
          <w:w w:val="100"/>
          <w:position w:val="0"/>
        </w:rPr>
        <w:t>也就是说，任何念头，它还没有生起，</w:t>
      </w:r>
      <w:r>
        <w:rPr>
          <w:color w:val="000000"/>
          <w:spacing w:val="0"/>
          <w:w w:val="100"/>
          <w:position w:val="0"/>
        </w:rPr>
        <w:t>我们</w:t>
      </w:r>
      <w:r>
        <w:rPr>
          <w:color w:val="181618"/>
          <w:spacing w:val="0"/>
          <w:w w:val="100"/>
          <w:position w:val="0"/>
        </w:rPr>
        <w:t>已经轻轻松松看它消逝了。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过去许多圣人要说的就是，任何人类的困境，都要从另一个更深的层面才 能解答。反过来，在任何问题表相的层面上解决，都不是最圆满的，更不可能 一解百解。只有跳出人间，站在一个无色、无形、无有的层面，才可以把任何 问题消失掉。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40"/>
        <w:jc w:val="both"/>
      </w:pPr>
      <w:r>
        <w:rPr>
          <w:color w:val="181618"/>
          <w:spacing w:val="0"/>
          <w:w w:val="100"/>
          <w:position w:val="0"/>
        </w:rPr>
        <w:t>这个无有的智慧，虽然不属于外，也不属于内。最不可思议的是，它可以 改变一切。甚至，可以改变外在的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“命”。但</w:t>
      </w:r>
      <w:r>
        <w:rPr>
          <w:color w:val="181618"/>
          <w:spacing w:val="0"/>
          <w:w w:val="100"/>
          <w:position w:val="0"/>
        </w:rPr>
        <w:t xml:space="preserve">是，要记得命顺不顺，还只是外在 世界带来的分别观念。只要把自己全部交出来给生命，接下来，我们也不会再 </w:t>
      </w:r>
      <w:r>
        <w:rPr>
          <w:color w:val="000000"/>
          <w:spacing w:val="0"/>
          <w:w w:val="100"/>
          <w:position w:val="0"/>
        </w:rPr>
        <w:t>期</w:t>
      </w:r>
      <w:r>
        <w:rPr>
          <w:color w:val="181618"/>
          <w:spacing w:val="0"/>
          <w:w w:val="100"/>
          <w:position w:val="0"/>
        </w:rPr>
        <w:t>待种种分别所带来的结果。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40"/>
        <w:jc w:val="both"/>
        <w:sectPr>
          <w:headerReference r:id="rId433" w:type="default"/>
          <w:footerReference r:id="rId435" w:type="default"/>
          <w:headerReference r:id="rId434" w:type="even"/>
          <w:footerReference r:id="rId436" w:type="even"/>
          <w:footnotePr>
            <w:numFmt w:val="decimal"/>
          </w:footnotePr>
          <w:type w:val="continuous"/>
          <w:pgSz w:w="8839" w:h="12940"/>
          <w:pgMar w:top="1179" w:right="683" w:bottom="1446" w:left="683" w:header="0" w:footer="3" w:gutter="23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懂了，会不断地带来平静和圆满。这个圆满会弥漫到生活的每一个角落。 让我们跟宇宙轻松、快乐地共生存。这更大的一个聪明，生命所带来的更大的 聪明，有些人称之为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“智</w:t>
      </w:r>
      <w:r>
        <w:rPr>
          <w:color w:val="181618"/>
          <w:spacing w:val="0"/>
          <w:w w:val="100"/>
          <w:position w:val="0"/>
        </w:rPr>
        <w:t>慧”，也是我们</w:t>
      </w:r>
      <w:r>
        <w:rPr>
          <w:color w:val="181618"/>
          <w:spacing w:val="0"/>
          <w:w w:val="100"/>
          <w:position w:val="0"/>
          <w:lang w:val="zh-CN" w:eastAsia="zh-CN" w:bidi="zh-CN"/>
        </w:rPr>
        <w:t>每一个</w:t>
      </w:r>
      <w:r>
        <w:rPr>
          <w:color w:val="181618"/>
          <w:spacing w:val="0"/>
          <w:w w:val="100"/>
          <w:position w:val="0"/>
        </w:rPr>
        <w:t>人随时可以汲取的。</w:t>
      </w:r>
    </w:p>
    <w:p>
      <w:pPr>
        <w:pStyle w:val="15"/>
        <w:keepNext/>
        <w:keepLines/>
        <w:widowControl w:val="0"/>
        <w:numPr>
          <w:ilvl w:val="0"/>
          <w:numId w:val="15"/>
        </w:numPr>
        <w:shd w:val="clear" w:color="auto" w:fill="auto"/>
        <w:bidi w:val="0"/>
        <w:spacing w:before="1480" w:after="1500" w:line="240" w:lineRule="auto"/>
        <w:ind w:left="0" w:right="0" w:firstLine="0"/>
        <w:jc w:val="left"/>
        <w:rPr>
          <w:sz w:val="28"/>
          <w:szCs w:val="28"/>
        </w:rPr>
      </w:pPr>
      <w:bookmarkStart w:id="286" w:name="bookmark294"/>
      <w:bookmarkEnd w:id="286"/>
      <w:bookmarkStart w:id="287" w:name="bookmark292"/>
      <w:bookmarkStart w:id="288" w:name="bookmark295"/>
      <w:bookmarkStart w:id="289" w:name="bookmark293"/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活在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  <w:lang w:val="zh-CN" w:eastAsia="zh-CN" w:bidi="zh-CN"/>
        </w:rPr>
        <w:t>“这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里！现在！ ”跟守不守戒不相关</w:t>
      </w:r>
      <w:bookmarkEnd w:id="287"/>
      <w:bookmarkEnd w:id="288"/>
      <w:bookmarkEnd w:id="289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 w:firstLine="440"/>
        <w:jc w:val="left"/>
      </w:pPr>
      <w:r>
        <w:rPr>
          <w:color w:val="181618"/>
          <w:spacing w:val="0"/>
          <w:w w:val="100"/>
          <w:position w:val="0"/>
        </w:rPr>
        <w:t>活在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里！"也只是在这个</w:t>
      </w:r>
      <w:r>
        <w:rPr>
          <w:color w:val="000000"/>
          <w:spacing w:val="0"/>
          <w:w w:val="100"/>
          <w:position w:val="0"/>
        </w:rPr>
        <w:t>世界，但又</w:t>
      </w:r>
      <w:r>
        <w:rPr>
          <w:color w:val="181618"/>
          <w:spacing w:val="0"/>
          <w:w w:val="100"/>
          <w:position w:val="0"/>
        </w:rPr>
        <w:t>不属于这个世</w:t>
      </w:r>
      <w:r>
        <w:rPr>
          <w:color w:val="000000"/>
          <w:spacing w:val="0"/>
          <w:w w:val="100"/>
          <w:position w:val="0"/>
        </w:rPr>
        <w:t>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40"/>
        <w:jc w:val="both"/>
      </w:pPr>
      <w:r>
        <w:rPr>
          <w:color w:val="181618"/>
          <w:spacing w:val="0"/>
          <w:w w:val="100"/>
          <w:position w:val="0"/>
        </w:rPr>
        <w:t>活在全部的你，活在全部的生命，跟任何宗教都不相关，</w:t>
      </w:r>
      <w:r>
        <w:rPr>
          <w:color w:val="000000"/>
          <w:spacing w:val="0"/>
          <w:w w:val="100"/>
          <w:position w:val="0"/>
        </w:rPr>
        <w:t>但</w:t>
      </w:r>
      <w:r>
        <w:rPr>
          <w:color w:val="181618"/>
          <w:spacing w:val="0"/>
          <w:w w:val="100"/>
          <w:position w:val="0"/>
        </w:rPr>
        <w:t>也离不开任何 宗教。因为，没有人、没有任何一个宗教能够把真实、真实占为己有。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40"/>
        <w:jc w:val="both"/>
      </w:pPr>
      <w:r>
        <w:rPr>
          <w:color w:val="181618"/>
          <w:spacing w:val="0"/>
          <w:w w:val="100"/>
          <w:position w:val="0"/>
        </w:rPr>
        <w:t>最有趣的是，全部的你、全部的生命，倒不在意任何人去守戒</w:t>
      </w:r>
      <w:r>
        <w:rPr>
          <w:color w:val="000000"/>
          <w:spacing w:val="0"/>
          <w:w w:val="100"/>
          <w:position w:val="0"/>
        </w:rPr>
        <w:t>（比如</w:t>
      </w:r>
      <w:r>
        <w:rPr>
          <w:color w:val="181618"/>
          <w:spacing w:val="0"/>
          <w:w w:val="100"/>
          <w:position w:val="0"/>
        </w:rPr>
        <w:t>饮食、 男女、睡眠</w:t>
      </w:r>
      <w:r>
        <w:rPr>
          <w:color w:val="000000"/>
          <w:spacing w:val="0"/>
          <w:w w:val="100"/>
          <w:position w:val="0"/>
        </w:rPr>
        <w:t>……）</w:t>
      </w:r>
      <w:r>
        <w:rPr>
          <w:color w:val="181618"/>
          <w:spacing w:val="0"/>
          <w:w w:val="100"/>
          <w:position w:val="0"/>
        </w:rPr>
        <w:t>。说白一点，没有任何戒律，可以</w:t>
      </w:r>
      <w:r>
        <w:rPr>
          <w:color w:val="2B2A2B"/>
          <w:spacing w:val="0"/>
          <w:w w:val="100"/>
          <w:position w:val="0"/>
        </w:rPr>
        <w:t>让一个</w:t>
      </w:r>
      <w:r>
        <w:rPr>
          <w:color w:val="181618"/>
          <w:spacing w:val="0"/>
          <w:w w:val="100"/>
          <w:position w:val="0"/>
        </w:rPr>
        <w:t xml:space="preserve">人醒觉过来。也没有 </w:t>
      </w:r>
      <w:r>
        <w:rPr>
          <w:color w:val="000000"/>
          <w:spacing w:val="0"/>
          <w:w w:val="100"/>
          <w:position w:val="0"/>
        </w:rPr>
        <w:t>任何</w:t>
      </w:r>
      <w:r>
        <w:rPr>
          <w:color w:val="181618"/>
          <w:spacing w:val="0"/>
          <w:w w:val="100"/>
          <w:position w:val="0"/>
        </w:rPr>
        <w:t>苦修，可以让</w:t>
      </w:r>
      <w:r>
        <w:rPr>
          <w:color w:val="000000"/>
          <w:spacing w:val="0"/>
          <w:w w:val="100"/>
          <w:position w:val="0"/>
        </w:rPr>
        <w:t>一个人</w:t>
      </w:r>
      <w:r>
        <w:rPr>
          <w:color w:val="181618"/>
          <w:spacing w:val="0"/>
          <w:w w:val="100"/>
          <w:position w:val="0"/>
        </w:rPr>
        <w:t>成道。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40"/>
        <w:jc w:val="both"/>
      </w:pPr>
      <w:r>
        <w:rPr>
          <w:color w:val="181618"/>
          <w:spacing w:val="0"/>
          <w:w w:val="100"/>
          <w:position w:val="0"/>
        </w:rPr>
        <w:t xml:space="preserve">没有错，虽然古人在修行的过程中，用了种种的方法，包括苦修，来集中 </w:t>
      </w:r>
      <w:r>
        <w:rPr>
          <w:color w:val="000000"/>
          <w:spacing w:val="0"/>
          <w:w w:val="100"/>
          <w:position w:val="0"/>
        </w:rPr>
        <w:t>注</w:t>
      </w:r>
      <w:r>
        <w:rPr>
          <w:color w:val="181618"/>
          <w:spacing w:val="0"/>
          <w:w w:val="100"/>
          <w:position w:val="0"/>
        </w:rPr>
        <w:t>意力。但是，解脱跟这些経验倒是没有直接的因果关系。</w:t>
      </w:r>
      <w:r>
        <w:rPr>
          <w:color w:val="000000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>们现在的人，</w:t>
      </w:r>
      <w:r>
        <w:rPr>
          <w:color w:val="000000"/>
          <w:spacing w:val="0"/>
          <w:w w:val="100"/>
          <w:position w:val="0"/>
        </w:rPr>
        <w:t xml:space="preserve">也 </w:t>
      </w:r>
      <w:r>
        <w:rPr>
          <w:color w:val="181618"/>
          <w:spacing w:val="0"/>
          <w:w w:val="100"/>
          <w:position w:val="0"/>
        </w:rPr>
        <w:t>不需要经过那么大的灾难或苦修来醒觉。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40"/>
        <w:jc w:val="both"/>
      </w:pPr>
      <w:r>
        <w:rPr>
          <w:color w:val="181618"/>
          <w:spacing w:val="0"/>
          <w:w w:val="100"/>
          <w:position w:val="0"/>
        </w:rPr>
        <w:t xml:space="preserve">其实这一生来，你已经吃过苦、痛过心，受到种种的打击，才可能遇见 </w:t>
      </w:r>
      <w:r>
        <w:rPr>
          <w:color w:val="000000"/>
          <w:spacing w:val="0"/>
          <w:w w:val="100"/>
          <w:position w:val="0"/>
        </w:rPr>
        <w:t>这</w:t>
      </w:r>
      <w:r>
        <w:rPr>
          <w:color w:val="181618"/>
          <w:spacing w:val="0"/>
          <w:w w:val="100"/>
          <w:position w:val="0"/>
        </w:rPr>
        <w:t>本书。更不用说还读了这么多页，才读到这</w:t>
      </w:r>
      <w:r>
        <w:rPr>
          <w:color w:val="2B2A2B"/>
          <w:spacing w:val="0"/>
          <w:w w:val="100"/>
          <w:position w:val="0"/>
        </w:rPr>
        <w:t>一点。</w:t>
      </w:r>
      <w:r>
        <w:rPr>
          <w:color w:val="181618"/>
          <w:spacing w:val="0"/>
          <w:w w:val="100"/>
          <w:position w:val="0"/>
        </w:rPr>
        <w:t>也差不多了，该成熟的， 也成熟了。该痛苦的，也痛过了。不需要继续在人间打转，继续摸索，继续 迷失。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00" w:line="407" w:lineRule="exact"/>
        <w:ind w:left="0" w:right="0" w:firstLine="440"/>
        <w:jc w:val="both"/>
      </w:pPr>
      <w:r>
        <w:rPr>
          <w:color w:val="181618"/>
          <w:spacing w:val="0"/>
          <w:w w:val="100"/>
          <w:position w:val="0"/>
        </w:rPr>
        <w:t>我这里也</w:t>
      </w:r>
      <w:r>
        <w:rPr>
          <w:color w:val="2B2A2B"/>
          <w:spacing w:val="0"/>
          <w:w w:val="100"/>
          <w:position w:val="0"/>
        </w:rPr>
        <w:t>只是重新归纳</w:t>
      </w:r>
      <w:r>
        <w:rPr>
          <w:color w:val="181618"/>
          <w:spacing w:val="0"/>
          <w:w w:val="100"/>
          <w:position w:val="0"/>
        </w:rPr>
        <w:t>和整合古人所带来的路标。从古至今，这些所有的 路标都指向同</w:t>
      </w:r>
      <w:r>
        <w:rPr>
          <w:color w:val="2B2A2B"/>
          <w:spacing w:val="0"/>
          <w:w w:val="100"/>
          <w:position w:val="0"/>
        </w:rPr>
        <w:t>一点。</w:t>
      </w:r>
      <w:r>
        <w:rPr>
          <w:color w:val="181618"/>
          <w:spacing w:val="0"/>
          <w:w w:val="100"/>
          <w:position w:val="0"/>
        </w:rPr>
        <w:t>这</w:t>
      </w:r>
      <w:r>
        <w:rPr>
          <w:color w:val="2B2A2B"/>
          <w:spacing w:val="0"/>
          <w:w w:val="100"/>
          <w:position w:val="0"/>
        </w:rPr>
        <w:t>一点，</w:t>
      </w:r>
      <w:r>
        <w:rPr>
          <w:color w:val="181618"/>
          <w:spacing w:val="0"/>
          <w:w w:val="100"/>
          <w:position w:val="0"/>
        </w:rPr>
        <w:t>也就只是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也只有通过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 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外界的生命再也不可能把你拽住不放了。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这么说，觉悟，也就是醒觉。它不是提升，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 xml:space="preserve">跟任何人间所带来的体验或 种种奥妙现象无关。很多朋友会认为修出特异功能就代表了什么，更不用说神 通。或是成天琢磨全身或某部位的气脉打不打得通，本身是不是有什么更大的 意义。还有人认为种种的心理转变或是什么特殊的感触，就代表了什么。有些 </w:t>
      </w:r>
      <w:r>
        <w:rPr>
          <w:color w:val="000000"/>
          <w:spacing w:val="0"/>
          <w:w w:val="100"/>
          <w:position w:val="0"/>
        </w:rPr>
        <w:t>人以</w:t>
      </w:r>
      <w:r>
        <w:rPr>
          <w:color w:val="181618"/>
          <w:spacing w:val="0"/>
          <w:w w:val="100"/>
          <w:position w:val="0"/>
        </w:rPr>
        <w:t>为醒觉是个大狂喜的体验，也有人认定醒觉应该是空灵的体悟。有些人还 会看到天使、接触菩萨，得到种种的讯息。也有人通过修行，希望开发头脑的 潜能。认为如果人类头脑的使用率不到百分之十，是不是可能通过修行开发更 多潜力。确实，这些更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“高”</w:t>
      </w:r>
      <w:r>
        <w:rPr>
          <w:color w:val="181618"/>
          <w:spacing w:val="0"/>
          <w:w w:val="100"/>
          <w:position w:val="0"/>
        </w:rPr>
        <w:t>或更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“深”</w:t>
      </w:r>
      <w:r>
        <w:rPr>
          <w:color w:val="181618"/>
          <w:spacing w:val="0"/>
          <w:w w:val="100"/>
          <w:position w:val="0"/>
        </w:rPr>
        <w:t>的成就，不管是肉体或心灵层面，都 会让我们忍不住继续把它当作修行最大的目标。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一般人想不到的是，要解脱，超越思考，进入无思无想，也就是把脑落到 心，跟全部这些经验都不相关，也不会受到这些经验的影响。这些经验加不了 半分，也减不了丝毫。醒觉，也只是轻轻松松地存在。而这轻轻松松的存在, 就是活在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000000"/>
          <w:spacing w:val="0"/>
          <w:w w:val="100"/>
          <w:position w:val="0"/>
        </w:rPr>
        <w:t>里！</w:t>
      </w:r>
      <w:r>
        <w:rPr>
          <w:color w:val="181618"/>
          <w:spacing w:val="0"/>
          <w:w w:val="100"/>
          <w:position w:val="0"/>
        </w:rPr>
        <w:t xml:space="preserve">现在！ </w:t>
      </w:r>
      <w:r>
        <w:rPr>
          <w:color w:val="000000"/>
          <w:spacing w:val="0"/>
          <w:w w:val="100"/>
          <w:position w:val="0"/>
        </w:rPr>
        <w:t>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 ”不是一个地方，也不是一个固定的时点。它什么都不是， 又什么都是。也不过就是把全部的语言、</w:t>
      </w:r>
      <w:r>
        <w:rPr>
          <w:color w:val="000000"/>
          <w:spacing w:val="0"/>
          <w:w w:val="100"/>
          <w:position w:val="0"/>
        </w:rPr>
        <w:t>把</w:t>
      </w:r>
      <w:r>
        <w:rPr>
          <w:color w:val="181618"/>
          <w:spacing w:val="0"/>
          <w:w w:val="100"/>
          <w:position w:val="0"/>
        </w:rPr>
        <w:t>一切的念头交出去，全面地和生命 合作。再也不抵抗，不阻碍。</w:t>
      </w:r>
      <w:r>
        <w:rPr>
          <w:color w:val="000000"/>
          <w:spacing w:val="0"/>
          <w:w w:val="100"/>
          <w:position w:val="0"/>
        </w:rPr>
        <w:t>什</w:t>
      </w:r>
      <w:r>
        <w:rPr>
          <w:color w:val="181618"/>
          <w:spacing w:val="0"/>
          <w:w w:val="100"/>
          <w:position w:val="0"/>
        </w:rPr>
        <w:t>么来，什么去，我一切都可以接受。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站在宁静中，我的心早已经臣服了。在这个外境，</w:t>
      </w:r>
      <w:r>
        <w:rPr>
          <w:color w:val="000000"/>
          <w:spacing w:val="0"/>
          <w:w w:val="100"/>
          <w:position w:val="0"/>
        </w:rPr>
        <w:t>我，</w:t>
      </w:r>
      <w:r>
        <w:rPr>
          <w:color w:val="181618"/>
          <w:spacing w:val="0"/>
          <w:w w:val="100"/>
          <w:position w:val="0"/>
        </w:rPr>
        <w:t>还有什么好坚持守 或不守的？</w:t>
      </w:r>
    </w:p>
    <w:p>
      <w:pPr>
        <w:pStyle w:val="15"/>
        <w:keepNext/>
        <w:keepLines/>
        <w:widowControl w:val="0"/>
        <w:numPr>
          <w:ilvl w:val="0"/>
          <w:numId w:val="15"/>
        </w:numPr>
        <w:shd w:val="clear" w:color="auto" w:fill="auto"/>
        <w:bidi w:val="0"/>
        <w:spacing w:before="0" w:after="1480" w:line="240" w:lineRule="auto"/>
        <w:ind w:left="0" w:right="0" w:firstLine="0"/>
        <w:jc w:val="left"/>
        <w:rPr>
          <w:sz w:val="28"/>
          <w:szCs w:val="28"/>
        </w:rPr>
      </w:pPr>
      <w:bookmarkStart w:id="290" w:name="bookmark298"/>
      <w:bookmarkEnd w:id="290"/>
      <w:bookmarkStart w:id="291" w:name="bookmark299"/>
      <w:bookmarkStart w:id="292" w:name="bookmark297"/>
      <w:bookmarkStart w:id="293" w:name="bookmark296"/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走出人间的牵绊</w:t>
      </w:r>
      <w:bookmarkEnd w:id="291"/>
      <w:bookmarkEnd w:id="292"/>
      <w:bookmarkEnd w:id="293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380" w:line="240" w:lineRule="auto"/>
        <w:ind w:left="0" w:right="0" w:firstLine="420"/>
        <w:jc w:val="left"/>
      </w:pPr>
      <w:r>
        <w:rPr>
          <w:color w:val="181618"/>
          <w:spacing w:val="0"/>
          <w:w w:val="100"/>
          <w:position w:val="0"/>
        </w:rPr>
        <w:t>任何牵绊，都带来萎缩。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40"/>
        <w:jc w:val="both"/>
      </w:pPr>
      <w:r>
        <w:rPr>
          <w:color w:val="181618"/>
          <w:spacing w:val="0"/>
          <w:w w:val="100"/>
          <w:position w:val="0"/>
        </w:rPr>
        <w:t>任何牵绊，本身就是萎缩。虽然我前面强调过这一点，但我认为，这个主 题比任何其他主题都重要。也许你读到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“任何</w:t>
      </w:r>
      <w:r>
        <w:rPr>
          <w:color w:val="181618"/>
          <w:spacing w:val="0"/>
          <w:w w:val="100"/>
          <w:position w:val="0"/>
        </w:rPr>
        <w:t>牵绊，都带来萎缩”时，会忍不 住质疑。会认为有些牵绊其实是美的，是正向的，并</w:t>
      </w:r>
      <w:r>
        <w:rPr>
          <w:color w:val="000000"/>
          <w:spacing w:val="0"/>
          <w:w w:val="100"/>
          <w:position w:val="0"/>
        </w:rPr>
        <w:t>不是那</w:t>
      </w:r>
      <w:r>
        <w:rPr>
          <w:color w:val="181618"/>
          <w:spacing w:val="0"/>
          <w:w w:val="100"/>
          <w:position w:val="0"/>
        </w:rPr>
        <w:t>么没有价值。但是, 仔细观察，我</w:t>
      </w:r>
      <w:r>
        <w:rPr>
          <w:color w:val="000000"/>
          <w:spacing w:val="0"/>
          <w:w w:val="100"/>
          <w:position w:val="0"/>
        </w:rPr>
        <w:t>们一生</w:t>
      </w:r>
      <w:r>
        <w:rPr>
          <w:color w:val="181618"/>
          <w:spacing w:val="0"/>
          <w:w w:val="100"/>
          <w:position w:val="0"/>
        </w:rPr>
        <w:t>所有的牵绊，所有关系，从小到现在；从家庭，到进入社 会；从幼儿园开始学习，一直到大学乃至更高的深造；</w:t>
      </w:r>
      <w:r>
        <w:rPr>
          <w:color w:val="000000"/>
          <w:spacing w:val="0"/>
          <w:w w:val="100"/>
          <w:position w:val="0"/>
        </w:rPr>
        <w:t>从</w:t>
      </w:r>
      <w:r>
        <w:rPr>
          <w:color w:val="181618"/>
          <w:spacing w:val="0"/>
          <w:w w:val="100"/>
          <w:position w:val="0"/>
        </w:rPr>
        <w:t>接触小朋友，大一点 的同侪，到有对象；从有了伴侣，到有孩子；从周边的人，</w:t>
      </w:r>
      <w:r>
        <w:rPr>
          <w:color w:val="000000"/>
          <w:spacing w:val="0"/>
          <w:w w:val="100"/>
          <w:position w:val="0"/>
        </w:rPr>
        <w:t>到</w:t>
      </w:r>
      <w:r>
        <w:rPr>
          <w:color w:val="181618"/>
          <w:spacing w:val="0"/>
          <w:w w:val="100"/>
          <w:position w:val="0"/>
        </w:rPr>
        <w:t>工作环境的同 事……这些牵绊都是在夕卜在世界成立的，也都离不开任何念相。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40"/>
        <w:jc w:val="both"/>
      </w:pPr>
      <w:r>
        <w:rPr>
          <w:color w:val="181618"/>
          <w:spacing w:val="0"/>
          <w:w w:val="100"/>
          <w:position w:val="0"/>
        </w:rPr>
        <w:t>这些牵绊，是通过种种的念头才为我们带来一点感受。通过念头和感受的 互动，才好像固化成为一个坚实的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“相”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也就是念相。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进一步</w:t>
      </w:r>
      <w:r>
        <w:rPr>
          <w:color w:val="181618"/>
          <w:spacing w:val="0"/>
          <w:w w:val="100"/>
          <w:position w:val="0"/>
        </w:rPr>
        <w:t>观察，它本 身从来没有存在过，但我们把它当作真实。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40"/>
        <w:jc w:val="both"/>
      </w:pPr>
      <w:r>
        <w:rPr>
          <w:color w:val="181618"/>
          <w:spacing w:val="0"/>
          <w:w w:val="100"/>
          <w:position w:val="0"/>
        </w:rPr>
        <w:t>任何念相，再怎么好、再怎么坏，都早晚会消失掉、消灭掉。它不可能独 立存在，也不可能是永久的。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40"/>
        <w:jc w:val="both"/>
      </w:pPr>
      <w:r>
        <w:rPr>
          <w:color w:val="181618"/>
          <w:spacing w:val="0"/>
          <w:w w:val="100"/>
          <w:position w:val="0"/>
        </w:rPr>
        <w:t xml:space="preserve">我这里强调的是，虽然我们读了这些，都可以听进去，但是我们没有一个 人能逃开过去的牵绊带给我们的制约、束缚、萎缩。因为这些牵绊，会直接影 响到我们的情绪，而情绪的功能就是来扩大念头对身体的作用，作为念头和身 体的桥梁。所以，任何东西长期动用到我们的情绪的，对我们就显得更坚实。 无形之中，它们变成我们生活、人间生命很重要的一部分。甚至，成了 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“我” </w:t>
      </w:r>
      <w:r>
        <w:rPr>
          <w:color w:val="181618"/>
          <w:spacing w:val="0"/>
          <w:w w:val="100"/>
          <w:position w:val="0"/>
        </w:rPr>
        <w:t>的一部分。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540"/>
        <w:jc w:val="both"/>
      </w:pPr>
      <w:r>
        <w:rPr>
          <w:color w:val="181618"/>
          <w:spacing w:val="0"/>
          <w:w w:val="100"/>
          <w:position w:val="0"/>
        </w:rPr>
        <w:t xml:space="preserve">通过它们，我们才更确立了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”。</w:t>
      </w:r>
      <w:r>
        <w:rPr>
          <w:color w:val="181618"/>
          <w:spacing w:val="0"/>
          <w:w w:val="100"/>
          <w:position w:val="0"/>
        </w:rPr>
        <w:t>就连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”，也是通过这些过去的牵绊 而来的。过去的互动，本身就和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 xml:space="preserve">分不开。我们只要跟这些过去的牵绊接 </w:t>
      </w:r>
      <w:r>
        <w:rPr>
          <w:color w:val="000000"/>
          <w:spacing w:val="0"/>
          <w:w w:val="100"/>
          <w:position w:val="0"/>
        </w:rPr>
        <w:t>触，</w:t>
      </w:r>
      <w:r>
        <w:rPr>
          <w:color w:val="181618"/>
          <w:spacing w:val="0"/>
          <w:w w:val="100"/>
          <w:position w:val="0"/>
        </w:rPr>
        <w:t>就会有一个情绪的变化，而通过所勾出的种种情绪，又会唤起更多过去的 记忆，而这些念头再勾出情绪，两两相互壮大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……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540"/>
        <w:jc w:val="both"/>
      </w:pPr>
      <w:r>
        <w:rPr>
          <w:color w:val="181618"/>
          <w:spacing w:val="0"/>
          <w:w w:val="100"/>
          <w:position w:val="0"/>
        </w:rPr>
        <w:t>对我们负面影响最大的过去牵绊，都会</w:t>
      </w:r>
      <w:r>
        <w:rPr>
          <w:color w:val="000000"/>
          <w:spacing w:val="0"/>
          <w:w w:val="100"/>
          <w:position w:val="0"/>
        </w:rPr>
        <w:t>让我们</w:t>
      </w:r>
      <w:r>
        <w:rPr>
          <w:color w:val="181618"/>
          <w:spacing w:val="0"/>
          <w:w w:val="100"/>
          <w:position w:val="0"/>
        </w:rPr>
        <w:t>联想到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“痛</w:t>
      </w:r>
      <w:r>
        <w:rPr>
          <w:color w:val="000000"/>
          <w:spacing w:val="0"/>
          <w:w w:val="100"/>
          <w:position w:val="0"/>
        </w:rPr>
        <w:t>”。</w:t>
      </w:r>
      <w:r>
        <w:rPr>
          <w:color w:val="181618"/>
          <w:spacing w:val="0"/>
          <w:w w:val="100"/>
          <w:position w:val="0"/>
        </w:rPr>
        <w:t>每一个人的感 情都受伤过，而我们一直扛着这些创伤继续活着。接触这些过去的牵绊，也就 会把过去的创伤带回来。甚至，任何反弹都会带来一个负面的能量场，让我们 二次萎缩，耗用大量的心力。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540"/>
        <w:jc w:val="both"/>
      </w:pPr>
      <w:r>
        <w:rPr>
          <w:color w:val="181618"/>
          <w:spacing w:val="0"/>
          <w:w w:val="100"/>
          <w:position w:val="0"/>
        </w:rPr>
        <w:t>这个事实，本身就让我们想要釆取一些保护措施。比如：避开某些人，或 是更微细、更有技巧地预防。比如说，把接下来的互动淡化、事先准备一些想 讲的话，或说服自己这些事没那么重要，好让这些创伤的负面影响力减到最低。 我们可能对这个人的言行有所诠释，把自己更进一步地隔离，</w:t>
      </w:r>
      <w:r>
        <w:rPr>
          <w:color w:val="000000"/>
          <w:spacing w:val="0"/>
          <w:w w:val="100"/>
          <w:position w:val="0"/>
        </w:rPr>
        <w:t>让</w:t>
      </w:r>
      <w:r>
        <w:rPr>
          <w:color w:val="181618"/>
          <w:spacing w:val="0"/>
          <w:w w:val="100"/>
          <w:position w:val="0"/>
        </w:rPr>
        <w:t>这个伤的作用 减轻。很多心理疗愈，因为懂得这个原理，所以通过种种方法，松绑这些保护 措施，让情绪宣泄出来，得到心理的一个缓解。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540"/>
        <w:jc w:val="both"/>
      </w:pPr>
      <w:r>
        <w:rPr>
          <w:color w:val="181618"/>
          <w:spacing w:val="0"/>
          <w:w w:val="100"/>
          <w:position w:val="0"/>
        </w:rPr>
        <w:t xml:space="preserve">在人生的旅程中，怎么去面对，甚至超越这一切的牵绊，是我们这一生主 要的一门课，而答案就像爱与宽恕一样，最踏实的方法，也只是回到“这里！ 现在！ </w:t>
      </w:r>
      <w:r>
        <w:rPr>
          <w:color w:val="000000"/>
          <w:spacing w:val="0"/>
          <w:w w:val="100"/>
          <w:position w:val="0"/>
        </w:rPr>
        <w:t>“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540"/>
        <w:jc w:val="both"/>
      </w:pPr>
      <w:r>
        <w:rPr>
          <w:color w:val="181618"/>
          <w:spacing w:val="0"/>
          <w:w w:val="100"/>
          <w:position w:val="0"/>
        </w:rPr>
        <w:t>只有回到这个瞬间，随时回到这个瞬间，我们才可能跳出这个萎缩场，跳 出任何萎缩场。不需要再三地陷入某一个人、某一个情绪或是某一个状况。活 在这个瞬间，萎缩的念头自然就起不来。就是起来了，知道了，也就自然消灭 掉了。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520"/>
        <w:jc w:val="both"/>
      </w:pPr>
      <w:r>
        <w:rPr>
          <w:color w:val="181618"/>
          <w:spacing w:val="0"/>
          <w:w w:val="100"/>
          <w:position w:val="0"/>
        </w:rPr>
        <w:t>我们可能认为，就是因为这些过去的牵绊带来了极度的伤痛，所以才跳不 出来。怎么可能活在瞬间！尤其是在内心的委屈爆发，情绪最高涨的时候，哪里还 有什么瞬间好谈的！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40"/>
        <w:jc w:val="both"/>
      </w:pPr>
      <w:r>
        <w:rPr>
          <w:color w:val="181618"/>
          <w:spacing w:val="0"/>
          <w:w w:val="100"/>
          <w:position w:val="0"/>
        </w:rPr>
        <w:t xml:space="preserve">这是难免的。在无意识的昏迷中，每个人都是一样的。在这种情况下，伤 痛，就让它伤痛吧。实在没办法忍受，也只好接受没办法忍受吧。痛到大哭, </w:t>
      </w:r>
      <w:r>
        <w:rPr>
          <w:color w:val="000000"/>
          <w:spacing w:val="0"/>
          <w:w w:val="100"/>
          <w:position w:val="0"/>
        </w:rPr>
        <w:t>也就</w:t>
      </w:r>
      <w:r>
        <w:rPr>
          <w:color w:val="181618"/>
          <w:spacing w:val="0"/>
          <w:w w:val="100"/>
          <w:position w:val="0"/>
        </w:rPr>
        <w:t>大哭一场吧。看着这个痛心，看着这个不可能受得了的瞬间。看着它，清 清楚楚地观察到它。也就让它存在吧。也只是这样，就够了。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40"/>
        <w:jc w:val="both"/>
      </w:pPr>
      <w:r>
        <w:rPr>
          <w:color w:val="181618"/>
          <w:spacing w:val="0"/>
          <w:w w:val="100"/>
          <w:position w:val="0"/>
        </w:rPr>
        <w:t>自然会发现，从这个伤痛中，悄悄地出现了一个空当。这个空当自然就把 负面的念头和情绪抱住了，容纳了。接下来，也就消失了。这个空当，本身就带 来一个宁静。</w:t>
      </w:r>
      <w:r>
        <w:rPr>
          <w:color w:val="000000"/>
          <w:spacing w:val="0"/>
          <w:w w:val="100"/>
          <w:position w:val="0"/>
        </w:rPr>
        <w:t>外</w:t>
      </w:r>
      <w:r>
        <w:rPr>
          <w:color w:val="181618"/>
          <w:spacing w:val="0"/>
          <w:w w:val="100"/>
          <w:position w:val="0"/>
        </w:rPr>
        <w:t>在的心在痛，</w:t>
      </w:r>
      <w:r>
        <w:rPr>
          <w:color w:val="000000"/>
          <w:spacing w:val="0"/>
          <w:w w:val="100"/>
          <w:position w:val="0"/>
        </w:rPr>
        <w:t>内</w:t>
      </w:r>
      <w:r>
        <w:rPr>
          <w:color w:val="181618"/>
          <w:spacing w:val="0"/>
          <w:w w:val="100"/>
          <w:position w:val="0"/>
        </w:rPr>
        <w:t>在却是宁静。就这样，我们就把自己带回到这个 瞬间。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40"/>
        <w:jc w:val="both"/>
      </w:pPr>
      <w:r>
        <w:rPr>
          <w:color w:val="181618"/>
          <w:spacing w:val="0"/>
          <w:w w:val="100"/>
          <w:position w:val="0"/>
        </w:rPr>
        <w:t>有些人，回到瞬间，会突然大笑。回想这一生都被这些过去的人、过去的 牵绊绑住，为自己带来难以承受的痛苦。现在却发现它全部只是一个自己建立 的大妄想。好玩的是，活在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000000"/>
          <w:spacing w:val="0"/>
          <w:w w:val="100"/>
          <w:position w:val="0"/>
        </w:rPr>
        <w:t>里！</w:t>
      </w:r>
      <w:r>
        <w:rPr>
          <w:color w:val="181618"/>
          <w:spacing w:val="0"/>
          <w:w w:val="100"/>
          <w:position w:val="0"/>
        </w:rPr>
        <w:t xml:space="preserve">现在！ </w:t>
      </w:r>
      <w:r>
        <w:rPr>
          <w:color w:val="000000"/>
          <w:spacing w:val="0"/>
          <w:w w:val="100"/>
          <w:position w:val="0"/>
        </w:rPr>
        <w:t>”虽然是内</w:t>
      </w:r>
      <w:r>
        <w:rPr>
          <w:color w:val="181618"/>
          <w:spacing w:val="0"/>
          <w:w w:val="100"/>
          <w:position w:val="0"/>
        </w:rPr>
        <w:t>在世界的一个境界，</w:t>
      </w:r>
      <w:r>
        <w:rPr>
          <w:color w:val="000000"/>
          <w:spacing w:val="0"/>
          <w:w w:val="100"/>
          <w:position w:val="0"/>
        </w:rPr>
        <w:t xml:space="preserve">但 </w:t>
      </w:r>
      <w:r>
        <w:rPr>
          <w:color w:val="181618"/>
          <w:spacing w:val="0"/>
          <w:w w:val="100"/>
          <w:position w:val="0"/>
        </w:rPr>
        <w:t>它就像一面镜子，会反映到外界。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40"/>
        <w:jc w:val="both"/>
      </w:pPr>
      <w:r>
        <w:rPr>
          <w:color w:val="181618"/>
          <w:spacing w:val="0"/>
          <w:w w:val="100"/>
          <w:position w:val="0"/>
        </w:rPr>
        <w:t>当下的能量场，</w:t>
      </w:r>
      <w:r>
        <w:rPr>
          <w:color w:val="000000"/>
          <w:spacing w:val="0"/>
          <w:w w:val="100"/>
          <w:position w:val="0"/>
        </w:rPr>
        <w:t>自</w:t>
      </w:r>
      <w:r>
        <w:rPr>
          <w:color w:val="181618"/>
          <w:spacing w:val="0"/>
          <w:w w:val="100"/>
          <w:position w:val="0"/>
        </w:rPr>
        <w:t xml:space="preserve">然在外界的每一个角落流露出来。很多过去的牵绊、不 </w:t>
      </w:r>
      <w:r>
        <w:rPr>
          <w:color w:val="000000"/>
          <w:spacing w:val="0"/>
          <w:w w:val="100"/>
          <w:position w:val="0"/>
        </w:rPr>
        <w:t>顺，</w:t>
      </w:r>
      <w:r>
        <w:rPr>
          <w:color w:val="181618"/>
          <w:spacing w:val="0"/>
          <w:w w:val="100"/>
          <w:position w:val="0"/>
        </w:rPr>
        <w:t>很微妙地自然会消失掉，或得到一个好的转变。其实你也没有做什么，也 不是通过你做了什么。这些过去的牵绊所带来的负面状况，只是已经不符合全 部的你、全部的生命就是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“你</w:t>
      </w:r>
      <w:r>
        <w:rPr>
          <w:color w:val="181618"/>
          <w:spacing w:val="0"/>
          <w:w w:val="100"/>
          <w:position w:val="0"/>
        </w:rPr>
        <w:t>”。所以，它自然会调整，会消失，会创造 出一个空当。站在生命的空当，任何过去的牵绊也就消融了，自然化解了。</w:t>
      </w:r>
      <w:r>
        <w:rPr>
          <w:color w:val="000000"/>
          <w:spacing w:val="0"/>
          <w:w w:val="100"/>
          <w:position w:val="0"/>
        </w:rPr>
        <w:t>这 个</w:t>
      </w:r>
      <w:r>
        <w:rPr>
          <w:color w:val="181618"/>
          <w:spacing w:val="0"/>
          <w:w w:val="100"/>
          <w:position w:val="0"/>
        </w:rPr>
        <w:t>发现，几乎可以说是每一个醒觉过来的人都会体验到的。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40"/>
        <w:jc w:val="both"/>
        <w:sectPr>
          <w:footnotePr>
            <w:numFmt w:val="decimal"/>
          </w:footnotePr>
          <w:pgSz w:w="8839" w:h="12940"/>
          <w:pgMar w:top="1272" w:right="677" w:bottom="1426" w:left="677" w:header="0" w:footer="3" w:gutter="34"/>
          <w:cols w:space="720" w:num="1"/>
          <w:rtlGutter w:val="0"/>
          <w:docGrid w:linePitch="360" w:charSpace="0"/>
        </w:sectPr>
      </w:pPr>
      <w:r>
        <w:rPr>
          <w:color w:val="00000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个醒觉的人，本身就宁静，充满着爱、喜乐、包容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……</w:t>
      </w:r>
      <w:r>
        <w:rPr>
          <w:color w:val="181618"/>
          <w:spacing w:val="0"/>
          <w:w w:val="100"/>
          <w:position w:val="0"/>
        </w:rPr>
        <w:t>这个能量场本身 就会带动一切，把周边的情况和人作一个转变。无形当中，把大家都带到一个 更高的意识层面，小我的摩擦，甚或冲突就消解了。</w:t>
      </w:r>
    </w:p>
    <w:p>
      <w:pPr>
        <w:pStyle w:val="33"/>
        <w:keepNext w:val="0"/>
        <w:keepLines w:val="0"/>
        <w:framePr w:w="2429" w:h="1973" w:wrap="auto" w:vAnchor="margin" w:hAnchor="page" w:x="6158" w:y="9151"/>
        <w:widowControl w:val="0"/>
        <w:shd w:val="clear" w:color="auto" w:fill="auto"/>
        <w:bidi w:val="0"/>
        <w:spacing w:before="0" w:after="0" w:line="278" w:lineRule="exact"/>
        <w:ind w:left="0" w:right="0" w:firstLine="0"/>
        <w:jc w:val="right"/>
      </w:pPr>
      <w:r>
        <w:rPr>
          <w:spacing w:val="0"/>
          <w:w w:val="100"/>
          <w:position w:val="0"/>
        </w:rPr>
        <w:t>最伤痛的时点，最伤痛的 经验，</w:t>
      </w:r>
      <w:r>
        <w:rPr>
          <w:color w:val="000000"/>
          <w:spacing w:val="0"/>
          <w:w w:val="100"/>
          <w:position w:val="0"/>
        </w:rPr>
        <w:t>也</w:t>
      </w:r>
      <w:r>
        <w:rPr>
          <w:spacing w:val="0"/>
          <w:w w:val="100"/>
          <w:position w:val="0"/>
        </w:rPr>
        <w:t>只是反映人生的一个 •状况，倒不等于</w:t>
      </w:r>
      <w:r>
        <w:rPr>
          <w:spacing w:val="0"/>
          <w:w w:val="100"/>
          <w:position w:val="0"/>
          <w:lang w:val="zh-CN" w:eastAsia="zh-CN" w:bidi="zh-CN"/>
        </w:rPr>
        <w:t>“我</w:t>
      </w:r>
      <w:r>
        <w:rPr>
          <w:spacing w:val="0"/>
          <w:w w:val="100"/>
          <w:position w:val="0"/>
        </w:rPr>
        <w:t>”，也不 等于“我的生命”。我，真正的 我，远远超过任何人间带来的 快乐和痛苦。看穿人间，看穿 任何的悲痛，也只留下平安。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1154430</wp:posOffset>
            </wp:positionH>
            <wp:positionV relativeFrom="margin">
              <wp:posOffset>-45085</wp:posOffset>
            </wp:positionV>
            <wp:extent cx="4377055" cy="1334770"/>
            <wp:effectExtent l="0" t="0" r="4445" b="17780"/>
            <wp:wrapNone/>
            <wp:docPr id="899" name="Shape 8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" name="Shape 899"/>
                    <pic:cNvPicPr/>
                  </pic:nvPicPr>
                  <pic:blipFill>
                    <a:blip r:embed="rId650"/>
                    <a:stretch>
                      <a:fillRect/>
                    </a:stretch>
                  </pic:blipFill>
                  <pic:spPr>
                    <a:xfrm>
                      <a:off x="0" y="0"/>
                      <a:ext cx="4377055" cy="1334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1154430</wp:posOffset>
            </wp:positionH>
            <wp:positionV relativeFrom="margin">
              <wp:posOffset>3499485</wp:posOffset>
            </wp:positionV>
            <wp:extent cx="140335" cy="3218815"/>
            <wp:effectExtent l="0" t="0" r="12065" b="635"/>
            <wp:wrapNone/>
            <wp:docPr id="901" name="Shape 9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" name="Shape 901"/>
                    <pic:cNvPicPr/>
                  </pic:nvPicPr>
                  <pic:blipFill>
                    <a:blip r:embed="rId651"/>
                    <a:stretch>
                      <a:fillRect/>
                    </a:stretch>
                  </pic:blipFill>
                  <pic:spPr>
                    <a:xfrm>
                      <a:off x="0" y="0"/>
                      <a:ext cx="140335" cy="3218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1346200</wp:posOffset>
            </wp:positionH>
            <wp:positionV relativeFrom="margin">
              <wp:posOffset>3289300</wp:posOffset>
            </wp:positionV>
            <wp:extent cx="262255" cy="3181985"/>
            <wp:effectExtent l="0" t="0" r="4445" b="18415"/>
            <wp:wrapNone/>
            <wp:docPr id="903" name="Shape 9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" name="Shape 903"/>
                    <pic:cNvPicPr/>
                  </pic:nvPicPr>
                  <pic:blipFill>
                    <a:blip r:embed="rId652"/>
                    <a:stretch>
                      <a:fillRect/>
                    </a:stretch>
                  </pic:blipFill>
                  <pic:spPr>
                    <a:xfrm>
                      <a:off x="0" y="0"/>
                      <a:ext cx="262255" cy="3181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1602105</wp:posOffset>
            </wp:positionH>
            <wp:positionV relativeFrom="margin">
              <wp:posOffset>3240405</wp:posOffset>
            </wp:positionV>
            <wp:extent cx="2267585" cy="4248785"/>
            <wp:effectExtent l="0" t="0" r="18415" b="18415"/>
            <wp:wrapNone/>
            <wp:docPr id="905" name="Shape 9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" name="Shape 905"/>
                    <pic:cNvPicPr/>
                  </pic:nvPicPr>
                  <pic:blipFill>
                    <a:blip r:embed="rId653"/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4248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3860800</wp:posOffset>
            </wp:positionH>
            <wp:positionV relativeFrom="margin">
              <wp:posOffset>3249930</wp:posOffset>
            </wp:positionV>
            <wp:extent cx="1645920" cy="1029970"/>
            <wp:effectExtent l="0" t="0" r="11430" b="17780"/>
            <wp:wrapNone/>
            <wp:docPr id="907" name="Shape 9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" name="Shape 907"/>
                    <pic:cNvPicPr/>
                  </pic:nvPicPr>
                  <pic:blipFill>
                    <a:blip r:embed="rId654"/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1029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4199255</wp:posOffset>
            </wp:positionH>
            <wp:positionV relativeFrom="margin">
              <wp:posOffset>4855845</wp:posOffset>
            </wp:positionV>
            <wp:extent cx="1164590" cy="847090"/>
            <wp:effectExtent l="0" t="0" r="16510" b="10160"/>
            <wp:wrapNone/>
            <wp:docPr id="909" name="Shape 9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" name="Shape 909"/>
                    <pic:cNvPicPr/>
                  </pic:nvPicPr>
                  <pic:blipFill>
                    <a:blip r:embed="rId655"/>
                    <a:stretch>
                      <a:fillRect/>
                    </a:stretch>
                  </pic:blipFill>
                  <pic:spPr>
                    <a:xfrm>
                      <a:off x="0" y="0"/>
                      <a:ext cx="1164590" cy="847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629" w:line="1" w:lineRule="exact"/>
      </w:pPr>
    </w:p>
    <w:p>
      <w:pPr>
        <w:widowControl w:val="0"/>
        <w:spacing w:line="1" w:lineRule="exact"/>
        <w:sectPr>
          <w:headerReference r:id="rId437" w:type="default"/>
          <w:footerReference r:id="rId439" w:type="default"/>
          <w:headerReference r:id="rId438" w:type="even"/>
          <w:footerReference r:id="rId440" w:type="even"/>
          <w:footnotePr>
            <w:numFmt w:val="decimal"/>
          </w:footnotePr>
          <w:pgSz w:w="8839" w:h="12940"/>
          <w:pgMar w:top="808" w:right="128" w:bottom="343" w:left="128" w:header="0" w:footer="3" w:gutter="1690"/>
          <w:pgNumType w:start="265"/>
          <w:cols w:space="720" w:num="1"/>
          <w:rtlGutter w:val="0"/>
          <w:docGrid w:linePitch="360" w:charSpace="0"/>
        </w:sectPr>
      </w:pP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340" w:line="410" w:lineRule="exact"/>
        <w:ind w:left="0" w:right="0" w:firstLine="0"/>
        <w:jc w:val="both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</w:rPr>
        <w:t>瞬间带来</w:t>
      </w:r>
      <w:r>
        <w:rPr>
          <w:color w:val="181618"/>
          <w:spacing w:val="0"/>
          <w:w w:val="100"/>
          <w:position w:val="0"/>
          <w:sz w:val="19"/>
          <w:szCs w:val="19"/>
        </w:rPr>
        <w:t>的宁静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22" w:lineRule="exact"/>
        <w:ind w:left="0" w:right="0" w:firstLine="360"/>
        <w:jc w:val="both"/>
      </w:pPr>
      <w:r>
        <w:rPr>
          <w:color w:val="181618"/>
          <w:spacing w:val="0"/>
          <w:w w:val="100"/>
          <w:position w:val="0"/>
        </w:rPr>
        <w:t>我遇见了一位出家人，我问她：“为什么年纪这么大才出家？”于是，她和 我分享了她的人生故事。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32" w:lineRule="exact"/>
        <w:ind w:left="0" w:right="0" w:firstLine="360"/>
        <w:jc w:val="both"/>
      </w:pPr>
      <w:r>
        <w:rPr>
          <w:color w:val="181618"/>
          <w:spacing w:val="0"/>
          <w:w w:val="100"/>
          <w:position w:val="0"/>
        </w:rPr>
        <w:t>她本来有一个很快乐的家庭，但是先生突然变心，要和她分手。非但把分 手的错全部怪在她身上，还制造伪证，</w:t>
      </w:r>
      <w:r>
        <w:rPr>
          <w:color w:val="000000"/>
          <w:spacing w:val="0"/>
          <w:w w:val="100"/>
          <w:position w:val="0"/>
        </w:rPr>
        <w:t>让孩</w:t>
      </w:r>
      <w:r>
        <w:rPr>
          <w:color w:val="181618"/>
          <w:spacing w:val="0"/>
          <w:w w:val="100"/>
          <w:position w:val="0"/>
        </w:rPr>
        <w:t>子说对她不利的话。这一切，让她 措手不及。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360"/>
        <w:jc w:val="both"/>
      </w:pPr>
      <w:r>
        <w:rPr>
          <w:color w:val="000000"/>
          <w:spacing w:val="0"/>
          <w:w w:val="100"/>
          <w:position w:val="0"/>
        </w:rPr>
        <w:t>这件事，</w:t>
      </w:r>
      <w:r>
        <w:rPr>
          <w:color w:val="181618"/>
          <w:spacing w:val="0"/>
          <w:w w:val="100"/>
          <w:position w:val="0"/>
        </w:rPr>
        <w:t>她完全无法解释。她没有犯任何错，一心一意都在照顾家庭，</w:t>
      </w:r>
      <w:r>
        <w:rPr>
          <w:color w:val="000000"/>
          <w:spacing w:val="0"/>
          <w:w w:val="100"/>
          <w:position w:val="0"/>
        </w:rPr>
        <w:t xml:space="preserve">直 </w:t>
      </w:r>
      <w:r>
        <w:rPr>
          <w:color w:val="181618"/>
          <w:spacing w:val="0"/>
          <w:w w:val="100"/>
          <w:position w:val="0"/>
        </w:rPr>
        <w:t>到孩子二十几岁成人，她觉得可以和先生一起享受人生的成果了。完全没有心 理准备，好端端的幸福人生，</w:t>
      </w:r>
      <w:r>
        <w:rPr>
          <w:color w:val="000000"/>
          <w:spacing w:val="0"/>
          <w:w w:val="100"/>
          <w:position w:val="0"/>
        </w:rPr>
        <w:t>怎</w:t>
      </w:r>
      <w:r>
        <w:rPr>
          <w:color w:val="181618"/>
          <w:spacing w:val="0"/>
          <w:w w:val="100"/>
          <w:position w:val="0"/>
        </w:rPr>
        <w:t>么就成了一个噩梦，怎么转都转不出来。</w:t>
      </w:r>
    </w:p>
    <w:p>
      <w:pPr>
        <w:pStyle w:val="29"/>
        <w:keepNext w:val="0"/>
        <w:keepLines w:val="0"/>
        <w:widowControl w:val="0"/>
        <w:shd w:val="clear" w:color="auto" w:fill="auto"/>
        <w:tabs>
          <w:tab w:val="left" w:leader="hyphen" w:pos="3010"/>
        </w:tabs>
        <w:bidi w:val="0"/>
        <w:spacing w:before="0" w:after="0" w:line="410" w:lineRule="exact"/>
        <w:ind w:left="0" w:right="0" w:firstLine="360"/>
        <w:jc w:val="both"/>
      </w:pPr>
      <w:r>
        <w:rPr>
          <w:color w:val="181618"/>
          <w:spacing w:val="0"/>
          <w:w w:val="100"/>
          <w:position w:val="0"/>
        </w:rPr>
        <w:t>她选择出家，也就是认为</w:t>
      </w:r>
      <w:r>
        <w:rPr>
          <w:color w:val="4C448C"/>
          <w:spacing w:val="0"/>
          <w:w w:val="100"/>
          <w:position w:val="0"/>
        </w:rPr>
        <w:tab/>
      </w:r>
      <w:r>
        <w:rPr>
          <w:color w:val="181618"/>
          <w:spacing w:val="0"/>
          <w:w w:val="100"/>
          <w:position w:val="0"/>
        </w:rPr>
        <w:t>人生一定还有另外一条路。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360"/>
        <w:jc w:val="both"/>
      </w:pPr>
      <w:r>
        <w:rPr>
          <w:color w:val="181618"/>
          <w:spacing w:val="0"/>
          <w:w w:val="100"/>
          <w:position w:val="0"/>
        </w:rPr>
        <w:t>一边说，她开始大哭，眼泪怎么流都流不完。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360"/>
        <w:jc w:val="both"/>
      </w:pPr>
      <w:r>
        <w:rPr>
          <w:color w:val="181618"/>
          <w:spacing w:val="0"/>
          <w:w w:val="100"/>
          <w:position w:val="0"/>
        </w:rPr>
        <w:t>我很同情，听她把她人生的故事讲完。把自己全部的注意力交给她。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360"/>
        <w:jc w:val="both"/>
      </w:pPr>
      <w:r>
        <w:rPr>
          <w:color w:val="181618"/>
          <w:spacing w:val="0"/>
          <w:w w:val="100"/>
          <w:position w:val="0"/>
        </w:rPr>
        <w:t>渐渐地，她的哭声停了下来。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56" w:lineRule="exact"/>
        <w:ind w:left="0" w:right="0" w:firstLine="360"/>
        <w:jc w:val="both"/>
      </w:pPr>
      <w:r>
        <w:rPr>
          <w:color w:val="181618"/>
          <w:spacing w:val="0"/>
          <w:w w:val="100"/>
          <w:position w:val="0"/>
        </w:rPr>
        <w:t>至少半个小时，我没有说话，她也没有再说话。整个空冋，充满了理解, 充满了同情。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360"/>
        <w:jc w:val="both"/>
      </w:pPr>
      <w:r>
        <w:rPr>
          <w:color w:val="181618"/>
          <w:spacing w:val="0"/>
          <w:w w:val="100"/>
          <w:position w:val="0"/>
        </w:rPr>
        <w:t>她开始微笑，</w:t>
      </w:r>
      <w:r>
        <w:rPr>
          <w:color w:val="000000"/>
          <w:spacing w:val="0"/>
          <w:w w:val="100"/>
          <w:position w:val="0"/>
        </w:rPr>
        <w:t>从</w:t>
      </w:r>
      <w:r>
        <w:rPr>
          <w:color w:val="181618"/>
          <w:spacing w:val="0"/>
          <w:w w:val="100"/>
          <w:position w:val="0"/>
        </w:rPr>
        <w:t>微笑，大笑，然后，停不下来。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360"/>
        <w:jc w:val="both"/>
      </w:pPr>
      <w:r>
        <w:rPr>
          <w:color w:val="181618"/>
          <w:spacing w:val="0"/>
          <w:w w:val="100"/>
          <w:position w:val="0"/>
        </w:rPr>
        <w:t>我还是没有讲话。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360"/>
        <w:jc w:val="both"/>
      </w:pPr>
      <w:r>
        <w:rPr>
          <w:color w:val="181618"/>
          <w:spacing w:val="0"/>
          <w:w w:val="100"/>
          <w:position w:val="0"/>
        </w:rPr>
        <w:t>但是，通过互动，我知道 她理解了。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360"/>
        <w:jc w:val="both"/>
      </w:pPr>
      <w:r>
        <w:rPr>
          <w:color w:val="181618"/>
          <w:spacing w:val="0"/>
          <w:w w:val="100"/>
          <w:position w:val="0"/>
        </w:rPr>
        <w:t>她领悟到人生的另外一个层面。通过瞬间带来的空当，她领悟到生命的另 一个层面。也就是说，人间帯来的痛苦，再不可思议，再难以承受，还是在这 个外在的层面。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360"/>
        <w:jc w:val="both"/>
      </w:pPr>
      <w:r>
        <w:rPr>
          <w:color w:val="181618"/>
          <w:spacing w:val="0"/>
          <w:w w:val="100"/>
          <w:position w:val="0"/>
        </w:rPr>
        <w:t>在人生更深的层面，其实什么都没有动过。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360"/>
        <w:jc w:val="both"/>
      </w:pPr>
      <w:r>
        <w:rPr>
          <w:color w:val="181618"/>
          <w:spacing w:val="0"/>
          <w:w w:val="100"/>
          <w:position w:val="0"/>
        </w:rPr>
        <w:t xml:space="preserve">外在的生命，有喜乐，也有痛苦。假如我们通过外面所带来的现象来追求 </w:t>
      </w:r>
      <w:r>
        <w:rPr>
          <w:color w:val="000000"/>
          <w:spacing w:val="0"/>
          <w:w w:val="100"/>
          <w:position w:val="0"/>
        </w:rPr>
        <w:t>圆满，是不可能的。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320" w:line="240" w:lineRule="auto"/>
        <w:ind w:left="0" w:right="0" w:firstLine="0"/>
        <w:jc w:val="both"/>
        <w:rPr>
          <w:sz w:val="28"/>
          <w:szCs w:val="28"/>
        </w:rPr>
      </w:pPr>
      <w:bookmarkStart w:id="294" w:name="bookmark302"/>
      <w:bookmarkStart w:id="295" w:name="bookmark301"/>
      <w:bookmarkStart w:id="296" w:name="bookmark300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10.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跟生命全面配合</w:t>
      </w:r>
      <w:bookmarkEnd w:id="294"/>
      <w:bookmarkEnd w:id="295"/>
      <w:bookmarkEnd w:id="296"/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0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跟生命接轨，就是跟生命配合。</w:t>
      </w:r>
      <w:r>
        <w:rPr>
          <w:color w:val="000000"/>
          <w:spacing w:val="0"/>
          <w:w w:val="100"/>
          <w:position w:val="0"/>
        </w:rPr>
        <w:t>跟生命</w:t>
      </w:r>
      <w:r>
        <w:rPr>
          <w:color w:val="181618"/>
          <w:spacing w:val="0"/>
          <w:w w:val="100"/>
          <w:position w:val="0"/>
        </w:rPr>
        <w:t>完全接</w:t>
      </w:r>
      <w:r>
        <w:rPr>
          <w:color w:val="000000"/>
          <w:spacing w:val="0"/>
          <w:w w:val="100"/>
          <w:position w:val="0"/>
        </w:rPr>
        <w:t>轨，就是跟生</w:t>
      </w:r>
      <w:r>
        <w:rPr>
          <w:color w:val="181618"/>
          <w:spacing w:val="0"/>
          <w:w w:val="100"/>
          <w:position w:val="0"/>
        </w:rPr>
        <w:t>命完全配合。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生命所化现出来的任何形相，我们也可以称念相。都是通过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“你” “我”</w:t>
      </w:r>
      <w:r>
        <w:rPr>
          <w:color w:val="181618"/>
          <w:spacing w:val="0"/>
          <w:w w:val="100"/>
          <w:position w:val="0"/>
        </w:rPr>
        <w:t>所 看到、体验到，</w:t>
      </w:r>
      <w:r>
        <w:rPr>
          <w:color w:val="000000"/>
          <w:spacing w:val="0"/>
          <w:w w:val="100"/>
          <w:position w:val="0"/>
        </w:rPr>
        <w:t>而</w:t>
      </w:r>
      <w:r>
        <w:rPr>
          <w:color w:val="181618"/>
          <w:spacing w:val="0"/>
          <w:w w:val="100"/>
          <w:position w:val="0"/>
        </w:rPr>
        <w:t>得到存在的。我们其实可以说，生命就是我，我就是生命。 生命离不开我，我也离不开生命。这么说，</w:t>
      </w:r>
      <w:r>
        <w:rPr>
          <w:color w:val="000000"/>
          <w:spacing w:val="0"/>
          <w:w w:val="100"/>
          <w:position w:val="0"/>
        </w:rPr>
        <w:t>从</w:t>
      </w:r>
      <w:r>
        <w:rPr>
          <w:color w:val="181618"/>
          <w:spacing w:val="0"/>
          <w:w w:val="100"/>
          <w:position w:val="0"/>
        </w:rPr>
        <w:t>任何角落延伸出来的</w:t>
      </w:r>
      <w:r>
        <w:rPr>
          <w:color w:val="000000"/>
          <w:spacing w:val="0"/>
          <w:w w:val="100"/>
          <w:position w:val="0"/>
        </w:rPr>
        <w:t>形相、</w:t>
      </w:r>
      <w:r>
        <w:rPr>
          <w:color w:val="181618"/>
          <w:spacing w:val="0"/>
          <w:w w:val="100"/>
          <w:position w:val="0"/>
        </w:rPr>
        <w:t>任何 物质上的变化，还只是我们的一部分。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完全配合生命，不管高、低、快乐不快乐，欢喜还是伤痛、平凡或是突破, 也就是解开人生最彻底的方法。全部的你，也就是承认一■壬何形相，跟自己 分不开，也不用去对抗。任何形相，都可以接受、容纳。任何形相，都可以放 得过去。这就是活在全部的你，全部的生命。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这么一来，一个人再也不用抓住任何观念不放，也没有什么观点好主张, 更不用讲设立什么人生的目标。任何目标，早晚都满足不了。也不用再去追逐 下一个瞬间，好像下一个瞬间会带来比这个瞬间更珍贵的什么。这个瞬间，本 身就够了。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站在这个瞬间，轻松看到这莫名其妙、疯狂的世界。但也就让它存在吧， 不去干扰它。</w:t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sz w:val="24"/>
          <w:szCs w:val="24"/>
          <w:lang w:val="en-US" w:eastAsia="en-US" w:bidi="en-US"/>
        </w:rPr>
        <w:t xml:space="preserve">It's 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24"/>
          <w:szCs w:val="24"/>
          <w:lang w:val="en-US" w:eastAsia="en-US" w:bidi="en-US"/>
        </w:rPr>
        <w:t>OK. Everything is OK.</w:t>
      </w:r>
      <w:r>
        <w:rPr>
          <w:color w:val="181618"/>
          <w:spacing w:val="0"/>
          <w:w w:val="100"/>
          <w:position w:val="0"/>
        </w:rPr>
        <w:t>进一步，还可以在人间参与这个游戏。 完全投入，把自己完全交给这个瞬间，但是又不会让这个世界把你带走。样样 也就不需要那么认真，不需要那么重视，也不需要那么失望。面对的，也只有 这个瞬间。活在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</w:t>
      </w:r>
      <w:r>
        <w:rPr>
          <w:color w:val="000000"/>
          <w:spacing w:val="0"/>
          <w:w w:val="100"/>
          <w:position w:val="0"/>
          <w:lang w:val="en-US" w:eastAsia="en-US" w:bidi="en-US"/>
        </w:rPr>
        <w:t>"</w:t>
      </w:r>
      <w:r>
        <w:rPr>
          <w:color w:val="181618"/>
          <w:spacing w:val="0"/>
          <w:w w:val="100"/>
          <w:position w:val="0"/>
        </w:rPr>
        <w:t>活在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“现</w:t>
      </w:r>
      <w:r>
        <w:rPr>
          <w:color w:val="181618"/>
          <w:spacing w:val="0"/>
          <w:w w:val="100"/>
          <w:position w:val="0"/>
        </w:rPr>
        <w:t>在！”再也不会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“人在</w:t>
      </w:r>
      <w:r>
        <w:rPr>
          <w:color w:val="181618"/>
          <w:spacing w:val="0"/>
          <w:w w:val="100"/>
          <w:position w:val="0"/>
        </w:rPr>
        <w:t xml:space="preserve">、心不在” </w:t>
      </w:r>
      <w:r>
        <w:rPr>
          <w:color w:val="484848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正 是人类最大的疾病。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再进一歩说，每一个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经验，</w:t>
      </w:r>
      <w:r>
        <w:rPr>
          <w:color w:val="181618"/>
          <w:spacing w:val="0"/>
          <w:w w:val="100"/>
          <w:position w:val="0"/>
        </w:rPr>
        <w:t>每一个人生的体验，自然变成平等。快乐和痛 苦平等、好和坏平等、美和丑平等、富和穷平等、成功和失败平等。清清楚楚 知道，它们也只是神经系统配合感受所建立出来的虚拟实相。所以它们也不可 能再把你带走了，也不可能让你离</w:t>
      </w:r>
      <w:r>
        <w:rPr>
          <w:color w:val="000000"/>
          <w:spacing w:val="0"/>
          <w:w w:val="100"/>
          <w:position w:val="0"/>
        </w:rPr>
        <w:t>开这个</w:t>
      </w:r>
      <w:r>
        <w:rPr>
          <w:color w:val="181618"/>
          <w:spacing w:val="0"/>
          <w:w w:val="100"/>
          <w:position w:val="0"/>
        </w:rPr>
        <w:t>瞬间的完整与圆满。站在这个平等心， 看着这个世界，你就已经回家了。这个世界，也就是你的家。因为通过这个世 界的每一个角落，我都可以看到整体、全部的我。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有趣的是，站在这个瞬间，时间突然停下来。一个刹那、一个瞬间，可以 延伸到一万年。</w:t>
      </w:r>
      <w:r>
        <w:rPr>
          <w:color w:val="000000"/>
          <w:spacing w:val="0"/>
          <w:w w:val="100"/>
          <w:position w:val="0"/>
        </w:rPr>
        <w:t>人</w:t>
      </w:r>
      <w:r>
        <w:rPr>
          <w:color w:val="181618"/>
          <w:spacing w:val="0"/>
          <w:w w:val="100"/>
          <w:position w:val="0"/>
        </w:rPr>
        <w:t>类万年痛苦所带来的制约，通过这个瞬间，就突然不见了。 就那么神奇，就那么奥妙。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我通过这瞬间，轻轻松松地选择。选择接受一切、选择容纳、选择臣服、 选择快乐、选择痛心。这个瞬间所带来的•-切变化，是我选择这么样。也选择 接受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“它</w:t>
      </w:r>
      <w:r>
        <w:rPr>
          <w:color w:val="181618"/>
          <w:spacing w:val="0"/>
          <w:w w:val="100"/>
          <w:position w:val="0"/>
        </w:rPr>
        <w:t>本来就这么样”。最后，我选择醒觉。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我再也不会跟着脑的任何念头跑，而成为念头的奴隶。在无思无想当中， 任何人间所带来的现象，都同时带来空当。这个空当，也就不断地让我活在无 思无想而超越思考的世界。我也不会再责备别人不懂爱，或认为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的爱心 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“你"</w:t>
      </w:r>
      <w:r>
        <w:rPr>
          <w:color w:val="181618"/>
          <w:spacing w:val="0"/>
          <w:w w:val="100"/>
          <w:position w:val="0"/>
        </w:rPr>
        <w:t>的爱心更大。因为这个人生的空当，本身就是爱、本身就是原谅、本 身就是接纳。这些观念，不管是爱、是原谅、是接纳，本身都是平等的。也只 能回到空。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你活着，醒觉。跟全世界的人都颠倒了，甚至不相关。不相关，也无所谓。 就继续活下去，让生命来活你。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60" w:line="407" w:lineRule="exact"/>
        <w:ind w:left="0" w:right="0" w:firstLine="0"/>
        <w:jc w:val="both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  <w:sz w:val="19"/>
          <w:szCs w:val="19"/>
        </w:rPr>
        <w:t>选择……</w:t>
      </w:r>
      <w:r>
        <w:rPr>
          <w:color w:val="000000"/>
          <w:spacing w:val="0"/>
          <w:w w:val="100"/>
          <w:position w:val="0"/>
          <w:sz w:val="19"/>
          <w:szCs w:val="19"/>
          <w:lang w:val="en-US" w:eastAsia="en-US" w:bidi="en-US"/>
        </w:rPr>
        <w:t>"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 xml:space="preserve">讲到选择，也就是个人的任何选择。我们每一个人都会认为有个东西叫作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“自由</w:t>
      </w:r>
      <w:r>
        <w:rPr>
          <w:color w:val="181618"/>
          <w:spacing w:val="0"/>
          <w:w w:val="100"/>
          <w:position w:val="0"/>
        </w:rPr>
        <w:t>意志”</w:t>
      </w:r>
      <w:r>
        <w:rPr>
          <w:b/>
          <w:bCs/>
          <w:color w:val="181618"/>
          <w:spacing w:val="0"/>
          <w:w w:val="100"/>
          <w:position w:val="0"/>
          <w:sz w:val="20"/>
          <w:szCs w:val="20"/>
        </w:rPr>
        <w:t>(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sz w:val="20"/>
          <w:szCs w:val="20"/>
          <w:lang w:val="en-US" w:eastAsia="en-US" w:bidi="en-US"/>
        </w:rPr>
        <w:t xml:space="preserve">free 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sz w:val="20"/>
          <w:szCs w:val="20"/>
          <w:lang w:val="en-US" w:eastAsia="en-US" w:bidi="en-US"/>
        </w:rPr>
        <w:t xml:space="preserve">will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sz w:val="20"/>
          <w:szCs w:val="20"/>
          <w:lang w:val="en-US" w:eastAsia="en-US" w:bidi="en-US"/>
        </w:rPr>
        <w:t>)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sz w:val="20"/>
          <w:szCs w:val="20"/>
          <w:vertAlign w:val="subscript"/>
          <w:lang w:val="en-US" w:eastAsia="en-US" w:bidi="en-US"/>
        </w:rPr>
        <w:t>o</w:t>
      </w:r>
      <w:r>
        <w:rPr>
          <w:color w:val="181618"/>
          <w:spacing w:val="0"/>
          <w:w w:val="100"/>
          <w:position w:val="0"/>
        </w:rPr>
        <w:t>但是，我们仔细观察，我们一生所选择的，都离不开 外在世界的范围，更离不开这念头的世界。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没错，我们的念头是通过生命的螺旋场所建立的。本身就带来种种的力量， 含着种种化生的潜能，</w:t>
      </w:r>
      <w:r>
        <w:rPr>
          <w:color w:val="000000"/>
          <w:spacing w:val="0"/>
          <w:w w:val="100"/>
          <w:position w:val="0"/>
        </w:rPr>
        <w:t>可</w:t>
      </w:r>
      <w:r>
        <w:rPr>
          <w:color w:val="181618"/>
          <w:spacing w:val="0"/>
          <w:w w:val="100"/>
          <w:position w:val="0"/>
        </w:rPr>
        <w:t>以呈现种种的期待、愿望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这也就是我们认为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“自 </w:t>
      </w:r>
      <w:r>
        <w:rPr>
          <w:color w:val="181618"/>
          <w:spacing w:val="0"/>
          <w:w w:val="100"/>
          <w:position w:val="0"/>
        </w:rPr>
        <w:t>由意志</w:t>
      </w:r>
      <w:r>
        <w:rPr>
          <w:color w:val="000000"/>
          <w:spacing w:val="0"/>
          <w:w w:val="100"/>
          <w:position w:val="0"/>
          <w:lang w:val="en-US" w:eastAsia="en-US" w:bidi="en-US"/>
        </w:rPr>
        <w:t>"</w:t>
      </w:r>
      <w:r>
        <w:rPr>
          <w:color w:val="181618"/>
          <w:spacing w:val="0"/>
          <w:w w:val="100"/>
          <w:position w:val="0"/>
        </w:rPr>
        <w:t>可以做的。然而，这样的自由意志，假如只着重于对外在世界的作用， 而没有顾虑到一个整体，它本身最多只能称为一种对立。是对生命的对立，</w:t>
      </w:r>
      <w:r>
        <w:rPr>
          <w:color w:val="000000"/>
          <w:spacing w:val="0"/>
          <w:w w:val="100"/>
          <w:position w:val="0"/>
        </w:rPr>
        <w:t>不 可</w:t>
      </w:r>
      <w:r>
        <w:rPr>
          <w:color w:val="181618"/>
          <w:spacing w:val="0"/>
          <w:w w:val="100"/>
          <w:position w:val="0"/>
        </w:rPr>
        <w:t>能让我们得到最高的满足。它本身就是痛苦的根源。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其实，</w:t>
      </w:r>
      <w:r>
        <w:rPr>
          <w:color w:val="000000"/>
          <w:spacing w:val="0"/>
          <w:w w:val="100"/>
          <w:position w:val="0"/>
        </w:rPr>
        <w:t>任</w:t>
      </w:r>
      <w:r>
        <w:rPr>
          <w:color w:val="181618"/>
          <w:spacing w:val="0"/>
          <w:w w:val="100"/>
          <w:position w:val="0"/>
        </w:rPr>
        <w:t>何我们所称的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“自</w:t>
      </w:r>
      <w:r>
        <w:rPr>
          <w:color w:val="181618"/>
          <w:spacing w:val="0"/>
          <w:w w:val="100"/>
          <w:position w:val="0"/>
        </w:rPr>
        <w:t>由意志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只要和全部的生命不接轨，它根本称 不上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“自</w:t>
      </w:r>
      <w:r>
        <w:rPr>
          <w:color w:val="181618"/>
          <w:spacing w:val="0"/>
          <w:w w:val="100"/>
          <w:position w:val="0"/>
        </w:rPr>
        <w:t>由”。还是由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建立，还是受限于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 xml:space="preserve">有条件的表达，还是落在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所延伸的世界，落在局限、有条件的客体意识里。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再讲清楚一点，活在有条件的世界，也就是人间，任何念头，包括我们所 认为的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“自</w:t>
      </w:r>
      <w:r>
        <w:rPr>
          <w:color w:val="181618"/>
          <w:spacing w:val="0"/>
          <w:w w:val="100"/>
          <w:position w:val="0"/>
        </w:rPr>
        <w:t>由意志”，它本身还是受到种种条件的限制，也跳不出这些限制的制 约。所以，根本没有什么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“自</w:t>
      </w:r>
      <w:r>
        <w:rPr>
          <w:color w:val="181618"/>
          <w:spacing w:val="0"/>
          <w:w w:val="100"/>
          <w:position w:val="0"/>
        </w:rPr>
        <w:t>由”好谈的。人类有史以来，只要没有解脱，我 们从来没有自由过。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一般人想不到的是，真正的自由意志，也只是跟全部的生命完全接轨。通 过我们的选择，把这个局限而有条件的意志，交回到无限大的一体意识。让这 个一体意识，也就是宇宙，也就是生命，带我们走向这一生。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把自己全面丈出来，也只是把这个客体意识所带来的种种限制解开，而让 主体和客体的距离(我和其他人、其他东西之间的隔阂)彻底消失。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380"/>
        <w:jc w:val="both"/>
        <w:sectPr>
          <w:headerReference r:id="rId443" w:type="first"/>
          <w:footerReference r:id="rId446" w:type="first"/>
          <w:headerReference r:id="rId441" w:type="default"/>
          <w:footerReference r:id="rId444" w:type="default"/>
          <w:headerReference r:id="rId442" w:type="even"/>
          <w:footerReference r:id="rId445" w:type="even"/>
          <w:footnotePr>
            <w:numFmt w:val="decimal"/>
          </w:footnotePr>
          <w:pgSz w:w="8839" w:h="12940"/>
          <w:pgMar w:top="1176" w:right="786" w:bottom="1397" w:left="786" w:header="0" w:footer="3" w:gutter="86"/>
          <w:pgNumType w:start="245"/>
          <w:cols w:space="720" w:num="1"/>
          <w:titlePg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 xml:space="preserve">只有这样子，我才可以找回生命无限大的潜能。我再也不受任何条件的 制约。我可以清清楚遂看到人间所带来的变化，而我也清清建楚选择容纳一 切。随时让更大的生命来照明我，照明一切。只有这么回家，我才可以真正 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0"/>
        <w:jc w:val="both"/>
      </w:pPr>
      <w:r>
        <w:rPr>
          <w:color w:val="000000"/>
          <w:spacing w:val="0"/>
          <w:w w:val="100"/>
          <w:position w:val="0"/>
        </w:rPr>
        <w:t>活出一个自由的人。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5" w:lineRule="exact"/>
        <w:ind w:left="0" w:right="0" w:firstLine="340"/>
        <w:jc w:val="both"/>
      </w:pPr>
      <w:r>
        <w:rPr>
          <w:color w:val="000000"/>
          <w:spacing w:val="0"/>
          <w:w w:val="100"/>
          <w:position w:val="0"/>
        </w:rPr>
        <w:t>这个一体意识所带来的聪明与智慧，远远超过局限意识所能想象的。所以，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5" w:lineRule="exact"/>
        <w:ind w:left="0" w:right="0" w:firstLine="0"/>
        <w:jc w:val="both"/>
      </w:pPr>
      <w:r>
        <w:rPr>
          <w:color w:val="000000"/>
          <w:spacing w:val="0"/>
          <w:w w:val="100"/>
          <w:position w:val="0"/>
        </w:rPr>
        <w:t>把自己交给它，也就是让我们的生命来活我们。再也没有分别、隔阂了。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5" w:lineRule="exact"/>
        <w:ind w:left="0" w:right="0" w:firstLine="360"/>
        <w:jc w:val="both"/>
      </w:pPr>
      <w:r>
        <w:rPr>
          <w:color w:val="000000"/>
          <w:spacing w:val="0"/>
          <w:w w:val="100"/>
          <w:position w:val="0"/>
        </w:rPr>
        <w:t>这里所要表达的理解，每一个成道的矣人也都会这么说。也只能是这样。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80" w:line="415" w:lineRule="exact"/>
        <w:ind w:left="0" w:right="0" w:firstLine="360"/>
        <w:jc w:val="both"/>
      </w:pPr>
      <w:r>
        <w:rPr>
          <w:color w:val="000000"/>
          <w:spacing w:val="0"/>
          <w:w w:val="100"/>
          <w:position w:val="0"/>
        </w:rPr>
        <w:t>接下来，我们可以把这些理解转成一个轻松的练习。也就是说，面对每一个 人生的状况、每一件事、毎一个人、每一个东西，我们都可以轻轻松松地带出以 下所要表达的领悟。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00" w:line="415" w:lineRule="exact"/>
        <w:ind w:left="0" w:right="0" w:firstLine="0"/>
        <w:jc w:val="center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</w:rPr>
        <w:t>练习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5" w:lineRule="exact"/>
        <w:ind w:left="0" w:right="0" w:firstLine="340"/>
        <w:jc w:val="both"/>
      </w:pPr>
      <w:r>
        <w:rPr>
          <w:color w:val="000000"/>
          <w:spacing w:val="0"/>
          <w:w w:val="100"/>
          <w:position w:val="0"/>
        </w:rPr>
        <w:t>我，清醒地选择这个瞬间。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5" w:lineRule="exact"/>
        <w:ind w:left="0" w:right="0" w:firstLine="340"/>
        <w:jc w:val="both"/>
      </w:pPr>
      <w:r>
        <w:rPr>
          <w:color w:val="000000"/>
          <w:spacing w:val="0"/>
          <w:w w:val="100"/>
          <w:position w:val="0"/>
        </w:rPr>
        <w:t>我，清醒选择这件事。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5" w:lineRule="exact"/>
        <w:ind w:left="0" w:right="0" w:firstLine="340"/>
        <w:jc w:val="both"/>
      </w:pPr>
      <w:r>
        <w:rPr>
          <w:color w:val="000000"/>
          <w:spacing w:val="0"/>
          <w:w w:val="100"/>
          <w:position w:val="0"/>
        </w:rPr>
        <w:t>我，清醒选择眼前的这个人。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5" w:lineRule="exact"/>
        <w:ind w:left="0" w:right="0" w:firstLine="340"/>
        <w:jc w:val="both"/>
      </w:pPr>
      <w:r>
        <w:rPr>
          <w:color w:val="000000"/>
          <w:spacing w:val="0"/>
          <w:w w:val="100"/>
          <w:position w:val="0"/>
        </w:rPr>
        <w:t>我，清醒选择这个环境。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5" w:lineRule="exact"/>
        <w:ind w:left="0" w:right="0" w:firstLine="340"/>
        <w:jc w:val="both"/>
      </w:pPr>
      <w:r>
        <w:rPr>
          <w:color w:val="000000"/>
          <w:spacing w:val="0"/>
          <w:w w:val="100"/>
          <w:position w:val="0"/>
        </w:rPr>
        <w:t>我选择这快乐。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5" w:lineRule="exact"/>
        <w:ind w:left="0" w:right="0" w:firstLine="340"/>
        <w:jc w:val="both"/>
      </w:pPr>
      <w:r>
        <w:rPr>
          <w:color w:val="000000"/>
          <w:spacing w:val="0"/>
          <w:w w:val="100"/>
          <w:position w:val="0"/>
        </w:rPr>
        <w:t>我选择这烦恼。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5" w:lineRule="exact"/>
        <w:ind w:left="0" w:right="0" w:firstLine="340"/>
        <w:jc w:val="both"/>
      </w:pPr>
      <w:r>
        <w:rPr>
          <w:color w:val="000000"/>
          <w:spacing w:val="0"/>
          <w:w w:val="100"/>
          <w:position w:val="0"/>
        </w:rPr>
        <w:t>我选择这悲伤。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5" w:lineRule="exact"/>
        <w:ind w:left="0" w:right="0" w:firstLine="340"/>
        <w:jc w:val="both"/>
      </w:pPr>
      <w:r>
        <w:rPr>
          <w:color w:val="000000"/>
          <w:spacing w:val="0"/>
          <w:w w:val="100"/>
          <w:position w:val="0"/>
        </w:rPr>
        <w:t>我选择这个痛。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5" w:lineRule="exact"/>
        <w:ind w:left="0" w:right="0" w:firstLine="340"/>
        <w:jc w:val="both"/>
      </w:pPr>
      <w:r>
        <w:rPr>
          <w:color w:val="000000"/>
          <w:spacing w:val="0"/>
          <w:w w:val="100"/>
          <w:position w:val="0"/>
        </w:rPr>
        <w:t>我选择这个没办法承受的痛。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5" w:lineRule="exact"/>
        <w:ind w:left="0" w:right="0" w:firstLine="340"/>
        <w:jc w:val="both"/>
      </w:pPr>
      <w:r>
        <w:rPr>
          <w:color w:val="000000"/>
          <w:spacing w:val="0"/>
          <w:w w:val="100"/>
          <w:position w:val="0"/>
        </w:rPr>
        <w:t>我选择他。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5" w:lineRule="exact"/>
        <w:ind w:left="0" w:right="0" w:firstLine="340"/>
        <w:jc w:val="both"/>
      </w:pPr>
      <w:r>
        <w:rPr>
          <w:color w:val="000000"/>
          <w:spacing w:val="0"/>
          <w:w w:val="100"/>
          <w:position w:val="0"/>
        </w:rPr>
        <w:t>我选择你。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5" w:lineRule="exact"/>
        <w:ind w:left="0" w:right="0" w:firstLine="340"/>
        <w:jc w:val="both"/>
      </w:pPr>
      <w:r>
        <w:rPr>
          <w:color w:val="000000"/>
          <w:spacing w:val="0"/>
          <w:w w:val="100"/>
          <w:position w:val="0"/>
        </w:rPr>
        <w:t>我选择我。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5" w:lineRule="exact"/>
        <w:ind w:left="0" w:right="0" w:firstLine="340"/>
        <w:jc w:val="both"/>
      </w:pPr>
      <w:r>
        <w:rPr>
          <w:color w:val="000000"/>
          <w:spacing w:val="0"/>
          <w:w w:val="100"/>
          <w:position w:val="0"/>
        </w:rPr>
        <w:t>我选择一切。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5" w:lineRule="exact"/>
        <w:ind w:left="0" w:right="0" w:firstLine="340"/>
        <w:jc w:val="both"/>
      </w:pPr>
      <w:r>
        <w:rPr>
          <w:color w:val="000000"/>
          <w:spacing w:val="0"/>
          <w:w w:val="100"/>
          <w:position w:val="0"/>
        </w:rPr>
        <w:t>我完全选择这样。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" w:line="415" w:lineRule="exact"/>
        <w:ind w:left="0" w:right="0" w:firstLine="340"/>
        <w:jc w:val="both"/>
      </w:pPr>
      <w:r>
        <w:rPr>
          <w:color w:val="000000"/>
          <w:spacing w:val="0"/>
          <w:w w:val="100"/>
          <w:position w:val="0"/>
        </w:rPr>
        <w:t>我选择这个瞬间。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而我只可能选择这个瞬间。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413" w:lineRule="exact"/>
        <w:ind w:left="0" w:right="0" w:firstLine="380"/>
        <w:jc w:val="both"/>
      </w:pPr>
      <w:r>
        <w:rPr>
          <w:color w:val="000000"/>
          <w:spacing w:val="0"/>
          <w:w w:val="100"/>
          <w:position w:val="0"/>
        </w:rPr>
        <w:t>让</w:t>
      </w:r>
      <w:r>
        <w:rPr>
          <w:color w:val="181618"/>
          <w:spacing w:val="0"/>
          <w:w w:val="100"/>
          <w:position w:val="0"/>
        </w:rPr>
        <w:t>我自由选择，我还是只会选择这个瞬间。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 xml:space="preserve">用这种方法，面对每一个瞬间。用你自己的表达，你会发现，毎一个瞬间 </w:t>
      </w:r>
      <w:r>
        <w:rPr>
          <w:color w:val="000000"/>
          <w:spacing w:val="0"/>
          <w:w w:val="100"/>
          <w:position w:val="0"/>
        </w:rPr>
        <w:t>都</w:t>
      </w:r>
      <w:r>
        <w:rPr>
          <w:color w:val="181618"/>
          <w:spacing w:val="0"/>
          <w:w w:val="100"/>
          <w:position w:val="0"/>
        </w:rPr>
        <w:t>友善了起来，而生命很好过了。你轻轻松松地带出来一个自由、主动选择的 味道，来面对这个世界、看这个世界。你已经把全部的对立消失掉了。同时对 生命致上最高的敬意与荣耀。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380"/>
        <w:jc w:val="both"/>
        <w:sectPr>
          <w:headerReference r:id="rId449" w:type="first"/>
          <w:footerReference r:id="rId452" w:type="first"/>
          <w:headerReference r:id="rId447" w:type="default"/>
          <w:footerReference r:id="rId450" w:type="default"/>
          <w:headerReference r:id="rId448" w:type="even"/>
          <w:footerReference r:id="rId451" w:type="even"/>
          <w:footnotePr>
            <w:numFmt w:val="decimal"/>
          </w:footnotePr>
          <w:pgSz w:w="8839" w:h="12940"/>
          <w:pgMar w:top="1176" w:right="786" w:bottom="1397" w:left="786" w:header="0" w:footer="3" w:gutter="86"/>
          <w:cols w:space="720" w:num="1"/>
          <w:titlePg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这才是生命最大的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“秘</w:t>
      </w:r>
      <w:r>
        <w:rPr>
          <w:color w:val="181618"/>
          <w:spacing w:val="0"/>
          <w:w w:val="100"/>
          <w:position w:val="0"/>
        </w:rPr>
        <w:t>密”。</w:t>
      </w:r>
    </w:p>
    <w:tbl>
      <w:tblPr>
        <w:tblStyle w:val="2"/>
        <w:tblW w:w="0" w:type="auto"/>
        <w:tblInd w:w="0" w:type="dxa"/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5467"/>
        <w:gridCol w:w="1440"/>
      </w:tblGrid>
      <w:tr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168" w:hRule="exact"/>
        </w:trPr>
        <w:tc>
          <w:tcPr>
            <w:shd w:val="clear" w:color="auto" w:fill="FFFFFF"/>
            <w:vAlign w:val="top"/>
          </w:tcPr>
          <w:p>
            <w:pPr>
              <w:framePr w:w="6907" w:h="1939" w:wrap="auto" w:vAnchor="margin" w:hAnchor="page" w:x="1790" w:y="203"/>
              <w:widowControl w:val="0"/>
              <w:rPr>
                <w:sz w:val="10"/>
                <w:szCs w:val="10"/>
              </w:rPr>
            </w:pPr>
          </w:p>
        </w:tc>
        <w:tc>
          <w:tcPr>
            <w:vMerge w:val="restart"/>
            <w:tcBorders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pStyle w:val="23"/>
              <w:keepNext w:val="0"/>
              <w:keepLines w:val="0"/>
              <w:framePr w:w="6907" w:h="1939" w:wrap="auto" w:vAnchor="margin" w:hAnchor="page" w:x="1790" w:y="203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right"/>
              <w:rPr>
                <w:sz w:val="15"/>
                <w:szCs w:val="15"/>
              </w:rPr>
            </w:pPr>
            <w:r>
              <w:rPr>
                <w:color w:val="C7BAA1"/>
                <w:spacing w:val="0"/>
                <w:w w:val="100"/>
                <w:position w:val="0"/>
                <w:sz w:val="15"/>
                <w:szCs w:val="15"/>
                <w:lang w:val="zh-TW" w:eastAsia="zh-TW" w:bidi="zh-TW"/>
              </w:rPr>
              <w:t>茶:亳;.一二</w:t>
            </w:r>
          </w:p>
        </w:tc>
      </w:tr>
      <w:tr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221" w:hRule="exact"/>
        </w:trPr>
        <w:tc>
          <w:tcPr>
            <w:shd w:val="clear" w:color="auto" w:fill="FFFFFF"/>
            <w:vAlign w:val="top"/>
          </w:tcPr>
          <w:p>
            <w:pPr>
              <w:pStyle w:val="23"/>
              <w:keepNext w:val="0"/>
              <w:keepLines w:val="0"/>
              <w:framePr w:w="6907" w:h="1939" w:wrap="auto" w:vAnchor="margin" w:hAnchor="page" w:x="1790" w:y="203"/>
              <w:widowControl w:val="0"/>
              <w:shd w:val="clear" w:color="auto" w:fill="auto"/>
              <w:tabs>
                <w:tab w:val="left" w:pos="3754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6"/>
                <w:szCs w:val="16"/>
              </w:rPr>
            </w:pPr>
            <w:r>
              <w:rPr>
                <w:color w:val="2B2A2B"/>
                <w:spacing w:val="0"/>
                <w:w w:val="100"/>
                <w:position w:val="0"/>
                <w:sz w:val="15"/>
                <w:szCs w:val="15"/>
                <w:lang w:val="zh-TW" w:eastAsia="zh-TW" w:bidi="zh-TW"/>
              </w:rPr>
              <w:t>获取更多好书，</w:t>
            </w:r>
            <w:r>
              <w:rPr>
                <w:rFonts w:ascii="Times New Roman" w:hAnsi="Times New Roman" w:eastAsia="Times New Roman" w:cs="Times New Roman"/>
                <w:color w:val="2B2A2B"/>
                <w:spacing w:val="0"/>
                <w:w w:val="100"/>
                <w:position w:val="0"/>
                <w:sz w:val="16"/>
                <w:szCs w:val="16"/>
                <w:lang w:val="zh-TW" w:eastAsia="zh-TW" w:bidi="zh-TW"/>
              </w:rPr>
              <w:t>1</w:t>
            </w:r>
            <w:r>
              <w:rPr>
                <w:color w:val="2B2A2B"/>
                <w:spacing w:val="0"/>
                <w:w w:val="100"/>
                <w:position w:val="0"/>
                <w:sz w:val="15"/>
                <w:szCs w:val="15"/>
                <w:lang w:val="zh-TW" w:eastAsia="zh-TW" w:bidi="zh-TW"/>
              </w:rPr>
              <w:t>冃加微信与：</w:t>
            </w:r>
            <w:r>
              <w:rPr>
                <w:rFonts w:ascii="Times New Roman" w:hAnsi="Times New Roman" w:eastAsia="Times New Roman" w:cs="Times New Roman"/>
                <w:color w:val="2B2A2B"/>
                <w:spacing w:val="0"/>
                <w:w w:val="100"/>
                <w:position w:val="0"/>
                <w:sz w:val="16"/>
                <w:szCs w:val="16"/>
                <w:lang w:val="en-US" w:eastAsia="en-US" w:bidi="en-US"/>
              </w:rPr>
              <w:t>strcdts</w:t>
            </w:r>
            <w:r>
              <w:rPr>
                <w:rFonts w:ascii="Times New Roman" w:hAnsi="Times New Roman" w:eastAsia="Times New Roman" w:cs="Times New Roman"/>
                <w:color w:val="2B2A2B"/>
                <w:spacing w:val="0"/>
                <w:w w:val="100"/>
                <w:position w:val="0"/>
                <w:sz w:val="16"/>
                <w:szCs w:val="16"/>
                <w:lang w:val="en-US" w:eastAsia="en-US" w:bidi="en-US"/>
              </w:rPr>
              <w:tab/>
            </w:r>
            <w:r>
              <w:rPr>
                <w:color w:val="2B2A2B"/>
                <w:spacing w:val="0"/>
                <w:w w:val="100"/>
                <w:position w:val="0"/>
                <w:sz w:val="15"/>
                <w:szCs w:val="15"/>
                <w:lang w:val="zh-TW" w:eastAsia="zh-TW" w:bidi="zh-TW"/>
              </w:rPr>
              <w:t>店</w:t>
            </w:r>
            <w:r>
              <w:rPr>
                <w:rFonts w:ascii="Times New Roman" w:hAnsi="Times New Roman" w:eastAsia="Times New Roman" w:cs="Times New Roman"/>
                <w:color w:val="2B2A2B"/>
                <w:spacing w:val="0"/>
                <w:w w:val="100"/>
                <w:position w:val="0"/>
                <w:sz w:val="16"/>
                <w:szCs w:val="16"/>
                <w:lang w:val="en-US" w:eastAsia="en-US" w:bidi="en-US"/>
              </w:rPr>
              <w:t>t</w:t>
            </w:r>
            <w:r>
              <w:rPr>
                <w:rFonts w:ascii="Times New Roman" w:hAnsi="Times New Roman" w:eastAsia="Times New Roman" w:cs="Times New Roman"/>
                <w:color w:val="2B2A2B"/>
                <w:spacing w:val="0"/>
                <w:w w:val="100"/>
                <w:position w:val="0"/>
                <w:sz w:val="16"/>
                <w:szCs w:val="16"/>
                <w:lang w:val="zh-TW" w:eastAsia="zh-TW" w:bidi="zh-TW"/>
              </w:rPr>
              <w:t xml:space="preserve">(: </w:t>
            </w:r>
            <w:r>
              <w:fldChar w:fldCharType="begin"/>
            </w:r>
            <w:r>
              <w:instrText xml:space="preserve">HYPERLINK "http://strc.cr.cx"</w:instrText>
            </w:r>
            <w:r>
              <w:fldChar w:fldCharType="separate"/>
            </w:r>
            <w:r>
              <w:rPr>
                <w:rFonts w:ascii="Times New Roman" w:hAnsi="Times New Roman" w:eastAsia="Times New Roman" w:cs="Times New Roman"/>
                <w:color w:val="2B2A2B"/>
                <w:spacing w:val="0"/>
                <w:w w:val="100"/>
                <w:position w:val="0"/>
                <w:sz w:val="16"/>
                <w:szCs w:val="16"/>
                <w:lang w:val="en-US" w:eastAsia="en-US" w:bidi="en-US"/>
              </w:rPr>
              <w:t>http://strc.cr.cx</w:t>
            </w:r>
            <w:r>
              <w:fldChar w:fldCharType="end"/>
            </w:r>
          </w:p>
        </w:tc>
        <w:tc>
          <w:tcPr>
            <w:vMerge w:val="continue"/>
            <w:tcBorders>
              <w:right w:val="single" w:color="auto" w:sz="4" w:space="0"/>
            </w:tcBorders>
            <w:shd w:val="clear" w:color="auto" w:fill="FFFFFF"/>
            <w:vAlign w:val="center"/>
          </w:tcPr>
          <w:p>
            <w:pPr>
              <w:framePr w:w="6907" w:h="1939" w:wrap="auto" w:vAnchor="margin" w:hAnchor="page" w:x="1790" w:y="203"/>
            </w:pPr>
          </w:p>
        </w:tc>
      </w:tr>
      <w:tr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446" w:hRule="exact"/>
        </w:trPr>
        <w:tc>
          <w:tcPr>
            <w:shd w:val="clear" w:color="auto" w:fill="FFFFFF"/>
            <w:vAlign w:val="top"/>
          </w:tcPr>
          <w:p>
            <w:pPr>
              <w:framePr w:w="6907" w:h="1939" w:wrap="auto" w:vAnchor="margin" w:hAnchor="page" w:x="1790" w:y="203"/>
              <w:widowControl w:val="0"/>
              <w:rPr>
                <w:sz w:val="10"/>
                <w:szCs w:val="10"/>
              </w:rPr>
            </w:pPr>
          </w:p>
        </w:tc>
        <w:tc>
          <w:tcPr>
            <w:tcBorders>
              <w:right w:val="single" w:color="auto" w:sz="4" w:space="0"/>
            </w:tcBorders>
            <w:shd w:val="clear" w:color="auto" w:fill="FFFFFF"/>
            <w:vAlign w:val="top"/>
          </w:tcPr>
          <w:p>
            <w:pPr>
              <w:framePr w:w="6907" w:h="1939" w:wrap="auto" w:vAnchor="margin" w:hAnchor="page" w:x="1790" w:y="203"/>
              <w:widowControl w:val="0"/>
              <w:rPr>
                <w:sz w:val="10"/>
                <w:szCs w:val="10"/>
              </w:rPr>
            </w:pPr>
          </w:p>
        </w:tc>
      </w:tr>
      <w:tr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480" w:hRule="exact"/>
        </w:trPr>
        <w:tc>
          <w:tcPr>
            <w:shd w:val="clear" w:color="auto" w:fill="FFFFFF"/>
            <w:vAlign w:val="bottom"/>
          </w:tcPr>
          <w:p>
            <w:pPr>
              <w:pStyle w:val="23"/>
              <w:keepNext w:val="0"/>
              <w:keepLines w:val="0"/>
              <w:framePr w:w="6907" w:h="1939" w:wrap="auto" w:vAnchor="margin" w:hAnchor="page" w:x="1790" w:y="203"/>
              <w:widowControl w:val="0"/>
              <w:shd w:val="clear" w:color="auto" w:fill="auto"/>
              <w:tabs>
                <w:tab w:val="left" w:pos="3058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3"/>
                <w:szCs w:val="13"/>
              </w:rPr>
            </w:pPr>
            <w:r>
              <w:rPr>
                <w:color w:val="BD8A38"/>
                <w:spacing w:val="0"/>
                <w:w w:val="100"/>
                <w:position w:val="0"/>
                <w:sz w:val="13"/>
                <w:szCs w:val="13"/>
                <w:lang w:val="zh-TW" w:eastAsia="zh-TW" w:bidi="zh-TW"/>
              </w:rPr>
              <w:t>鑫蕾叢」鲨流</w:t>
            </w:r>
            <w:r>
              <w:rPr>
                <w:color w:val="BD8A38"/>
                <w:spacing w:val="0"/>
                <w:w w:val="100"/>
                <w:position w:val="0"/>
                <w:sz w:val="13"/>
                <w:szCs w:val="13"/>
                <w:lang w:val="en-US" w:eastAsia="en-US" w:bidi="en-US"/>
              </w:rPr>
              <w:t>d</w:t>
            </w:r>
            <w:r>
              <w:rPr>
                <w:color w:val="C7BAA1"/>
                <w:spacing w:val="0"/>
                <w:w w:val="100"/>
                <w:position w:val="0"/>
                <w:sz w:val="13"/>
                <w:szCs w:val="13"/>
                <w:lang w:val="zh-CN" w:eastAsia="zh-CN" w:bidi="zh-CN"/>
              </w:rPr>
              <w:t>■-</w:t>
            </w:r>
            <w:r>
              <w:rPr>
                <w:color w:val="C7BAA1"/>
                <w:spacing w:val="0"/>
                <w:w w:val="100"/>
                <w:position w:val="0"/>
                <w:sz w:val="13"/>
                <w:szCs w:val="13"/>
                <w:lang w:val="zh-TW" w:eastAsia="zh-TW" w:bidi="zh-TW"/>
              </w:rPr>
              <w:t>上</w:t>
            </w:r>
            <w:r>
              <w:rPr>
                <w:color w:val="C7BAA1"/>
                <w:spacing w:val="0"/>
                <w:w w:val="100"/>
                <w:position w:val="0"/>
                <w:sz w:val="13"/>
                <w:szCs w:val="13"/>
                <w:lang w:val="zh-TW" w:eastAsia="zh-TW" w:bidi="zh-TW"/>
              </w:rPr>
              <w:tab/>
            </w:r>
            <w:r>
              <w:rPr>
                <w:color w:val="C7BAA1"/>
                <w:spacing w:val="0"/>
                <w:w w:val="100"/>
                <w:position w:val="0"/>
                <w:sz w:val="13"/>
                <w:szCs w:val="13"/>
                <w:lang w:val="zh-TW" w:eastAsia="zh-TW" w:bidi="zh-TW"/>
              </w:rPr>
              <w:t>顼二匸--匚</w:t>
            </w:r>
          </w:p>
        </w:tc>
        <w:tc>
          <w:tcPr>
            <w:tcBorders>
              <w:right w:val="single" w:color="auto" w:sz="4" w:space="0"/>
            </w:tcBorders>
            <w:shd w:val="clear" w:color="auto" w:fill="FFFFFF"/>
            <w:vAlign w:val="bottom"/>
          </w:tcPr>
          <w:p>
            <w:pPr>
              <w:pStyle w:val="23"/>
              <w:keepNext w:val="0"/>
              <w:keepLines w:val="0"/>
              <w:framePr w:w="6907" w:h="1939" w:wrap="auto" w:vAnchor="margin" w:hAnchor="page" w:x="1790" w:y="203"/>
              <w:widowControl w:val="0"/>
              <w:shd w:val="clear" w:color="auto" w:fill="auto"/>
              <w:tabs>
                <w:tab w:val="left" w:pos="907"/>
              </w:tabs>
              <w:bidi w:val="0"/>
              <w:spacing w:before="0" w:after="0" w:line="240" w:lineRule="auto"/>
              <w:ind w:left="0" w:right="0" w:firstLine="0"/>
              <w:jc w:val="center"/>
              <w:rPr>
                <w:sz w:val="13"/>
                <w:szCs w:val="13"/>
              </w:rPr>
            </w:pPr>
            <w:r>
              <w:rPr>
                <w:color w:val="C9936A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>j—i：：</w:t>
            </w:r>
            <w:r>
              <w:rPr>
                <w:color w:val="C9936A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ab/>
            </w:r>
            <w:r>
              <w:rPr>
                <w:color w:val="C9936A"/>
                <w:spacing w:val="0"/>
                <w:w w:val="100"/>
                <w:position w:val="0"/>
                <w:sz w:val="13"/>
                <w:szCs w:val="13"/>
                <w:lang w:val="zh-TW" w:eastAsia="zh-TW" w:bidi="zh-TW"/>
              </w:rPr>
              <w:t>辛</w:t>
            </w:r>
          </w:p>
        </w:tc>
      </w:tr>
      <w:tr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624" w:hRule="exact"/>
        </w:trPr>
        <w:tc>
          <w:tcPr>
            <w:shd w:val="clear" w:color="auto" w:fill="FFFFFF"/>
            <w:vAlign w:val="bottom"/>
          </w:tcPr>
          <w:p>
            <w:pPr>
              <w:pStyle w:val="23"/>
              <w:keepNext w:val="0"/>
              <w:keepLines w:val="0"/>
              <w:framePr w:w="6907" w:h="1939" w:wrap="auto" w:vAnchor="margin" w:hAnchor="page" w:x="1790" w:y="203"/>
              <w:widowControl w:val="0"/>
              <w:shd w:val="clear" w:color="auto" w:fill="auto"/>
              <w:tabs>
                <w:tab w:val="left" w:pos="2736"/>
                <w:tab w:val="left" w:pos="4114"/>
              </w:tabs>
              <w:bidi w:val="0"/>
              <w:spacing w:before="0" w:after="0" w:line="240" w:lineRule="auto"/>
              <w:ind w:left="0" w:right="0" w:firstLine="0"/>
              <w:jc w:val="left"/>
              <w:rPr>
                <w:sz w:val="13"/>
                <w:szCs w:val="13"/>
              </w:rPr>
            </w:pPr>
            <w:r>
              <w:rPr>
                <w:color w:val="BD8A38"/>
                <w:spacing w:val="0"/>
                <w:w w:val="100"/>
                <w:position w:val="0"/>
                <w:sz w:val="13"/>
                <w:szCs w:val="13"/>
                <w:lang w:val="zh-TW" w:eastAsia="zh-TW" w:bidi="zh-TW"/>
              </w:rPr>
              <w:t>学*落</w:t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>W&amp;EW."</w:t>
            </w:r>
            <w:r>
              <w:rPr>
                <w:color w:val="BD8A38"/>
                <w:spacing w:val="0"/>
                <w:w w:val="100"/>
                <w:position w:val="0"/>
                <w:sz w:val="13"/>
                <w:szCs w:val="13"/>
                <w:lang w:val="en-US" w:eastAsia="en-US" w:bidi="en-US"/>
              </w:rPr>
              <w:t>。</w:t>
            </w:r>
            <w:r>
              <w:rPr>
                <w:color w:val="BD8A38"/>
                <w:spacing w:val="0"/>
                <w:w w:val="100"/>
                <w:position w:val="0"/>
                <w:sz w:val="13"/>
                <w:szCs w:val="13"/>
                <w:lang w:val="zh-TW" w:eastAsia="zh-TW" w:bidi="zh-TW"/>
              </w:rPr>
              <w:t>二</w:t>
            </w:r>
            <w:r>
              <w:rPr>
                <w:color w:val="BD8A38"/>
                <w:spacing w:val="0"/>
                <w:w w:val="100"/>
                <w:position w:val="0"/>
                <w:sz w:val="13"/>
                <w:szCs w:val="13"/>
                <w:lang w:val="zh-TW" w:eastAsia="zh-TW" w:bidi="zh-TW"/>
              </w:rPr>
              <w:tab/>
            </w:r>
            <w:r>
              <w:rPr>
                <w:color w:val="BD8A38"/>
                <w:spacing w:val="0"/>
                <w:w w:val="100"/>
                <w:position w:val="0"/>
                <w:sz w:val="13"/>
                <w:szCs w:val="13"/>
                <w:lang w:val="zh-TW" w:eastAsia="zh-TW" w:bidi="zh-TW"/>
              </w:rPr>
              <w:t>-</w:t>
            </w:r>
            <w:r>
              <w:rPr>
                <w:color w:val="BD8A38"/>
                <w:spacing w:val="0"/>
                <w:w w:val="100"/>
                <w:position w:val="0"/>
                <w:sz w:val="13"/>
                <w:szCs w:val="13"/>
                <w:lang w:val="zh-TW" w:eastAsia="zh-TW" w:bidi="zh-TW"/>
              </w:rPr>
              <w:tab/>
            </w:r>
            <w:r>
              <w:rPr>
                <w:color w:val="BD8A38"/>
                <w:spacing w:val="0"/>
                <w:w w:val="100"/>
                <w:position w:val="0"/>
                <w:sz w:val="13"/>
                <w:szCs w:val="13"/>
                <w:lang w:val="zh-TW" w:eastAsia="zh-TW" w:bidi="zh-TW"/>
              </w:rPr>
              <w:t>-</w:t>
            </w:r>
            <w:r>
              <w:rPr>
                <w:color w:val="C9936A"/>
                <w:spacing w:val="0"/>
                <w:w w:val="100"/>
                <w:position w:val="0"/>
                <w:sz w:val="13"/>
                <w:szCs w:val="13"/>
                <w:lang w:val="zh-TW" w:eastAsia="zh-TW" w:bidi="zh-TW"/>
              </w:rPr>
              <w:t>__</w:t>
            </w:r>
          </w:p>
          <w:p>
            <w:pPr>
              <w:pStyle w:val="23"/>
              <w:keepNext w:val="0"/>
              <w:keepLines w:val="0"/>
              <w:framePr w:w="6907" w:h="1939" w:wrap="auto" w:vAnchor="margin" w:hAnchor="page" w:x="1790" w:y="203"/>
              <w:widowControl w:val="0"/>
              <w:shd w:val="clear" w:color="auto" w:fill="auto"/>
              <w:tabs>
                <w:tab w:val="left" w:pos="2040"/>
                <w:tab w:val="left" w:pos="2414"/>
                <w:tab w:val="left" w:pos="2875"/>
                <w:tab w:val="left" w:pos="3326"/>
                <w:tab w:val="left" w:pos="3595"/>
                <w:tab w:val="left" w:pos="4133"/>
                <w:tab w:val="left" w:pos="4742"/>
              </w:tabs>
              <w:bidi w:val="0"/>
              <w:spacing w:before="0" w:after="0" w:line="240" w:lineRule="auto"/>
              <w:ind w:left="0" w:right="0" w:firstLine="360"/>
              <w:jc w:val="left"/>
              <w:rPr>
                <w:sz w:val="9"/>
                <w:szCs w:val="9"/>
              </w:rPr>
            </w:pPr>
            <w:r>
              <w:rPr>
                <w:i/>
                <w:iCs/>
                <w:color w:val="BD8A38"/>
                <w:spacing w:val="0"/>
                <w:w w:val="100"/>
                <w:position w:val="0"/>
                <w:sz w:val="9"/>
                <w:szCs w:val="9"/>
                <w:lang w:val="zh-TW" w:eastAsia="zh-TW" w:bidi="zh-TW"/>
              </w:rPr>
              <w:t xml:space="preserve">- </w:t>
            </w:r>
            <w:r>
              <w:rPr>
                <w:i/>
                <w:iCs/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>i ■；</w:t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 xml:space="preserve"> .J</w:t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ab/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>..:..:</w:t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ab/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>：:-=r ,</w:t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ab/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>' :</w:t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ab/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>i.</w:t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ab/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>, .：-.：.&lt;,：：</w:t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ab/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zh-TW" w:eastAsia="zh-TW" w:bidi="zh-TW"/>
              </w:rPr>
              <w:t xml:space="preserve">: </w:t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>. r：--：：'：</w:t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ab/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zh-TW" w:eastAsia="zh-TW" w:bidi="zh-TW"/>
              </w:rPr>
              <w:t xml:space="preserve">- - </w:t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>■</w:t>
            </w:r>
          </w:p>
          <w:p>
            <w:pPr>
              <w:pStyle w:val="23"/>
              <w:keepNext w:val="0"/>
              <w:keepLines w:val="0"/>
              <w:framePr w:w="6907" w:h="1939" w:wrap="auto" w:vAnchor="margin" w:hAnchor="page" w:x="1790" w:y="203"/>
              <w:widowControl w:val="0"/>
              <w:shd w:val="clear" w:color="auto" w:fill="auto"/>
              <w:tabs>
                <w:tab w:val="left" w:pos="3024"/>
                <w:tab w:val="left" w:pos="3749"/>
                <w:tab w:val="left" w:pos="4493"/>
                <w:tab w:val="left" w:pos="4891"/>
              </w:tabs>
              <w:bidi w:val="0"/>
              <w:spacing w:before="0" w:after="0" w:line="240" w:lineRule="auto"/>
              <w:ind w:left="0" w:right="0" w:firstLine="360"/>
              <w:jc w:val="left"/>
              <w:rPr>
                <w:sz w:val="9"/>
                <w:szCs w:val="9"/>
              </w:rPr>
            </w:pP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 xml:space="preserve">s </w:t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u w:val="single"/>
                <w:lang w:val="en-US" w:eastAsia="en-US" w:bidi="en-US"/>
              </w:rPr>
              <w:t>al-g.^</w:t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 xml:space="preserve"> </w:t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zh-TW" w:eastAsia="zh-TW" w:bidi="zh-TW"/>
              </w:rPr>
              <w:t xml:space="preserve">■- </w:t>
            </w:r>
            <w:r>
              <w:rPr>
                <w:i/>
                <w:iCs/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>-■：；■:■',</w:t>
            </w:r>
            <w:r>
              <w:rPr>
                <w:color w:val="BD8A38"/>
                <w:spacing w:val="0"/>
                <w:w w:val="100"/>
                <w:position w:val="0"/>
                <w:sz w:val="13"/>
                <w:szCs w:val="13"/>
                <w:lang w:val="zh-TW" w:eastAsia="zh-TW" w:bidi="zh-TW"/>
              </w:rPr>
              <w:t>:=:：」-淺.^^：：三穿：：；</w:t>
            </w:r>
            <w:r>
              <w:rPr>
                <w:color w:val="BD8A38"/>
                <w:spacing w:val="0"/>
                <w:w w:val="100"/>
                <w:position w:val="0"/>
                <w:sz w:val="13"/>
                <w:szCs w:val="13"/>
                <w:lang w:val="en-US" w:eastAsia="en-US" w:bidi="en-US"/>
              </w:rPr>
              <w:t>",</w:t>
            </w:r>
            <w:r>
              <w:rPr>
                <w:color w:val="BD8A38"/>
                <w:spacing w:val="0"/>
                <w:w w:val="100"/>
                <w:position w:val="0"/>
                <w:sz w:val="13"/>
                <w:szCs w:val="13"/>
                <w:lang w:val="zh-TW" w:eastAsia="zh-TW" w:bidi="zh-TW"/>
              </w:rPr>
              <w:t>一_</w:t>
            </w:r>
            <w:r>
              <w:rPr>
                <w:color w:val="BD8A38"/>
                <w:spacing w:val="0"/>
                <w:w w:val="100"/>
                <w:position w:val="0"/>
                <w:sz w:val="13"/>
                <w:szCs w:val="13"/>
                <w:lang w:val="zh-TW" w:eastAsia="zh-TW" w:bidi="zh-TW"/>
              </w:rPr>
              <w:tab/>
            </w:r>
            <w:r>
              <w:rPr>
                <w:color w:val="BD8A38"/>
                <w:spacing w:val="0"/>
                <w:w w:val="100"/>
                <w:position w:val="0"/>
                <w:sz w:val="13"/>
                <w:szCs w:val="13"/>
                <w:lang w:val="zh-TW" w:eastAsia="zh-TW" w:bidi="zh-TW"/>
              </w:rPr>
              <w:t>:二:</w:t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>=y.. .</w:t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ab/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 xml:space="preserve">-- - </w:t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zh-CN" w:eastAsia="zh-CN" w:bidi="zh-CN"/>
              </w:rPr>
              <w:t xml:space="preserve">- </w:t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>.'</w:t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ab/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>-- ■</w:t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ab/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en-US" w:eastAsia="en-US" w:bidi="en-US"/>
              </w:rPr>
              <w:t>"—.-.</w:t>
            </w:r>
            <w:r>
              <w:rPr>
                <w:color w:val="BD8A38"/>
                <w:spacing w:val="0"/>
                <w:w w:val="100"/>
                <w:position w:val="0"/>
                <w:sz w:val="9"/>
                <w:szCs w:val="9"/>
                <w:lang w:val="zh-TW" w:eastAsia="zh-TW" w:bidi="zh-TW"/>
              </w:rPr>
              <w:t>-</w:t>
            </w:r>
          </w:p>
          <w:p>
            <w:pPr>
              <w:pStyle w:val="23"/>
              <w:keepNext w:val="0"/>
              <w:keepLines w:val="0"/>
              <w:framePr w:w="6907" w:h="1939" w:wrap="auto" w:vAnchor="margin" w:hAnchor="page" w:x="1790" w:y="203"/>
              <w:widowControl w:val="0"/>
              <w:shd w:val="clear" w:color="auto" w:fill="auto"/>
              <w:bidi w:val="0"/>
              <w:spacing w:before="0" w:after="0" w:line="240" w:lineRule="auto"/>
              <w:ind w:left="0" w:right="0" w:firstLine="0"/>
              <w:jc w:val="left"/>
              <w:rPr>
                <w:sz w:val="13"/>
                <w:szCs w:val="13"/>
              </w:rPr>
            </w:pPr>
            <w:r>
              <w:rPr>
                <w:color w:val="716607"/>
                <w:spacing w:val="0"/>
                <w:w w:val="100"/>
                <w:position w:val="0"/>
                <w:sz w:val="13"/>
                <w:szCs w:val="13"/>
                <w:lang w:val="zh-TW" w:eastAsia="zh-TW" w:bidi="zh-TW"/>
              </w:rPr>
              <w:t>羿:气</w:t>
            </w:r>
            <w:r>
              <w:rPr>
                <w:color w:val="716607"/>
                <w:spacing w:val="0"/>
                <w:w w:val="100"/>
                <w:position w:val="0"/>
                <w:sz w:val="13"/>
                <w:szCs w:val="13"/>
                <w:lang w:val="en-US" w:eastAsia="en-US" w:bidi="en-US"/>
              </w:rPr>
              <w:t>M.</w:t>
            </w:r>
            <w:r>
              <w:rPr>
                <w:color w:val="716607"/>
                <w:spacing w:val="0"/>
                <w:w w:val="100"/>
                <w:position w:val="0"/>
                <w:sz w:val="13"/>
                <w:szCs w:val="13"/>
                <w:lang w:val="zh-TW" w:eastAsia="zh-TW" w:bidi="zh-TW"/>
              </w:rPr>
              <w:t>鸯旳</w:t>
            </w:r>
          </w:p>
        </w:tc>
        <w:tc>
          <w:tcPr>
            <w:shd w:val="clear" w:color="auto" w:fill="FFFFFF"/>
            <w:vAlign w:val="top"/>
          </w:tcPr>
          <w:p>
            <w:pPr>
              <w:framePr w:w="6907" w:h="1939" w:wrap="auto" w:vAnchor="margin" w:hAnchor="page" w:x="1790" w:y="203"/>
              <w:widowControl w:val="0"/>
              <w:rPr>
                <w:sz w:val="10"/>
                <w:szCs w:val="10"/>
              </w:rPr>
            </w:pPr>
          </w:p>
        </w:tc>
      </w:tr>
    </w:tbl>
    <w:p>
      <w:pPr>
        <w:framePr w:w="6907" w:h="1939" w:wrap="auto" w:vAnchor="margin" w:hAnchor="page" w:x="1790" w:y="203"/>
        <w:widowControl w:val="0"/>
        <w:spacing w:line="1" w:lineRule="exact"/>
      </w:pPr>
    </w:p>
    <w:p>
      <w:pPr>
        <w:pStyle w:val="35"/>
        <w:keepNext w:val="0"/>
        <w:keepLines w:val="0"/>
        <w:framePr w:w="542" w:h="230" w:wrap="auto" w:vAnchor="margin" w:hAnchor="page" w:x="4267" w:y="8588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5F281D"/>
          <w:spacing w:val="0"/>
          <w:w w:val="100"/>
          <w:position w:val="0"/>
        </w:rPr>
        <w:t>无限大</w:t>
      </w:r>
    </w:p>
    <w:p>
      <w:pPr>
        <w:pStyle w:val="35"/>
        <w:keepNext w:val="0"/>
        <w:keepLines w:val="0"/>
        <w:framePr w:w="874" w:h="211" w:wrap="auto" w:vAnchor="margin" w:hAnchor="page" w:x="4271" w:y="8334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spacing w:val="0"/>
          <w:w w:val="100"/>
          <w:position w:val="0"/>
        </w:rPr>
        <w:t>不死，'•无始</w:t>
      </w:r>
    </w:p>
    <w:p>
      <w:pPr>
        <w:pStyle w:val="35"/>
        <w:keepNext w:val="0"/>
        <w:keepLines w:val="0"/>
        <w:framePr w:w="4656" w:h="3965" w:wrap="auto" w:vAnchor="margin" w:hAnchor="page" w:x="3739" w:y="7686"/>
        <w:widowControl w:val="0"/>
        <w:shd w:val="clear" w:color="auto" w:fill="auto"/>
        <w:bidi w:val="0"/>
        <w:spacing w:before="0" w:after="0" w:line="280" w:lineRule="exact"/>
        <w:ind w:left="980" w:right="0" w:firstLine="0"/>
        <w:jc w:val="right"/>
      </w:pPr>
      <w:r>
        <w:rPr>
          <w:spacing w:val="0"/>
          <w:w w:val="100"/>
          <w:position w:val="0"/>
        </w:rPr>
        <w:t>们可以把永恒、，萨的生命当作一个铁道来表 藏这矇■顧，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lang w:val="en-US" w:eastAsia="en-US" w:bidi="en-US"/>
        </w:rPr>
        <w:t>♦</w:t>
      </w:r>
      <w:r>
        <w:rPr>
          <w:spacing w:val="0"/>
          <w:w w:val="100"/>
          <w:position w:val="0"/>
          <w:lang w:val="en-US" w:eastAsia="en-US" w:bidi="en-US"/>
        </w:rPr>
        <w:t>.</w:t>
      </w:r>
      <w:r>
        <w:rPr>
          <w:spacing w:val="0"/>
          <w:w w:val="100"/>
          <w:position w:val="0"/>
        </w:rPr>
        <w:t>从最下面延伸到上面，不生</w:t>
      </w:r>
      <w:r>
        <w:rPr>
          <w:spacing w:val="0"/>
          <w:w w:val="100"/>
          <w:position w:val="0"/>
          <w:lang w:val="en-US" w:eastAsia="en-US" w:bidi="en-US"/>
        </w:rPr>
        <w:t xml:space="preserve">■ </w:t>
      </w:r>
      <w:r>
        <w:rPr>
          <w:color w:val="5F281D"/>
          <w:spacing w:val="0"/>
          <w:w w:val="100"/>
          <w:position w:val="0"/>
          <w:lang w:val="zh-CN" w:eastAsia="zh-CN" w:bidi="zh-CN"/>
        </w:rPr>
        <w:t>曲倍.</w:t>
      </w:r>
      <w:r>
        <w:rPr>
          <w:spacing w:val="0"/>
          <w:w w:val="100"/>
          <w:position w:val="0"/>
        </w:rPr>
        <w:t>由它自己的方向、规律走过去。从 条祥的，体意识，也就是生命</w:t>
      </w:r>
      <w:r>
        <w:rPr>
          <w:spacing w:val="0"/>
          <w:w w:val="100"/>
          <w:position w:val="0"/>
          <w:sz w:val="20"/>
          <w:szCs w:val="20"/>
          <w:lang w:val="en-US" w:eastAsia="en-US" w:bidi="en-US"/>
        </w:rPr>
        <w:t>r</w:t>
      </w:r>
      <w:r>
        <w:rPr>
          <w:spacing w:val="0"/>
          <w:w w:val="100"/>
          <w:position w:val="0"/>
        </w:rPr>
        <w:t>会延伸出</w:t>
      </w:r>
    </w:p>
    <w:p>
      <w:pPr>
        <w:pStyle w:val="35"/>
        <w:keepNext w:val="0"/>
        <w:keepLines w:val="0"/>
        <w:framePr w:w="4656" w:h="3965" w:wrap="auto" w:vAnchor="margin" w:hAnchor="page" w:x="3739" w:y="7686"/>
        <w:widowControl w:val="0"/>
        <w:shd w:val="clear" w:color="auto" w:fill="auto"/>
        <w:bidi w:val="0"/>
        <w:spacing w:before="0" w:after="0" w:line="280" w:lineRule="exact"/>
        <w:ind w:left="0" w:right="180" w:firstLine="0"/>
        <w:jc w:val="right"/>
      </w:pPr>
      <w:r>
        <w:rPr>
          <w:spacing w:val="0"/>
          <w:w w:val="100"/>
          <w:position w:val="0"/>
        </w:rPr>
        <w:t>［局限的铁轨支线。就像我们人间或脑</w:t>
      </w:r>
    </w:p>
    <w:p>
      <w:pPr>
        <w:pStyle w:val="35"/>
        <w:keepNext w:val="0"/>
        <w:keepLines w:val="0"/>
        <w:framePr w:w="4656" w:h="3965" w:wrap="auto" w:vAnchor="margin" w:hAnchor="page" w:x="3739" w:y="7686"/>
        <w:widowControl w:val="0"/>
        <w:shd w:val="clear" w:color="auto" w:fill="auto"/>
        <w:tabs>
          <w:tab w:val="left" w:pos="456"/>
        </w:tabs>
        <w:bidi w:val="0"/>
        <w:spacing w:before="0" w:after="0" w:line="280" w:lineRule="exact"/>
        <w:ind w:left="0" w:right="180" w:firstLine="0"/>
        <w:jc w:val="right"/>
      </w:pPr>
      <w:r>
        <w:rPr>
          <w:rFonts w:ascii="Times New Roman" w:hAnsi="Times New Roman" w:eastAsia="Times New Roman" w:cs="Times New Roman"/>
          <w:spacing w:val="0"/>
          <w:w w:val="100"/>
          <w:position w:val="0"/>
        </w:rPr>
        <w:t>♦</w:t>
      </w:r>
      <w:r>
        <w:rPr>
          <w:spacing w:val="0"/>
          <w:w w:val="100"/>
          <w:position w:val="0"/>
        </w:rPr>
        <w:t xml:space="preserve">费来句种孝廂。这些，本身都是无常。.会生也会死， 娜源.我们越贵力、盘扭曲，就把这 </w:t>
      </w:r>
      <w:r>
        <w:rPr>
          <w:color w:val="5F281D"/>
          <w:spacing w:val="0"/>
          <w:w w:val="100"/>
          <w:position w:val="0"/>
        </w:rPr>
        <w:t>,</w:t>
      </w:r>
      <w:r>
        <w:rPr>
          <w:color w:val="5F281D"/>
          <w:spacing w:val="0"/>
          <w:w w:val="100"/>
          <w:position w:val="0"/>
        </w:rPr>
        <w:tab/>
      </w:r>
      <w:r>
        <w:rPr>
          <w:spacing w:val="0"/>
          <w:w w:val="100"/>
          <w:position w:val="0"/>
        </w:rPr>
        <w:t>人路走'缚越窄,"■而走出許多不需要的痛苦。跟生命</w:t>
      </w:r>
    </w:p>
    <w:p>
      <w:pPr>
        <w:pStyle w:val="35"/>
        <w:keepNext w:val="0"/>
        <w:keepLines w:val="0"/>
        <w:framePr w:w="4656" w:h="3965" w:wrap="auto" w:vAnchor="margin" w:hAnchor="page" w:x="3739" w:y="7686"/>
        <w:widowControl w:val="0"/>
        <w:shd w:val="clear" w:color="auto" w:fill="auto"/>
        <w:tabs>
          <w:tab w:val="left" w:pos="408"/>
        </w:tabs>
        <w:bidi w:val="0"/>
        <w:spacing w:before="0" w:after="0" w:line="280" w:lineRule="exact"/>
        <w:ind w:left="0" w:right="0" w:firstLine="0"/>
        <w:jc w:val="left"/>
      </w:pPr>
      <w:r>
        <w:rPr>
          <w:spacing w:val="0"/>
          <w:w w:val="100"/>
          <w:position w:val="0"/>
          <w:lang w:val="en-US" w:eastAsia="en-US" w:bidi="en-US"/>
        </w:rPr>
        <w:t>'</w:t>
      </w:r>
      <w:r>
        <w:rPr>
          <w:spacing w:val="0"/>
          <w:w w:val="100"/>
          <w:position w:val="0"/>
          <w:lang w:val="en-US" w:eastAsia="en-US" w:bidi="en-US"/>
        </w:rPr>
        <w:tab/>
      </w:r>
      <w:r>
        <w:rPr>
          <w:spacing w:val="0"/>
          <w:w w:val="100"/>
          <w:position w:val="0"/>
        </w:rPr>
        <w:t>全面酉堂合,也只是把这些小的轨道带回到整体。■.我</w:t>
      </w:r>
    </w:p>
    <w:p>
      <w:pPr>
        <w:pStyle w:val="35"/>
        <w:keepNext w:val="0"/>
        <w:keepLines w:val="0"/>
        <w:framePr w:w="4656" w:h="3965" w:wrap="auto" w:vAnchor="margin" w:hAnchor="page" w:x="3739" w:y="7686"/>
        <w:widowControl w:val="0"/>
        <w:shd w:val="clear" w:color="auto" w:fill="auto"/>
        <w:bidi w:val="0"/>
        <w:spacing w:before="0" w:after="0" w:line="280" w:lineRule="exact"/>
        <w:ind w:left="0" w:right="180" w:firstLine="0"/>
        <w:jc w:val="right"/>
      </w:pPr>
      <w:r>
        <w:rPr>
          <w:spacing w:val="0"/>
          <w:w w:val="100"/>
          <w:position w:val="0"/>
        </w:rPr>
        <w:t>把■命交出来，信任宇宙种种的安排;，带■着我 '躋,我们</w:t>
      </w:r>
      <w:r>
        <w:rPr>
          <w:color w:val="000000"/>
          <w:spacing w:val="0"/>
          <w:w w:val="100"/>
          <w:position w:val="0"/>
          <w:lang w:val="en-US" w:eastAsia="en-US" w:bidi="en-US"/>
        </w:rPr>
        <w:t>'</w:t>
      </w:r>
      <w:r>
        <w:rPr>
          <w:spacing w:val="0"/>
          <w:w w:val="100"/>
          <w:position w:val="0"/>
        </w:rPr>
        <w:t>走出■,当的路。这是</w:t>
      </w:r>
      <w:r>
        <w:rPr>
          <w:spacing w:val="0"/>
          <w:w w:val="100"/>
          <w:position w:val="0"/>
          <w:lang w:val="en-US" w:eastAsia="en-US" w:bidi="en-US"/>
        </w:rPr>
        <w:t>一</w:t>
      </w:r>
      <w:r>
        <w:rPr>
          <w:spacing w:val="0"/>
          <w:w w:val="100"/>
          <w:position w:val="0"/>
        </w:rPr>
        <w:t xml:space="preserve">基最■妾 </w:t>
      </w:r>
      <w:r>
        <w:rPr>
          <w:spacing w:val="0"/>
          <w:w w:val="100"/>
          <w:position w:val="0"/>
          <w:sz w:val="20"/>
          <w:szCs w:val="20"/>
        </w:rPr>
        <w:t>，-</w:t>
      </w:r>
      <w:r>
        <w:rPr>
          <w:spacing w:val="0"/>
          <w:w w:val="100"/>
          <w:position w:val="0"/>
          <w:sz w:val="20"/>
          <w:szCs w:val="20"/>
          <w:lang w:val="en-US" w:eastAsia="en-US" w:bidi="en-US"/>
        </w:rPr>
        <w:t>• .■■o</w:t>
      </w:r>
      <w:r>
        <w:rPr>
          <w:spacing w:val="0"/>
          <w:w w:val="100"/>
          <w:position w:val="0"/>
        </w:rPr>
        <w:t>有意思的是，这个选择是最木费力的。城下</w:t>
      </w:r>
    </w:p>
    <w:p>
      <w:pPr>
        <w:pStyle w:val="35"/>
        <w:keepNext w:val="0"/>
        <w:keepLines w:val="0"/>
        <w:framePr w:w="4656" w:h="3965" w:wrap="auto" w:vAnchor="margin" w:hAnchor="page" w:x="3739" w:y="7686"/>
        <w:widowControl w:val="0"/>
        <w:shd w:val="clear" w:color="auto" w:fill="auto"/>
        <w:bidi w:val="0"/>
        <w:spacing w:before="0" w:after="40" w:line="280" w:lineRule="exact"/>
        <w:ind w:left="0" w:right="0" w:firstLine="520"/>
        <w:jc w:val="left"/>
      </w:pPr>
      <w:r>
        <w:rPr>
          <w:spacing w:val="0"/>
          <w:w w:val="100"/>
          <w:position w:val="0"/>
        </w:rPr>
        <w:t>-切，也就是选择</w:t>
      </w:r>
      <w:r>
        <w:rPr>
          <w:spacing w:val="0"/>
          <w:w w:val="100"/>
          <w:position w:val="0"/>
          <w:lang w:val="zh-CN" w:eastAsia="zh-CN" w:bidi="zh-CN"/>
        </w:rPr>
        <w:t>生命所</w:t>
      </w:r>
      <w:r>
        <w:rPr>
          <w:spacing w:val="0"/>
          <w:w w:val="100"/>
          <w:position w:val="0"/>
        </w:rPr>
        <w:t>带茱的一切。</w:t>
      </w:r>
    </w:p>
    <w:p>
      <w:pPr>
        <w:pStyle w:val="35"/>
        <w:keepNext w:val="0"/>
        <w:keepLines w:val="0"/>
        <w:framePr w:w="4656" w:h="3965" w:wrap="auto" w:vAnchor="margin" w:hAnchor="page" w:x="3739" w:y="7686"/>
        <w:widowControl w:val="0"/>
        <w:shd w:val="clear" w:color="auto" w:fill="auto"/>
        <w:tabs>
          <w:tab w:val="left" w:pos="898"/>
          <w:tab w:val="left" w:pos="931"/>
          <w:tab w:val="left" w:pos="2150"/>
          <w:tab w:val="left" w:pos="2798"/>
          <w:tab w:val="left" w:pos="4046"/>
        </w:tabs>
        <w:bidi w:val="0"/>
        <w:spacing w:before="0" w:after="0" w:line="240" w:lineRule="auto"/>
        <w:ind w:left="0" w:right="0" w:firstLine="0"/>
        <w:jc w:val="left"/>
        <w:rPr>
          <w:sz w:val="13"/>
          <w:szCs w:val="13"/>
        </w:rPr>
      </w:pPr>
      <w:r>
        <w:rPr>
          <w:spacing w:val="0"/>
          <w:w w:val="100"/>
          <w:position w:val="0"/>
          <w:sz w:val="20"/>
          <w:szCs w:val="20"/>
          <w:lang w:val="en-US" w:eastAsia="en-US" w:bidi="en-US"/>
        </w:rPr>
        <w:t xml:space="preserve">r . .. </w:t>
      </w:r>
      <w:r>
        <w:rPr>
          <w:sz w:val="15"/>
          <w:szCs w:val="15"/>
          <w:u w:val="single"/>
        </w:rPr>
        <w:t xml:space="preserve"> </w:t>
      </w:r>
      <w:r>
        <w:rPr>
          <w:sz w:val="15"/>
          <w:szCs w:val="15"/>
          <w:u w:val="single"/>
        </w:rPr>
        <w:tab/>
      </w:r>
      <w:r>
        <w:rPr>
          <w:sz w:val="15"/>
          <w:szCs w:val="15"/>
          <w:u w:val="single"/>
        </w:rPr>
        <w:t xml:space="preserve"> </w:t>
      </w:r>
      <w:r>
        <w:rPr>
          <w:sz w:val="15"/>
          <w:szCs w:val="15"/>
          <w:u w:val="single"/>
        </w:rPr>
        <w:tab/>
      </w:r>
      <w:r>
        <w:rPr>
          <w:spacing w:val="0"/>
          <w:w w:val="100"/>
          <w:position w:val="0"/>
          <w:sz w:val="20"/>
          <w:szCs w:val="20"/>
          <w:lang w:val="en-US" w:eastAsia="en-US" w:bidi="en-US"/>
        </w:rPr>
        <w:t xml:space="preserve"> —.d •</w:t>
      </w:r>
      <w:r>
        <w:rPr>
          <w:spacing w:val="0"/>
          <w:w w:val="100"/>
          <w:position w:val="0"/>
          <w:sz w:val="20"/>
          <w:szCs w:val="20"/>
          <w:lang w:val="en-US" w:eastAsia="en-US" w:bidi="en-US"/>
        </w:rPr>
        <w:tab/>
      </w:r>
      <w:r>
        <w:rPr>
          <w:spacing w:val="0"/>
          <w:w w:val="100"/>
          <w:position w:val="0"/>
          <w:sz w:val="20"/>
          <w:szCs w:val="20"/>
          <w:lang w:val="en-US" w:eastAsia="en-US" w:bidi="en-US"/>
        </w:rPr>
        <w:t>. ....</w:t>
      </w:r>
      <w:r>
        <w:rPr>
          <w:spacing w:val="0"/>
          <w:w w:val="100"/>
          <w:position w:val="0"/>
          <w:sz w:val="20"/>
          <w:szCs w:val="20"/>
          <w:lang w:val="en-US" w:eastAsia="en-US" w:bidi="en-US"/>
        </w:rPr>
        <w:tab/>
      </w:r>
      <w:r>
        <w:rPr>
          <w:spacing w:val="0"/>
          <w:w w:val="100"/>
          <w:position w:val="0"/>
          <w:sz w:val="13"/>
          <w:szCs w:val="13"/>
          <w:lang w:val="en-US" w:eastAsia="en-US" w:bidi="en-US"/>
        </w:rPr>
        <w:t xml:space="preserve">. </w:t>
      </w:r>
      <w:r>
        <w:rPr>
          <w:spacing w:val="0"/>
          <w:w w:val="100"/>
          <w:position w:val="0"/>
          <w:sz w:val="13"/>
          <w:szCs w:val="13"/>
        </w:rPr>
        <w:t>土基,、</w:t>
      </w:r>
      <w:r>
        <w:rPr>
          <w:spacing w:val="0"/>
          <w:w w:val="100"/>
          <w:position w:val="0"/>
          <w:sz w:val="13"/>
          <w:szCs w:val="13"/>
          <w:lang w:val="en-US" w:eastAsia="en-US" w:bidi="en-US"/>
        </w:rPr>
        <w:t>.■</w:t>
      </w:r>
      <w:r>
        <w:rPr>
          <w:spacing w:val="0"/>
          <w:w w:val="100"/>
          <w:position w:val="0"/>
          <w:sz w:val="13"/>
          <w:szCs w:val="13"/>
          <w:lang w:val="en-US" w:eastAsia="en-US" w:bidi="en-US"/>
        </w:rPr>
        <w:tab/>
      </w:r>
      <w:r>
        <w:rPr>
          <w:spacing w:val="0"/>
          <w:w w:val="100"/>
          <w:position w:val="0"/>
          <w:sz w:val="13"/>
          <w:szCs w:val="13"/>
        </w:rPr>
        <w:t>"一二％'</w:t>
      </w:r>
    </w:p>
    <w:p>
      <w:pPr>
        <w:widowControl w:val="0"/>
        <w:spacing w:line="360" w:lineRule="exact"/>
      </w:pPr>
      <w: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127000</wp:posOffset>
            </wp:positionH>
            <wp:positionV relativeFrom="margin">
              <wp:posOffset>0</wp:posOffset>
            </wp:positionV>
            <wp:extent cx="213360" cy="1359535"/>
            <wp:effectExtent l="0" t="0" r="15240" b="12065"/>
            <wp:wrapNone/>
            <wp:docPr id="939" name="Shape 9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" name="Shape 939"/>
                    <pic:cNvPicPr/>
                  </pic:nvPicPr>
                  <pic:blipFill>
                    <a:blip r:embed="rId656"/>
                    <a:stretch>
                      <a:fillRect/>
                    </a:stretch>
                  </pic:blipFill>
                  <pic:spPr>
                    <a:xfrm>
                      <a:off x="0" y="0"/>
                      <a:ext cx="213360" cy="1359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541655</wp:posOffset>
            </wp:positionH>
            <wp:positionV relativeFrom="margin">
              <wp:posOffset>1572895</wp:posOffset>
            </wp:positionV>
            <wp:extent cx="4297680" cy="73025"/>
            <wp:effectExtent l="0" t="0" r="7620" b="3175"/>
            <wp:wrapNone/>
            <wp:docPr id="941" name="Shape 9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" name="Shape 941"/>
                    <pic:cNvPicPr/>
                  </pic:nvPicPr>
                  <pic:blipFill>
                    <a:blip r:embed="rId657"/>
                    <a:stretch>
                      <a:fillRect/>
                    </a:stretch>
                  </pic:blipFill>
                  <pic:spPr>
                    <a:xfrm>
                      <a:off x="0" y="0"/>
                      <a:ext cx="4297680" cy="73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130175</wp:posOffset>
            </wp:positionH>
            <wp:positionV relativeFrom="margin">
              <wp:posOffset>1642745</wp:posOffset>
            </wp:positionV>
            <wp:extent cx="5388610" cy="194945"/>
            <wp:effectExtent l="0" t="0" r="2540" b="14605"/>
            <wp:wrapNone/>
            <wp:docPr id="943" name="Shape 9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" name="Shape 943"/>
                    <pic:cNvPicPr/>
                  </pic:nvPicPr>
                  <pic:blipFill>
                    <a:blip r:embed="rId658"/>
                    <a:stretch>
                      <a:fillRect/>
                    </a:stretch>
                  </pic:blipFill>
                  <pic:spPr>
                    <a:xfrm>
                      <a:off x="0" y="0"/>
                      <a:ext cx="5388610" cy="194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441325</wp:posOffset>
            </wp:positionH>
            <wp:positionV relativeFrom="margin">
              <wp:posOffset>1835150</wp:posOffset>
            </wp:positionV>
            <wp:extent cx="4754880" cy="140335"/>
            <wp:effectExtent l="0" t="0" r="7620" b="12065"/>
            <wp:wrapNone/>
            <wp:docPr id="945" name="Shape 9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" name="Shape 945"/>
                    <pic:cNvPicPr/>
                  </pic:nvPicPr>
                  <pic:blipFill>
                    <a:blip r:embed="rId659"/>
                    <a:stretch>
                      <a:fillRect/>
                    </a:stretch>
                  </pic:blipFill>
                  <pic:spPr>
                    <a:xfrm>
                      <a:off x="0" y="0"/>
                      <a:ext cx="4754880" cy="140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118110</wp:posOffset>
            </wp:positionH>
            <wp:positionV relativeFrom="margin">
              <wp:posOffset>1974850</wp:posOffset>
            </wp:positionV>
            <wp:extent cx="5407025" cy="335280"/>
            <wp:effectExtent l="0" t="0" r="3175" b="7620"/>
            <wp:wrapNone/>
            <wp:docPr id="947" name="Shape 9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" name="Shape 947"/>
                    <pic:cNvPicPr/>
                  </pic:nvPicPr>
                  <pic:blipFill>
                    <a:blip r:embed="rId660"/>
                    <a:stretch>
                      <a:fillRect/>
                    </a:stretch>
                  </pic:blipFill>
                  <pic:spPr>
                    <a:xfrm>
                      <a:off x="0" y="0"/>
                      <a:ext cx="5407025" cy="335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81280</wp:posOffset>
            </wp:positionH>
            <wp:positionV relativeFrom="margin">
              <wp:posOffset>2304415</wp:posOffset>
            </wp:positionV>
            <wp:extent cx="5437505" cy="5626735"/>
            <wp:effectExtent l="0" t="0" r="10795" b="12065"/>
            <wp:wrapNone/>
            <wp:docPr id="949" name="Shape 9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" name="Shape 949"/>
                    <pic:cNvPicPr/>
                  </pic:nvPicPr>
                  <pic:blipFill>
                    <a:blip r:embed="rId661"/>
                    <a:stretch>
                      <a:fillRect/>
                    </a:stretch>
                  </pic:blipFill>
                  <pic:spPr>
                    <a:xfrm>
                      <a:off x="0" y="0"/>
                      <a:ext cx="5437505" cy="5626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609" w:line="1" w:lineRule="exact"/>
      </w:pPr>
    </w:p>
    <w:p>
      <w:pPr>
        <w:widowControl w:val="0"/>
        <w:spacing w:line="1" w:lineRule="exact"/>
        <w:sectPr>
          <w:headerReference r:id="rId453" w:type="default"/>
          <w:footerReference r:id="rId455" w:type="default"/>
          <w:headerReference r:id="rId454" w:type="even"/>
          <w:footerReference r:id="rId456" w:type="even"/>
          <w:footnotePr>
            <w:numFmt w:val="decimal"/>
          </w:footnotePr>
          <w:pgSz w:w="8839" w:h="12940"/>
          <w:pgMar w:top="132" w:right="129" w:bottom="118" w:left="129" w:header="0" w:footer="3" w:gutter="14"/>
          <w:pgNumType w:start="272"/>
          <w:cols w:space="720" w:num="1"/>
          <w:rtlGutter w:val="0"/>
          <w:docGrid w:linePitch="360" w:charSpace="0"/>
        </w:sectPr>
      </w:pPr>
    </w:p>
    <w:p>
      <w:pPr>
        <w:pStyle w:val="15"/>
        <w:keepNext/>
        <w:keepLines/>
        <w:widowControl w:val="0"/>
        <w:shd w:val="clear" w:color="auto" w:fill="auto"/>
        <w:bidi w:val="0"/>
        <w:spacing w:before="320" w:after="1480" w:line="240" w:lineRule="auto"/>
        <w:ind w:left="0" w:right="0" w:firstLine="0"/>
        <w:jc w:val="left"/>
        <w:rPr>
          <w:sz w:val="28"/>
          <w:szCs w:val="28"/>
        </w:rPr>
      </w:pPr>
      <w:bookmarkStart w:id="297" w:name="bookmark304"/>
      <w:bookmarkStart w:id="298" w:name="bookmark305"/>
      <w:bookmarkStart w:id="299" w:name="bookmark303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11.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你既是前景，又是背景</w:t>
      </w:r>
      <w:bookmarkEnd w:id="297"/>
      <w:bookmarkEnd w:id="298"/>
      <w:bookmarkEnd w:id="299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</w:rPr>
        <w:t>你既是球</w:t>
      </w:r>
      <w:r>
        <w:rPr>
          <w:color w:val="000000"/>
          <w:spacing w:val="0"/>
          <w:w w:val="100"/>
          <w:position w:val="0"/>
        </w:rPr>
        <w:t>场上的</w:t>
      </w:r>
      <w:r>
        <w:rPr>
          <w:color w:val="181618"/>
          <w:spacing w:val="0"/>
          <w:w w:val="100"/>
          <w:position w:val="0"/>
        </w:rPr>
        <w:t>球员，又是裁判，又是</w:t>
      </w:r>
      <w:r>
        <w:rPr>
          <w:color w:val="000000"/>
          <w:spacing w:val="0"/>
          <w:w w:val="100"/>
          <w:position w:val="0"/>
        </w:rPr>
        <w:t>观众，</w:t>
      </w:r>
      <w:r>
        <w:rPr>
          <w:color w:val="181618"/>
          <w:spacing w:val="0"/>
          <w:w w:val="100"/>
          <w:position w:val="0"/>
        </w:rPr>
        <w:t>又是球场。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用这种比喻，我希望再一次把全部的生命描述得更清楚。我们一生活在人 间的前景，采用的也只是客体意识——有一个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 xml:space="preserve">在做一个动作，还有一个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>的过程。这个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 xml:space="preserve">小小的我，通过对立、摩擦、冲突，建立了我人生 </w:t>
      </w:r>
      <w:r>
        <w:rPr>
          <w:color w:val="000000"/>
          <w:spacing w:val="0"/>
          <w:w w:val="100"/>
          <w:position w:val="0"/>
        </w:rPr>
        <w:t>的</w:t>
      </w:r>
      <w:r>
        <w:rPr>
          <w:color w:val="181618"/>
          <w:spacing w:val="0"/>
          <w:w w:val="100"/>
          <w:position w:val="0"/>
        </w:rPr>
        <w:t>故事。在这些故事中，我和你当然是分隔的。这也是我们一生从小到大所认 定的。它本身就是我们脑的局限。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活出全部的生命，是同时承认有个更大的我</w:t>
      </w:r>
      <w:r>
        <w:rPr>
          <w:color w:val="181618"/>
          <w:spacing w:val="0"/>
          <w:w w:val="100"/>
          <w:position w:val="0"/>
          <w:lang w:val="zh-CN" w:eastAsia="zh-CN" w:bidi="zh-CN"/>
        </w:rPr>
        <w:t>（“无</w:t>
      </w:r>
      <w:r>
        <w:rPr>
          <w:color w:val="181618"/>
          <w:spacing w:val="0"/>
          <w:w w:val="100"/>
          <w:position w:val="0"/>
        </w:rPr>
        <w:t>我”），存在于人生更大的 背景。它不是通过客体意识来呈现的。是通过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也就是无思无想、无色无 相的一体意识，而不是由念头或形相组合而成的。找回这个一体意识，是我们 人生最大的一个考验，是人类有史以来到现在要跨</w:t>
      </w:r>
      <w:r>
        <w:rPr>
          <w:color w:val="000000"/>
          <w:spacing w:val="0"/>
          <w:w w:val="100"/>
          <w:position w:val="0"/>
        </w:rPr>
        <w:t>出的一</w:t>
      </w:r>
      <w:r>
        <w:rPr>
          <w:color w:val="181618"/>
          <w:spacing w:val="0"/>
          <w:w w:val="100"/>
          <w:position w:val="0"/>
        </w:rPr>
        <w:t>大步。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用球员的比喻，</w:t>
      </w:r>
      <w:r>
        <w:rPr>
          <w:color w:val="000000"/>
          <w:spacing w:val="0"/>
          <w:w w:val="100"/>
          <w:position w:val="0"/>
        </w:rPr>
        <w:t>来表达</w:t>
      </w:r>
      <w:r>
        <w:rPr>
          <w:color w:val="181618"/>
          <w:spacing w:val="0"/>
          <w:w w:val="100"/>
          <w:position w:val="0"/>
        </w:rPr>
        <w:t>整体的生命。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就是说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 xml:space="preserve">我跟其他的球员、跟裁 </w:t>
      </w:r>
      <w:r>
        <w:rPr>
          <w:color w:val="000000"/>
          <w:spacing w:val="0"/>
          <w:w w:val="100"/>
          <w:position w:val="0"/>
        </w:rPr>
        <w:t>判、</w:t>
      </w:r>
      <w:r>
        <w:rPr>
          <w:color w:val="181618"/>
          <w:spacing w:val="0"/>
          <w:w w:val="100"/>
          <w:position w:val="0"/>
        </w:rPr>
        <w:t>跟球迷，甚至跟球场、跟球场</w:t>
      </w:r>
      <w:r>
        <w:rPr>
          <w:color w:val="000000"/>
          <w:spacing w:val="0"/>
          <w:w w:val="100"/>
          <w:position w:val="0"/>
        </w:rPr>
        <w:t>以外的</w:t>
      </w:r>
      <w:r>
        <w:rPr>
          <w:color w:val="181618"/>
          <w:spacing w:val="0"/>
          <w:w w:val="100"/>
          <w:position w:val="0"/>
        </w:rPr>
        <w:t>整体，从来没有分离过，不可能分离 的。分离本身就是头脑创出的观念境界，让我们创造出另一个虚拟现实。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20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把全部的你、全部的生命找回来，这个分离也就突然消失了。你也只能在 每一个角落，都找回自己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更深层面的本质。这个本质是</w:t>
      </w:r>
      <w:r>
        <w:rPr>
          <w:color w:val="000000"/>
          <w:spacing w:val="0"/>
          <w:w w:val="100"/>
          <w:position w:val="0"/>
        </w:rPr>
        <w:t>人人相</w:t>
      </w:r>
      <w:r>
        <w:rPr>
          <w:color w:val="181618"/>
          <w:spacing w:val="0"/>
          <w:w w:val="100"/>
          <w:position w:val="0"/>
        </w:rPr>
        <w:t xml:space="preserve">通的。你不 </w:t>
      </w:r>
      <w:r>
        <w:rPr>
          <w:color w:val="000000"/>
          <w:spacing w:val="0"/>
          <w:w w:val="100"/>
          <w:position w:val="0"/>
        </w:rPr>
        <w:t>会</w:t>
      </w:r>
      <w:r>
        <w:rPr>
          <w:color w:val="181618"/>
          <w:spacing w:val="0"/>
          <w:w w:val="100"/>
          <w:position w:val="0"/>
        </w:rPr>
        <w:t>再探讨人和人中间的距离，也不会再强调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和你本来就不同”。因为你明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5394960" cy="4004945"/>
            <wp:effectExtent l="0" t="0" r="15240" b="14605"/>
            <wp:docPr id="951" name="Picutre 9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" name="Picutre 951"/>
                    <pic:cNvPicPr/>
                  </pic:nvPicPr>
                  <pic:blipFill>
                    <a:blip r:embed="rId662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400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59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82" w:lineRule="exact"/>
        <w:ind w:left="0" w:right="0" w:firstLine="320"/>
        <w:jc w:val="both"/>
      </w:pPr>
      <w:r>
        <w:rPr>
          <w:spacing w:val="0"/>
          <w:w w:val="100"/>
          <w:position w:val="0"/>
        </w:rPr>
        <w:t>局限的客体意识会带来一个分离的观念，让我们以为有一个我、有一个你、</w:t>
      </w:r>
      <w:r>
        <w:rPr>
          <w:color w:val="000000"/>
          <w:spacing w:val="0"/>
          <w:w w:val="100"/>
          <w:position w:val="0"/>
        </w:rPr>
        <w:t>有一</w:t>
      </w:r>
      <w:r>
        <w:rPr>
          <w:spacing w:val="0"/>
          <w:w w:val="100"/>
          <w:position w:val="0"/>
        </w:rPr>
        <w:t>个他、有一个 东西</w:t>
      </w:r>
      <w:r>
        <w:rPr>
          <w:color w:val="000000"/>
          <w:spacing w:val="0"/>
          <w:w w:val="100"/>
          <w:position w:val="0"/>
        </w:rPr>
        <w:t>••…</w:t>
      </w:r>
      <w:r>
        <w:rPr>
          <w:spacing w:val="0"/>
          <w:w w:val="100"/>
          <w:position w:val="0"/>
        </w:rPr>
        <w:t>种种都是单独的存在。站在一体意识，在这个宇宙，我们看得到以及看不到的一切，都有 同一个本质，从来没有分</w:t>
      </w:r>
      <w:r>
        <w:rPr>
          <w:spacing w:val="0"/>
          <w:w w:val="100"/>
          <w:position w:val="0"/>
          <w:lang w:val="zh-CN" w:eastAsia="zh-CN" w:bidi="zh-CN"/>
        </w:rPr>
        <w:t>开过。</w:t>
      </w:r>
      <w:r>
        <w:rPr>
          <w:spacing w:val="0"/>
          <w:w w:val="100"/>
          <w:position w:val="0"/>
        </w:rPr>
        <w:t>站在整体，也没有主体、客体好谈的，只有清清楚楚的觉知，而这 个觉知是永恒的。一切我们所见的客体都会消失，只有觉知是不生不死。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5266690" cy="3078480"/>
            <wp:effectExtent l="0" t="0" r="10160" b="7620"/>
            <wp:docPr id="952" name="Picutre 9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" name="Picutre 952"/>
                    <pic:cNvPicPr/>
                  </pic:nvPicPr>
                  <pic:blipFill>
                    <a:blip r:embed="rId66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7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37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85" w:lineRule="exact"/>
        <w:ind w:left="240" w:right="0" w:firstLine="320"/>
        <w:jc w:val="both"/>
        <w:sectPr>
          <w:headerReference r:id="rId457" w:type="default"/>
          <w:footerReference r:id="rId459" w:type="default"/>
          <w:headerReference r:id="rId458" w:type="even"/>
          <w:footerReference r:id="rId460" w:type="even"/>
          <w:footnotePr>
            <w:numFmt w:val="decimal"/>
          </w:footnotePr>
          <w:pgSz w:w="8839" w:h="12940"/>
          <w:pgMar w:top="2481" w:right="539" w:bottom="1492" w:left="539" w:header="0" w:footer="3" w:gutter="302"/>
          <w:pgNumType w:start="252"/>
          <w:cols w:space="720" w:num="1"/>
          <w:rtlGutter w:val="1"/>
          <w:docGrid w:linePitch="360" w:charSpace="0"/>
        </w:sectPr>
      </w:pPr>
      <w:r>
        <w:rPr>
          <w:spacing w:val="0"/>
          <w:w w:val="100"/>
          <w:position w:val="0"/>
        </w:rPr>
        <w:t>也许你会问，</w:t>
      </w:r>
      <w:r>
        <w:rPr>
          <w:color w:val="484848"/>
          <w:spacing w:val="0"/>
          <w:w w:val="100"/>
          <w:position w:val="0"/>
        </w:rPr>
        <w:t>本来</w:t>
      </w:r>
      <w:r>
        <w:rPr>
          <w:spacing w:val="0"/>
          <w:w w:val="100"/>
          <w:position w:val="0"/>
        </w:rPr>
        <w:t>我和其他的人就是区隔的，不</w:t>
      </w:r>
      <w:r>
        <w:rPr>
          <w:color w:val="484848"/>
          <w:spacing w:val="0"/>
          <w:w w:val="100"/>
          <w:position w:val="0"/>
        </w:rPr>
        <w:t>是吗？</w:t>
      </w:r>
      <w:r>
        <w:rPr>
          <w:spacing w:val="0"/>
          <w:w w:val="100"/>
          <w:position w:val="0"/>
        </w:rPr>
        <w:t>但是</w:t>
      </w:r>
      <w:r>
        <w:rPr>
          <w:spacing w:val="0"/>
          <w:w w:val="100"/>
          <w:position w:val="0"/>
          <w:lang w:val="zh-CN" w:eastAsia="zh-CN" w:bidi="zh-CN"/>
        </w:rPr>
        <w:t>’仔细</w:t>
      </w:r>
      <w:r>
        <w:rPr>
          <w:spacing w:val="0"/>
          <w:w w:val="100"/>
          <w:position w:val="0"/>
        </w:rPr>
        <w:t>观察，这还是一个观念所带 来的虚幻的认定。这个隔离是我们本身</w:t>
      </w:r>
      <w:r>
        <w:rPr>
          <w:color w:val="484848"/>
          <w:spacing w:val="0"/>
          <w:w w:val="100"/>
          <w:position w:val="0"/>
        </w:rPr>
        <w:t>対立、</w:t>
      </w:r>
      <w:r>
        <w:rPr>
          <w:spacing w:val="0"/>
          <w:w w:val="100"/>
          <w:position w:val="0"/>
        </w:rPr>
        <w:t>分别的意识所带来的。没有这个</w:t>
      </w:r>
      <w:r>
        <w:rPr>
          <w:color w:val="484848"/>
          <w:spacing w:val="0"/>
          <w:w w:val="100"/>
          <w:position w:val="0"/>
        </w:rPr>
        <w:t>意识’</w:t>
      </w:r>
      <w:r>
        <w:rPr>
          <w:spacing w:val="0"/>
          <w:w w:val="100"/>
          <w:position w:val="0"/>
        </w:rPr>
        <w:t>也没有这个宇 宙，也没有我，更不用讲其他的东西。</w:t>
      </w:r>
      <w:r>
        <w:rPr>
          <w:color w:val="484848"/>
          <w:spacing w:val="0"/>
          <w:w w:val="100"/>
          <w:position w:val="0"/>
        </w:rPr>
        <w:t>我们</w:t>
      </w:r>
      <w:r>
        <w:rPr>
          <w:spacing w:val="0"/>
          <w:w w:val="100"/>
          <w:position w:val="0"/>
        </w:rPr>
        <w:t>所认识的这个世界，本身就是局限和制约所创出来的， 它本身就受到这些条件的约束而组合的，只能代表我们整体的一小部分。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0"/>
        <w:jc w:val="both"/>
      </w:pPr>
      <w:r>
        <w:rPr>
          <w:color w:val="2B2A2B"/>
          <w:spacing w:val="0"/>
          <w:w w:val="100"/>
          <w:position w:val="0"/>
        </w:rPr>
        <w:t>白，</w:t>
      </w:r>
      <w:r>
        <w:rPr>
          <w:color w:val="181618"/>
          <w:spacing w:val="0"/>
          <w:w w:val="100"/>
          <w:position w:val="0"/>
        </w:rPr>
        <w:t>这一切只是这个分别的逻辑所创造出来的把戏。所以，认真去探讨人和人 之间是否有区隔，本身就带来矛盾。但是，仔细观察，</w:t>
      </w:r>
      <w:r>
        <w:rPr>
          <w:color w:val="000000"/>
          <w:spacing w:val="0"/>
          <w:w w:val="100"/>
          <w:position w:val="0"/>
        </w:rPr>
        <w:t>这个</w:t>
      </w:r>
      <w:r>
        <w:rPr>
          <w:color w:val="181618"/>
          <w:spacing w:val="0"/>
          <w:w w:val="100"/>
          <w:position w:val="0"/>
        </w:rPr>
        <w:t>矛盾，</w:t>
      </w:r>
      <w:r>
        <w:rPr>
          <w:color w:val="000000"/>
          <w:spacing w:val="0"/>
          <w:w w:val="100"/>
          <w:position w:val="0"/>
        </w:rPr>
        <w:t>是通</w:t>
      </w:r>
      <w:r>
        <w:rPr>
          <w:color w:val="181618"/>
          <w:spacing w:val="0"/>
          <w:w w:val="100"/>
          <w:position w:val="0"/>
        </w:rPr>
        <w:t>过我们 前景的意识，也就是客体意识，不可能解答，不可能跳出来的。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“全</w:t>
      </w:r>
      <w:r>
        <w:rPr>
          <w:color w:val="181618"/>
          <w:spacing w:val="0"/>
          <w:w w:val="100"/>
          <w:position w:val="0"/>
        </w:rPr>
        <w:t>部的我”，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是包括一切。用这一•张图作为比喻，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2B2A2B"/>
          <w:spacing w:val="0"/>
          <w:w w:val="100"/>
          <w:position w:val="0"/>
        </w:rPr>
        <w:t>是</w:t>
      </w:r>
      <w:r>
        <w:rPr>
          <w:color w:val="181618"/>
          <w:spacing w:val="0"/>
          <w:w w:val="100"/>
          <w:position w:val="0"/>
        </w:rPr>
        <w:t xml:space="preserve">球员、是裁 </w:t>
      </w:r>
      <w:r>
        <w:rPr>
          <w:color w:val="000000"/>
          <w:spacing w:val="0"/>
          <w:w w:val="100"/>
          <w:position w:val="0"/>
        </w:rPr>
        <w:t>判，</w:t>
      </w:r>
      <w:r>
        <w:rPr>
          <w:color w:val="2B2A2B"/>
          <w:spacing w:val="0"/>
          <w:w w:val="100"/>
          <w:position w:val="0"/>
        </w:rPr>
        <w:t>也是</w:t>
      </w:r>
      <w:r>
        <w:rPr>
          <w:color w:val="181618"/>
          <w:spacing w:val="0"/>
          <w:w w:val="100"/>
          <w:position w:val="0"/>
        </w:rPr>
        <w:t>观众，也是球场。一切，跟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从来没有分离过。通过每一个角落、 每一个人、每一个东西，都可以看到全部的生命。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我用这个比喻，是让你知道，我所讲的，通过人的逻辑来看是不可思议的。 确实，就是不可思议。我们脑海把任何意识都局限了，不可能通过这局限的意 识跳出来，而体会到整体的意识。有趣的是，什么都不用做。只要让整体的意 识轻松地存在。光是看着它、欣赏到它、体</w:t>
      </w:r>
      <w:r>
        <w:rPr>
          <w:color w:val="2B2A2B"/>
          <w:spacing w:val="0"/>
          <w:w w:val="100"/>
          <w:position w:val="0"/>
        </w:rPr>
        <w:t>会它，</w:t>
      </w:r>
      <w:r>
        <w:rPr>
          <w:color w:val="181618"/>
          <w:spacing w:val="0"/>
          <w:w w:val="100"/>
          <w:position w:val="0"/>
        </w:rPr>
        <w:t xml:space="preserve">也就够了。因为局限的意识 只是其中一小部分，只是全部的意识位居背景而被忽略掉了，反而让我们以为 </w:t>
      </w:r>
      <w:r>
        <w:rPr>
          <w:color w:val="181618"/>
          <w:spacing w:val="0"/>
          <w:w w:val="100"/>
          <w:position w:val="0"/>
          <w:lang w:val="zh-CN" w:eastAsia="zh-CN" w:bidi="zh-CN"/>
        </w:rPr>
        <w:t>没有。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同样地，通过整体的观念，一个戏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Mil</w:t>
      </w:r>
      <w:r>
        <w:rPr>
          <w:color w:val="181618"/>
          <w:spacing w:val="0"/>
          <w:w w:val="100"/>
          <w:position w:val="0"/>
        </w:rPr>
        <w:t>的主角，跟舞台、跟观众也从来没有分离 过。然而，若站在客体意识的角度，不光认为这些是分开的，还以为前景所呈现的， 就是我们的一这是人生最大的一个误解。打从人存在，就有。而且随着世代相 承，这个误解愈来愈牢不可破。我们认为通过科技的发展，可以改变物质的世界， 还可以把人生的样琮一个改善和提升。这么一来，</w:t>
      </w:r>
      <w:r>
        <w:rPr>
          <w:color w:val="000000"/>
          <w:spacing w:val="0"/>
          <w:w w:val="100"/>
          <w:position w:val="0"/>
        </w:rPr>
        <w:t>非</w:t>
      </w:r>
      <w:r>
        <w:rPr>
          <w:color w:val="181618"/>
          <w:spacing w:val="0"/>
          <w:w w:val="100"/>
          <w:position w:val="0"/>
        </w:rPr>
        <w:t>但让我们抓住不放，甚至就 困在这万年来的误解里。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讲到这里，不是否定掉人类的发展。科学和科技其实是宝贵的工具，提升 人的生活质量。有了种种的方便，让我们不完全把注意力放在生存，</w:t>
      </w:r>
      <w:r>
        <w:rPr>
          <w:color w:val="2B2A2B"/>
          <w:spacing w:val="0"/>
          <w:w w:val="100"/>
          <w:position w:val="0"/>
        </w:rPr>
        <w:t>而</w:t>
      </w:r>
      <w:r>
        <w:rPr>
          <w:color w:val="181618"/>
          <w:spacing w:val="0"/>
          <w:w w:val="100"/>
          <w:position w:val="0"/>
        </w:rPr>
        <w:t>能探讨 人生最重要的课题。然而，过度依赖科学，而把种种的物质当成了一切，这本 身才是问题的根源。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我们有这种福气，通过史上少之又少的几个人，他们看穿了人间的限制， 领悟到这个整体，也就醒觉过来了。醒觉过来，</w:t>
      </w:r>
      <w:r>
        <w:rPr>
          <w:color w:val="000000"/>
          <w:spacing w:val="0"/>
          <w:w w:val="100"/>
          <w:position w:val="0"/>
        </w:rPr>
        <w:t>他</w:t>
      </w:r>
      <w:r>
        <w:rPr>
          <w:color w:val="181618"/>
          <w:spacing w:val="0"/>
          <w:w w:val="100"/>
          <w:position w:val="0"/>
        </w:rPr>
        <w:t>们倒没有知道更多，因为任 何知识还是通过客体意识所带来的。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醒觉了，把脑和念头落到心。懂得跟生命接轨，与生命再也不分离了。他 们懂得用脑、语言、甚至任何行为当作工具。需要就用，不需要，就不用。再 也不需要</w:t>
      </w:r>
      <w:r>
        <w:rPr>
          <w:color w:val="181618"/>
          <w:spacing w:val="0"/>
          <w:w w:val="100"/>
          <w:position w:val="0"/>
          <w:lang w:val="zh-CN" w:eastAsia="zh-CN" w:bidi="zh-CN"/>
        </w:rPr>
        <w:t>计较。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另外，</w:t>
      </w:r>
      <w:r>
        <w:rPr>
          <w:color w:val="181618"/>
          <w:spacing w:val="0"/>
          <w:w w:val="100"/>
          <w:position w:val="0"/>
        </w:rPr>
        <w:t>我前面用戏剧来</w:t>
      </w:r>
      <w:r>
        <w:rPr>
          <w:color w:val="000000"/>
          <w:spacing w:val="0"/>
          <w:w w:val="100"/>
          <w:position w:val="0"/>
        </w:rPr>
        <w:t>比喻，也</w:t>
      </w:r>
      <w:r>
        <w:rPr>
          <w:color w:val="181618"/>
          <w:spacing w:val="0"/>
          <w:w w:val="100"/>
          <w:position w:val="0"/>
        </w:rPr>
        <w:t>是希望表达人生本来</w:t>
      </w:r>
      <w:r>
        <w:rPr>
          <w:color w:val="181618"/>
          <w:spacing w:val="0"/>
          <w:w w:val="100"/>
          <w:position w:val="0"/>
          <w:lang w:val="zh-CN" w:eastAsia="zh-CN" w:bidi="zh-CN"/>
        </w:rPr>
        <w:t>就是一</w:t>
      </w:r>
      <w:r>
        <w:rPr>
          <w:color w:val="181618"/>
          <w:spacing w:val="0"/>
          <w:w w:val="100"/>
          <w:position w:val="0"/>
        </w:rPr>
        <w:t>出戏。好像是 真实的，又好像是虚幻的。从外在世界的形相来看，它当然是真的。但从整体 生命的角度来看，它根本不成比例，都是念头创造出来的。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这么说，一个人醒觉过来，也不会再追求任何结果，反而轻轻松松把人生当作 一个舞台，化出_出戏。这也就是梵文所称的枷。以这种轻松游戏的匸、来面对人生 的变化。不用那么严肃，跟自己、跟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TJ</w:t>
      </w:r>
      <w:r>
        <w:rPr>
          <w:color w:val="000000"/>
          <w:spacing w:val="0"/>
          <w:w w:val="100"/>
          <w:position w:val="0"/>
        </w:rPr>
        <w:t>过</w:t>
      </w:r>
      <w:r>
        <w:rPr>
          <w:color w:val="181618"/>
          <w:spacing w:val="0"/>
          <w:w w:val="100"/>
          <w:position w:val="0"/>
        </w:rPr>
        <w:t>不去。没有什么事情有绝对的重要性。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接下来，怎么做都可以，</w:t>
      </w:r>
      <w:r>
        <w:rPr>
          <w:color w:val="000000"/>
          <w:spacing w:val="0"/>
          <w:w w:val="100"/>
          <w:position w:val="0"/>
        </w:rPr>
        <w:t>再</w:t>
      </w:r>
      <w:r>
        <w:rPr>
          <w:color w:val="181618"/>
          <w:spacing w:val="0"/>
          <w:w w:val="100"/>
          <w:position w:val="0"/>
        </w:rPr>
        <w:t>也没有什么绝对的重</w:t>
      </w:r>
      <w:r>
        <w:rPr>
          <w:color w:val="181618"/>
          <w:spacing w:val="0"/>
          <w:w w:val="100"/>
          <w:position w:val="0"/>
          <w:lang w:val="zh-CN" w:eastAsia="zh-CN" w:bidi="zh-CN"/>
        </w:rPr>
        <w:t>要性。</w:t>
      </w:r>
      <w:r>
        <w:rPr>
          <w:color w:val="181618"/>
          <w:spacing w:val="0"/>
          <w:w w:val="100"/>
          <w:position w:val="0"/>
        </w:rPr>
        <w:t>通过宇宙，再加上 醒觉所带来的最大的生命场、能量场、螺旋场。醒觉的人，就算不动，都可以 影响到这个世界。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这些少之又少的大</w:t>
      </w:r>
      <w:r>
        <w:rPr>
          <w:color w:val="000000"/>
          <w:spacing w:val="0"/>
          <w:w w:val="100"/>
          <w:position w:val="0"/>
        </w:rPr>
        <w:t>人物，</w:t>
      </w:r>
      <w:r>
        <w:rPr>
          <w:color w:val="181618"/>
          <w:spacing w:val="0"/>
          <w:w w:val="100"/>
          <w:position w:val="0"/>
        </w:rPr>
        <w:t>能影响到人类上千年。反而让我们感受到，人类 的演化在某个层面上好像颠倒了。是通过这少数几个人身上呈现出来了圣人的 境界，我们才知道原来每一个人都有这个潜能。毕竟，没有这个潜能，这些人 也不可能成道的。所以，醒觉是我们每一个人都可以做到的。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  <w:sectPr>
          <w:footnotePr>
            <w:numFmt w:val="decimal"/>
          </w:footnotePr>
          <w:pgSz w:w="8839" w:h="12940"/>
          <w:pgMar w:top="1233" w:right="668" w:bottom="1531" w:left="668" w:header="0" w:footer="3" w:gutter="43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全部的生命，是包括一切。通过这张图，我再做一次解释。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是主角， 也是其他演员，也是舞台，也是观众，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是这个剧院。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是一体的意识， 不可分割而无限大的整体，同时也是它产生的局限而有形有相的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 xml:space="preserve">”。通过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”，整体的意识得以察觉到自己。站在这个舞台，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再也不需要那么认 真，把每一件事情看得那么重要。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 xml:space="preserve">也可以在这个人间，轻松愉快地参与这 </w:t>
      </w:r>
      <w:r>
        <w:rPr>
          <w:color w:val="000000"/>
          <w:spacing w:val="0"/>
          <w:w w:val="100"/>
          <w:position w:val="0"/>
        </w:rPr>
        <w:t>个</w:t>
      </w:r>
      <w:r>
        <w:rPr>
          <w:color w:val="181618"/>
          <w:spacing w:val="0"/>
          <w:w w:val="100"/>
          <w:position w:val="0"/>
        </w:rPr>
        <w:t>游戏，接受人间所带来的种种变化，也不需要被它带走。</w:t>
      </w: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line="240" w:lineRule="exact"/>
        <w:rPr>
          <w:sz w:val="19"/>
          <w:szCs w:val="19"/>
        </w:rPr>
      </w:pPr>
    </w:p>
    <w:p>
      <w:pPr>
        <w:widowControl w:val="0"/>
        <w:spacing w:before="39" w:after="39" w:line="240" w:lineRule="exact"/>
        <w:rPr>
          <w:sz w:val="19"/>
          <w:szCs w:val="19"/>
        </w:rPr>
      </w:pPr>
    </w:p>
    <w:p>
      <w:pPr>
        <w:widowControl w:val="0"/>
        <w:spacing w:line="1" w:lineRule="exact"/>
        <w:sectPr>
          <w:headerReference r:id="rId461" w:type="default"/>
          <w:footerReference r:id="rId463" w:type="default"/>
          <w:headerReference r:id="rId462" w:type="even"/>
          <w:footerReference r:id="rId464" w:type="even"/>
          <w:footnotePr>
            <w:numFmt w:val="decimal"/>
          </w:footnotePr>
          <w:pgSz w:w="8839" w:h="12940"/>
          <w:pgMar w:top="796" w:right="1770" w:bottom="796" w:left="1626" w:header="0" w:footer="3" w:gutter="0"/>
          <w:pgNumType w:start="278"/>
          <w:cols w:space="720" w:num="1"/>
          <w:rtlGutter w:val="0"/>
          <w:docGrid w:linePitch="360" w:charSpace="0"/>
        </w:sectPr>
      </w:pPr>
    </w:p>
    <w:p>
      <w:pPr>
        <w:pStyle w:val="37"/>
        <w:keepNext/>
        <w:keepLines/>
        <w:framePr w:w="466" w:h="1354" w:hRule="exact" w:wrap="auto" w:vAnchor="text" w:hAnchor="page" w:x="4401" w:y="2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</w:pPr>
      <w:bookmarkStart w:id="300" w:name="bookmark306"/>
      <w:bookmarkStart w:id="301" w:name="bookmark308"/>
      <w:bookmarkStart w:id="302" w:name="bookmark307"/>
      <w:r>
        <w:rPr>
          <w:color w:val="000000"/>
          <w:spacing w:val="0"/>
          <w:w w:val="100"/>
          <w:position w:val="0"/>
        </w:rPr>
        <w:t>第七卷</w:t>
      </w:r>
      <w:bookmarkEnd w:id="300"/>
      <w:bookmarkEnd w:id="301"/>
      <w:bookmarkEnd w:id="302"/>
    </w:p>
    <w:p>
      <w:pPr>
        <w:pStyle w:val="37"/>
        <w:keepNext/>
        <w:keepLines/>
        <w:framePr w:w="461" w:h="1786" w:hRule="exact" w:wrap="auto" w:vAnchor="text" w:hAnchor="page" w:x="4430" w:y="1787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bookmarkStart w:id="303" w:name="bookmark309"/>
      <w:bookmarkStart w:id="304" w:name="bookmark311"/>
      <w:bookmarkStart w:id="305" w:name="bookmark310"/>
      <w:r>
        <w:rPr>
          <w:color w:val="000000"/>
          <w:spacing w:val="0"/>
          <w:w w:val="100"/>
          <w:position w:val="0"/>
        </w:rPr>
        <w:t>实践当下</w:t>
      </w:r>
      <w:bookmarkEnd w:id="303"/>
      <w:bookmarkEnd w:id="304"/>
      <w:bookmarkEnd w:id="305"/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line="360" w:lineRule="exact"/>
      </w:pPr>
    </w:p>
    <w:p>
      <w:pPr>
        <w:widowControl w:val="0"/>
        <w:spacing w:after="690" w:line="1" w:lineRule="exact"/>
      </w:pPr>
    </w:p>
    <w:p>
      <w:pPr>
        <w:widowControl w:val="0"/>
        <w:spacing w:line="1" w:lineRule="exact"/>
        <w:sectPr>
          <w:footnotePr>
            <w:numFmt w:val="decimal"/>
          </w:footnotePr>
          <w:type w:val="continuous"/>
          <w:pgSz w:w="8839" w:h="12940"/>
          <w:pgMar w:top="796" w:right="1626" w:bottom="796" w:left="1626" w:header="0" w:footer="368" w:gutter="144"/>
          <w:cols w:space="720" w:num="1"/>
          <w:rtlGutter w:val="1"/>
          <w:docGrid w:linePitch="360" w:charSpace="0"/>
        </w:sectPr>
      </w:pP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68" w:lineRule="exact"/>
        <w:ind w:left="1340" w:right="0" w:firstLine="340"/>
        <w:jc w:val="both"/>
        <w:rPr>
          <w:sz w:val="17"/>
          <w:szCs w:val="17"/>
        </w:rPr>
        <w:sectPr>
          <w:footnotePr>
            <w:numFmt w:val="decimal"/>
          </w:footnotePr>
          <w:pgSz w:w="8839" w:h="12940"/>
          <w:pgMar w:top="2697" w:right="714" w:bottom="2697" w:left="714" w:header="0" w:footer="2269" w:gutter="245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  <w:sz w:val="17"/>
          <w:szCs w:val="17"/>
        </w:rPr>
        <w:t>理解了全部的生命，这个</w:t>
      </w:r>
      <w:r>
        <w:rPr>
          <w:color w:val="181618"/>
          <w:spacing w:val="0"/>
          <w:w w:val="100"/>
          <w:position w:val="0"/>
          <w:sz w:val="17"/>
          <w:szCs w:val="17"/>
          <w:lang w:val="zh-CN" w:eastAsia="zh-CN" w:bidi="zh-CN"/>
        </w:rPr>
        <w:t>“理</w:t>
      </w:r>
      <w:r>
        <w:rPr>
          <w:color w:val="181618"/>
          <w:spacing w:val="0"/>
          <w:w w:val="100"/>
          <w:position w:val="0"/>
          <w:sz w:val="17"/>
          <w:szCs w:val="17"/>
        </w:rPr>
        <w:t xml:space="preserve">解”本身就是最好 </w:t>
      </w:r>
      <w:r>
        <w:rPr>
          <w:color w:val="000000"/>
          <w:spacing w:val="0"/>
          <w:w w:val="100"/>
          <w:position w:val="0"/>
          <w:sz w:val="17"/>
          <w:szCs w:val="17"/>
        </w:rPr>
        <w:t>的</w:t>
      </w:r>
      <w:r>
        <w:rPr>
          <w:color w:val="181618"/>
          <w:spacing w:val="0"/>
          <w:w w:val="100"/>
          <w:position w:val="0"/>
          <w:sz w:val="17"/>
          <w:szCs w:val="17"/>
        </w:rPr>
        <w:t xml:space="preserve">练习。它本身就是最高的静坐，不用再加任何一种 练习的方法。随时回到"这里！现在！ </w:t>
      </w:r>
      <w:r>
        <w:rPr>
          <w:color w:val="000000"/>
          <w:spacing w:val="0"/>
          <w:w w:val="100"/>
          <w:position w:val="0"/>
          <w:sz w:val="17"/>
          <w:szCs w:val="17"/>
        </w:rPr>
        <w:t xml:space="preserve">” </w:t>
      </w:r>
      <w:r>
        <w:rPr>
          <w:color w:val="181618"/>
          <w:spacing w:val="0"/>
          <w:w w:val="100"/>
          <w:position w:val="0"/>
          <w:sz w:val="17"/>
          <w:szCs w:val="17"/>
        </w:rPr>
        <w:t>一已经把方 法和结果合</w:t>
      </w:r>
      <w:r>
        <w:rPr>
          <w:color w:val="000000"/>
          <w:spacing w:val="0"/>
          <w:w w:val="100"/>
          <w:position w:val="0"/>
          <w:sz w:val="17"/>
          <w:szCs w:val="17"/>
        </w:rPr>
        <w:t>一了。</w:t>
      </w:r>
      <w:r>
        <w:rPr>
          <w:color w:val="181618"/>
          <w:spacing w:val="0"/>
          <w:w w:val="100"/>
          <w:position w:val="0"/>
          <w:sz w:val="17"/>
          <w:szCs w:val="17"/>
        </w:rPr>
        <w:t>也就是说，结果本身就是方法。我 担心前面的表达还不够清楚，</w:t>
      </w:r>
      <w:r>
        <w:rPr>
          <w:color w:val="000000"/>
          <w:spacing w:val="0"/>
          <w:w w:val="100"/>
          <w:position w:val="0"/>
          <w:sz w:val="17"/>
          <w:szCs w:val="17"/>
        </w:rPr>
        <w:t>所</w:t>
      </w:r>
      <w:r>
        <w:rPr>
          <w:color w:val="181618"/>
          <w:spacing w:val="0"/>
          <w:w w:val="100"/>
          <w:position w:val="0"/>
          <w:sz w:val="17"/>
          <w:szCs w:val="17"/>
        </w:rPr>
        <w:t>以在这里再点出一些 观念，来引导你走向不可引导的全部的你。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480" w:line="240" w:lineRule="auto"/>
        <w:ind w:left="0" w:right="0" w:firstLine="0"/>
        <w:jc w:val="left"/>
        <w:rPr>
          <w:sz w:val="28"/>
          <w:szCs w:val="28"/>
        </w:rPr>
      </w:pPr>
      <w:bookmarkStart w:id="306" w:name="bookmark314"/>
      <w:bookmarkStart w:id="307" w:name="bookmark313"/>
      <w:bookmarkStart w:id="308" w:name="bookmark312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1.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静，就是当下</w:t>
      </w:r>
      <w:bookmarkEnd w:id="306"/>
      <w:bookmarkEnd w:id="307"/>
      <w:bookmarkEnd w:id="308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</w:rPr>
        <w:t>静，</w:t>
      </w:r>
      <w:r>
        <w:rPr>
          <w:color w:val="000000"/>
          <w:spacing w:val="0"/>
          <w:w w:val="100"/>
          <w:position w:val="0"/>
        </w:rPr>
        <w:t>离不开</w:t>
      </w:r>
      <w:r>
        <w:rPr>
          <w:color w:val="181618"/>
          <w:spacing w:val="0"/>
          <w:w w:val="100"/>
          <w:position w:val="0"/>
        </w:rPr>
        <w:t>当下。每一个相，都有静！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我们通常都停留在</w:t>
      </w:r>
      <w:r>
        <w:rPr>
          <w:color w:val="000000"/>
          <w:spacing w:val="0"/>
          <w:w w:val="100"/>
          <w:position w:val="0"/>
        </w:rPr>
        <w:t>人间的</w:t>
      </w:r>
      <w:r>
        <w:rPr>
          <w:color w:val="181618"/>
          <w:spacing w:val="0"/>
          <w:w w:val="100"/>
          <w:position w:val="0"/>
        </w:rPr>
        <w:t>外境。而这个外境是通过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000000"/>
          <w:spacing w:val="0"/>
          <w:w w:val="100"/>
          <w:position w:val="0"/>
        </w:rPr>
        <w:t>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“做”</w:t>
      </w:r>
      <w:r>
        <w:rPr>
          <w:color w:val="181618"/>
          <w:spacing w:val="0"/>
          <w:w w:val="100"/>
          <w:position w:val="0"/>
        </w:rPr>
        <w:t>组合起 来的。一般人绝对不会放过外境，会想针对外境作种种的更动，达到理想的完 美、发达、高效率的成果。</w:t>
      </w:r>
      <w:r>
        <w:rPr>
          <w:color w:val="000000"/>
          <w:spacing w:val="0"/>
          <w:w w:val="100"/>
          <w:position w:val="0"/>
        </w:rPr>
        <w:t>这可</w:t>
      </w:r>
      <w:r>
        <w:rPr>
          <w:color w:val="181618"/>
          <w:spacing w:val="0"/>
          <w:w w:val="100"/>
          <w:position w:val="0"/>
        </w:rPr>
        <w:t>以说是汇总了人类至今为止的文明发展的动力。 全部的你，不只是这个外境，它包括内境，也就是意识层面更深的一面，</w:t>
      </w:r>
      <w:r>
        <w:rPr>
          <w:color w:val="000000"/>
          <w:spacing w:val="0"/>
          <w:w w:val="100"/>
          <w:position w:val="0"/>
        </w:rPr>
        <w:t xml:space="preserve">也就 </w:t>
      </w:r>
      <w:r>
        <w:rPr>
          <w:color w:val="181618"/>
          <w:spacing w:val="0"/>
          <w:w w:val="100"/>
          <w:position w:val="0"/>
        </w:rPr>
        <w:t>是我们曾经提到的背景或因地（而外境，也就是前景）。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简单说，外境就是形相，而内境比较像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“场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比如说一个能量场。这两个 不是对立的概念，两个可以同时存在。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静，</w:t>
      </w:r>
      <w:r>
        <w:rPr>
          <w:color w:val="181618"/>
          <w:spacing w:val="0"/>
          <w:w w:val="100"/>
          <w:position w:val="0"/>
        </w:rPr>
        <w:t>宁静，是衔接两者之间的共同点。没有静、没有空，就不可能有任何 形相。任何形相，也是从这个静、这个空所带来的场，所衍生出来的。衍生出 来的任何形相，底下也仍然是静，还是空。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0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随时体会到这个静，自然就活在无思无想圆满的境界。静，也只是变成一 </w:t>
      </w:r>
      <w:r>
        <w:rPr>
          <w:color w:val="000000"/>
          <w:spacing w:val="0"/>
          <w:w w:val="100"/>
          <w:position w:val="0"/>
        </w:rPr>
        <w:t>个轻</w:t>
      </w:r>
      <w:r>
        <w:rPr>
          <w:color w:val="181618"/>
          <w:spacing w:val="0"/>
          <w:w w:val="100"/>
          <w:position w:val="0"/>
        </w:rPr>
        <w:t>松的知觉场，</w:t>
      </w:r>
      <w:r>
        <w:rPr>
          <w:color w:val="000000"/>
          <w:spacing w:val="0"/>
          <w:w w:val="100"/>
          <w:position w:val="0"/>
        </w:rPr>
        <w:t>可以</w:t>
      </w:r>
      <w:r>
        <w:rPr>
          <w:color w:val="181618"/>
          <w:spacing w:val="0"/>
          <w:w w:val="100"/>
          <w:position w:val="0"/>
        </w:rPr>
        <w:t xml:space="preserve">观察到一切。我们仔细看，生活的习惯，全都在讲究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181618"/>
          <w:spacing w:val="0"/>
          <w:w w:val="100"/>
          <w:position w:val="0"/>
        </w:rPr>
        <w:t>”。不光是动，还要动得快，动得有效率。包括信息取得、</w:t>
      </w:r>
      <w:r>
        <w:rPr>
          <w:color w:val="000000"/>
          <w:spacing w:val="0"/>
          <w:w w:val="100"/>
          <w:position w:val="0"/>
        </w:rPr>
        <w:t>观念的</w:t>
      </w:r>
      <w:r>
        <w:rPr>
          <w:color w:val="181618"/>
          <w:spacing w:val="0"/>
          <w:w w:val="100"/>
          <w:position w:val="0"/>
        </w:rPr>
        <w:t>转变，</w:t>
      </w:r>
      <w:r>
        <w:rPr>
          <w:color w:val="000000"/>
          <w:spacing w:val="0"/>
          <w:w w:val="100"/>
          <w:position w:val="0"/>
        </w:rPr>
        <w:t xml:space="preserve">还 </w:t>
      </w:r>
      <w:r>
        <w:rPr>
          <w:color w:val="181618"/>
          <w:spacing w:val="0"/>
          <w:w w:val="100"/>
          <w:position w:val="0"/>
        </w:rPr>
        <w:t>要同时多任务作业。所以，懂得静，重视静，是我们</w:t>
      </w:r>
      <w:r>
        <w:rPr>
          <w:color w:val="000000"/>
          <w:spacing w:val="0"/>
          <w:w w:val="100"/>
          <w:position w:val="0"/>
        </w:rPr>
        <w:t>回家之</w:t>
      </w:r>
      <w:r>
        <w:rPr>
          <w:color w:val="181618"/>
          <w:spacing w:val="0"/>
          <w:w w:val="100"/>
          <w:position w:val="0"/>
        </w:rPr>
        <w:t>路要踏出的第一步。 这跟我们全人类的价值观念恰恰相反，根本是颠倒的。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也就是说，你在读这篇文章，不光是在体会字面的意思，</w:t>
      </w:r>
      <w:r>
        <w:rPr>
          <w:color w:val="000000"/>
          <w:spacing w:val="0"/>
          <w:w w:val="100"/>
          <w:position w:val="0"/>
        </w:rPr>
        <w:t>还</w:t>
      </w:r>
      <w:r>
        <w:rPr>
          <w:color w:val="181618"/>
          <w:spacing w:val="0"/>
          <w:w w:val="100"/>
          <w:position w:val="0"/>
        </w:rPr>
        <w:t xml:space="preserve">体验字句和字 </w:t>
      </w:r>
      <w:r>
        <w:rPr>
          <w:color w:val="2B2A2B"/>
          <w:spacing w:val="0"/>
          <w:w w:val="100"/>
          <w:position w:val="0"/>
        </w:rPr>
        <w:t>句</w:t>
      </w:r>
      <w:r>
        <w:rPr>
          <w:color w:val="181618"/>
          <w:spacing w:val="0"/>
          <w:w w:val="100"/>
          <w:position w:val="0"/>
        </w:rPr>
        <w:t>之间的空当，甚至更深层面的意识。字和字之间的空当、更深层面的意识都 是从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“静”</w:t>
      </w:r>
      <w:r>
        <w:rPr>
          <w:color w:val="181618"/>
          <w:spacing w:val="0"/>
          <w:w w:val="100"/>
          <w:position w:val="0"/>
        </w:rPr>
        <w:t>转出来的。</w:t>
      </w:r>
      <w:r>
        <w:rPr>
          <w:color w:val="2B2A2B"/>
          <w:spacing w:val="0"/>
          <w:w w:val="100"/>
          <w:position w:val="0"/>
        </w:rPr>
        <w:t>真正重</w:t>
      </w:r>
      <w:r>
        <w:rPr>
          <w:color w:val="181618"/>
          <w:spacing w:val="0"/>
          <w:w w:val="100"/>
          <w:position w:val="0"/>
        </w:rPr>
        <w:t>要的，</w:t>
      </w:r>
      <w:r>
        <w:rPr>
          <w:color w:val="2B2A2B"/>
          <w:spacing w:val="0"/>
          <w:w w:val="100"/>
          <w:position w:val="0"/>
        </w:rPr>
        <w:t>是同时体验到</w:t>
      </w:r>
      <w:r>
        <w:rPr>
          <w:color w:val="181618"/>
          <w:spacing w:val="0"/>
          <w:w w:val="100"/>
          <w:position w:val="0"/>
        </w:rPr>
        <w:t>这些字背后的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“静</w:t>
      </w:r>
      <w:r>
        <w:rPr>
          <w:color w:val="000000"/>
          <w:spacing w:val="0"/>
          <w:w w:val="100"/>
          <w:position w:val="0"/>
        </w:rPr>
        <w:t>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有意思的是，从古至今，真正的灵性老师也都是把弟子从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 xml:space="preserve">带回到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“静</w:t>
      </w:r>
      <w:r>
        <w:rPr>
          <w:color w:val="181618"/>
          <w:spacing w:val="0"/>
          <w:w w:val="100"/>
          <w:position w:val="0"/>
        </w:rPr>
        <w:t>”。</w:t>
      </w:r>
      <w:r>
        <w:rPr>
          <w:color w:val="2B2A2B"/>
          <w:spacing w:val="0"/>
          <w:w w:val="100"/>
          <w:position w:val="0"/>
        </w:rPr>
        <w:t>因为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“静”</w:t>
      </w:r>
      <w:r>
        <w:rPr>
          <w:color w:val="181618"/>
          <w:spacing w:val="0"/>
          <w:w w:val="100"/>
          <w:position w:val="0"/>
        </w:rPr>
        <w:t>其实</w:t>
      </w:r>
      <w:r>
        <w:rPr>
          <w:color w:val="2B2A2B"/>
          <w:spacing w:val="0"/>
          <w:w w:val="100"/>
          <w:position w:val="0"/>
        </w:rPr>
        <w:t>是个能</w:t>
      </w:r>
      <w:r>
        <w:rPr>
          <w:color w:val="181618"/>
          <w:spacing w:val="0"/>
          <w:w w:val="100"/>
          <w:position w:val="0"/>
        </w:rPr>
        <w:t>量场，可</w:t>
      </w:r>
      <w:r>
        <w:rPr>
          <w:color w:val="2B2A2B"/>
          <w:spacing w:val="0"/>
          <w:w w:val="100"/>
          <w:position w:val="0"/>
        </w:rPr>
        <w:t>以说是宇宙最</w:t>
      </w:r>
      <w:r>
        <w:rPr>
          <w:color w:val="181618"/>
          <w:spacing w:val="0"/>
          <w:w w:val="100"/>
          <w:position w:val="0"/>
        </w:rPr>
        <w:t>大的能量场。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“静”</w:t>
      </w:r>
      <w:r>
        <w:rPr>
          <w:color w:val="181618"/>
          <w:spacing w:val="0"/>
          <w:w w:val="100"/>
          <w:position w:val="0"/>
        </w:rPr>
        <w:t>本身就 可以讲课，</w:t>
      </w:r>
      <w:r>
        <w:rPr>
          <w:color w:val="000000"/>
          <w:spacing w:val="0"/>
          <w:w w:val="100"/>
          <w:position w:val="0"/>
        </w:rPr>
        <w:t>而</w:t>
      </w:r>
      <w:r>
        <w:rPr>
          <w:color w:val="181618"/>
          <w:spacing w:val="0"/>
          <w:w w:val="100"/>
          <w:position w:val="0"/>
        </w:rPr>
        <w:t>且是最高明的</w:t>
      </w:r>
      <w:r>
        <w:rPr>
          <w:color w:val="000000"/>
          <w:spacing w:val="0"/>
          <w:w w:val="100"/>
          <w:position w:val="0"/>
        </w:rPr>
        <w:t>老师。</w:t>
      </w:r>
      <w:r>
        <w:rPr>
          <w:color w:val="181618"/>
          <w:spacing w:val="0"/>
          <w:w w:val="100"/>
          <w:position w:val="0"/>
        </w:rPr>
        <w:t>它本身就是最大的恩典。</w:t>
      </w:r>
      <w:r>
        <w:rPr>
          <w:color w:val="2B2A2B"/>
          <w:spacing w:val="0"/>
          <w:w w:val="100"/>
          <w:position w:val="0"/>
        </w:rPr>
        <w:t>我这</w:t>
      </w:r>
      <w:r>
        <w:rPr>
          <w:color w:val="181618"/>
          <w:spacing w:val="0"/>
          <w:w w:val="100"/>
          <w:position w:val="0"/>
        </w:rPr>
        <w:t>里想起了拉玛 那•马哈希，这是我心目中印度</w:t>
      </w:r>
      <w:r>
        <w:rPr>
          <w:color w:val="2B2A2B"/>
          <w:spacing w:val="0"/>
          <w:w w:val="100"/>
          <w:position w:val="0"/>
        </w:rPr>
        <w:t>百年来</w:t>
      </w:r>
      <w:r>
        <w:rPr>
          <w:color w:val="181618"/>
          <w:spacing w:val="0"/>
          <w:w w:val="100"/>
          <w:position w:val="0"/>
        </w:rPr>
        <w:t>最了不起的大禅师。他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16</w:t>
      </w:r>
      <w:r>
        <w:rPr>
          <w:color w:val="181618"/>
          <w:spacing w:val="0"/>
          <w:w w:val="100"/>
          <w:position w:val="0"/>
        </w:rPr>
        <w:t>岁</w:t>
      </w:r>
      <w:r>
        <w:rPr>
          <w:color w:val="2B2A2B"/>
          <w:spacing w:val="0"/>
          <w:w w:val="100"/>
          <w:position w:val="0"/>
        </w:rPr>
        <w:t>醒觉，</w:t>
      </w:r>
      <w:r>
        <w:rPr>
          <w:color w:val="181618"/>
          <w:spacing w:val="0"/>
          <w:w w:val="100"/>
          <w:position w:val="0"/>
        </w:rPr>
        <w:t xml:space="preserve">接下 </w:t>
      </w:r>
      <w:r>
        <w:rPr>
          <w:color w:val="2B2A2B"/>
          <w:spacing w:val="0"/>
          <w:w w:val="100"/>
          <w:position w:val="0"/>
        </w:rPr>
        <w:t>来几十年不</w:t>
      </w:r>
      <w:r>
        <w:rPr>
          <w:color w:val="181618"/>
          <w:spacing w:val="0"/>
          <w:w w:val="100"/>
          <w:position w:val="0"/>
        </w:rPr>
        <w:t>讲话。后来即使讲话了，也只是寥寥几句，用他无相的光明</w:t>
      </w:r>
      <w:r>
        <w:rPr>
          <w:color w:val="2B2A2B"/>
          <w:spacing w:val="0"/>
          <w:w w:val="100"/>
          <w:position w:val="0"/>
        </w:rPr>
        <w:t xml:space="preserve">带着弟 </w:t>
      </w:r>
      <w:r>
        <w:rPr>
          <w:color w:val="181618"/>
          <w:spacing w:val="0"/>
          <w:w w:val="100"/>
          <w:position w:val="0"/>
        </w:rPr>
        <w:t>子，帮助许多人醒觉过来。禅宗的始祖大迦叶尊者，</w:t>
      </w:r>
      <w:r>
        <w:rPr>
          <w:color w:val="2B2A2B"/>
          <w:spacing w:val="0"/>
          <w:w w:val="100"/>
          <w:position w:val="0"/>
        </w:rPr>
        <w:t>是佛</w:t>
      </w:r>
      <w:r>
        <w:rPr>
          <w:color w:val="181618"/>
          <w:spacing w:val="0"/>
          <w:w w:val="100"/>
          <w:position w:val="0"/>
        </w:rPr>
        <w:t>陀的大</w:t>
      </w:r>
      <w:r>
        <w:rPr>
          <w:color w:val="2B2A2B"/>
          <w:spacing w:val="0"/>
          <w:w w:val="100"/>
          <w:position w:val="0"/>
        </w:rPr>
        <w:t>弟子。</w:t>
      </w:r>
      <w:r>
        <w:rPr>
          <w:color w:val="181618"/>
          <w:spacing w:val="0"/>
          <w:w w:val="100"/>
          <w:position w:val="0"/>
        </w:rPr>
        <w:t>他从佛 陀拿起一朵花中，理解了一切，</w:t>
      </w:r>
      <w:r>
        <w:rPr>
          <w:color w:val="2B2A2B"/>
          <w:spacing w:val="0"/>
          <w:w w:val="100"/>
          <w:position w:val="0"/>
        </w:rPr>
        <w:t>并</w:t>
      </w:r>
      <w:r>
        <w:rPr>
          <w:color w:val="181618"/>
          <w:spacing w:val="0"/>
          <w:w w:val="100"/>
          <w:position w:val="0"/>
        </w:rPr>
        <w:t>以微笑</w:t>
      </w:r>
      <w:r>
        <w:rPr>
          <w:color w:val="2B2A2B"/>
          <w:spacing w:val="0"/>
          <w:w w:val="100"/>
          <w:position w:val="0"/>
        </w:rPr>
        <w:t>回答佛</w:t>
      </w:r>
      <w:r>
        <w:rPr>
          <w:color w:val="181618"/>
          <w:spacing w:val="0"/>
          <w:w w:val="100"/>
          <w:position w:val="0"/>
        </w:rPr>
        <w:t>陀①。千年来禅宗不讲究</w:t>
      </w:r>
      <w:r>
        <w:rPr>
          <w:color w:val="2B2A2B"/>
          <w:spacing w:val="0"/>
          <w:w w:val="100"/>
          <w:position w:val="0"/>
        </w:rPr>
        <w:t xml:space="preserve">语言来 </w:t>
      </w:r>
      <w:r>
        <w:rPr>
          <w:color w:val="181618"/>
          <w:spacing w:val="0"/>
          <w:w w:val="100"/>
          <w:position w:val="0"/>
        </w:rPr>
        <w:t>教学、</w:t>
      </w:r>
      <w:r>
        <w:rPr>
          <w:color w:val="2B2A2B"/>
          <w:spacing w:val="0"/>
          <w:w w:val="100"/>
          <w:position w:val="0"/>
        </w:rPr>
        <w:t>来</w:t>
      </w:r>
      <w:r>
        <w:rPr>
          <w:color w:val="181618"/>
          <w:spacing w:val="0"/>
          <w:w w:val="100"/>
          <w:position w:val="0"/>
        </w:rPr>
        <w:t>传承，也是这个道理。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同样，我们也可以称</w:t>
      </w:r>
      <w:r>
        <w:rPr>
          <w:color w:val="2B2A2B"/>
          <w:spacing w:val="0"/>
          <w:w w:val="100"/>
          <w:position w:val="0"/>
        </w:rPr>
        <w:t>大自然是我们</w:t>
      </w:r>
      <w:r>
        <w:rPr>
          <w:color w:val="181618"/>
          <w:spacing w:val="0"/>
          <w:w w:val="100"/>
          <w:position w:val="0"/>
        </w:rPr>
        <w:t>最好的</w:t>
      </w:r>
      <w:r>
        <w:rPr>
          <w:color w:val="2B2A2B"/>
          <w:spacing w:val="0"/>
          <w:w w:val="100"/>
          <w:position w:val="0"/>
        </w:rPr>
        <w:t>老师。</w:t>
      </w:r>
      <w:r>
        <w:rPr>
          <w:color w:val="181618"/>
          <w:spacing w:val="0"/>
          <w:w w:val="100"/>
          <w:position w:val="0"/>
        </w:rPr>
        <w:t xml:space="preserve">大自然所有的动物、植物 </w:t>
      </w:r>
      <w:r>
        <w:rPr>
          <w:color w:val="2B2A2B"/>
          <w:spacing w:val="0"/>
          <w:w w:val="100"/>
          <w:position w:val="0"/>
        </w:rPr>
        <w:t>甚至</w:t>
      </w:r>
      <w:r>
        <w:rPr>
          <w:color w:val="181618"/>
          <w:spacing w:val="0"/>
          <w:w w:val="100"/>
          <w:position w:val="0"/>
        </w:rPr>
        <w:t>矿物，都活在</w:t>
      </w:r>
      <w:r>
        <w:rPr>
          <w:color w:val="2B2A2B"/>
          <w:spacing w:val="0"/>
          <w:w w:val="100"/>
          <w:position w:val="0"/>
        </w:rPr>
        <w:t>当下，</w:t>
      </w:r>
      <w:r>
        <w:rPr>
          <w:color w:val="181618"/>
          <w:spacing w:val="0"/>
          <w:w w:val="100"/>
          <w:position w:val="0"/>
        </w:rPr>
        <w:t>在一个宁静的状态存在。</w:t>
      </w:r>
      <w:r>
        <w:rPr>
          <w:color w:val="2B2A2B"/>
          <w:spacing w:val="0"/>
          <w:w w:val="100"/>
          <w:position w:val="0"/>
        </w:rPr>
        <w:t>这个当下，是</w:t>
      </w:r>
      <w:r>
        <w:rPr>
          <w:color w:val="181618"/>
          <w:spacing w:val="0"/>
          <w:w w:val="100"/>
          <w:position w:val="0"/>
        </w:rPr>
        <w:t>在念头</w:t>
      </w:r>
      <w:r>
        <w:rPr>
          <w:color w:val="2B2A2B"/>
          <w:spacing w:val="0"/>
          <w:w w:val="100"/>
          <w:position w:val="0"/>
        </w:rPr>
        <w:t>还没有 生起的</w:t>
      </w:r>
      <w:r>
        <w:rPr>
          <w:color w:val="181618"/>
          <w:spacing w:val="0"/>
          <w:w w:val="100"/>
          <w:position w:val="0"/>
        </w:rPr>
        <w:t>瞬间。这些种种</w:t>
      </w:r>
      <w:r>
        <w:rPr>
          <w:color w:val="2B2A2B"/>
          <w:spacing w:val="0"/>
          <w:w w:val="100"/>
          <w:position w:val="0"/>
        </w:rPr>
        <w:t>的众生</w:t>
      </w:r>
      <w:r>
        <w:rPr>
          <w:color w:val="181618"/>
          <w:spacing w:val="0"/>
          <w:w w:val="100"/>
          <w:position w:val="0"/>
        </w:rPr>
        <w:t>（连矿物、</w:t>
      </w:r>
      <w:r>
        <w:rPr>
          <w:color w:val="2B2A2B"/>
          <w:spacing w:val="0"/>
          <w:w w:val="100"/>
          <w:position w:val="0"/>
        </w:rPr>
        <w:t>任何物</w:t>
      </w:r>
      <w:r>
        <w:rPr>
          <w:color w:val="181618"/>
          <w:spacing w:val="0"/>
          <w:w w:val="100"/>
          <w:position w:val="0"/>
        </w:rPr>
        <w:t>质都是众生，都有</w:t>
      </w:r>
      <w:r>
        <w:rPr>
          <w:color w:val="2B2A2B"/>
          <w:spacing w:val="0"/>
          <w:w w:val="100"/>
          <w:position w:val="0"/>
        </w:rPr>
        <w:t>意识，</w:t>
      </w:r>
      <w:r>
        <w:rPr>
          <w:color w:val="181618"/>
          <w:spacing w:val="0"/>
          <w:w w:val="100"/>
          <w:position w:val="0"/>
        </w:rPr>
        <w:t xml:space="preserve">都有 </w:t>
      </w:r>
      <w:r>
        <w:rPr>
          <w:color w:val="2B2A2B"/>
          <w:spacing w:val="0"/>
          <w:w w:val="100"/>
          <w:position w:val="0"/>
        </w:rPr>
        <w:t>生命的</w:t>
      </w:r>
      <w:r>
        <w:rPr>
          <w:color w:val="181618"/>
          <w:spacing w:val="0"/>
          <w:w w:val="100"/>
          <w:position w:val="0"/>
        </w:rPr>
        <w:t>慧根）随时通过</w:t>
      </w:r>
      <w:r>
        <w:rPr>
          <w:color w:val="2B2A2B"/>
          <w:spacing w:val="0"/>
          <w:w w:val="100"/>
          <w:position w:val="0"/>
        </w:rPr>
        <w:t>瞬间、</w:t>
      </w:r>
      <w:r>
        <w:rPr>
          <w:color w:val="181618"/>
          <w:spacing w:val="0"/>
          <w:w w:val="100"/>
          <w:position w:val="0"/>
        </w:rPr>
        <w:t>通过宁静，和整体的生命接轨。</w:t>
      </w:r>
      <w:r>
        <w:rPr>
          <w:color w:val="000000"/>
          <w:spacing w:val="0"/>
          <w:w w:val="100"/>
          <w:position w:val="0"/>
        </w:rPr>
        <w:t>一只</w:t>
      </w:r>
      <w:r>
        <w:rPr>
          <w:color w:val="181618"/>
          <w:spacing w:val="0"/>
          <w:w w:val="100"/>
          <w:position w:val="0"/>
        </w:rPr>
        <w:t>动物，不光 跟自己本身没有分隔，跟宇宙整体</w:t>
      </w:r>
      <w:r>
        <w:rPr>
          <w:color w:val="2B2A2B"/>
          <w:spacing w:val="0"/>
          <w:w w:val="100"/>
          <w:position w:val="0"/>
        </w:rPr>
        <w:t>也没有</w:t>
      </w:r>
      <w:r>
        <w:rPr>
          <w:color w:val="181618"/>
          <w:spacing w:val="0"/>
          <w:w w:val="100"/>
          <w:position w:val="0"/>
        </w:rPr>
        <w:t>分隔。不像人类，还创出另外一个自 我形相。这个自我形相带来另</w:t>
      </w:r>
      <w:r>
        <w:rPr>
          <w:color w:val="2B2A2B"/>
          <w:spacing w:val="0"/>
          <w:w w:val="100"/>
          <w:position w:val="0"/>
        </w:rPr>
        <w:t>外一个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2B2A2B"/>
          <w:spacing w:val="0"/>
          <w:w w:val="100"/>
          <w:position w:val="0"/>
        </w:rPr>
        <w:t>是一个假体。</w:t>
      </w:r>
      <w:r>
        <w:rPr>
          <w:color w:val="181618"/>
          <w:spacing w:val="0"/>
          <w:w w:val="100"/>
          <w:position w:val="0"/>
        </w:rPr>
        <w:t>但是，从这个假体出 发，又好像是真的。让我们的人生在这个躯体里</w:t>
      </w:r>
      <w:r>
        <w:rPr>
          <w:color w:val="2B2A2B"/>
          <w:spacing w:val="0"/>
          <w:w w:val="100"/>
          <w:position w:val="0"/>
        </w:rPr>
        <w:t>打转，</w:t>
      </w:r>
      <w:r>
        <w:rPr>
          <w:color w:val="181618"/>
          <w:spacing w:val="0"/>
          <w:w w:val="100"/>
          <w:position w:val="0"/>
        </w:rPr>
        <w:t>转不出来。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62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这么说，语言或是文字所带来的任何意</w:t>
      </w:r>
      <w:r>
        <w:rPr>
          <w:color w:val="2B2A2B"/>
          <w:spacing w:val="0"/>
          <w:w w:val="100"/>
          <w:position w:val="0"/>
        </w:rPr>
        <w:t>涵都不</w:t>
      </w:r>
      <w:r>
        <w:rPr>
          <w:color w:val="181618"/>
          <w:spacing w:val="0"/>
          <w:w w:val="100"/>
          <w:position w:val="0"/>
        </w:rPr>
        <w:t xml:space="preserve">重要。因为心里不安静，有 </w:t>
      </w:r>
      <w:r>
        <w:rPr>
          <w:color w:val="000000"/>
          <w:spacing w:val="0"/>
          <w:w w:val="100"/>
          <w:position w:val="0"/>
        </w:rPr>
        <w:t>一个</w:t>
      </w:r>
      <w:r>
        <w:rPr>
          <w:color w:val="181618"/>
          <w:spacing w:val="0"/>
          <w:w w:val="100"/>
          <w:position w:val="0"/>
        </w:rPr>
        <w:t>起伏，才可能有念头。这念头，</w:t>
      </w:r>
      <w:r>
        <w:rPr>
          <w:color w:val="2B2A2B"/>
          <w:spacing w:val="0"/>
          <w:w w:val="100"/>
          <w:position w:val="0"/>
        </w:rPr>
        <w:t>再转成语言跟</w:t>
      </w:r>
      <w:r>
        <w:rPr>
          <w:color w:val="181618"/>
          <w:spacing w:val="0"/>
          <w:w w:val="100"/>
          <w:position w:val="0"/>
        </w:rPr>
        <w:t>烦恼。</w:t>
      </w:r>
      <w:r>
        <w:rPr>
          <w:color w:val="2B2A2B"/>
          <w:spacing w:val="0"/>
          <w:w w:val="100"/>
          <w:position w:val="0"/>
        </w:rPr>
        <w:t>懂了</w:t>
      </w:r>
      <w:r>
        <w:rPr>
          <w:color w:val="181618"/>
          <w:spacing w:val="0"/>
          <w:w w:val="100"/>
          <w:position w:val="0"/>
        </w:rPr>
        <w:t>这些，就</w:t>
      </w:r>
      <w:r>
        <w:rPr>
          <w:color w:val="2B2A2B"/>
          <w:spacing w:val="0"/>
          <w:w w:val="100"/>
          <w:position w:val="0"/>
        </w:rPr>
        <w:t xml:space="preserve">不再会 </w:t>
      </w:r>
      <w:r>
        <w:rPr>
          <w:color w:val="181618"/>
          <w:spacing w:val="0"/>
          <w:w w:val="100"/>
          <w:position w:val="0"/>
        </w:rPr>
        <w:t>追求字句所带来的</w:t>
      </w:r>
      <w:r>
        <w:rPr>
          <w:color w:val="2B2A2B"/>
          <w:spacing w:val="0"/>
          <w:w w:val="100"/>
          <w:position w:val="0"/>
        </w:rPr>
        <w:t>理解，</w:t>
      </w:r>
      <w:r>
        <w:rPr>
          <w:color w:val="000000"/>
          <w:spacing w:val="0"/>
          <w:w w:val="100"/>
          <w:position w:val="0"/>
        </w:rPr>
        <w:t>因</w:t>
      </w:r>
      <w:r>
        <w:rPr>
          <w:color w:val="181618"/>
          <w:spacing w:val="0"/>
          <w:w w:val="100"/>
          <w:position w:val="0"/>
        </w:rPr>
        <w:t>为它最多只能当一个路标。</w:t>
      </w:r>
      <w:r>
        <w:rPr>
          <w:color w:val="2B2A2B"/>
          <w:spacing w:val="0"/>
          <w:w w:val="100"/>
          <w:position w:val="0"/>
        </w:rPr>
        <w:t>可惜</w:t>
      </w:r>
      <w:r>
        <w:rPr>
          <w:color w:val="181618"/>
          <w:spacing w:val="0"/>
          <w:w w:val="100"/>
          <w:position w:val="0"/>
        </w:rPr>
        <w:t>的是，我们</w:t>
      </w:r>
      <w:r>
        <w:rPr>
          <w:color w:val="2B2A2B"/>
          <w:spacing w:val="0"/>
          <w:w w:val="100"/>
          <w:position w:val="0"/>
        </w:rPr>
        <w:t xml:space="preserve">通常把 </w:t>
      </w:r>
      <w:r>
        <w:rPr>
          <w:color w:val="181618"/>
          <w:spacing w:val="0"/>
          <w:w w:val="100"/>
          <w:position w:val="0"/>
        </w:rPr>
        <w:t>这个路标当作</w:t>
      </w:r>
      <w:r>
        <w:rPr>
          <w:color w:val="2B2A2B"/>
          <w:spacing w:val="0"/>
          <w:w w:val="100"/>
          <w:position w:val="0"/>
        </w:rPr>
        <w:t>目标。</w:t>
      </w:r>
      <w:r>
        <w:rPr>
          <w:color w:val="181618"/>
          <w:spacing w:val="0"/>
          <w:w w:val="100"/>
          <w:position w:val="0"/>
        </w:rPr>
        <w:t>在语言文字这个路标上打转，滔滔不绝地辩论，大做文章, 越走越远。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320" w:line="240" w:lineRule="auto"/>
        <w:ind w:left="0" w:right="0" w:firstLine="0"/>
        <w:jc w:val="both"/>
      </w:pPr>
      <w:r>
        <w:rPr>
          <w:spacing w:val="0"/>
          <w:w w:val="100"/>
          <w:position w:val="0"/>
        </w:rPr>
        <w:t>①《大梵天王问佛决疑经〉</w:t>
      </w:r>
      <w:r>
        <w:rPr>
          <w:color w:val="000000"/>
          <w:spacing w:val="0"/>
          <w:w w:val="100"/>
          <w:position w:val="0"/>
        </w:rPr>
        <w:t>"拈</w:t>
      </w:r>
      <w:r>
        <w:rPr>
          <w:spacing w:val="0"/>
          <w:w w:val="100"/>
          <w:position w:val="0"/>
        </w:rPr>
        <w:t>华品第二”。</w:t>
      </w:r>
      <w:r>
        <w:br w:type="page"/>
      </w:r>
    </w:p>
    <w:p>
      <w:pPr>
        <w:widowControl w:val="0"/>
        <w:jc w:val="left"/>
        <w:rPr>
          <w:sz w:val="2"/>
          <w:szCs w:val="2"/>
        </w:rPr>
      </w:pPr>
      <w:r>
        <w:drawing>
          <wp:inline distT="0" distB="0" distL="114300" distR="114300">
            <wp:extent cx="4047490" cy="3072130"/>
            <wp:effectExtent l="0" t="0" r="10160" b="13970"/>
            <wp:docPr id="965" name="Picutre 9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" name="Picutre 965"/>
                    <pic:cNvPicPr/>
                  </pic:nvPicPr>
                  <pic:blipFill>
                    <a:blip r:embed="rId664"/>
                    <a:stretch>
                      <a:fillRect/>
                    </a:stretch>
                  </pic:blipFill>
                  <pic:spPr>
                    <a:xfrm>
                      <a:off x="0" y="0"/>
                      <a:ext cx="4047490" cy="307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79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85" w:lineRule="exact"/>
        <w:ind w:left="0" w:right="0" w:firstLine="320"/>
        <w:jc w:val="both"/>
      </w:pPr>
      <w:r>
        <w:rPr>
          <w:spacing w:val="0"/>
          <w:w w:val="100"/>
          <w:position w:val="0"/>
        </w:rPr>
        <w:t>任何形相，本身就是</w:t>
      </w:r>
      <w:r>
        <w:rPr>
          <w:spacing w:val="0"/>
          <w:w w:val="100"/>
          <w:position w:val="0"/>
          <w:lang w:val="zh-CN" w:eastAsia="zh-CN" w:bidi="zh-CN"/>
        </w:rPr>
        <w:t>个出口</w:t>
      </w:r>
      <w:r>
        <w:rPr>
          <w:spacing w:val="0"/>
          <w:w w:val="100"/>
          <w:position w:val="0"/>
          <w:sz w:val="16"/>
          <w:szCs w:val="16"/>
          <w:lang w:val="en-US" w:eastAsia="en-US" w:bidi="en-US"/>
        </w:rPr>
        <w:t>（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16"/>
          <w:szCs w:val="16"/>
          <w:lang w:val="en-US" w:eastAsia="en-US" w:bidi="en-US"/>
        </w:rPr>
        <w:t>Exit）,</w:t>
      </w:r>
      <w:r>
        <w:rPr>
          <w:spacing w:val="0"/>
          <w:w w:val="100"/>
          <w:position w:val="0"/>
        </w:rPr>
        <w:t>而大自然本身就是人间最好的</w:t>
      </w:r>
      <w:r>
        <w:rPr>
          <w:spacing w:val="0"/>
          <w:w w:val="100"/>
          <w:position w:val="0"/>
          <w:lang w:val="zh-CN" w:eastAsia="zh-CN" w:bidi="zh-CN"/>
        </w:rPr>
        <w:t>出口。</w:t>
      </w:r>
      <w:r>
        <w:rPr>
          <w:spacing w:val="0"/>
          <w:w w:val="100"/>
          <w:position w:val="0"/>
        </w:rPr>
        <w:t>大自然所帯来的生 命，本身就存在于一个宁静的状态。本身就活在当下。通过</w:t>
      </w:r>
      <w:r>
        <w:rPr>
          <w:color w:val="2B2A2B"/>
          <w:spacing w:val="0"/>
          <w:w w:val="100"/>
          <w:position w:val="0"/>
        </w:rPr>
        <w:t>瞬间，</w:t>
      </w:r>
      <w:r>
        <w:rPr>
          <w:spacing w:val="0"/>
          <w:w w:val="100"/>
          <w:position w:val="0"/>
        </w:rPr>
        <w:t>跟生命完全合一。不管是一朵 花、</w:t>
      </w:r>
      <w:r>
        <w:rPr>
          <w:color w:val="2B2A2B"/>
          <w:spacing w:val="0"/>
          <w:w w:val="100"/>
          <w:position w:val="0"/>
        </w:rPr>
        <w:t>一</w:t>
      </w:r>
      <w:r>
        <w:rPr>
          <w:spacing w:val="0"/>
          <w:w w:val="100"/>
          <w:position w:val="0"/>
        </w:rPr>
        <w:t>棵树、</w:t>
      </w:r>
      <w:r>
        <w:rPr>
          <w:color w:val="2B2A2B"/>
          <w:spacing w:val="0"/>
          <w:w w:val="100"/>
          <w:position w:val="0"/>
        </w:rPr>
        <w:t>一</w:t>
      </w:r>
      <w:r>
        <w:rPr>
          <w:spacing w:val="0"/>
          <w:w w:val="100"/>
          <w:position w:val="0"/>
        </w:rPr>
        <w:t>只狗，甚至我们的体内。只要我们清楚关注任何形相，不要再加上一个念头、一个 观念。很自然的，就让我们找回这个瞬间，存在于宁静。这个瞬间所带来的宁静，就是</w:t>
      </w:r>
      <w:r>
        <w:rPr>
          <w:spacing w:val="0"/>
          <w:w w:val="100"/>
          <w:position w:val="0"/>
          <w:lang w:val="zh-CN" w:eastAsia="zh-CN" w:bidi="zh-CN"/>
        </w:rPr>
        <w:t>出口。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宁静，是可以通过任何有形有相，包括语言文字、行动、讲话中找回来的。 跟我们身体动不动、发不发出声音，</w:t>
      </w:r>
      <w:r>
        <w:rPr>
          <w:color w:val="724A6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点都不相关。真正的宁静，是在动作与 声音之内，同时找到一个无动、无音的性质。懂了这些，就自然知道，在任何 生命的状况下，不管多忙、多吵，我们可以轻松看到，有另外一个宁静的层面， 在更深的层面存在。体会到这个层面，自然就会给我们一个空当、一个空隙， 让我们看清、看透任何生活的状况。从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</w:t>
      </w:r>
      <w:r>
        <w:rPr>
          <w:color w:val="181618"/>
          <w:spacing w:val="0"/>
          <w:w w:val="100"/>
          <w:position w:val="0"/>
        </w:rPr>
        <w:t>”，体会到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</w:rPr>
        <w:t>有”。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我想表达的是，“靜”跟一个人从早到晚盘腿、不讲话、不睡觉、不休息， 一点都不相关。我们会体会到，因为人有限的理解，通过这局限的意识，把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“静”</w:t>
      </w:r>
      <w:r>
        <w:rPr>
          <w:color w:val="181618"/>
          <w:spacing w:val="0"/>
          <w:w w:val="100"/>
          <w:position w:val="0"/>
        </w:rPr>
        <w:t xml:space="preserve">当成了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静”</w:t>
      </w:r>
      <w:r>
        <w:rPr>
          <w:color w:val="000000"/>
          <w:spacing w:val="0"/>
          <w:w w:val="100"/>
          <w:position w:val="0"/>
        </w:rPr>
        <w:t>的</w:t>
      </w:r>
      <w:r>
        <w:rPr>
          <w:color w:val="181618"/>
          <w:spacing w:val="0"/>
          <w:w w:val="100"/>
          <w:position w:val="0"/>
        </w:rPr>
        <w:t>对立，会认为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“静”</w:t>
      </w:r>
      <w:r>
        <w:rPr>
          <w:color w:val="181618"/>
          <w:spacing w:val="0"/>
          <w:w w:val="100"/>
          <w:position w:val="0"/>
        </w:rPr>
        <w:t>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000000"/>
          <w:spacing w:val="0"/>
          <w:w w:val="100"/>
          <w:position w:val="0"/>
        </w:rPr>
        <w:t>的</w:t>
      </w:r>
      <w:r>
        <w:rPr>
          <w:color w:val="181618"/>
          <w:spacing w:val="0"/>
          <w:w w:val="100"/>
          <w:position w:val="0"/>
        </w:rPr>
        <w:t xml:space="preserve">相反。不相信的话,我 </w:t>
      </w:r>
      <w:r>
        <w:rPr>
          <w:color w:val="000000"/>
          <w:spacing w:val="0"/>
          <w:w w:val="100"/>
          <w:position w:val="0"/>
        </w:rPr>
        <w:t>们</w:t>
      </w:r>
      <w:r>
        <w:rPr>
          <w:color w:val="181618"/>
          <w:spacing w:val="0"/>
          <w:w w:val="100"/>
          <w:position w:val="0"/>
        </w:rPr>
        <w:t>每一个人都体会过，明明身体躺在那里不动，心里的念头却像水一样流个没 完。外面很静，可是心里一点都不静。所以，这两者是不相关的。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想想看，一个人假如可以全心宁静，而又同时能在这人间做事，甚至通过 脑思考、讲话、交流互动。</w:t>
      </w:r>
      <w:r>
        <w:rPr>
          <w:color w:val="000000"/>
          <w:spacing w:val="0"/>
          <w:w w:val="100"/>
          <w:position w:val="0"/>
        </w:rPr>
        <w:t>那么，</w:t>
      </w:r>
      <w:r>
        <w:rPr>
          <w:color w:val="181618"/>
          <w:spacing w:val="0"/>
          <w:w w:val="100"/>
          <w:position w:val="0"/>
        </w:rPr>
        <w:t>每一个行动是不得了的。通过宁静，我们就 自然活在当下。虽然在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每一个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>都是在臣服当中而动。也就是说, 还没有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181618"/>
          <w:spacing w:val="0"/>
          <w:w w:val="100"/>
          <w:position w:val="0"/>
        </w:rPr>
        <w:t>”，一个人已</w:t>
      </w:r>
      <w:r>
        <w:rPr>
          <w:color w:val="000000"/>
          <w:spacing w:val="0"/>
          <w:w w:val="100"/>
          <w:position w:val="0"/>
        </w:rPr>
        <w:t>经把一</w:t>
      </w:r>
      <w:r>
        <w:rPr>
          <w:color w:val="181618"/>
          <w:spacing w:val="0"/>
          <w:w w:val="100"/>
          <w:position w:val="0"/>
        </w:rPr>
        <w:t>切的追求或是对瞬间种种的要求，都很早交出 去了。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不光这种宁静是神圣的。活在瞬间</w:t>
      </w:r>
      <w:r>
        <w:rPr>
          <w:color w:val="000000"/>
          <w:spacing w:val="0"/>
          <w:w w:val="100"/>
          <w:position w:val="0"/>
        </w:rPr>
        <w:t>也是神</w:t>
      </w:r>
      <w:r>
        <w:rPr>
          <w:color w:val="181618"/>
          <w:spacing w:val="0"/>
          <w:w w:val="100"/>
          <w:position w:val="0"/>
        </w:rPr>
        <w:t>圣的。就连每一个动作都是神圣 的。最有趣的是，通过</w:t>
      </w:r>
      <w:r>
        <w:rPr>
          <w:color w:val="000000"/>
          <w:spacing w:val="0"/>
          <w:w w:val="100"/>
          <w:position w:val="0"/>
        </w:rPr>
        <w:t>宁静，</w:t>
      </w:r>
      <w:r>
        <w:rPr>
          <w:color w:val="181618"/>
          <w:spacing w:val="0"/>
          <w:w w:val="100"/>
          <w:position w:val="0"/>
        </w:rPr>
        <w:t>这种神圣、臣服的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和努力一点都不相关。 努力还是通过对立而生的。比如说，我希望通过用功、做某种功课</w:t>
      </w:r>
      <w:r>
        <w:rPr>
          <w:color w:val="000000"/>
          <w:spacing w:val="0"/>
          <w:w w:val="100"/>
          <w:position w:val="0"/>
        </w:rPr>
        <w:t>……</w:t>
      </w:r>
      <w:r>
        <w:rPr>
          <w:color w:val="181618"/>
          <w:spacing w:val="0"/>
          <w:w w:val="100"/>
          <w:position w:val="0"/>
        </w:rPr>
        <w:t>可以得 到种种结果。因为生活不顺心，所以我要通过种种努力，来完成自己的愿望。 这么说，努力，本身就是跟生命对抗。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  <w:sectPr>
          <w:headerReference r:id="rId467" w:type="first"/>
          <w:footerReference r:id="rId470" w:type="first"/>
          <w:headerReference r:id="rId465" w:type="default"/>
          <w:footerReference r:id="rId468" w:type="default"/>
          <w:headerReference r:id="rId466" w:type="even"/>
          <w:footerReference r:id="rId469" w:type="even"/>
          <w:footnotePr>
            <w:numFmt w:val="decimal"/>
          </w:footnotePr>
          <w:pgSz w:w="8839" w:h="12940"/>
          <w:pgMar w:top="1210" w:right="717" w:bottom="1276" w:left="717" w:header="0" w:footer="3" w:gutter="238"/>
          <w:pgNumType w:start="259"/>
          <w:cols w:space="720" w:num="1"/>
          <w:titlePg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然而，宁静中生出的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181618"/>
          <w:spacing w:val="0"/>
          <w:w w:val="100"/>
          <w:position w:val="0"/>
        </w:rPr>
        <w:t>”，完全是自然而发，</w:t>
      </w:r>
      <w:r>
        <w:rPr>
          <w:color w:val="000000"/>
          <w:spacing w:val="0"/>
          <w:w w:val="100"/>
          <w:position w:val="0"/>
        </w:rPr>
        <w:t>从心</w:t>
      </w:r>
      <w:r>
        <w:rPr>
          <w:color w:val="181618"/>
          <w:spacing w:val="0"/>
          <w:w w:val="100"/>
          <w:position w:val="0"/>
        </w:rPr>
        <w:t xml:space="preserve">里流出来的。没有一个 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“谁”</w:t>
      </w:r>
      <w:r>
        <w:rPr>
          <w:color w:val="181618"/>
          <w:spacing w:val="0"/>
          <w:w w:val="100"/>
          <w:position w:val="0"/>
        </w:rPr>
        <w:t>来掌控，也没有一个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“谁”</w:t>
      </w:r>
      <w:r>
        <w:rPr>
          <w:color w:val="181618"/>
          <w:spacing w:val="0"/>
          <w:w w:val="100"/>
          <w:position w:val="0"/>
        </w:rPr>
        <w:t>来决定。这种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 xml:space="preserve">自然跟全部的生命接轨, 自然带出最高的创造力，所得到的结果是人间难以想象的。人类历史最美的诗、 最美的音乐、最美的艺术作品、学术上最大的突破，都是在宁静、在无思无想 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的境界中所带出来的。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通过静，</w:t>
      </w:r>
      <w:r>
        <w:rPr>
          <w:color w:val="181618"/>
          <w:spacing w:val="0"/>
          <w:w w:val="100"/>
          <w:position w:val="0"/>
        </w:rPr>
        <w:t>我们</w:t>
      </w:r>
      <w:r>
        <w:rPr>
          <w:color w:val="2B2A2B"/>
          <w:spacing w:val="0"/>
          <w:w w:val="100"/>
          <w:position w:val="0"/>
        </w:rPr>
        <w:t>自然也会发现</w:t>
      </w:r>
      <w:r>
        <w:rPr>
          <w:color w:val="181618"/>
          <w:spacing w:val="0"/>
          <w:w w:val="100"/>
          <w:position w:val="0"/>
        </w:rPr>
        <w:t>，任何对立、矛盾自然会</w:t>
      </w:r>
      <w:r>
        <w:rPr>
          <w:color w:val="2B2A2B"/>
          <w:spacing w:val="0"/>
          <w:w w:val="100"/>
          <w:position w:val="0"/>
        </w:rPr>
        <w:t>消逝。</w:t>
      </w:r>
      <w:r>
        <w:rPr>
          <w:color w:val="181618"/>
          <w:spacing w:val="0"/>
          <w:w w:val="100"/>
          <w:position w:val="0"/>
        </w:rPr>
        <w:t xml:space="preserve">甚至会发现,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“空”</w:t>
      </w:r>
      <w:r>
        <w:rPr>
          <w:color w:val="181618"/>
          <w:spacing w:val="0"/>
          <w:w w:val="100"/>
          <w:position w:val="0"/>
        </w:rPr>
        <w:t>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2B2A2B"/>
          <w:spacing w:val="0"/>
          <w:w w:val="100"/>
          <w:position w:val="0"/>
        </w:rPr>
        <w:t>不是对立。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“存</w:t>
      </w:r>
      <w:r>
        <w:rPr>
          <w:color w:val="181618"/>
          <w:spacing w:val="0"/>
          <w:w w:val="100"/>
          <w:position w:val="0"/>
        </w:rPr>
        <w:t>在”</w:t>
      </w:r>
      <w:r>
        <w:rPr>
          <w:color w:val="000000"/>
          <w:spacing w:val="0"/>
          <w:w w:val="100"/>
          <w:position w:val="0"/>
        </w:rPr>
        <w:t>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181618"/>
          <w:spacing w:val="0"/>
          <w:w w:val="100"/>
          <w:position w:val="0"/>
        </w:rPr>
        <w:t>”、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“做”</w:t>
      </w:r>
      <w:r>
        <w:rPr>
          <w:color w:val="181618"/>
          <w:spacing w:val="0"/>
          <w:w w:val="100"/>
          <w:position w:val="0"/>
        </w:rPr>
        <w:t>也不是</w:t>
      </w:r>
      <w:r>
        <w:rPr>
          <w:color w:val="2B2A2B"/>
          <w:spacing w:val="0"/>
          <w:w w:val="100"/>
          <w:position w:val="0"/>
        </w:rPr>
        <w:t>对立。</w:t>
      </w:r>
      <w:r>
        <w:rPr>
          <w:color w:val="181618"/>
          <w:spacing w:val="0"/>
          <w:w w:val="100"/>
          <w:position w:val="0"/>
        </w:rPr>
        <w:t xml:space="preserve">就连生命和死 </w:t>
      </w:r>
      <w:r>
        <w:rPr>
          <w:color w:val="2B2A2B"/>
          <w:spacing w:val="0"/>
          <w:w w:val="100"/>
          <w:position w:val="0"/>
        </w:rPr>
        <w:t>亡</w:t>
      </w:r>
      <w:r>
        <w:rPr>
          <w:color w:val="181618"/>
          <w:spacing w:val="0"/>
          <w:w w:val="100"/>
          <w:position w:val="0"/>
        </w:rPr>
        <w:t>都不是对立。更不用讲爱、喜乐、</w:t>
      </w:r>
      <w:r>
        <w:rPr>
          <w:color w:val="2B2A2B"/>
          <w:spacing w:val="0"/>
          <w:w w:val="100"/>
          <w:position w:val="0"/>
        </w:rPr>
        <w:t>平</w:t>
      </w:r>
      <w:r>
        <w:rPr>
          <w:color w:val="181618"/>
          <w:spacing w:val="0"/>
          <w:w w:val="100"/>
          <w:position w:val="0"/>
        </w:rPr>
        <w:t>安都属</w:t>
      </w:r>
      <w:r>
        <w:rPr>
          <w:color w:val="2B2A2B"/>
          <w:spacing w:val="0"/>
          <w:w w:val="100"/>
          <w:position w:val="0"/>
        </w:rPr>
        <w:t>于生命更深层</w:t>
      </w:r>
      <w:r>
        <w:rPr>
          <w:color w:val="181618"/>
          <w:spacing w:val="0"/>
          <w:w w:val="100"/>
          <w:position w:val="0"/>
        </w:rPr>
        <w:t>面的一部分，没有 外在的对立。</w:t>
      </w:r>
      <w:r>
        <w:rPr>
          <w:color w:val="2B2A2B"/>
          <w:spacing w:val="0"/>
          <w:w w:val="100"/>
          <w:position w:val="0"/>
        </w:rPr>
        <w:t>空</w:t>
      </w:r>
      <w:r>
        <w:rPr>
          <w:color w:val="181618"/>
          <w:spacing w:val="0"/>
          <w:w w:val="100"/>
          <w:position w:val="0"/>
        </w:rPr>
        <w:t>、存在、生命、爱、喜乐、</w:t>
      </w:r>
      <w:r>
        <w:rPr>
          <w:color w:val="2B2A2B"/>
          <w:spacing w:val="0"/>
          <w:w w:val="100"/>
          <w:position w:val="0"/>
        </w:rPr>
        <w:t>平</w:t>
      </w:r>
      <w:r>
        <w:rPr>
          <w:color w:val="181618"/>
          <w:spacing w:val="0"/>
          <w:w w:val="100"/>
          <w:position w:val="0"/>
        </w:rPr>
        <w:t>安都是我们最根本的状态，并不 是用任何条件组合得来的，</w:t>
      </w:r>
      <w:r>
        <w:rPr>
          <w:color w:val="2B2A2B"/>
          <w:spacing w:val="0"/>
          <w:w w:val="100"/>
          <w:position w:val="0"/>
        </w:rPr>
        <w:t>本</w:t>
      </w:r>
      <w:r>
        <w:rPr>
          <w:color w:val="181618"/>
          <w:spacing w:val="0"/>
          <w:w w:val="100"/>
          <w:position w:val="0"/>
        </w:rPr>
        <w:t>来就是跟生命接轨。通过宁静，自然就存在身边。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宁静，或说宁静</w:t>
      </w:r>
      <w:r>
        <w:rPr>
          <w:color w:val="2B2A2B"/>
          <w:spacing w:val="0"/>
          <w:w w:val="100"/>
          <w:position w:val="0"/>
        </w:rPr>
        <w:t>带来的</w:t>
      </w:r>
      <w:r>
        <w:rPr>
          <w:color w:val="181618"/>
          <w:spacing w:val="0"/>
          <w:w w:val="100"/>
          <w:position w:val="0"/>
        </w:rPr>
        <w:t>臣服，也只是把我们对形相的注意力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“挪开</w:t>
      </w:r>
      <w:r>
        <w:rPr>
          <w:color w:val="181618"/>
          <w:spacing w:val="0"/>
          <w:w w:val="100"/>
          <w:position w:val="0"/>
        </w:rPr>
        <w:t>来”，</w:t>
      </w:r>
      <w:r>
        <w:rPr>
          <w:color w:val="000000"/>
          <w:spacing w:val="0"/>
          <w:w w:val="100"/>
          <w:position w:val="0"/>
        </w:rPr>
        <w:t xml:space="preserve">向 </w:t>
      </w:r>
      <w:r>
        <w:rPr>
          <w:color w:val="181618"/>
          <w:spacing w:val="0"/>
          <w:w w:val="100"/>
          <w:position w:val="0"/>
        </w:rPr>
        <w:t>人</w:t>
      </w:r>
      <w:r>
        <w:rPr>
          <w:color w:val="2B2A2B"/>
          <w:spacing w:val="0"/>
          <w:w w:val="100"/>
          <w:position w:val="0"/>
        </w:rPr>
        <w:t>生更深</w:t>
      </w:r>
      <w:r>
        <w:rPr>
          <w:color w:val="181618"/>
          <w:spacing w:val="0"/>
          <w:w w:val="100"/>
          <w:position w:val="0"/>
        </w:rPr>
        <w:t>的层面移动。它带来宇</w:t>
      </w:r>
      <w:r>
        <w:rPr>
          <w:color w:val="2B2A2B"/>
          <w:spacing w:val="0"/>
          <w:w w:val="100"/>
          <w:position w:val="0"/>
        </w:rPr>
        <w:t>宙最高</w:t>
      </w:r>
      <w:r>
        <w:rPr>
          <w:color w:val="181618"/>
          <w:spacing w:val="0"/>
          <w:w w:val="100"/>
          <w:position w:val="0"/>
        </w:rPr>
        <w:t>层面的智能。</w:t>
      </w:r>
      <w:r>
        <w:rPr>
          <w:color w:val="2B2A2B"/>
          <w:spacing w:val="0"/>
          <w:w w:val="100"/>
          <w:position w:val="0"/>
        </w:rPr>
        <w:t>通过这</w:t>
      </w:r>
      <w:r>
        <w:rPr>
          <w:color w:val="181618"/>
          <w:spacing w:val="0"/>
          <w:w w:val="100"/>
          <w:position w:val="0"/>
        </w:rPr>
        <w:t xml:space="preserve">个有限的体，表达 </w:t>
      </w:r>
      <w:r>
        <w:rPr>
          <w:color w:val="2B2A2B"/>
          <w:spacing w:val="0"/>
          <w:w w:val="100"/>
          <w:position w:val="0"/>
        </w:rPr>
        <w:t>出宇宙</w:t>
      </w:r>
      <w:r>
        <w:rPr>
          <w:color w:val="181618"/>
          <w:spacing w:val="0"/>
          <w:w w:val="100"/>
          <w:position w:val="0"/>
        </w:rPr>
        <w:t>最高的智慧。这</w:t>
      </w:r>
      <w:r>
        <w:rPr>
          <w:color w:val="2B2A2B"/>
          <w:spacing w:val="0"/>
          <w:w w:val="100"/>
          <w:position w:val="0"/>
        </w:rPr>
        <w:t>就是古</w:t>
      </w:r>
      <w:r>
        <w:rPr>
          <w:color w:val="181618"/>
          <w:spacing w:val="0"/>
          <w:w w:val="100"/>
          <w:position w:val="0"/>
        </w:rPr>
        <w:t>人所称的圣人境界。其实，</w:t>
      </w:r>
      <w:r>
        <w:rPr>
          <w:color w:val="2B2A2B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 xml:space="preserve">们每个人都做得到。 </w:t>
      </w:r>
      <w:r>
        <w:rPr>
          <w:color w:val="2B2A2B"/>
          <w:spacing w:val="0"/>
          <w:w w:val="100"/>
          <w:position w:val="0"/>
        </w:rPr>
        <w:t>因</w:t>
      </w:r>
      <w:r>
        <w:rPr>
          <w:color w:val="181618"/>
          <w:spacing w:val="0"/>
          <w:w w:val="100"/>
          <w:position w:val="0"/>
        </w:rPr>
        <w:t>为它跟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“做” </w:t>
      </w:r>
      <w:r>
        <w:rPr>
          <w:color w:val="2B2A2B"/>
          <w:spacing w:val="0"/>
          <w:w w:val="100"/>
          <w:position w:val="0"/>
        </w:rPr>
        <w:t>一点</w:t>
      </w:r>
      <w:r>
        <w:rPr>
          <w:color w:val="181618"/>
          <w:spacing w:val="0"/>
          <w:w w:val="100"/>
          <w:position w:val="0"/>
        </w:rPr>
        <w:t>都不</w:t>
      </w:r>
      <w:r>
        <w:rPr>
          <w:color w:val="2B2A2B"/>
          <w:spacing w:val="0"/>
          <w:w w:val="100"/>
          <w:position w:val="0"/>
        </w:rPr>
        <w:t>相关。</w:t>
      </w:r>
      <w:r>
        <w:rPr>
          <w:color w:val="181618"/>
          <w:spacing w:val="0"/>
          <w:w w:val="100"/>
          <w:position w:val="0"/>
        </w:rPr>
        <w:t xml:space="preserve">然而，却又是我们最普遍的状态。正因如此， </w:t>
      </w:r>
      <w:r>
        <w:rPr>
          <w:color w:val="2B2A2B"/>
          <w:spacing w:val="0"/>
          <w:w w:val="100"/>
          <w:position w:val="0"/>
        </w:rPr>
        <w:t>庄</w:t>
      </w:r>
      <w:r>
        <w:rPr>
          <w:color w:val="181618"/>
          <w:spacing w:val="0"/>
          <w:w w:val="100"/>
          <w:position w:val="0"/>
        </w:rPr>
        <w:t>子也曾经说过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“道”</w:t>
      </w:r>
      <w:r>
        <w:rPr>
          <w:color w:val="181618"/>
          <w:spacing w:val="0"/>
          <w:w w:val="100"/>
          <w:position w:val="0"/>
        </w:rPr>
        <w:t>是无所不在的。</w:t>
      </w:r>
      <w:r>
        <w:rPr>
          <w:color w:val="2B2A2B"/>
          <w:spacing w:val="0"/>
          <w:w w:val="100"/>
          <w:position w:val="0"/>
        </w:rPr>
        <w:t>①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880" w:line="414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接</w:t>
      </w:r>
      <w:r>
        <w:rPr>
          <w:color w:val="2B2A2B"/>
          <w:spacing w:val="0"/>
          <w:w w:val="100"/>
          <w:position w:val="0"/>
        </w:rPr>
        <w:t>下来，</w:t>
      </w:r>
      <w:r>
        <w:rPr>
          <w:color w:val="181618"/>
          <w:spacing w:val="0"/>
          <w:w w:val="100"/>
          <w:position w:val="0"/>
        </w:rPr>
        <w:t>我</w:t>
      </w:r>
      <w:r>
        <w:rPr>
          <w:color w:val="2B2A2B"/>
          <w:spacing w:val="0"/>
          <w:w w:val="100"/>
          <w:position w:val="0"/>
        </w:rPr>
        <w:t>会用更具体的方法，</w:t>
      </w:r>
      <w:r>
        <w:rPr>
          <w:color w:val="181618"/>
          <w:spacing w:val="0"/>
          <w:w w:val="100"/>
          <w:position w:val="0"/>
        </w:rPr>
        <w:t>让你找回来这个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“静</w:t>
      </w:r>
      <w:r>
        <w:rPr>
          <w:color w:val="181618"/>
          <w:spacing w:val="0"/>
          <w:w w:val="100"/>
          <w:position w:val="0"/>
        </w:rPr>
        <w:t>”。也就是这个瞬间， 也就是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里！现在！”</w:t>
      </w:r>
      <w:r>
        <w:rPr>
          <w:color w:val="2B2A2B"/>
          <w:spacing w:val="0"/>
          <w:w w:val="100"/>
          <w:position w:val="0"/>
        </w:rPr>
        <w:t>我想提醒</w:t>
      </w:r>
      <w:r>
        <w:rPr>
          <w:color w:val="181618"/>
          <w:spacing w:val="0"/>
          <w:w w:val="100"/>
          <w:position w:val="0"/>
        </w:rPr>
        <w:t>的是，前面这些话还是很重要。</w:t>
      </w:r>
      <w:r>
        <w:rPr>
          <w:color w:val="2B2A2B"/>
          <w:spacing w:val="0"/>
          <w:w w:val="100"/>
          <w:position w:val="0"/>
        </w:rPr>
        <w:t>因为，</w:t>
      </w:r>
      <w:r>
        <w:rPr>
          <w:color w:val="181618"/>
          <w:spacing w:val="0"/>
          <w:w w:val="100"/>
          <w:position w:val="0"/>
        </w:rPr>
        <w:t>要得 到这个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“静</w:t>
      </w:r>
      <w:r>
        <w:rPr>
          <w:color w:val="181618"/>
          <w:spacing w:val="0"/>
          <w:w w:val="100"/>
          <w:position w:val="0"/>
        </w:rPr>
        <w:t>”，</w:t>
      </w:r>
      <w:r>
        <w:rPr>
          <w:color w:val="2B2A2B"/>
          <w:spacing w:val="0"/>
          <w:w w:val="100"/>
          <w:position w:val="0"/>
        </w:rPr>
        <w:t>并不是通过任</w:t>
      </w:r>
      <w:r>
        <w:rPr>
          <w:color w:val="181618"/>
          <w:spacing w:val="0"/>
          <w:w w:val="100"/>
          <w:position w:val="0"/>
        </w:rPr>
        <w:t>何作为可以带来的。假如</w:t>
      </w:r>
      <w:r>
        <w:rPr>
          <w:color w:val="2B2A2B"/>
          <w:spacing w:val="0"/>
          <w:w w:val="100"/>
          <w:position w:val="0"/>
        </w:rPr>
        <w:t>前面这</w:t>
      </w:r>
      <w:r>
        <w:rPr>
          <w:color w:val="181618"/>
          <w:spacing w:val="0"/>
          <w:w w:val="100"/>
          <w:position w:val="0"/>
        </w:rPr>
        <w:t>些话，你全面投 入，用心读进去了，</w:t>
      </w:r>
      <w:r>
        <w:rPr>
          <w:color w:val="2B2A2B"/>
          <w:spacing w:val="0"/>
          <w:w w:val="100"/>
          <w:position w:val="0"/>
        </w:rPr>
        <w:t>你已经</w:t>
      </w:r>
      <w:r>
        <w:rPr>
          <w:color w:val="181618"/>
          <w:spacing w:val="0"/>
          <w:w w:val="100"/>
          <w:position w:val="0"/>
        </w:rPr>
        <w:t>在一个</w:t>
      </w:r>
      <w:r>
        <w:rPr>
          <w:color w:val="2B2A2B"/>
          <w:spacing w:val="0"/>
          <w:w w:val="100"/>
          <w:position w:val="0"/>
        </w:rPr>
        <w:t>宁静的存在，</w:t>
      </w:r>
      <w:r>
        <w:rPr>
          <w:color w:val="181618"/>
          <w:spacing w:val="0"/>
          <w:w w:val="100"/>
          <w:position w:val="0"/>
        </w:rPr>
        <w:t>宁静的</w:t>
      </w:r>
      <w:r>
        <w:rPr>
          <w:color w:val="2B2A2B"/>
          <w:spacing w:val="0"/>
          <w:w w:val="100"/>
          <w:position w:val="0"/>
        </w:rPr>
        <w:t>当下。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</w:pPr>
      <w:r>
        <w:rPr>
          <w:color w:val="2B2A2B"/>
          <w:spacing w:val="0"/>
          <w:w w:val="100"/>
          <w:position w:val="0"/>
        </w:rPr>
        <w:t>①庄子《南华经》"知北游第二</w:t>
      </w:r>
      <w:r>
        <w:rPr>
          <w:color w:val="000000"/>
          <w:spacing w:val="0"/>
          <w:w w:val="100"/>
          <w:position w:val="0"/>
          <w:lang w:val="zh-CN" w:eastAsia="zh-CN" w:bidi="zh-CN"/>
        </w:rPr>
        <w:t>十二、</w:t>
      </w:r>
    </w:p>
    <w:p>
      <w:pPr>
        <w:pStyle w:val="19"/>
        <w:keepNext w:val="0"/>
        <w:keepLines w:val="0"/>
        <w:widowControl w:val="0"/>
        <w:shd w:val="clear" w:color="auto" w:fill="auto"/>
        <w:bidi w:val="0"/>
        <w:spacing w:before="0" w:after="340" w:line="240" w:lineRule="auto"/>
        <w:ind w:left="0" w:right="0" w:firstLine="0"/>
        <w:jc w:val="both"/>
        <w:rPr>
          <w:sz w:val="22"/>
          <w:szCs w:val="22"/>
        </w:rPr>
      </w:pPr>
      <w:r>
        <w:rPr>
          <w:rFonts w:ascii="宋体" w:hAnsi="宋体" w:eastAsia="宋体" w:cs="宋体"/>
          <w:b w:val="0"/>
          <w:bCs w:val="0"/>
          <w:color w:val="181618"/>
          <w:spacing w:val="0"/>
          <w:w w:val="100"/>
          <w:position w:val="0"/>
          <w:sz w:val="19"/>
          <w:szCs w:val="19"/>
          <w:lang w:val="zh-TW" w:eastAsia="zh-TW" w:bidi="zh-TW"/>
        </w:rPr>
        <w:t>思想典范的变迁</w:t>
      </w:r>
      <w:r>
        <w:rPr>
          <w:rFonts w:ascii="Times New Roman" w:hAnsi="Times New Roman" w:eastAsia="Times New Roman" w:cs="Times New Roman"/>
          <w:b w:val="0"/>
          <w:bCs w:val="0"/>
          <w:color w:val="181618"/>
          <w:spacing w:val="0"/>
          <w:w w:val="100"/>
          <w:position w:val="0"/>
          <w:sz w:val="22"/>
          <w:szCs w:val="22"/>
          <w:lang w:val="en-US" w:eastAsia="en-US" w:bidi="en-US"/>
        </w:rPr>
        <w:t>(Paradigm Shift)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前面提过，任何历史所留下来的重大突破，不管在任何领域，都是从无色 无形的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“空”</w:t>
      </w:r>
      <w:r>
        <w:rPr>
          <w:color w:val="181618"/>
          <w:spacing w:val="0"/>
          <w:w w:val="100"/>
          <w:position w:val="0"/>
        </w:rPr>
        <w:t>所衍生出来的。不光如此，人类思想典范的变迁，也是从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“空” </w:t>
      </w:r>
      <w:r>
        <w:rPr>
          <w:color w:val="181618"/>
          <w:spacing w:val="0"/>
          <w:w w:val="100"/>
          <w:position w:val="0"/>
        </w:rPr>
        <w:t>所化出来的。所谓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“典</w:t>
      </w:r>
      <w:r>
        <w:rPr>
          <w:color w:val="181618"/>
          <w:spacing w:val="0"/>
          <w:w w:val="100"/>
          <w:position w:val="0"/>
        </w:rPr>
        <w:t>范的变迁”，指的是观念上的大改变。要从一个有规律的 系统跳出来，必须通过一个更深的层面来看、来处理，才可以得到观念彻底的 转变。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87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人间的意识状态要转变，一定要从更深沉的意识状态，来解答外在意识层 面所带来的问题。这类事例，在历史上屡见不鲜，包括科学相关的问题，也只 是如此。回顾科学史，重大的思想典范变迁，也是通过不同的逻辑层面切入, 等于是根本跳到一条完全不同的轨道上。就像几百年前，哥白尼探讨太阳、月 亮和行星对恒星的相对运动，跳出了当时奉为圭臬的地球中心说，提出了日心说, 为人类带来完全不同的眼界。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3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换个角度来看，也就是说，只要通过人间可以思辩出来、想出来的东西, 在历史上是不可能永久存在的。很多科学和科技的发现，都会随着时间不断更 新，也不断流失。科学和哲学的突破，不管在当时多么伟大，都可能在百年后， 甚至几十年内就被推翻。只有完全从无色无形的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“空”</w:t>
      </w:r>
      <w:r>
        <w:rPr>
          <w:color w:val="181618"/>
          <w:spacing w:val="0"/>
          <w:w w:val="100"/>
          <w:position w:val="0"/>
        </w:rPr>
        <w:t>所出来的，才是永恒。 就像所有古人的智慧结晶，是从生命更深的层面，也就是无色无形的空和宁静 所创出来的。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3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我们都见过这样的人，虽然话不多，但他从宁静中说出来的话，会让我们 觉得很有深度。深度，也就是反映生命更深的层面。说到底，一个人要在无色 无形的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才能带出生命真正的深度，而影响到周边，甚至影响到未来的 人。他所讲的一切，跟永恒的生命完全接轨。所以，也不可能消失掉的。人类 史上大圣人的智慧正是如此。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3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 xml:space="preserve">每一个人在生命中，常常会得到一个更深层面的答案。在人间，我们有时 也感受得到更深沉的直觉，有时候我们称为灵感。这也都是从一个无色无形的 </w:t>
      </w:r>
      <w:r>
        <w:rPr>
          <w:color w:val="2B2A2B"/>
          <w:spacing w:val="0"/>
          <w:w w:val="100"/>
          <w:position w:val="0"/>
        </w:rPr>
        <w:t>宁静所转出来的。我们不能说这是理性或念头的产物。但是，我们每一个人都 知道，它本身是来自生命更大的聪明。我们也隐隐约约知道，要听从这个更深 的灵感和直觉。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9" w:lineRule="exact"/>
        <w:ind w:left="0" w:right="0" w:firstLine="380"/>
        <w:jc w:val="both"/>
      </w:pPr>
      <w:r>
        <w:rPr>
          <w:color w:val="2B2A2B"/>
          <w:spacing w:val="0"/>
          <w:w w:val="100"/>
          <w:position w:val="0"/>
        </w:rPr>
        <w:t>比如说，我们有时候到某个地方，遇见某个人，会有一个不知道从何而来 的灵感，影响了我们对这件事、这个人的决定。我们心里也知道，这是反映了 生命更大的一种聪明，我们可以称为智慧。这是每一个人都体验过的，我们本 来都有，也是每个人都知道的，从来没有离开过我们。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9" w:lineRule="exact"/>
        <w:ind w:left="0" w:right="0" w:firstLine="380"/>
        <w:jc w:val="both"/>
      </w:pPr>
      <w:r>
        <w:rPr>
          <w:color w:val="2B2A2B"/>
          <w:spacing w:val="0"/>
          <w:w w:val="100"/>
          <w:position w:val="0"/>
        </w:rPr>
        <w:t>典范的变迁、观念的转变，也是要通过一个能量场、生命场。更要通过生 命关键的存在</w:t>
      </w:r>
      <w:r>
        <w:rPr>
          <w:b/>
          <w:bCs/>
          <w:color w:val="000000"/>
          <w:spacing w:val="0"/>
          <w:w w:val="100"/>
          <w:position w:val="0"/>
          <w:sz w:val="20"/>
          <w:szCs w:val="20"/>
        </w:rPr>
        <w:t>(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sz w:val="20"/>
          <w:szCs w:val="20"/>
          <w:lang w:val="en-US" w:eastAsia="en-US" w:bidi="en-US"/>
        </w:rPr>
        <w:t>critical mass</w:t>
      </w:r>
      <w:r>
        <w:rPr>
          <w:rFonts w:ascii="Times New Roman" w:hAnsi="Times New Roman" w:eastAsia="Times New Roman" w:cs="Times New Roman"/>
          <w:b/>
          <w:bCs/>
          <w:color w:val="2B2A2B"/>
          <w:spacing w:val="0"/>
          <w:w w:val="100"/>
          <w:position w:val="0"/>
          <w:sz w:val="20"/>
          <w:szCs w:val="20"/>
        </w:rPr>
        <w:t xml:space="preserve">), </w:t>
      </w:r>
      <w:r>
        <w:rPr>
          <w:color w:val="2B2A2B"/>
          <w:spacing w:val="0"/>
          <w:w w:val="100"/>
          <w:position w:val="0"/>
        </w:rPr>
        <w:t>一夕之间，影响到整体人类的看法。可以这么 说，信息，也就是螺旋场，通过少数人的领悟的共振，而可以影响到全人类。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9" w:lineRule="exact"/>
        <w:ind w:left="0" w:right="0" w:firstLine="380"/>
        <w:jc w:val="both"/>
        <w:sectPr>
          <w:headerReference r:id="rId473" w:type="first"/>
          <w:footerReference r:id="rId476" w:type="first"/>
          <w:headerReference r:id="rId471" w:type="default"/>
          <w:footerReference r:id="rId474" w:type="default"/>
          <w:headerReference r:id="rId472" w:type="even"/>
          <w:footerReference r:id="rId475" w:type="even"/>
          <w:footnotePr>
            <w:numFmt w:val="decimal"/>
          </w:footnotePr>
          <w:pgSz w:w="8839" w:h="12940"/>
          <w:pgMar w:top="1210" w:right="717" w:bottom="1276" w:left="717" w:header="0" w:footer="3" w:gutter="238"/>
          <w:cols w:space="720" w:num="1"/>
          <w:titlePg/>
          <w:rtlGutter w:val="0"/>
          <w:docGrid w:linePitch="360" w:charSpace="0"/>
        </w:sectPr>
      </w:pPr>
      <w:r>
        <w:rPr>
          <w:color w:val="2B2A2B"/>
          <w:spacing w:val="0"/>
          <w:w w:val="100"/>
          <w:position w:val="0"/>
        </w:rPr>
        <w:t>正因为如此，我才写下《全部的你》。也是很诚恳的希望通过你、我，也 就是生命关键的存在，在人间带来一个全面的典范变迁，带来全人类与地球生 命的转变。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520" w:line="240" w:lineRule="auto"/>
        <w:ind w:left="0" w:right="0" w:firstLine="0"/>
        <w:jc w:val="both"/>
        <w:rPr>
          <w:sz w:val="28"/>
          <w:szCs w:val="28"/>
        </w:rPr>
      </w:pPr>
      <w:bookmarkStart w:id="309" w:name="bookmark315"/>
      <w:bookmarkStart w:id="310" w:name="bookmark317"/>
      <w:bookmarkStart w:id="311" w:name="bookmark316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2.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修行不用时间</w:t>
      </w:r>
      <w:bookmarkEnd w:id="309"/>
      <w:bookmarkEnd w:id="310"/>
      <w:bookmarkEnd w:id="311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</w:rPr>
        <w:t>醒觉，跟任何</w:t>
      </w:r>
      <w:r>
        <w:rPr>
          <w:color w:val="000000"/>
          <w:spacing w:val="0"/>
          <w:w w:val="100"/>
          <w:position w:val="0"/>
        </w:rPr>
        <w:t>修行的</w:t>
      </w:r>
      <w:r>
        <w:rPr>
          <w:color w:val="181618"/>
          <w:spacing w:val="0"/>
          <w:w w:val="100"/>
          <w:position w:val="0"/>
        </w:rPr>
        <w:t>方法不相关。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我有很多修行的朋友，不管是在家、出家、专修与否，不同宗教、学派的 </w:t>
      </w:r>
      <w:r>
        <w:rPr>
          <w:color w:val="2B2A2B"/>
          <w:spacing w:val="0"/>
          <w:w w:val="100"/>
          <w:position w:val="0"/>
        </w:rPr>
        <w:t>道友，</w:t>
      </w:r>
      <w:r>
        <w:rPr>
          <w:color w:val="181618"/>
          <w:spacing w:val="0"/>
          <w:w w:val="100"/>
          <w:position w:val="0"/>
        </w:rPr>
        <w:t>经过几</w:t>
      </w:r>
      <w:r>
        <w:rPr>
          <w:color w:val="2B2A2B"/>
          <w:spacing w:val="0"/>
          <w:w w:val="100"/>
          <w:position w:val="0"/>
        </w:rPr>
        <w:t>十年的</w:t>
      </w:r>
      <w:r>
        <w:rPr>
          <w:color w:val="181618"/>
          <w:spacing w:val="0"/>
          <w:w w:val="100"/>
          <w:position w:val="0"/>
        </w:rPr>
        <w:t>修行，</w:t>
      </w:r>
      <w:r>
        <w:rPr>
          <w:color w:val="2B2A2B"/>
          <w:spacing w:val="0"/>
          <w:w w:val="100"/>
          <w:position w:val="0"/>
        </w:rPr>
        <w:t>往</w:t>
      </w:r>
      <w:r>
        <w:rPr>
          <w:color w:val="181618"/>
          <w:spacing w:val="0"/>
          <w:w w:val="100"/>
          <w:position w:val="0"/>
        </w:rPr>
        <w:t>往有一个普遍的现象——追求灵性越久，反而越 不</w:t>
      </w:r>
      <w:r>
        <w:rPr>
          <w:color w:val="2B2A2B"/>
          <w:spacing w:val="0"/>
          <w:w w:val="100"/>
          <w:position w:val="0"/>
        </w:rPr>
        <w:t>愉快。</w:t>
      </w:r>
      <w:r>
        <w:rPr>
          <w:color w:val="181618"/>
          <w:spacing w:val="0"/>
          <w:w w:val="100"/>
          <w:position w:val="0"/>
        </w:rPr>
        <w:t>总是抱着一个</w:t>
      </w:r>
      <w:r>
        <w:rPr>
          <w:color w:val="2B2A2B"/>
          <w:spacing w:val="0"/>
          <w:w w:val="100"/>
          <w:position w:val="0"/>
        </w:rPr>
        <w:t>挫败或</w:t>
      </w:r>
      <w:r>
        <w:rPr>
          <w:color w:val="181618"/>
          <w:spacing w:val="0"/>
          <w:w w:val="100"/>
          <w:position w:val="0"/>
        </w:rPr>
        <w:t>责备的念头。认</w:t>
      </w:r>
      <w:r>
        <w:rPr>
          <w:color w:val="2B2A2B"/>
          <w:spacing w:val="0"/>
          <w:w w:val="100"/>
          <w:position w:val="0"/>
        </w:rPr>
        <w:t>为自己</w:t>
      </w:r>
      <w:r>
        <w:rPr>
          <w:color w:val="181618"/>
          <w:spacing w:val="0"/>
          <w:w w:val="100"/>
          <w:position w:val="0"/>
        </w:rPr>
        <w:t>修得不够好，或是在某些 场合对某些状况会激动反弹。不光对自己</w:t>
      </w:r>
      <w:r>
        <w:rPr>
          <w:color w:val="2B2A2B"/>
          <w:spacing w:val="0"/>
          <w:w w:val="100"/>
          <w:position w:val="0"/>
        </w:rPr>
        <w:t>严苛，</w:t>
      </w:r>
      <w:r>
        <w:rPr>
          <w:color w:val="181618"/>
          <w:spacing w:val="0"/>
          <w:w w:val="100"/>
          <w:position w:val="0"/>
        </w:rPr>
        <w:t>也许也用一样的标准来期待别 人。</w:t>
      </w:r>
      <w:r>
        <w:rPr>
          <w:color w:val="000000"/>
          <w:spacing w:val="0"/>
          <w:w w:val="100"/>
          <w:position w:val="0"/>
        </w:rPr>
        <w:t>即使</w:t>
      </w:r>
      <w:r>
        <w:rPr>
          <w:color w:val="181618"/>
          <w:spacing w:val="0"/>
          <w:w w:val="100"/>
          <w:position w:val="0"/>
        </w:rPr>
        <w:t>如此，还会坚持只</w:t>
      </w:r>
      <w:r>
        <w:rPr>
          <w:color w:val="2B2A2B"/>
          <w:spacing w:val="0"/>
          <w:w w:val="100"/>
          <w:position w:val="0"/>
        </w:rPr>
        <w:t>要修得</w:t>
      </w:r>
      <w:r>
        <w:rPr>
          <w:color w:val="181618"/>
          <w:spacing w:val="0"/>
          <w:w w:val="100"/>
          <w:position w:val="0"/>
        </w:rPr>
        <w:t>够久，磨炼到底，说不定哪天就可以成道了。 这种想法，无形当中，还是认为修行离不开时间，</w:t>
      </w:r>
      <w:r>
        <w:rPr>
          <w:color w:val="000000"/>
          <w:spacing w:val="0"/>
          <w:w w:val="100"/>
          <w:position w:val="0"/>
        </w:rPr>
        <w:t>而</w:t>
      </w:r>
      <w:r>
        <w:rPr>
          <w:color w:val="181618"/>
          <w:spacing w:val="0"/>
          <w:w w:val="100"/>
          <w:position w:val="0"/>
        </w:rPr>
        <w:t>且做功课的时</w:t>
      </w:r>
      <w:r>
        <w:rPr>
          <w:color w:val="2B2A2B"/>
          <w:spacing w:val="0"/>
          <w:w w:val="100"/>
          <w:position w:val="0"/>
        </w:rPr>
        <w:t xml:space="preserve">间越长越好。 </w:t>
      </w:r>
      <w:r>
        <w:rPr>
          <w:color w:val="181618"/>
          <w:spacing w:val="0"/>
          <w:w w:val="100"/>
          <w:position w:val="0"/>
        </w:rPr>
        <w:t>不管是学生还是老师，常常见人就问一句：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“你</w:t>
      </w:r>
      <w:r>
        <w:rPr>
          <w:color w:val="181618"/>
          <w:spacing w:val="0"/>
          <w:w w:val="100"/>
          <w:position w:val="0"/>
        </w:rPr>
        <w:t>修了多久？”也就是说，无论老 师还是</w:t>
      </w:r>
      <w:r>
        <w:rPr>
          <w:color w:val="2B2A2B"/>
          <w:spacing w:val="0"/>
          <w:w w:val="100"/>
          <w:position w:val="0"/>
        </w:rPr>
        <w:t>学生，</w:t>
      </w:r>
      <w:r>
        <w:rPr>
          <w:color w:val="181618"/>
          <w:spacing w:val="0"/>
          <w:w w:val="100"/>
          <w:position w:val="0"/>
        </w:rPr>
        <w:t>基本的假设都是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“修得</w:t>
      </w:r>
      <w:r>
        <w:rPr>
          <w:color w:val="181618"/>
          <w:spacing w:val="0"/>
          <w:w w:val="100"/>
          <w:position w:val="0"/>
        </w:rPr>
        <w:t>越久，越成</w:t>
      </w:r>
      <w:r>
        <w:rPr>
          <w:color w:val="2B2A2B"/>
          <w:spacing w:val="0"/>
          <w:w w:val="100"/>
          <w:position w:val="0"/>
        </w:rPr>
        <w:t>熟”。然而，</w:t>
      </w:r>
      <w:r>
        <w:rPr>
          <w:color w:val="181618"/>
          <w:spacing w:val="0"/>
          <w:w w:val="100"/>
          <w:position w:val="0"/>
        </w:rPr>
        <w:t>有时</w:t>
      </w:r>
      <w:r>
        <w:rPr>
          <w:color w:val="2B2A2B"/>
          <w:spacing w:val="0"/>
          <w:w w:val="100"/>
          <w:position w:val="0"/>
        </w:rPr>
        <w:t>，修得</w:t>
      </w:r>
      <w:r>
        <w:rPr>
          <w:color w:val="181618"/>
          <w:spacing w:val="0"/>
          <w:w w:val="100"/>
          <w:position w:val="0"/>
        </w:rPr>
        <w:t>越久, 反而</w:t>
      </w:r>
      <w:r>
        <w:rPr>
          <w:color w:val="2B2A2B"/>
          <w:spacing w:val="0"/>
          <w:w w:val="100"/>
          <w:position w:val="0"/>
        </w:rPr>
        <w:t>生起一</w:t>
      </w:r>
      <w:r>
        <w:rPr>
          <w:color w:val="181618"/>
          <w:spacing w:val="0"/>
          <w:w w:val="100"/>
          <w:position w:val="0"/>
        </w:rPr>
        <w:t>种骄慢</w:t>
      </w:r>
      <w:r>
        <w:rPr>
          <w:color w:val="000000"/>
          <w:spacing w:val="0"/>
          <w:w w:val="100"/>
          <w:position w:val="0"/>
        </w:rPr>
        <w:t>,</w:t>
      </w:r>
      <w:r>
        <w:rPr>
          <w:color w:val="181618"/>
          <w:spacing w:val="0"/>
          <w:w w:val="100"/>
          <w:position w:val="0"/>
        </w:rPr>
        <w:t>认为别人不如</w:t>
      </w:r>
      <w:r>
        <w:rPr>
          <w:color w:val="2B2A2B"/>
          <w:spacing w:val="0"/>
          <w:w w:val="100"/>
          <w:position w:val="0"/>
        </w:rPr>
        <w:t>自己。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这种错误的观念，从古至今误导了无数人。</w:t>
      </w:r>
      <w:r>
        <w:rPr>
          <w:color w:val="2B2A2B"/>
          <w:spacing w:val="0"/>
          <w:w w:val="100"/>
          <w:position w:val="0"/>
        </w:rPr>
        <w:t>衍生</w:t>
      </w:r>
      <w:r>
        <w:rPr>
          <w:color w:val="181618"/>
          <w:spacing w:val="0"/>
          <w:w w:val="100"/>
          <w:position w:val="0"/>
        </w:rPr>
        <w:t>出各式各样的方法，</w:t>
      </w:r>
      <w:r>
        <w:rPr>
          <w:color w:val="2B2A2B"/>
          <w:spacing w:val="0"/>
          <w:w w:val="100"/>
          <w:position w:val="0"/>
        </w:rPr>
        <w:t>从苦 行</w:t>
      </w:r>
      <w:r>
        <w:rPr>
          <w:color w:val="181618"/>
          <w:spacing w:val="0"/>
          <w:w w:val="100"/>
          <w:position w:val="0"/>
        </w:rPr>
        <w:t>到五花八门的</w:t>
      </w:r>
      <w:r>
        <w:rPr>
          <w:color w:val="2B2A2B"/>
          <w:spacing w:val="0"/>
          <w:w w:val="100"/>
          <w:position w:val="0"/>
        </w:rPr>
        <w:t>磨炼。</w:t>
      </w:r>
      <w:r>
        <w:rPr>
          <w:color w:val="181618"/>
          <w:spacing w:val="0"/>
          <w:w w:val="100"/>
          <w:position w:val="0"/>
        </w:rPr>
        <w:t>好像基本的假设是：只要承受得住，大概也就成</w:t>
      </w:r>
      <w:r>
        <w:rPr>
          <w:color w:val="2B2A2B"/>
          <w:spacing w:val="0"/>
          <w:w w:val="100"/>
          <w:position w:val="0"/>
        </w:rPr>
        <w:t xml:space="preserve">功了一 </w:t>
      </w:r>
      <w:r>
        <w:rPr>
          <w:color w:val="181618"/>
          <w:spacing w:val="0"/>
          <w:w w:val="100"/>
          <w:position w:val="0"/>
        </w:rPr>
        <w:t>半。</w:t>
      </w:r>
      <w:r>
        <w:rPr>
          <w:color w:val="2B2A2B"/>
          <w:spacing w:val="0"/>
          <w:w w:val="100"/>
          <w:position w:val="0"/>
        </w:rPr>
        <w:t>这些观</w:t>
      </w:r>
      <w:r>
        <w:rPr>
          <w:color w:val="181618"/>
          <w:spacing w:val="0"/>
          <w:w w:val="100"/>
          <w:position w:val="0"/>
        </w:rPr>
        <w:t>念都还离不开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“功</w:t>
      </w:r>
      <w:r>
        <w:rPr>
          <w:color w:val="181618"/>
          <w:spacing w:val="0"/>
          <w:w w:val="100"/>
          <w:position w:val="0"/>
        </w:rPr>
        <w:t>夫”的境界，更离不开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 “动”</w:t>
      </w:r>
      <w:r>
        <w:rPr>
          <w:color w:val="181618"/>
          <w:spacing w:val="0"/>
          <w:w w:val="100"/>
          <w:position w:val="0"/>
        </w:rPr>
        <w:t>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“成</w:t>
      </w:r>
      <w:r>
        <w:rPr>
          <w:color w:val="181618"/>
          <w:spacing w:val="0"/>
          <w:w w:val="100"/>
          <w:position w:val="0"/>
        </w:rPr>
        <w:t>为”</w:t>
      </w:r>
      <w:r>
        <w:rPr>
          <w:color w:val="2B2A2B"/>
          <w:spacing w:val="0"/>
          <w:w w:val="100"/>
          <w:position w:val="0"/>
        </w:rPr>
        <w:t>的 观念。</w:t>
      </w:r>
      <w:r>
        <w:rPr>
          <w:color w:val="181618"/>
          <w:spacing w:val="0"/>
          <w:w w:val="100"/>
          <w:position w:val="0"/>
        </w:rPr>
        <w:t>好像是说一个人本</w:t>
      </w:r>
      <w:r>
        <w:rPr>
          <w:color w:val="2B2A2B"/>
          <w:spacing w:val="0"/>
          <w:w w:val="100"/>
          <w:position w:val="0"/>
        </w:rPr>
        <w:t>来是平</w:t>
      </w:r>
      <w:r>
        <w:rPr>
          <w:color w:val="181618"/>
          <w:spacing w:val="0"/>
          <w:w w:val="100"/>
          <w:position w:val="0"/>
        </w:rPr>
        <w:t>凡的，通过修行，他可以成为</w:t>
      </w:r>
      <w:r>
        <w:rPr>
          <w:color w:val="2B2A2B"/>
          <w:spacing w:val="0"/>
          <w:w w:val="100"/>
          <w:position w:val="0"/>
        </w:rPr>
        <w:t xml:space="preserve">神仙、高人、上 </w:t>
      </w:r>
      <w:r>
        <w:rPr>
          <w:color w:val="181618"/>
          <w:spacing w:val="0"/>
          <w:w w:val="100"/>
          <w:position w:val="0"/>
        </w:rPr>
        <w:t>师，</w:t>
      </w:r>
      <w:r>
        <w:rPr>
          <w:color w:val="2B2A2B"/>
          <w:spacing w:val="0"/>
          <w:w w:val="100"/>
          <w:position w:val="0"/>
        </w:rPr>
        <w:t>得到这种殊荣的成就。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然而，这种想法还是以为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“成</w:t>
      </w:r>
      <w:r>
        <w:rPr>
          <w:color w:val="181618"/>
          <w:spacing w:val="0"/>
          <w:w w:val="100"/>
          <w:position w:val="0"/>
        </w:rPr>
        <w:t>道”还是要通过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181618"/>
          <w:spacing w:val="0"/>
          <w:w w:val="100"/>
          <w:position w:val="0"/>
        </w:rPr>
        <w:t>”、努力的追</w:t>
      </w:r>
      <w:r>
        <w:rPr>
          <w:color w:val="2B2A2B"/>
          <w:spacing w:val="0"/>
          <w:w w:val="100"/>
          <w:position w:val="0"/>
        </w:rPr>
        <w:t>求才可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3657600" cy="3889375"/>
            <wp:effectExtent l="0" t="0" r="0" b="15875"/>
            <wp:docPr id="990" name="Picutre 9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" name="Picutre 990"/>
                    <pic:cNvPicPr/>
                  </pic:nvPicPr>
                  <pic:blipFill>
                    <a:blip r:embed="rId665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388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43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280" w:line="240" w:lineRule="auto"/>
        <w:ind w:left="0" w:right="0"/>
        <w:jc w:val="left"/>
        <w:sectPr>
          <w:footnotePr>
            <w:numFmt w:val="decimal"/>
          </w:footnotePr>
          <w:pgSz w:w="8839" w:h="12940"/>
          <w:pgMar w:top="2884" w:right="800" w:bottom="1377" w:left="800" w:header="0" w:footer="3" w:gutter="86"/>
          <w:cols w:space="720" w:num="1"/>
          <w:rtlGutter w:val="0"/>
          <w:docGrid w:linePitch="360" w:charSpace="0"/>
        </w:sectPr>
      </w:pPr>
      <w:r>
        <w:rPr>
          <w:spacing w:val="0"/>
          <w:w w:val="100"/>
          <w:position w:val="0"/>
        </w:rPr>
        <w:t>来不及了！等会要做什么！时间永远不够用！</w:t>
      </w:r>
      <w:r>
        <w:rPr>
          <w:color w:val="484848"/>
          <w:spacing w:val="0"/>
          <w:w w:val="100"/>
          <w:position w:val="0"/>
        </w:rPr>
        <w:t>一</w:t>
      </w:r>
      <w:r>
        <w:rPr>
          <w:spacing w:val="0"/>
          <w:w w:val="100"/>
          <w:position w:val="0"/>
        </w:rPr>
        <w:t>打破时间的观念，也就是跳出人间唯</w:t>
      </w:r>
      <w:r>
        <w:rPr>
          <w:color w:val="484848"/>
          <w:spacing w:val="0"/>
          <w:w w:val="100"/>
          <w:position w:val="0"/>
        </w:rPr>
        <w:t xml:space="preserve">一的一 </w:t>
      </w:r>
      <w:r>
        <w:rPr>
          <w:spacing w:val="0"/>
          <w:w w:val="100"/>
          <w:position w:val="0"/>
        </w:rPr>
        <w:t>把钥匙°打破时间唯一的方法，就是回到瞬间</w:t>
      </w:r>
      <w:r>
        <w:rPr>
          <w:color w:val="000000"/>
          <w:spacing w:val="0"/>
          <w:w w:val="100"/>
          <w:position w:val="0"/>
        </w:rPr>
        <w:t>——</w:t>
      </w:r>
      <w:r>
        <w:rPr>
          <w:spacing w:val="0"/>
          <w:w w:val="100"/>
          <w:position w:val="0"/>
        </w:rPr>
        <w:t xml:space="preserve">"这里！现在！"进一步说，把全部的生命找回 </w:t>
      </w:r>
      <w:r>
        <w:rPr>
          <w:color w:val="2B2A2B"/>
          <w:spacing w:val="0"/>
          <w:w w:val="100"/>
          <w:position w:val="0"/>
        </w:rPr>
        <w:t>来，也只是活在"这里！”的瞬间，或是瞬间的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“这</w:t>
      </w:r>
      <w:r>
        <w:rPr>
          <w:color w:val="2B2A2B"/>
          <w:spacing w:val="0"/>
          <w:w w:val="100"/>
          <w:position w:val="0"/>
        </w:rPr>
        <w:t>里！ ”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以得到的。我这里大胆地说，</w:t>
      </w:r>
      <w:r>
        <w:rPr>
          <w:color w:val="2B2A2B"/>
          <w:spacing w:val="0"/>
          <w:w w:val="100"/>
          <w:position w:val="0"/>
        </w:rPr>
        <w:t>成道，</w:t>
      </w:r>
      <w:r>
        <w:rPr>
          <w:color w:val="181618"/>
          <w:spacing w:val="0"/>
          <w:w w:val="100"/>
          <w:position w:val="0"/>
        </w:rPr>
        <w:t>跟任何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“动”、任</w:t>
      </w:r>
      <w:r>
        <w:rPr>
          <w:color w:val="181618"/>
          <w:spacing w:val="0"/>
          <w:w w:val="100"/>
          <w:position w:val="0"/>
        </w:rPr>
        <w:t>何作为、任何努力、任何 追求，</w:t>
      </w:r>
      <w:r>
        <w:rPr>
          <w:color w:val="2B2A2B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点都不相关。道，本来到处都有，怎么还需要找回来？甚至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“成</w:t>
      </w:r>
      <w:r>
        <w:rPr>
          <w:color w:val="181618"/>
          <w:spacing w:val="0"/>
          <w:w w:val="100"/>
          <w:position w:val="0"/>
        </w:rPr>
        <w:t>为” 出来？我们其实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“就</w:t>
      </w:r>
      <w:r>
        <w:rPr>
          <w:color w:val="181618"/>
          <w:spacing w:val="0"/>
          <w:w w:val="100"/>
          <w:position w:val="0"/>
        </w:rPr>
        <w:t>是”道，</w:t>
      </w:r>
      <w:r>
        <w:rPr>
          <w:color w:val="2B2A2B"/>
          <w:spacing w:val="0"/>
          <w:w w:val="100"/>
          <w:position w:val="0"/>
        </w:rPr>
        <w:t>根</w:t>
      </w:r>
      <w:r>
        <w:rPr>
          <w:color w:val="181618"/>
          <w:spacing w:val="0"/>
          <w:w w:val="100"/>
          <w:position w:val="0"/>
        </w:rPr>
        <w:t>本不能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“成</w:t>
      </w:r>
      <w:r>
        <w:rPr>
          <w:color w:val="181618"/>
          <w:spacing w:val="0"/>
          <w:w w:val="100"/>
          <w:position w:val="0"/>
        </w:rPr>
        <w:t>为”。甚至，连一个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“成”</w:t>
      </w:r>
      <w:r>
        <w:rPr>
          <w:color w:val="181618"/>
          <w:spacing w:val="0"/>
          <w:w w:val="100"/>
          <w:position w:val="0"/>
        </w:rPr>
        <w:t>道的观念 都不允许。</w:t>
      </w:r>
      <w:r>
        <w:rPr>
          <w:color w:val="2B2A2B"/>
          <w:spacing w:val="0"/>
          <w:w w:val="100"/>
          <w:position w:val="0"/>
        </w:rPr>
        <w:t>同样，</w:t>
      </w:r>
      <w:r>
        <w:rPr>
          <w:color w:val="000000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>们就是生命、我们就是一体</w:t>
      </w:r>
      <w:r>
        <w:rPr>
          <w:color w:val="000000"/>
          <w:spacing w:val="0"/>
          <w:w w:val="100"/>
          <w:position w:val="0"/>
        </w:rPr>
        <w:t>意识、</w:t>
      </w:r>
      <w:r>
        <w:rPr>
          <w:color w:val="181618"/>
          <w:spacing w:val="0"/>
          <w:w w:val="100"/>
          <w:position w:val="0"/>
        </w:rPr>
        <w:t>我们就是上帝、我们就 是宇宙。我，就是。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进一</w:t>
      </w:r>
      <w:r>
        <w:rPr>
          <w:color w:val="181618"/>
          <w:spacing w:val="0"/>
          <w:w w:val="100"/>
          <w:position w:val="0"/>
        </w:rPr>
        <w:t>步说，连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“修</w:t>
      </w:r>
      <w:r>
        <w:rPr>
          <w:color w:val="2B2A2B"/>
          <w:spacing w:val="0"/>
          <w:w w:val="100"/>
          <w:position w:val="0"/>
        </w:rPr>
        <w:t>行”</w:t>
      </w:r>
      <w:r>
        <w:rPr>
          <w:color w:val="181618"/>
          <w:spacing w:val="0"/>
          <w:w w:val="100"/>
          <w:position w:val="0"/>
        </w:rPr>
        <w:t>这两个</w:t>
      </w:r>
      <w:r>
        <w:rPr>
          <w:color w:val="2B2A2B"/>
          <w:spacing w:val="0"/>
          <w:w w:val="100"/>
          <w:position w:val="0"/>
        </w:rPr>
        <w:t>字都是错的。</w:t>
      </w:r>
      <w:r>
        <w:rPr>
          <w:color w:val="181618"/>
          <w:spacing w:val="0"/>
          <w:w w:val="100"/>
          <w:position w:val="0"/>
        </w:rPr>
        <w:t>好像有一个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“行”</w:t>
      </w:r>
      <w:r>
        <w:rPr>
          <w:color w:val="181618"/>
          <w:spacing w:val="0"/>
          <w:w w:val="100"/>
          <w:position w:val="0"/>
        </w:rPr>
        <w:t xml:space="preserve">可以被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“修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2B2A2B"/>
          <w:spacing w:val="0"/>
          <w:w w:val="100"/>
          <w:position w:val="0"/>
        </w:rPr>
        <w:t>甚至</w:t>
      </w:r>
      <w:r>
        <w:rPr>
          <w:color w:val="181618"/>
          <w:spacing w:val="0"/>
          <w:w w:val="100"/>
          <w:position w:val="0"/>
        </w:rPr>
        <w:t>可以被</w:t>
      </w:r>
      <w:r>
        <w:rPr>
          <w:color w:val="000000"/>
          <w:spacing w:val="0"/>
          <w:w w:val="100"/>
          <w:position w:val="0"/>
        </w:rPr>
        <w:t>“</w:t>
      </w:r>
      <w:r>
        <w:rPr>
          <w:color w:val="181618"/>
          <w:spacing w:val="0"/>
          <w:w w:val="100"/>
          <w:position w:val="0"/>
        </w:rPr>
        <w:t>修到”的。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“修</w:t>
      </w:r>
      <w:r>
        <w:rPr>
          <w:color w:val="181618"/>
          <w:spacing w:val="0"/>
          <w:w w:val="100"/>
          <w:position w:val="0"/>
        </w:rPr>
        <w:t>行”这两个字本身就带来一个追求的观念， 好像</w:t>
      </w:r>
      <w:r>
        <w:rPr>
          <w:color w:val="2B2A2B"/>
          <w:spacing w:val="0"/>
          <w:w w:val="100"/>
          <w:position w:val="0"/>
        </w:rPr>
        <w:t>在寻、</w:t>
      </w:r>
      <w:r>
        <w:rPr>
          <w:color w:val="181618"/>
          <w:spacing w:val="0"/>
          <w:w w:val="100"/>
          <w:position w:val="0"/>
        </w:rPr>
        <w:t>在找。</w:t>
      </w:r>
      <w:r>
        <w:rPr>
          <w:color w:val="2B2A2B"/>
          <w:spacing w:val="0"/>
          <w:w w:val="100"/>
          <w:position w:val="0"/>
        </w:rPr>
        <w:t>寻找必</w:t>
      </w:r>
      <w:r>
        <w:rPr>
          <w:color w:val="181618"/>
          <w:spacing w:val="0"/>
          <w:w w:val="100"/>
          <w:position w:val="0"/>
        </w:rPr>
        <w:t xml:space="preserve">然需要时间，只能在未来完成。我这里想表达的是, </w:t>
      </w:r>
      <w:r>
        <w:rPr>
          <w:color w:val="2B2A2B"/>
          <w:spacing w:val="0"/>
          <w:w w:val="100"/>
          <w:position w:val="0"/>
        </w:rPr>
        <w:t>一个修</w:t>
      </w:r>
      <w:r>
        <w:rPr>
          <w:color w:val="181618"/>
          <w:spacing w:val="0"/>
          <w:w w:val="100"/>
          <w:position w:val="0"/>
        </w:rPr>
        <w:t>行者，</w:t>
      </w:r>
      <w:r>
        <w:rPr>
          <w:color w:val="2B2A2B"/>
          <w:spacing w:val="0"/>
          <w:w w:val="100"/>
          <w:position w:val="0"/>
        </w:rPr>
        <w:t>确实需</w:t>
      </w:r>
      <w:r>
        <w:rPr>
          <w:color w:val="181618"/>
          <w:spacing w:val="0"/>
          <w:w w:val="100"/>
          <w:position w:val="0"/>
        </w:rPr>
        <w:t>要时间追求。直到有一天，</w:t>
      </w:r>
      <w:r>
        <w:rPr>
          <w:color w:val="000000"/>
          <w:spacing w:val="0"/>
          <w:w w:val="100"/>
          <w:position w:val="0"/>
        </w:rPr>
        <w:t>他</w:t>
      </w:r>
      <w:r>
        <w:rPr>
          <w:color w:val="181618"/>
          <w:spacing w:val="0"/>
          <w:w w:val="100"/>
          <w:position w:val="0"/>
        </w:rPr>
        <w:t>突然领</w:t>
      </w:r>
      <w:r>
        <w:rPr>
          <w:color w:val="2B2A2B"/>
          <w:spacing w:val="0"/>
          <w:w w:val="100"/>
          <w:position w:val="0"/>
        </w:rPr>
        <w:t>悟到，</w:t>
      </w:r>
      <w:r>
        <w:rPr>
          <w:color w:val="181618"/>
          <w:spacing w:val="0"/>
          <w:w w:val="100"/>
          <w:position w:val="0"/>
        </w:rPr>
        <w:t>他从来没有跟 生命分</w:t>
      </w:r>
      <w:r>
        <w:rPr>
          <w:color w:val="2B2A2B"/>
          <w:spacing w:val="0"/>
          <w:w w:val="100"/>
          <w:position w:val="0"/>
        </w:rPr>
        <w:t>手过，</w:t>
      </w:r>
      <w:r>
        <w:rPr>
          <w:color w:val="181618"/>
          <w:spacing w:val="0"/>
          <w:w w:val="100"/>
          <w:position w:val="0"/>
        </w:rPr>
        <w:t>他本来就是，也只是。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比较正确的说法是——我们轻轻松松把这个有限的意识，也就是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让 出来。让</w:t>
      </w:r>
      <w:r>
        <w:rPr>
          <w:color w:val="2B2A2B"/>
          <w:spacing w:val="0"/>
          <w:w w:val="100"/>
          <w:position w:val="0"/>
        </w:rPr>
        <w:t>出来，</w:t>
      </w:r>
      <w:r>
        <w:rPr>
          <w:color w:val="181618"/>
          <w:spacing w:val="0"/>
          <w:w w:val="100"/>
          <w:position w:val="0"/>
        </w:rPr>
        <w:t>我们本来就有的道，自然就会浮</w:t>
      </w:r>
      <w:r>
        <w:rPr>
          <w:color w:val="2B2A2B"/>
          <w:spacing w:val="0"/>
          <w:w w:val="100"/>
          <w:position w:val="0"/>
        </w:rPr>
        <w:t>出来。</w:t>
      </w:r>
      <w:r>
        <w:rPr>
          <w:color w:val="181618"/>
          <w:spacing w:val="0"/>
          <w:w w:val="100"/>
          <w:position w:val="0"/>
        </w:rPr>
        <w:t>因为它从来没有</w:t>
      </w:r>
      <w:r>
        <w:rPr>
          <w:color w:val="2B2A2B"/>
          <w:spacing w:val="0"/>
          <w:w w:val="100"/>
          <w:position w:val="0"/>
        </w:rPr>
        <w:t xml:space="preserve">动过, </w:t>
      </w:r>
      <w:r>
        <w:rPr>
          <w:color w:val="000000"/>
          <w:spacing w:val="0"/>
          <w:w w:val="100"/>
          <w:position w:val="0"/>
        </w:rPr>
        <w:t>也从</w:t>
      </w:r>
      <w:r>
        <w:rPr>
          <w:color w:val="181618"/>
          <w:spacing w:val="0"/>
          <w:w w:val="100"/>
          <w:position w:val="0"/>
        </w:rPr>
        <w:t>来没有离开过我们。只要把遮住它的东西挪开，它就自然照明出来了。</w:t>
      </w:r>
      <w:r>
        <w:rPr>
          <w:color w:val="000000"/>
          <w:spacing w:val="0"/>
          <w:w w:val="100"/>
          <w:position w:val="0"/>
        </w:rPr>
        <w:t xml:space="preserve">所 </w:t>
      </w:r>
      <w:r>
        <w:rPr>
          <w:color w:val="181618"/>
          <w:spacing w:val="0"/>
          <w:w w:val="100"/>
          <w:position w:val="0"/>
        </w:rPr>
        <w:t>以，</w:t>
      </w:r>
      <w:r>
        <w:rPr>
          <w:color w:val="2B2A2B"/>
          <w:spacing w:val="0"/>
          <w:w w:val="100"/>
          <w:position w:val="0"/>
        </w:rPr>
        <w:t>我在</w:t>
      </w:r>
      <w:r>
        <w:rPr>
          <w:color w:val="181618"/>
          <w:spacing w:val="0"/>
          <w:w w:val="100"/>
          <w:position w:val="0"/>
        </w:rPr>
        <w:t>这本书才会说——成道，</w:t>
      </w:r>
      <w:r>
        <w:rPr>
          <w:color w:val="2B2A2B"/>
          <w:spacing w:val="0"/>
          <w:w w:val="100"/>
          <w:position w:val="0"/>
        </w:rPr>
        <w:t>来成道我们。</w:t>
      </w:r>
      <w:r>
        <w:rPr>
          <w:color w:val="181618"/>
          <w:spacing w:val="0"/>
          <w:w w:val="100"/>
          <w:position w:val="0"/>
        </w:rPr>
        <w:t>道，</w:t>
      </w:r>
      <w:r>
        <w:rPr>
          <w:color w:val="2B2A2B"/>
          <w:spacing w:val="0"/>
          <w:w w:val="100"/>
          <w:position w:val="0"/>
        </w:rPr>
        <w:t>来道</w:t>
      </w:r>
      <w:r>
        <w:rPr>
          <w:color w:val="181618"/>
          <w:spacing w:val="0"/>
          <w:w w:val="100"/>
          <w:position w:val="0"/>
        </w:rPr>
        <w:t xml:space="preserve">我们。生命，来活我 </w:t>
      </w:r>
      <w:r>
        <w:rPr>
          <w:color w:val="000000"/>
          <w:spacing w:val="0"/>
          <w:w w:val="100"/>
          <w:position w:val="0"/>
        </w:rPr>
        <w:t>们。</w:t>
      </w:r>
      <w:r>
        <w:rPr>
          <w:color w:val="181618"/>
          <w:spacing w:val="0"/>
          <w:w w:val="100"/>
          <w:position w:val="0"/>
        </w:rPr>
        <w:t>也是表达这个理解。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我相信，很</w:t>
      </w:r>
      <w:r>
        <w:rPr>
          <w:color w:val="181618"/>
          <w:spacing w:val="0"/>
          <w:w w:val="100"/>
          <w:position w:val="0"/>
        </w:rPr>
        <w:t>多朋友听到这些话，会听进心</w:t>
      </w:r>
      <w:r>
        <w:rPr>
          <w:color w:val="2B2A2B"/>
          <w:spacing w:val="0"/>
          <w:w w:val="100"/>
          <w:position w:val="0"/>
        </w:rPr>
        <w:t>里去，</w:t>
      </w:r>
      <w:r>
        <w:rPr>
          <w:color w:val="181618"/>
          <w:spacing w:val="0"/>
          <w:w w:val="100"/>
          <w:position w:val="0"/>
        </w:rPr>
        <w:t>甚</w:t>
      </w:r>
      <w:r>
        <w:rPr>
          <w:color w:val="2B2A2B"/>
          <w:spacing w:val="0"/>
          <w:w w:val="100"/>
          <w:position w:val="0"/>
        </w:rPr>
        <w:t>至完全</w:t>
      </w:r>
      <w:r>
        <w:rPr>
          <w:color w:val="181618"/>
          <w:spacing w:val="0"/>
          <w:w w:val="100"/>
          <w:position w:val="0"/>
        </w:rPr>
        <w:t>认同。这是因为 你本来就知</w:t>
      </w:r>
      <w:r>
        <w:rPr>
          <w:color w:val="2B2A2B"/>
          <w:spacing w:val="0"/>
          <w:w w:val="100"/>
          <w:position w:val="0"/>
        </w:rPr>
        <w:t>道这些道理，</w:t>
      </w:r>
      <w:r>
        <w:rPr>
          <w:color w:val="181618"/>
          <w:spacing w:val="0"/>
          <w:w w:val="100"/>
          <w:position w:val="0"/>
        </w:rPr>
        <w:t>这些道</w:t>
      </w:r>
      <w:r>
        <w:rPr>
          <w:color w:val="2B2A2B"/>
          <w:spacing w:val="0"/>
          <w:w w:val="100"/>
          <w:position w:val="0"/>
        </w:rPr>
        <w:t>理完全</w:t>
      </w:r>
      <w:r>
        <w:rPr>
          <w:color w:val="181618"/>
          <w:spacing w:val="0"/>
          <w:w w:val="100"/>
          <w:position w:val="0"/>
        </w:rPr>
        <w:t>没离开过你。只是，我们来到人间，</w:t>
      </w:r>
      <w:r>
        <w:rPr>
          <w:color w:val="000000"/>
          <w:spacing w:val="0"/>
          <w:w w:val="100"/>
          <w:position w:val="0"/>
        </w:rPr>
        <w:t xml:space="preserve">一 </w:t>
      </w:r>
      <w:r>
        <w:rPr>
          <w:color w:val="181618"/>
          <w:spacing w:val="0"/>
          <w:w w:val="100"/>
          <w:position w:val="0"/>
        </w:rPr>
        <w:t>时之间</w:t>
      </w:r>
      <w:r>
        <w:rPr>
          <w:color w:val="2B2A2B"/>
          <w:spacing w:val="0"/>
          <w:w w:val="100"/>
          <w:position w:val="0"/>
        </w:rPr>
        <w:t>忘记了</w:t>
      </w:r>
      <w:r>
        <w:rPr>
          <w:color w:val="2B2A2B"/>
          <w:spacing w:val="0"/>
          <w:w w:val="100"/>
          <w:position w:val="0"/>
          <w:lang w:val="en-US" w:eastAsia="en-US" w:bidi="en-US"/>
        </w:rPr>
        <w:t>一一</w:t>
      </w:r>
      <w:r>
        <w:rPr>
          <w:color w:val="181618"/>
          <w:spacing w:val="0"/>
          <w:w w:val="100"/>
          <w:position w:val="0"/>
        </w:rPr>
        <w:t>我们来到人间，</w:t>
      </w:r>
      <w:r>
        <w:rPr>
          <w:color w:val="2B2A2B"/>
          <w:spacing w:val="0"/>
          <w:w w:val="100"/>
          <w:position w:val="0"/>
        </w:rPr>
        <w:t>困在</w:t>
      </w:r>
      <w:r>
        <w:rPr>
          <w:color w:val="181618"/>
          <w:spacing w:val="0"/>
          <w:w w:val="100"/>
          <w:position w:val="0"/>
        </w:rPr>
        <w:t>形式、形相里面。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反过来，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有许多朋友，听到这些话，因为</w:t>
      </w:r>
      <w:r>
        <w:rPr>
          <w:color w:val="2B2A2B"/>
          <w:spacing w:val="0"/>
          <w:w w:val="100"/>
          <w:position w:val="0"/>
        </w:rPr>
        <w:t>完全同意了，而</w:t>
      </w:r>
      <w:r>
        <w:rPr>
          <w:color w:val="181618"/>
          <w:spacing w:val="0"/>
          <w:w w:val="100"/>
          <w:position w:val="0"/>
        </w:rPr>
        <w:t>会生出</w:t>
      </w:r>
      <w:r>
        <w:rPr>
          <w:color w:val="2B2A2B"/>
          <w:spacing w:val="0"/>
          <w:w w:val="100"/>
          <w:position w:val="0"/>
        </w:rPr>
        <w:t>惭愧、 懊悔的</w:t>
      </w:r>
      <w:r>
        <w:rPr>
          <w:color w:val="181618"/>
          <w:spacing w:val="0"/>
          <w:w w:val="100"/>
          <w:position w:val="0"/>
        </w:rPr>
        <w:t>感觉，认</w:t>
      </w:r>
      <w:r>
        <w:rPr>
          <w:color w:val="2B2A2B"/>
          <w:spacing w:val="0"/>
          <w:w w:val="100"/>
          <w:position w:val="0"/>
        </w:rPr>
        <w:t>为自己白白浪</w:t>
      </w:r>
      <w:r>
        <w:rPr>
          <w:color w:val="181618"/>
          <w:spacing w:val="0"/>
          <w:w w:val="100"/>
          <w:position w:val="0"/>
        </w:rPr>
        <w:t>费了好</w:t>
      </w:r>
      <w:r>
        <w:rPr>
          <w:color w:val="2B2A2B"/>
          <w:spacing w:val="0"/>
          <w:w w:val="100"/>
          <w:position w:val="0"/>
        </w:rPr>
        <w:t>多年。</w:t>
      </w:r>
      <w:r>
        <w:rPr>
          <w:color w:val="181618"/>
          <w:spacing w:val="0"/>
          <w:w w:val="100"/>
          <w:position w:val="0"/>
        </w:rPr>
        <w:t>其实，</w:t>
      </w:r>
      <w:r>
        <w:rPr>
          <w:color w:val="2B2A2B"/>
          <w:spacing w:val="0"/>
          <w:w w:val="100"/>
          <w:position w:val="0"/>
        </w:rPr>
        <w:t>这还是错</w:t>
      </w:r>
      <w:r>
        <w:rPr>
          <w:color w:val="181618"/>
          <w:spacing w:val="0"/>
          <w:w w:val="100"/>
          <w:position w:val="0"/>
        </w:rPr>
        <w:t>误的。因为，你一 点都不可能失败，也不可能成功的。懂这些、不懂这些，也只是</w:t>
      </w:r>
      <w:r>
        <w:rPr>
          <w:color w:val="2B2A2B"/>
          <w:spacing w:val="0"/>
          <w:w w:val="100"/>
          <w:position w:val="0"/>
        </w:rPr>
        <w:t>如此。</w:t>
      </w:r>
      <w:r>
        <w:rPr>
          <w:color w:val="181618"/>
          <w:spacing w:val="0"/>
          <w:w w:val="100"/>
          <w:position w:val="0"/>
        </w:rPr>
        <w:t>跟失败、 成功的观念完全不相关，就不</w:t>
      </w:r>
      <w:r>
        <w:rPr>
          <w:color w:val="2B2A2B"/>
          <w:spacing w:val="0"/>
          <w:w w:val="100"/>
          <w:position w:val="0"/>
        </w:rPr>
        <w:t>需要再责备自</w:t>
      </w:r>
      <w:r>
        <w:rPr>
          <w:color w:val="181618"/>
          <w:spacing w:val="0"/>
          <w:w w:val="100"/>
          <w:position w:val="0"/>
        </w:rPr>
        <w:t>己了。这样子，轻轻松松就醒过 来了。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3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修道，完全跟</w:t>
      </w:r>
      <w:r>
        <w:rPr>
          <w:color w:val="2B2A2B"/>
          <w:spacing w:val="0"/>
          <w:w w:val="100"/>
          <w:position w:val="0"/>
        </w:rPr>
        <w:t>时间不</w:t>
      </w:r>
      <w:r>
        <w:rPr>
          <w:color w:val="181618"/>
          <w:spacing w:val="0"/>
          <w:w w:val="100"/>
          <w:position w:val="0"/>
        </w:rPr>
        <w:t>相关。你花再多时间，再怎么</w:t>
      </w:r>
      <w:r>
        <w:rPr>
          <w:color w:val="2B2A2B"/>
          <w:spacing w:val="0"/>
          <w:w w:val="100"/>
          <w:position w:val="0"/>
        </w:rPr>
        <w:t>努力，也就</w:t>
      </w:r>
      <w:r>
        <w:rPr>
          <w:color w:val="181618"/>
          <w:spacing w:val="0"/>
          <w:w w:val="100"/>
          <w:position w:val="0"/>
        </w:rPr>
        <w:t>是如此。但 是，一个念头彻底转变，从脑落到心，修道就在眼前。从来</w:t>
      </w:r>
      <w:r>
        <w:rPr>
          <w:color w:val="2B2A2B"/>
          <w:spacing w:val="0"/>
          <w:w w:val="100"/>
          <w:position w:val="0"/>
        </w:rPr>
        <w:t>没有离开你、</w:t>
      </w:r>
      <w:r>
        <w:rPr>
          <w:color w:val="181618"/>
          <w:spacing w:val="0"/>
          <w:w w:val="100"/>
          <w:position w:val="0"/>
        </w:rPr>
        <w:t>我。 最不可思议的是，从一个瞬间，我们突然把人类上万年带来的种种包袱、种种 束缚、种种结，这么一大步就踏出来了。严格讲，连一大步都不用跨，连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“出” </w:t>
      </w:r>
      <w:r>
        <w:rPr>
          <w:color w:val="181618"/>
          <w:spacing w:val="0"/>
          <w:w w:val="100"/>
          <w:position w:val="0"/>
        </w:rPr>
        <w:t>都不用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“出，</w:t>
      </w:r>
      <w:r>
        <w:rPr>
          <w:color w:val="181618"/>
          <w:spacing w:val="0"/>
          <w:w w:val="100"/>
          <w:position w:val="0"/>
        </w:rPr>
        <w:t>它本来就在心中。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一个人再怎么老、再怎么病，只要有最后一口气，都可以醒觉过来。倒不 需要时间，更不需要什么功课。甚至，在生命快要结束的过程，面对随时会到 来的人生终点，一个人反而比较容易完全臣服，不再抵抗。全面接受自己的命 运。这时候，瞬间，也就是当下，就已经在心中。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也就这样子醒觉过来了。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这种理解，只要大多数的人可以接受，就会带给人类演化一个革命式的转 变。会让我们轻轻松松从思考的境界，跳到一个不可思议的完美的全部。</w:t>
      </w:r>
      <w:r>
        <w:rPr>
          <w:color w:val="000000"/>
          <w:spacing w:val="0"/>
          <w:w w:val="100"/>
          <w:position w:val="0"/>
        </w:rPr>
        <w:t xml:space="preserve">这也 </w:t>
      </w:r>
      <w:r>
        <w:rPr>
          <w:color w:val="181618"/>
          <w:spacing w:val="0"/>
          <w:w w:val="100"/>
          <w:position w:val="0"/>
        </w:rPr>
        <w:t>就是人类注定的命运，任何人都挡不住，是早晚的问题。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00"/>
        <w:jc w:val="both"/>
        <w:sectPr>
          <w:headerReference r:id="rId477" w:type="default"/>
          <w:footerReference r:id="rId479" w:type="default"/>
          <w:headerReference r:id="rId478" w:type="even"/>
          <w:footerReference r:id="rId480" w:type="even"/>
          <w:footnotePr>
            <w:numFmt w:val="decimal"/>
          </w:footnotePr>
          <w:pgSz w:w="8839" w:h="12940"/>
          <w:pgMar w:top="1281" w:right="794" w:bottom="1324" w:left="794" w:header="0" w:footer="3" w:gutter="84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读到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“早</w:t>
      </w:r>
      <w:r>
        <w:rPr>
          <w:color w:val="181618"/>
          <w:spacing w:val="0"/>
          <w:w w:val="100"/>
          <w:position w:val="0"/>
        </w:rPr>
        <w:t>晚”这个词，希望你也只能笑一下。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1740" w:after="1520" w:line="240" w:lineRule="auto"/>
        <w:ind w:left="0" w:right="0" w:firstLine="0"/>
        <w:jc w:val="both"/>
        <w:rPr>
          <w:sz w:val="28"/>
          <w:szCs w:val="28"/>
        </w:rPr>
      </w:pPr>
      <w:bookmarkStart w:id="312" w:name="bookmark320"/>
      <w:bookmarkStart w:id="313" w:name="bookmark318"/>
      <w:bookmarkStart w:id="314" w:name="bookmark319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3.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是吗?</w:t>
      </w:r>
      <w:bookmarkEnd w:id="312"/>
      <w:bookmarkEnd w:id="313"/>
      <w:bookmarkEnd w:id="314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520" w:line="240" w:lineRule="auto"/>
        <w:ind w:left="0" w:right="0" w:firstLine="38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”，是任何生命痛苦的根源。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center"/>
        <w:rPr>
          <w:sz w:val="19"/>
          <w:szCs w:val="19"/>
        </w:rPr>
      </w:pPr>
      <w:r>
        <w:rPr>
          <w:color w:val="181618"/>
          <w:spacing w:val="0"/>
          <w:w w:val="100"/>
          <w:position w:val="0"/>
          <w:sz w:val="19"/>
          <w:szCs w:val="19"/>
        </w:rPr>
        <w:t>练习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是吗？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是真的吗？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是这样吗？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可能吗？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就这样吗？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又怎样呢？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还有事吗？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180" w:line="406" w:lineRule="exact"/>
        <w:ind w:left="0" w:right="0" w:firstLine="380"/>
        <w:jc w:val="both"/>
        <w:sectPr>
          <w:footnotePr>
            <w:numFmt w:val="decimal"/>
          </w:footnotePr>
          <w:pgSz w:w="8839" w:h="12940"/>
          <w:pgMar w:top="1214" w:right="804" w:bottom="1373" w:left="804" w:header="0" w:footer="3" w:gutter="30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 xml:space="preserve">这些问题，也都是最好的提醒。让我们从不断的思想之流中，给自己找出 </w:t>
      </w:r>
      <w:r>
        <w:rPr>
          <w:color w:val="000000"/>
          <w:spacing w:val="0"/>
          <w:w w:val="100"/>
          <w:position w:val="0"/>
        </w:rPr>
        <w:t>一个</w:t>
      </w:r>
      <w:r>
        <w:rPr>
          <w:color w:val="181618"/>
          <w:spacing w:val="0"/>
          <w:w w:val="100"/>
          <w:position w:val="0"/>
        </w:rPr>
        <w:t xml:space="preserve">空当，体会更深沉的意识。因为我们任何念头都离不开"我”，离不开小我 的观念。所以，任何念头，也只是一个观点、一个角度。而且，这观点是从个 人小我的立场出发的。一切的烦恼，都是从小我的观点滋生出来。包括我们对 别人、对家庭、对朋友、对妻子、对先生、对环境、对工作、对任何事的看法, </w:t>
      </w:r>
      <w:r>
        <w:rPr>
          <w:color w:val="000000"/>
          <w:spacing w:val="0"/>
          <w:w w:val="100"/>
          <w:position w:val="0"/>
        </w:rPr>
        <w:t>都</w:t>
      </w:r>
      <w:r>
        <w:rPr>
          <w:color w:val="181618"/>
          <w:spacing w:val="0"/>
          <w:w w:val="100"/>
          <w:position w:val="0"/>
        </w:rPr>
        <w:t>离不开个人的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也就是小小的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的观点。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92" w:lineRule="exact"/>
        <w:ind w:left="0" w:right="0" w:firstLine="440"/>
        <w:jc w:val="both"/>
      </w:pPr>
      <w:r>
        <w:rPr>
          <w:color w:val="181618"/>
          <w:spacing w:val="0"/>
          <w:w w:val="100"/>
          <w:position w:val="0"/>
        </w:rPr>
        <w:t>在任何场合、处境，我们可以随时提醒自己：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“是</w:t>
      </w:r>
      <w:r>
        <w:rPr>
          <w:color w:val="181618"/>
          <w:spacing w:val="0"/>
          <w:w w:val="100"/>
          <w:position w:val="0"/>
        </w:rPr>
        <w:t xml:space="preserve">吗？”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“是真</w:t>
      </w:r>
      <w:r>
        <w:rPr>
          <w:color w:val="181618"/>
          <w:spacing w:val="0"/>
          <w:w w:val="100"/>
          <w:position w:val="0"/>
        </w:rPr>
        <w:t xml:space="preserve">的吗？ 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”“真 </w:t>
      </w:r>
      <w:r>
        <w:rPr>
          <w:color w:val="181618"/>
          <w:spacing w:val="0"/>
          <w:w w:val="100"/>
          <w:position w:val="0"/>
        </w:rPr>
        <w:t>有这回事吗？”会发现，很多烦恼、烦恼的念头就会消失。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92" w:lineRule="exact"/>
        <w:ind w:left="0" w:right="0" w:firstLine="440"/>
        <w:jc w:val="both"/>
      </w:pPr>
      <w:r>
        <w:rPr>
          <w:color w:val="181618"/>
          <w:spacing w:val="0"/>
          <w:w w:val="100"/>
          <w:position w:val="0"/>
        </w:rPr>
        <w:t>最有趣的是，只</w:t>
      </w:r>
      <w:r>
        <w:rPr>
          <w:color w:val="484848"/>
          <w:spacing w:val="0"/>
          <w:w w:val="100"/>
          <w:position w:val="0"/>
        </w:rPr>
        <w:t>要问答</w:t>
      </w:r>
      <w:r>
        <w:rPr>
          <w:color w:val="181618"/>
          <w:spacing w:val="0"/>
          <w:w w:val="100"/>
          <w:position w:val="0"/>
        </w:rPr>
        <w:t>案都很清楚。自然让我们得到宁静，把一个复杂的 状况简化，缩小成最小的范围。同时让我们体会到，最痛苦、最痛心的经验， 也只是在那个瞬间体验。过去，已经过去了。未来，还没有到。更不值得去追 求，去揣摩。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92" w:lineRule="exact"/>
        <w:ind w:left="0" w:right="0" w:firstLine="440"/>
        <w:jc w:val="both"/>
      </w:pPr>
      <w:r>
        <w:rPr>
          <w:color w:val="181618"/>
          <w:spacing w:val="0"/>
          <w:w w:val="100"/>
          <w:position w:val="0"/>
        </w:rPr>
        <w:t>一个人只要这样子走下去，会发现日子都很好过。再也没有怀疑和质疑心 来面对这个世界。</w:t>
      </w:r>
      <w:r>
        <w:rPr>
          <w:color w:val="484848"/>
          <w:spacing w:val="0"/>
          <w:w w:val="100"/>
          <w:position w:val="0"/>
        </w:rPr>
        <w:t>自己</w:t>
      </w:r>
      <w:r>
        <w:rPr>
          <w:color w:val="181618"/>
          <w:spacing w:val="0"/>
          <w:w w:val="100"/>
          <w:position w:val="0"/>
        </w:rPr>
        <w:t>也不再成为受害者，也不值得把自己搞成加害者。一切 都很平凡，事情发生就发生了，只好处理吧。处理了，也就是如此。再怎么去 烦恼，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181618"/>
          <w:spacing w:val="0"/>
          <w:w w:val="100"/>
          <w:position w:val="0"/>
        </w:rPr>
        <w:t>只是这样子。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92" w:lineRule="exact"/>
        <w:ind w:left="0" w:right="0" w:firstLine="440"/>
        <w:jc w:val="both"/>
      </w:pPr>
      <w:r>
        <w:rPr>
          <w:color w:val="181618"/>
          <w:spacing w:val="0"/>
          <w:w w:val="100"/>
          <w:position w:val="0"/>
        </w:rPr>
        <w:t>有趣的是，只要一个人轻松走下去，会发现很多事，过去认为不顺的，</w:t>
      </w:r>
      <w:r>
        <w:rPr>
          <w:color w:val="000000"/>
          <w:spacing w:val="0"/>
          <w:w w:val="100"/>
          <w:position w:val="0"/>
        </w:rPr>
        <w:t xml:space="preserve">自 </w:t>
      </w:r>
      <w:r>
        <w:rPr>
          <w:color w:val="181618"/>
          <w:spacing w:val="0"/>
          <w:w w:val="100"/>
          <w:position w:val="0"/>
        </w:rPr>
        <w:t>然会顺起来。得不到一个解答，自然宇宙就带来解答的方法，找到一个最好的 出路。我们人突然简单了，跟着宇宙走，心里没有事了。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92" w:lineRule="exact"/>
        <w:ind w:left="0" w:right="0" w:firstLine="440"/>
        <w:jc w:val="both"/>
      </w:pPr>
      <w:r>
        <w:rPr>
          <w:color w:val="181618"/>
          <w:spacing w:val="0"/>
          <w:w w:val="100"/>
          <w:position w:val="0"/>
        </w:rPr>
        <w:t>过去我常常跟同事们开玩笑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我们面对一个修道的人，也会期待他在种 种行为上有些表现。同样地，这还是用个人小我的观点来看。认定行道者应该 是什么样子、说什么话、表现</w:t>
      </w:r>
      <w:r>
        <w:rPr>
          <w:color w:val="000000"/>
          <w:spacing w:val="0"/>
          <w:w w:val="100"/>
          <w:position w:val="0"/>
        </w:rPr>
        <w:t>什么，</w:t>
      </w:r>
      <w:r>
        <w:rPr>
          <w:color w:val="181618"/>
          <w:spacing w:val="0"/>
          <w:w w:val="100"/>
          <w:position w:val="0"/>
        </w:rPr>
        <w:t>来投射我们个人的期待。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92" w:lineRule="exact"/>
        <w:ind w:left="0" w:right="0" w:firstLine="440"/>
        <w:jc w:val="both"/>
      </w:pPr>
      <w:r>
        <w:rPr>
          <w:color w:val="181618"/>
          <w:spacing w:val="0"/>
          <w:w w:val="100"/>
          <w:position w:val="0"/>
        </w:rPr>
        <w:t>而我跟这些朋友、同事们说，真正的修道人，其实一般人还不见得知道、 不见得懂得欣赏。因为他都是很简化、单纯、爽快，心里没有事。所以，在意 识</w:t>
      </w:r>
      <w:r>
        <w:rPr>
          <w:color w:val="484848"/>
          <w:spacing w:val="0"/>
          <w:w w:val="100"/>
          <w:position w:val="0"/>
        </w:rPr>
        <w:t>层面，</w:t>
      </w:r>
      <w:r>
        <w:rPr>
          <w:color w:val="181618"/>
          <w:spacing w:val="0"/>
          <w:w w:val="100"/>
          <w:position w:val="0"/>
        </w:rPr>
        <w:t>倒不会做各式各样的分别，也不会对任何事有各式各样的评价，不会 给人感觉精明、计较。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92" w:lineRule="exact"/>
        <w:ind w:left="0" w:right="0" w:firstLine="440"/>
        <w:jc w:val="both"/>
        <w:sectPr>
          <w:headerReference r:id="rId481" w:type="default"/>
          <w:footerReference r:id="rId483" w:type="default"/>
          <w:headerReference r:id="rId482" w:type="even"/>
          <w:footerReference r:id="rId484" w:type="even"/>
          <w:footnotePr>
            <w:numFmt w:val="decimal"/>
          </w:footnotePr>
          <w:pgSz w:w="8839" w:h="12940"/>
          <w:pgMar w:top="1214" w:right="804" w:bottom="1373" w:left="804" w:header="0" w:footer="3" w:gutter="30"/>
          <w:pgNumType w:start="292"/>
          <w:cols w:space="720" w:num="1"/>
          <w:rtlGutter w:val="1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在许多场合，他通常是天真得像个小孩子。有时候，对事情的看法又有一•个深 度，我们一般人很难理解。也就是说，他活在一个没有规律的规律、没有原则的原 则里。让我们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TU</w:t>
      </w:r>
      <w:r>
        <w:rPr>
          <w:color w:val="181618"/>
          <w:spacing w:val="0"/>
          <w:w w:val="100"/>
          <w:position w:val="0"/>
        </w:rPr>
        <w:t>■没办</w:t>
      </w:r>
      <w:r>
        <w:rPr>
          <w:color w:val="181618"/>
          <w:spacing w:val="0"/>
          <w:w w:val="100"/>
          <w:position w:val="0"/>
          <w:lang w:val="zh-CN" w:eastAsia="zh-CN" w:bidi="zh-CN"/>
        </w:rPr>
        <w:t>激射’</w:t>
      </w:r>
      <w:r>
        <w:rPr>
          <w:color w:val="181618"/>
          <w:spacing w:val="0"/>
          <w:w w:val="100"/>
          <w:position w:val="0"/>
        </w:rPr>
        <w:t>无法预期他想做什么。他本身就代表生命最大的奥 秘，就是一个生命的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“话</w:t>
      </w:r>
      <w:r>
        <w:rPr>
          <w:color w:val="181618"/>
          <w:spacing w:val="0"/>
          <w:w w:val="100"/>
          <w:position w:val="0"/>
        </w:rPr>
        <w:t>头”。我们一«人绝对没办法用我们的思维去套、去归纳。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520" w:line="240" w:lineRule="auto"/>
        <w:ind w:left="0" w:right="0" w:firstLine="0"/>
        <w:jc w:val="both"/>
        <w:rPr>
          <w:sz w:val="28"/>
          <w:szCs w:val="28"/>
        </w:rPr>
      </w:pPr>
      <w:bookmarkStart w:id="315" w:name="bookmark323"/>
      <w:bookmarkStart w:id="316" w:name="bookmark321"/>
      <w:bookmarkStart w:id="317" w:name="bookmark322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4.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没有绝对的重要!</w:t>
      </w:r>
      <w:bookmarkEnd w:id="315"/>
      <w:bookmarkEnd w:id="316"/>
      <w:bookmarkEnd w:id="317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</w:rPr>
        <w:t>问题到底是什么？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在这人生的外境，在这个外在世界，当然有很多东西是我们认为很重要的。 一个人有钱，有一栋好房子、好车子、好工作、好地位、好家庭，这些事当 然都很重要。同时，</w:t>
      </w:r>
      <w:r>
        <w:rPr>
          <w:color w:val="000000"/>
          <w:spacing w:val="0"/>
          <w:w w:val="100"/>
          <w:position w:val="0"/>
        </w:rPr>
        <w:t>一个</w:t>
      </w:r>
      <w:r>
        <w:rPr>
          <w:color w:val="181618"/>
          <w:spacing w:val="0"/>
          <w:w w:val="100"/>
          <w:position w:val="0"/>
        </w:rPr>
        <w:t>人也可能遇到危机，或有紧急的事需要处理。这些事 不处理，都可能影响到个人、家庭甚或更多人的生存。但是，即使如此，这些 事——不管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们”</w:t>
      </w:r>
      <w:r>
        <w:rPr>
          <w:color w:val="181618"/>
          <w:spacing w:val="0"/>
          <w:w w:val="100"/>
          <w:position w:val="0"/>
        </w:rPr>
        <w:t>认为是好事或坏事，最多也只能说是</w:t>
      </w:r>
      <w:r>
        <w:rPr>
          <w:color w:val="000000"/>
          <w:spacing w:val="0"/>
          <w:w w:val="100"/>
          <w:position w:val="0"/>
        </w:rPr>
        <w:t>相对的</w:t>
      </w:r>
      <w:r>
        <w:rPr>
          <w:color w:val="181618"/>
          <w:spacing w:val="0"/>
          <w:w w:val="100"/>
          <w:position w:val="0"/>
        </w:rPr>
        <w:t>重要。都是通 过人间种种条件的约束，通过社会、家庭、教育的反复强化，才显得这些事的 重要。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站在生命的整体来看，没有任何东西是绝对重要的。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会把某些东西称之为绝对重要，是因为我们完全投入这个有色有形的世界。 我们个人的身份很早已经和这些形相分不开，把自己和这些有色有形绑在一起。 看不到周边，更不用讲看不到任何无色无形的空当。大家通常就活在这种前景, 反而把更大的背景、因地给盖住，甚至忘掉了。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2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站在整体，任何重大的事，也就是那一个剎那发生，也就是这个瞬间。接 下来，只留下过去的印象，或是未来的投射。其实，生命很简单。瞬间，接着 一个瞬间。再怎么大的灾难或是困境，过了这个瞬间，也只是如此。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120" w:line="409" w:lineRule="exact"/>
        <w:ind w:left="0" w:right="0" w:firstLine="0"/>
        <w:jc w:val="center"/>
        <w:rPr>
          <w:sz w:val="19"/>
          <w:szCs w:val="19"/>
        </w:rPr>
      </w:pPr>
      <w:r>
        <w:rPr>
          <w:color w:val="181618"/>
          <w:spacing w:val="0"/>
          <w:w w:val="100"/>
          <w:position w:val="0"/>
          <w:sz w:val="19"/>
          <w:szCs w:val="19"/>
        </w:rPr>
        <w:t>练习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为了提醒自己，或把它当作一个很简单的功课，我们可以随时提醒自己; 冋题到底是什么？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举个实例，如果跟人有纠纷，一定会经历很多不愉快的事情。还可能影响 个人的名誉，带来财务上的损失。或因为被责备而失去工作，或被同侪抹黑， 再怎么解释都说不清。或我们跟亲人失和，甚至决裂分手。也可能承受很多说 不清楚的冤枉、遭遇很多不甘心、不可思议的委屈。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在每一个这样的瞬间，提醒自己：问题到底是什么？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当然，你会听到自已的回答，问題是纠纷、侮辱、冤枉、委屈。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那么，你再进一步问：现在这个瞬间，问题到底是什么？可能答案是忧郁、 恐惧、不舒服。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你再问一次：现在，问题到底是什么？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还是不舒服，心痛、绝望</w:t>
      </w:r>
      <w:r>
        <w:rPr>
          <w:color w:val="000000"/>
          <w:spacing w:val="0"/>
          <w:w w:val="100"/>
          <w:position w:val="0"/>
        </w:rPr>
        <w:t>。”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你再轻轻地问一次：我想知道，现在！这里！问题到底是什么？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你再这么问下去，可能答案很单纯：我正坐在这里，呼吸。我正在叹气。 或，我什么念头都没有。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这个瞬间，其实跟任何瞬间没两样，也只是这个样子。会搞得很复杂，是 我们连串了过去，投射到未来。但是，在那一瞬间，是相当单纯的。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我们只要守住这一点，会发现宇宙会突然打开，把我们包容起来，引导我 们在每一个瞬间勇敢地走下去。走出最好、最周到的一条路。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没有任何东西是绝对的重要！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就是这么简単。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320" w:line="240" w:lineRule="auto"/>
        <w:ind w:left="0" w:right="0" w:firstLine="0"/>
        <w:jc w:val="both"/>
        <w:rPr>
          <w:sz w:val="28"/>
          <w:szCs w:val="28"/>
        </w:rPr>
      </w:pPr>
      <w:bookmarkStart w:id="318" w:name="bookmark326"/>
      <w:bookmarkStart w:id="319" w:name="bookmark325"/>
      <w:bookmarkStart w:id="320" w:name="bookmark324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5.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我毫不抗拒</w:t>
      </w:r>
      <w:bookmarkEnd w:id="318"/>
      <w:bookmarkEnd w:id="319"/>
      <w:bookmarkEnd w:id="320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放过生命吧！就让它存在吧！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我全然接受。任何形式，我全然接受。我尊重它，残重视它，因为我敬重 这个形式背后的根源。这个根源，从来没有跟我分开过。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  <w:sz w:val="20"/>
          <w:szCs w:val="20"/>
        </w:rPr>
        <w:t>这种不像练习的练习，也可以称为最好的静坐，</w:t>
      </w:r>
      <w:r>
        <w:rPr>
          <w:color w:val="2B2A2B"/>
          <w:spacing w:val="0"/>
          <w:w w:val="100"/>
          <w:position w:val="0"/>
          <w:sz w:val="20"/>
          <w:szCs w:val="20"/>
        </w:rPr>
        <w:t>已经</w:t>
      </w:r>
      <w:r>
        <w:rPr>
          <w:color w:val="181618"/>
          <w:spacing w:val="0"/>
          <w:w w:val="100"/>
          <w:position w:val="0"/>
          <w:sz w:val="20"/>
          <w:szCs w:val="20"/>
        </w:rPr>
        <w:t xml:space="preserve">把方法和结果合二为 </w:t>
      </w:r>
      <w:r>
        <w:rPr>
          <w:color w:val="2B2A2B"/>
          <w:spacing w:val="0"/>
          <w:w w:val="100"/>
          <w:position w:val="0"/>
          <w:sz w:val="20"/>
          <w:szCs w:val="20"/>
        </w:rPr>
        <w:t>一了。</w:t>
      </w:r>
      <w:r>
        <w:rPr>
          <w:color w:val="181618"/>
          <w:spacing w:val="0"/>
          <w:w w:val="100"/>
          <w:position w:val="0"/>
          <w:sz w:val="20"/>
          <w:szCs w:val="20"/>
        </w:rPr>
        <w:t>因为</w:t>
      </w:r>
      <w:r>
        <w:rPr>
          <w:color w:val="2B2A2B"/>
          <w:spacing w:val="0"/>
          <w:w w:val="100"/>
          <w:position w:val="0"/>
          <w:sz w:val="20"/>
          <w:szCs w:val="20"/>
        </w:rPr>
        <w:t>每一个</w:t>
      </w:r>
      <w:r>
        <w:rPr>
          <w:color w:val="181618"/>
          <w:spacing w:val="0"/>
          <w:w w:val="100"/>
          <w:position w:val="0"/>
          <w:sz w:val="20"/>
          <w:szCs w:val="2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  <w:sz w:val="20"/>
          <w:szCs w:val="20"/>
        </w:rPr>
        <w:t>都含着</w:t>
      </w:r>
      <w:r>
        <w:rPr>
          <w:color w:val="181618"/>
          <w:spacing w:val="0"/>
          <w:w w:val="100"/>
          <w:position w:val="0"/>
          <w:sz w:val="20"/>
          <w:szCs w:val="20"/>
          <w:lang w:val="zh-CN" w:eastAsia="zh-CN" w:bidi="zh-CN"/>
        </w:rPr>
        <w:t>“没</w:t>
      </w:r>
      <w:r>
        <w:rPr>
          <w:color w:val="181618"/>
          <w:spacing w:val="0"/>
          <w:w w:val="100"/>
          <w:position w:val="0"/>
          <w:sz w:val="20"/>
          <w:szCs w:val="20"/>
        </w:rPr>
        <w:t xml:space="preserve">有”。所以，从每一个形式，我都可以穿透 </w:t>
      </w:r>
      <w:r>
        <w:rPr>
          <w:color w:val="181618"/>
          <w:spacing w:val="0"/>
          <w:w w:val="100"/>
          <w:position w:val="0"/>
        </w:rPr>
        <w:t>到无色无形的意识。最简单的方法，就是不提供任何抵抗，让每一个瞬间所带 来的形式自然存在。形式来，形式去，好像都跟我不相关。我都可以容纳，我 都可以臣服，而且内心毫无冲突。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这样子练习下去，突然，每一个形式都带来生命，跟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共振。带着我 通到无限大的我。它让我同时容纳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181618"/>
          <w:spacing w:val="0"/>
          <w:w w:val="100"/>
          <w:position w:val="0"/>
        </w:rPr>
        <w:t>和"没有”、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“形</w:t>
      </w:r>
      <w:r>
        <w:rPr>
          <w:color w:val="181618"/>
          <w:spacing w:val="0"/>
          <w:w w:val="100"/>
          <w:position w:val="0"/>
        </w:rPr>
        <w:t>式”和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“无</w:t>
      </w:r>
      <w:r>
        <w:rPr>
          <w:color w:val="181618"/>
          <w:spacing w:val="0"/>
          <w:w w:val="100"/>
          <w:position w:val="0"/>
        </w:rPr>
        <w:t>色无形”， 再也没有矛盾。这也是禅宗六祖的顿悟法门。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72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有意思的是，佛教在一千九百多年前传到中</w:t>
      </w:r>
      <w:r>
        <w:rPr>
          <w:color w:val="2B2A2B"/>
          <w:spacing w:val="0"/>
          <w:w w:val="100"/>
          <w:position w:val="0"/>
        </w:rPr>
        <w:t>国①，</w:t>
      </w:r>
      <w:r>
        <w:rPr>
          <w:color w:val="181618"/>
          <w:spacing w:val="0"/>
          <w:w w:val="100"/>
          <w:position w:val="0"/>
        </w:rPr>
        <w:t>通过六祖</w:t>
      </w:r>
      <w:r>
        <w:rPr>
          <w:color w:val="2B2A2B"/>
          <w:spacing w:val="0"/>
          <w:w w:val="100"/>
          <w:position w:val="0"/>
        </w:rPr>
        <w:t>才真正</w:t>
      </w:r>
      <w:r>
        <w:rPr>
          <w:color w:val="181618"/>
          <w:spacing w:val="0"/>
          <w:w w:val="100"/>
          <w:position w:val="0"/>
        </w:rPr>
        <w:t>普及。</w:t>
      </w:r>
      <w:r>
        <w:rPr>
          <w:color w:val="2B2A2B"/>
          <w:spacing w:val="0"/>
          <w:w w:val="100"/>
          <w:position w:val="0"/>
        </w:rPr>
        <w:t>六 祖当</w:t>
      </w:r>
      <w:r>
        <w:rPr>
          <w:color w:val="181618"/>
          <w:spacing w:val="0"/>
          <w:w w:val="100"/>
          <w:position w:val="0"/>
        </w:rPr>
        <w:t>时砍柴为生，没有受过教育，但他所留下来的《坛经》非但</w:t>
      </w:r>
      <w:r>
        <w:rPr>
          <w:color w:val="2B2A2B"/>
          <w:spacing w:val="0"/>
          <w:w w:val="100"/>
          <w:position w:val="0"/>
        </w:rPr>
        <w:t>是中国</w:t>
      </w:r>
      <w:r>
        <w:rPr>
          <w:color w:val="181618"/>
          <w:spacing w:val="0"/>
          <w:w w:val="100"/>
          <w:position w:val="0"/>
        </w:rPr>
        <w:t>人最高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59" w:lineRule="exact"/>
        <w:ind w:left="220" w:right="0" w:hanging="220"/>
        <w:jc w:val="both"/>
        <w:rPr>
          <w:sz w:val="20"/>
          <w:szCs w:val="20"/>
        </w:rPr>
      </w:pPr>
      <w:r>
        <w:rPr>
          <w:spacing w:val="0"/>
          <w:w w:val="100"/>
          <w:position w:val="0"/>
          <w:sz w:val="15"/>
          <w:szCs w:val="15"/>
        </w:rPr>
        <w:t>①佛教史上，多以汉明帝永平十年</w:t>
      </w:r>
      <w:r>
        <w:rPr>
          <w:spacing w:val="0"/>
          <w:w w:val="100"/>
          <w:position w:val="0"/>
          <w:sz w:val="20"/>
          <w:szCs w:val="20"/>
        </w:rPr>
        <w:t>（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20"/>
          <w:szCs w:val="20"/>
        </w:rPr>
        <w:t>67</w:t>
      </w:r>
      <w:r>
        <w:rPr>
          <w:spacing w:val="0"/>
          <w:w w:val="100"/>
          <w:position w:val="0"/>
          <w:sz w:val="15"/>
          <w:szCs w:val="15"/>
        </w:rPr>
        <w:t xml:space="preserve">年），迦叶摩腾与竺法兰以白马驮经像来华，是为佛教传入中国 之年。 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>的智慧经典，也是佛教历史中唯一由华人传下来，还被公认是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  <w:lang w:val="zh-CN" w:eastAsia="zh-CN" w:bidi="zh-CN"/>
        </w:rPr>
        <w:t>“经”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>的典籍。① 《坛经》里面提到，六祖从五祖接下了传承，有两次开悟的经验。第一次是体会 到“空”。接下来，完全体会到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  <w:lang w:val="zh-CN" w:eastAsia="zh-CN" w:bidi="zh-CN"/>
        </w:rPr>
        <w:t>“有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>”。并且体会到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  <w:lang w:val="zh-CN" w:eastAsia="zh-CN" w:bidi="zh-CN"/>
        </w:rPr>
        <w:t>“空”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>和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  <w:lang w:val="zh-CN" w:eastAsia="zh-CN" w:bidi="zh-CN"/>
        </w:rPr>
        <w:t>“有”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>并没有矛盾, 才大彻大悟。从这之后，禅宗才在华人世界发扬光大，开枝散叶。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因为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“顿</w:t>
      </w:r>
      <w:r>
        <w:rPr>
          <w:color w:val="181618"/>
          <w:spacing w:val="0"/>
          <w:w w:val="100"/>
          <w:position w:val="0"/>
        </w:rPr>
        <w:t>悟”就是那么简单。</w:t>
      </w:r>
      <w:r>
        <w:rPr>
          <w:color w:val="000000"/>
          <w:spacing w:val="0"/>
          <w:w w:val="100"/>
          <w:position w:val="0"/>
        </w:rPr>
        <w:t>六</w:t>
      </w:r>
      <w:r>
        <w:rPr>
          <w:color w:val="181618"/>
          <w:spacing w:val="0"/>
          <w:w w:val="100"/>
          <w:position w:val="0"/>
        </w:rPr>
        <w:t>祖当时还在的时候，禅宗就已经依顿悟、 渐悟之别，分成南北两派。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“渐</w:t>
      </w:r>
      <w:r>
        <w:rPr>
          <w:color w:val="181618"/>
          <w:spacing w:val="0"/>
          <w:w w:val="100"/>
          <w:position w:val="0"/>
        </w:rPr>
        <w:t>宗”认为不可能那么简单，需要时间磨炼、追求 才能够得道。到现在，经</w:t>
      </w:r>
      <w:r>
        <w:rPr>
          <w:color w:val="000000"/>
          <w:spacing w:val="0"/>
          <w:w w:val="100"/>
          <w:position w:val="0"/>
        </w:rPr>
        <w:t>过一千</w:t>
      </w:r>
      <w:r>
        <w:rPr>
          <w:color w:val="181618"/>
          <w:spacing w:val="0"/>
          <w:w w:val="100"/>
          <w:position w:val="0"/>
        </w:rPr>
        <w:t>多年的传承，六祖所带来的顿悟的精神，可以 说几乎已经消失了。通过全部的生命，我们在这里可以把顿悟找回来。随时可 以用在我们生活中。这个顿悟，也就是对全部生命的领悟。你假如可以完全接 受这些话，而不生出质疑心，这就是你这一生所带来最大的福德。它本身就是 你最大的恩典。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而顿悟，或是全部的生命，</w:t>
      </w:r>
      <w:r>
        <w:rPr>
          <w:color w:val="000000"/>
          <w:spacing w:val="0"/>
          <w:w w:val="100"/>
          <w:position w:val="0"/>
        </w:rPr>
        <w:t>也只是</w:t>
      </w:r>
      <w:r>
        <w:rPr>
          <w:color w:val="181618"/>
          <w:spacing w:val="0"/>
          <w:w w:val="100"/>
          <w:position w:val="0"/>
        </w:rPr>
        <w:t>如下：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2860" w:line="43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对每一个形式都不对抗，也就自然让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 “无有”“有</w:t>
      </w:r>
      <w:r>
        <w:rPr>
          <w:color w:val="181618"/>
          <w:spacing w:val="0"/>
          <w:w w:val="100"/>
          <w:position w:val="0"/>
        </w:rPr>
        <w:t xml:space="preserve">色有形”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“无</w:t>
      </w:r>
      <w:r>
        <w:rPr>
          <w:color w:val="181618"/>
          <w:spacing w:val="0"/>
          <w:w w:val="100"/>
          <w:position w:val="0"/>
        </w:rPr>
        <w:t>色无 形”同时存在，消融了一切的矛盾。这样的话，从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</w:t>
      </w:r>
      <w:r>
        <w:rPr>
          <w:color w:val="181618"/>
          <w:spacing w:val="0"/>
          <w:w w:val="100"/>
          <w:position w:val="0"/>
        </w:rPr>
        <w:t>”，一个人可以找到一切 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</w:t>
      </w:r>
      <w:r>
        <w:rPr>
          <w:color w:val="181618"/>
          <w:spacing w:val="0"/>
          <w:w w:val="100"/>
          <w:position w:val="0"/>
        </w:rPr>
        <w:t>”。从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</w:t>
      </w:r>
      <w:r>
        <w:rPr>
          <w:color w:val="181618"/>
          <w:spacing w:val="0"/>
          <w:w w:val="100"/>
          <w:position w:val="0"/>
        </w:rPr>
        <w:t>”，可以随时用到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</w:t>
      </w:r>
      <w:r>
        <w:rPr>
          <w:color w:val="181618"/>
          <w:spacing w:val="0"/>
          <w:w w:val="100"/>
          <w:position w:val="0"/>
        </w:rPr>
        <w:t>”。一切也就安静，一切也就涅槃。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40" w:lineRule="exact"/>
        <w:ind w:left="200" w:right="0" w:hanging="200"/>
        <w:jc w:val="both"/>
        <w:sectPr>
          <w:headerReference r:id="rId485" w:type="default"/>
          <w:footerReference r:id="rId487" w:type="default"/>
          <w:headerReference r:id="rId486" w:type="even"/>
          <w:footerReference r:id="rId488" w:type="even"/>
          <w:footnotePr>
            <w:numFmt w:val="decimal"/>
          </w:footnotePr>
          <w:pgSz w:w="8839" w:h="12940"/>
          <w:pgMar w:top="1214" w:right="804" w:bottom="1373" w:left="804" w:header="0" w:footer="3" w:gutter="30"/>
          <w:pgNumType w:start="272"/>
          <w:cols w:space="720" w:num="1"/>
          <w:rtlGutter w:val="0"/>
          <w:docGrid w:linePitch="360" w:charSpace="0"/>
        </w:sectPr>
      </w:pPr>
      <w:r>
        <w:rPr>
          <w:color w:val="2B2A2B"/>
          <w:spacing w:val="0"/>
          <w:w w:val="100"/>
          <w:position w:val="0"/>
        </w:rPr>
        <w:t>①对我而言，“经"</w:t>
      </w:r>
      <w:r>
        <w:rPr>
          <w:color w:val="2B2A2B"/>
          <w:spacing w:val="0"/>
          <w:w w:val="100"/>
          <w:position w:val="0"/>
          <w:sz w:val="16"/>
          <w:szCs w:val="16"/>
          <w:lang w:val="en-US" w:eastAsia="en-US" w:bidi="en-US"/>
        </w:rPr>
        <w:t>（</w:t>
      </w:r>
      <w:r>
        <w:rPr>
          <w:rFonts w:ascii="Times New Roman" w:hAnsi="Times New Roman" w:eastAsia="Times New Roman" w:cs="Times New Roman"/>
          <w:color w:val="2B2A2B"/>
          <w:spacing w:val="0"/>
          <w:w w:val="100"/>
          <w:position w:val="0"/>
          <w:sz w:val="16"/>
          <w:szCs w:val="16"/>
          <w:lang w:val="en-US" w:eastAsia="en-US" w:bidi="en-US"/>
        </w:rPr>
        <w:t>ssa）,</w:t>
      </w:r>
      <w:r>
        <w:rPr>
          <w:color w:val="2B2A2B"/>
          <w:spacing w:val="0"/>
          <w:w w:val="100"/>
          <w:position w:val="0"/>
        </w:rPr>
        <w:t xml:space="preserve">也就是一个圣人站在最宁静，从内心所转达出来的智慧。通过“经”的每一句 话、每一个角落，都可以把读者带回到瞬间，跟生命完全接轨。经句的文字含义，本身已経不重要。这 些字句本身就是活的。一部经，并不受限于逻辑，也不离逻辑，本身是圆满的。就是最高能量所带来的螺 旋场，让我们轻松地旋入我们的本性，也就是一体意识。反而-论” </w:t>
      </w:r>
      <w:r>
        <w:rPr>
          <w:rFonts w:ascii="Times New Roman" w:hAnsi="Times New Roman" w:eastAsia="Times New Roman" w:cs="Times New Roman"/>
          <w:color w:val="2B2A2B"/>
          <w:spacing w:val="0"/>
          <w:w w:val="100"/>
          <w:position w:val="0"/>
          <w:sz w:val="16"/>
          <w:szCs w:val="16"/>
        </w:rPr>
        <w:t>3</w:t>
      </w:r>
      <w:r>
        <w:rPr>
          <w:color w:val="2B2A2B"/>
          <w:spacing w:val="0"/>
          <w:w w:val="100"/>
          <w:position w:val="0"/>
        </w:rPr>
        <w:t>膈也）还带来客体和意识，是针对 某一部经的一点做说明，让我们左脑、逻辑脑可以理解。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320" w:line="240" w:lineRule="auto"/>
        <w:ind w:left="0" w:right="0" w:firstLine="0"/>
        <w:jc w:val="both"/>
        <w:rPr>
          <w:sz w:val="28"/>
          <w:szCs w:val="28"/>
        </w:rPr>
      </w:pPr>
      <w:bookmarkStart w:id="321" w:name="bookmark329"/>
      <w:bookmarkStart w:id="322" w:name="bookmark327"/>
      <w:bookmarkStart w:id="323" w:name="bookmark328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6.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对生命，对一切说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  <w:lang w:val="zh-CN" w:eastAsia="zh-CN" w:bidi="zh-CN"/>
        </w:rPr>
        <w:t>“好!</w:t>
      </w:r>
      <w:bookmarkEnd w:id="321"/>
      <w:bookmarkEnd w:id="322"/>
      <w:bookmarkEnd w:id="323"/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这里，带给大家另外一个练习。也就是遇到任何事情，心里说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“好！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这 种肯定，也可以用别的方法表达。有些人可能更愿意说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 xml:space="preserve">OK!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YES!</w:t>
      </w:r>
      <w:r>
        <w:rPr>
          <w:color w:val="181618"/>
          <w:spacing w:val="0"/>
          <w:w w:val="100"/>
          <w:position w:val="0"/>
        </w:rPr>
        <w:t xml:space="preserve">也有人认为 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“行！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“就</w:t>
      </w:r>
      <w:r>
        <w:rPr>
          <w:color w:val="181618"/>
          <w:spacing w:val="0"/>
          <w:w w:val="100"/>
          <w:position w:val="0"/>
        </w:rPr>
        <w:t xml:space="preserve">是！”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“谢</w:t>
      </w:r>
      <w:r>
        <w:rPr>
          <w:color w:val="181618"/>
          <w:spacing w:val="0"/>
          <w:w w:val="100"/>
          <w:position w:val="0"/>
        </w:rPr>
        <w:t>谢！ ”比较好。总之，是要表达——面对一切的变化， 不光是可以接受，虽然心里不舒服，试试看还可不可以再进一步——欢迎它！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进一步说，它也是来表达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我清醒地选择这个瞬间，也是进一步来表 达——我是主动而清醒地决定接受这个瞬间、任何瞬间。再进一步说，它也是 来表达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我完全同意生命、宇宙所带来的这个瞬间的变化。假如我可以选择， 我也只会选这个。我可以对生命的全部完全认同、完全接受、完全肯定。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80" w:line="408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我们</w:t>
      </w:r>
      <w:r>
        <w:rPr>
          <w:color w:val="00000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起来试试看：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120" w:line="408" w:lineRule="exact"/>
        <w:ind w:left="0" w:right="0" w:firstLine="0"/>
        <w:jc w:val="center"/>
      </w:pPr>
      <w:r>
        <w:rPr>
          <w:color w:val="181618"/>
          <w:spacing w:val="0"/>
          <w:w w:val="100"/>
          <w:position w:val="0"/>
        </w:rPr>
        <w:t>练习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早上一起床，说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“好！</w:t>
      </w:r>
      <w:r>
        <w:rPr>
          <w:color w:val="181618"/>
          <w:spacing w:val="0"/>
          <w:w w:val="100"/>
          <w:position w:val="0"/>
          <w:lang w:val="en-US" w:eastAsia="en-US" w:bidi="en-US"/>
        </w:rPr>
        <w:t>"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刷牙、照着镜子，说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“好！ </w:t>
      </w:r>
      <w:r>
        <w:rPr>
          <w:color w:val="181618"/>
          <w:spacing w:val="0"/>
          <w:w w:val="100"/>
          <w:position w:val="0"/>
        </w:rPr>
        <w:t>”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打理东西，要上班，说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“好！ </w:t>
      </w:r>
      <w:r>
        <w:rPr>
          <w:color w:val="000000"/>
          <w:spacing w:val="0"/>
          <w:w w:val="100"/>
          <w:position w:val="0"/>
        </w:rPr>
        <w:t>”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对一切，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“好！</w:t>
      </w:r>
      <w:r>
        <w:rPr>
          <w:color w:val="000000"/>
          <w:spacing w:val="0"/>
          <w:w w:val="100"/>
          <w:position w:val="0"/>
          <w:lang w:val="en-US" w:eastAsia="en-US" w:bidi="en-US"/>
        </w:rPr>
        <w:t>"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300" w:line="408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坐捷运（地铁）、搭公交车，</w:t>
      </w:r>
      <w:r>
        <w:rPr>
          <w:color w:val="000000"/>
          <w:spacing w:val="0"/>
          <w:w w:val="100"/>
          <w:position w:val="0"/>
        </w:rPr>
        <w:t>对</w:t>
      </w:r>
      <w:r>
        <w:rPr>
          <w:color w:val="181618"/>
          <w:spacing w:val="0"/>
          <w:w w:val="100"/>
          <w:position w:val="0"/>
        </w:rPr>
        <w:t>上下车拥挤的人群，都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“好！ </w:t>
      </w:r>
      <w:r>
        <w:rPr>
          <w:color w:val="000000"/>
          <w:spacing w:val="0"/>
          <w:w w:val="100"/>
          <w:position w:val="0"/>
        </w:rPr>
        <w:t>”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走路上班，样样都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“好！ </w:t>
      </w:r>
      <w:r>
        <w:rPr>
          <w:color w:val="000000"/>
          <w:spacing w:val="0"/>
          <w:w w:val="100"/>
          <w:position w:val="0"/>
        </w:rPr>
        <w:t>”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一天的</w:t>
      </w:r>
      <w:r>
        <w:rPr>
          <w:color w:val="2B2A2B"/>
          <w:spacing w:val="0"/>
          <w:w w:val="100"/>
          <w:position w:val="0"/>
        </w:rPr>
        <w:t>每一个</w:t>
      </w:r>
      <w:r>
        <w:rPr>
          <w:color w:val="181618"/>
          <w:spacing w:val="0"/>
          <w:w w:val="100"/>
          <w:position w:val="0"/>
        </w:rPr>
        <w:t>互动，在每一句话中，无论是说还是听，都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“好！ </w:t>
      </w:r>
      <w:r>
        <w:rPr>
          <w:color w:val="000000"/>
          <w:spacing w:val="0"/>
          <w:w w:val="100"/>
          <w:position w:val="0"/>
        </w:rPr>
        <w:t>”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中午、晚上要吃什么，在吃的当中，样样都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“好！ </w:t>
      </w:r>
      <w:r>
        <w:rPr>
          <w:color w:val="181618"/>
          <w:spacing w:val="0"/>
          <w:w w:val="100"/>
          <w:position w:val="0"/>
        </w:rPr>
        <w:t>”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有念头，甚至烦恼，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“好！ </w:t>
      </w:r>
      <w:r>
        <w:rPr>
          <w:color w:val="000000"/>
          <w:spacing w:val="0"/>
          <w:w w:val="100"/>
          <w:position w:val="0"/>
        </w:rPr>
        <w:t>”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情绪浮动，</w:t>
      </w:r>
      <w:r>
        <w:rPr>
          <w:color w:val="2B2A2B"/>
          <w:spacing w:val="0"/>
          <w:w w:val="100"/>
          <w:position w:val="0"/>
        </w:rPr>
        <w:t>受到人</w:t>
      </w:r>
      <w:r>
        <w:rPr>
          <w:color w:val="181618"/>
          <w:spacing w:val="0"/>
          <w:w w:val="100"/>
          <w:position w:val="0"/>
        </w:rPr>
        <w:t>刺激，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“好！ </w:t>
      </w:r>
      <w:r>
        <w:rPr>
          <w:color w:val="181618"/>
          <w:spacing w:val="0"/>
          <w:w w:val="100"/>
          <w:position w:val="0"/>
        </w:rPr>
        <w:t>”好的</w:t>
      </w:r>
      <w:r>
        <w:rPr>
          <w:color w:val="2B2A2B"/>
          <w:spacing w:val="0"/>
          <w:w w:val="100"/>
          <w:position w:val="0"/>
        </w:rPr>
        <w:t>磨炼。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受到委屈，别人突然不礼貌，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“好！ </w:t>
      </w:r>
      <w:r>
        <w:rPr>
          <w:color w:val="000000"/>
          <w:spacing w:val="0"/>
          <w:w w:val="100"/>
          <w:position w:val="0"/>
        </w:rPr>
        <w:t>”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/>
        <w:jc w:val="both"/>
      </w:pPr>
      <w:r>
        <w:rPr>
          <w:color w:val="2B2A2B"/>
          <w:spacing w:val="0"/>
          <w:w w:val="100"/>
          <w:position w:val="0"/>
        </w:rPr>
        <w:t>家里有</w:t>
      </w:r>
      <w:r>
        <w:rPr>
          <w:color w:val="181618"/>
          <w:spacing w:val="0"/>
          <w:w w:val="100"/>
          <w:position w:val="0"/>
        </w:rPr>
        <w:t>状况，心里不舒服，还是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“好！</w:t>
      </w:r>
      <w:r>
        <w:rPr>
          <w:color w:val="000000"/>
          <w:spacing w:val="0"/>
          <w:w w:val="100"/>
          <w:position w:val="0"/>
          <w:lang w:val="en-US" w:eastAsia="en-US" w:bidi="en-US"/>
        </w:rPr>
        <w:t>"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忧虑</w:t>
      </w:r>
      <w:r>
        <w:rPr>
          <w:color w:val="2B2A2B"/>
          <w:spacing w:val="0"/>
          <w:w w:val="100"/>
          <w:position w:val="0"/>
        </w:rPr>
        <w:t>明天，</w:t>
      </w:r>
      <w:r>
        <w:rPr>
          <w:color w:val="181618"/>
          <w:spacing w:val="0"/>
          <w:w w:val="100"/>
          <w:position w:val="0"/>
        </w:rPr>
        <w:t>担心种种家里和个人的安排，知</w:t>
      </w:r>
      <w:r>
        <w:rPr>
          <w:color w:val="2B2A2B"/>
          <w:spacing w:val="0"/>
          <w:w w:val="100"/>
          <w:position w:val="0"/>
        </w:rPr>
        <w:t>道了，</w:t>
      </w:r>
      <w:r>
        <w:rPr>
          <w:color w:val="181618"/>
          <w:spacing w:val="0"/>
          <w:w w:val="100"/>
          <w:position w:val="0"/>
        </w:rPr>
        <w:t>也就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“好！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吧。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跟伴侣</w:t>
      </w:r>
      <w:r>
        <w:rPr>
          <w:color w:val="2B2A2B"/>
          <w:spacing w:val="0"/>
          <w:w w:val="100"/>
          <w:position w:val="0"/>
        </w:rPr>
        <w:t>闹得不</w:t>
      </w:r>
      <w:r>
        <w:rPr>
          <w:color w:val="181618"/>
          <w:spacing w:val="0"/>
          <w:w w:val="100"/>
          <w:position w:val="0"/>
        </w:rPr>
        <w:t>愉快，</w:t>
      </w:r>
      <w:r>
        <w:rPr>
          <w:color w:val="2B2A2B"/>
          <w:spacing w:val="0"/>
          <w:w w:val="100"/>
          <w:position w:val="0"/>
        </w:rPr>
        <w:t>晓</w:t>
      </w:r>
      <w:r>
        <w:rPr>
          <w:color w:val="181618"/>
          <w:spacing w:val="0"/>
          <w:w w:val="100"/>
          <w:position w:val="0"/>
        </w:rPr>
        <w:t>得自已心里不舒服，也就承认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“好！ ”吧。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处理</w:t>
      </w:r>
      <w:r>
        <w:rPr>
          <w:color w:val="2B2A2B"/>
          <w:spacing w:val="0"/>
          <w:w w:val="100"/>
          <w:position w:val="0"/>
        </w:rPr>
        <w:t>事务，好好</w:t>
      </w:r>
      <w:r>
        <w:rPr>
          <w:color w:val="181618"/>
          <w:spacing w:val="0"/>
          <w:w w:val="100"/>
          <w:position w:val="0"/>
        </w:rPr>
        <w:t>坏坏，都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“好！ </w:t>
      </w:r>
      <w:r>
        <w:rPr>
          <w:color w:val="000000"/>
          <w:spacing w:val="0"/>
          <w:w w:val="100"/>
          <w:position w:val="0"/>
        </w:rPr>
        <w:t>”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任何心里的</w:t>
      </w:r>
      <w:r>
        <w:rPr>
          <w:color w:val="2B2A2B"/>
          <w:spacing w:val="0"/>
          <w:w w:val="100"/>
          <w:position w:val="0"/>
        </w:rPr>
        <w:t>境界，</w:t>
      </w:r>
      <w:r>
        <w:rPr>
          <w:color w:val="181618"/>
          <w:spacing w:val="0"/>
          <w:w w:val="100"/>
          <w:position w:val="0"/>
        </w:rPr>
        <w:t>不管什么感触，都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“好！ </w:t>
      </w:r>
      <w:r>
        <w:rPr>
          <w:color w:val="181618"/>
          <w:spacing w:val="0"/>
          <w:w w:val="100"/>
          <w:position w:val="0"/>
        </w:rPr>
        <w:t>”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念头，</w:t>
      </w:r>
      <w:r>
        <w:rPr>
          <w:color w:val="2B2A2B"/>
          <w:spacing w:val="0"/>
          <w:w w:val="100"/>
          <w:position w:val="0"/>
        </w:rPr>
        <w:t>任何</w:t>
      </w:r>
      <w:r>
        <w:rPr>
          <w:color w:val="181618"/>
          <w:spacing w:val="0"/>
          <w:w w:val="100"/>
          <w:position w:val="0"/>
        </w:rPr>
        <w:t>浮动、</w:t>
      </w:r>
      <w:r>
        <w:rPr>
          <w:color w:val="2B2A2B"/>
          <w:spacing w:val="0"/>
          <w:w w:val="100"/>
          <w:position w:val="0"/>
        </w:rPr>
        <w:t>粗的细的、高低</w:t>
      </w:r>
      <w:r>
        <w:rPr>
          <w:color w:val="181618"/>
          <w:spacing w:val="0"/>
          <w:w w:val="100"/>
          <w:position w:val="0"/>
        </w:rPr>
        <w:t>好坏，样样都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“好！ </w:t>
      </w:r>
      <w:r>
        <w:rPr>
          <w:color w:val="000000"/>
          <w:spacing w:val="0"/>
          <w:w w:val="100"/>
          <w:position w:val="0"/>
        </w:rPr>
        <w:t>”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/>
        <w:jc w:val="both"/>
      </w:pPr>
      <w:r>
        <w:rPr>
          <w:color w:val="2B2A2B"/>
          <w:spacing w:val="0"/>
          <w:w w:val="100"/>
          <w:position w:val="0"/>
        </w:rPr>
        <w:t>不管</w:t>
      </w:r>
      <w:r>
        <w:rPr>
          <w:color w:val="181618"/>
          <w:spacing w:val="0"/>
          <w:w w:val="100"/>
          <w:position w:val="0"/>
        </w:rPr>
        <w:t xml:space="preserve">面对什么危机、什么突破，内心一定会激荡。试试看，通过样样都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“好！</w:t>
      </w:r>
      <w:r>
        <w:rPr>
          <w:color w:val="181618"/>
          <w:spacing w:val="0"/>
          <w:w w:val="100"/>
          <w:position w:val="0"/>
          <w:lang w:val="en-US" w:eastAsia="en-US" w:bidi="en-US"/>
        </w:rPr>
        <w:t>"</w:t>
      </w:r>
      <w:r>
        <w:rPr>
          <w:color w:val="181618"/>
          <w:spacing w:val="0"/>
          <w:w w:val="100"/>
          <w:position w:val="0"/>
        </w:rPr>
        <w:t>找出</w:t>
      </w:r>
      <w:r>
        <w:rPr>
          <w:color w:val="2B2A2B"/>
          <w:spacing w:val="0"/>
          <w:w w:val="100"/>
          <w:position w:val="0"/>
        </w:rPr>
        <w:t>生命的空当。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/>
        <w:jc w:val="both"/>
      </w:pPr>
      <w:r>
        <w:rPr>
          <w:color w:val="2B2A2B"/>
          <w:spacing w:val="0"/>
          <w:w w:val="100"/>
          <w:position w:val="0"/>
        </w:rPr>
        <w:t>借用这空当，</w:t>
      </w:r>
      <w:r>
        <w:rPr>
          <w:color w:val="181618"/>
          <w:spacing w:val="0"/>
          <w:w w:val="100"/>
          <w:position w:val="0"/>
        </w:rPr>
        <w:t>带</w:t>
      </w:r>
      <w:r>
        <w:rPr>
          <w:color w:val="2B2A2B"/>
          <w:spacing w:val="0"/>
          <w:w w:val="100"/>
          <w:position w:val="0"/>
        </w:rPr>
        <w:t>着我们</w:t>
      </w:r>
      <w:r>
        <w:rPr>
          <w:color w:val="181618"/>
          <w:spacing w:val="0"/>
          <w:w w:val="100"/>
          <w:position w:val="0"/>
        </w:rPr>
        <w:t>一一看见展开来的瞬间。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418" w:lineRule="exact"/>
        <w:ind w:left="0" w:right="0"/>
        <w:jc w:val="both"/>
      </w:pPr>
      <w:r>
        <w:rPr>
          <w:color w:val="2B2A2B"/>
          <w:spacing w:val="0"/>
          <w:w w:val="100"/>
          <w:position w:val="0"/>
        </w:rPr>
        <w:t>一天</w:t>
      </w:r>
      <w:r>
        <w:rPr>
          <w:color w:val="181618"/>
          <w:spacing w:val="0"/>
          <w:w w:val="100"/>
          <w:position w:val="0"/>
        </w:rPr>
        <w:t>下来，</w:t>
      </w:r>
      <w:r>
        <w:rPr>
          <w:color w:val="2B2A2B"/>
          <w:spacing w:val="0"/>
          <w:w w:val="100"/>
          <w:position w:val="0"/>
        </w:rPr>
        <w:t>样</w:t>
      </w:r>
      <w:r>
        <w:rPr>
          <w:color w:val="181618"/>
          <w:spacing w:val="0"/>
          <w:w w:val="100"/>
          <w:position w:val="0"/>
        </w:rPr>
        <w:t>祥我都可以说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“好</w:t>
      </w:r>
      <w:r>
        <w:rPr>
          <w:color w:val="000000"/>
          <w:spacing w:val="0"/>
          <w:w w:val="100"/>
          <w:position w:val="0"/>
        </w:rPr>
        <w:t xml:space="preserve">! </w:t>
      </w:r>
      <w:r>
        <w:rPr>
          <w:color w:val="181618"/>
          <w:spacing w:val="0"/>
          <w:w w:val="100"/>
          <w:position w:val="0"/>
          <w:lang w:val="en-US" w:eastAsia="en-US" w:bidi="en-US"/>
        </w:rPr>
        <w:t xml:space="preserve">" </w:t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sz w:val="24"/>
          <w:szCs w:val="24"/>
          <w:lang w:val="en-US" w:eastAsia="en-US" w:bidi="en-US"/>
        </w:rPr>
        <w:t>Ok! Yes!</w:t>
      </w:r>
      <w:r>
        <w:rPr>
          <w:color w:val="181618"/>
          <w:spacing w:val="0"/>
          <w:w w:val="100"/>
          <w:position w:val="0"/>
        </w:rPr>
        <w:t>行！没事！好极了！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</w:t>
      </w:r>
      <w:r>
        <w:rPr>
          <w:color w:val="2B2A2B"/>
          <w:spacing w:val="0"/>
          <w:w w:val="100"/>
          <w:position w:val="0"/>
        </w:rPr>
        <w:t>相信，只</w:t>
      </w:r>
      <w:r>
        <w:rPr>
          <w:color w:val="181618"/>
          <w:spacing w:val="0"/>
          <w:w w:val="100"/>
          <w:position w:val="0"/>
        </w:rPr>
        <w:t>要你试着做，你会发现，</w:t>
      </w:r>
      <w:r>
        <w:rPr>
          <w:color w:val="2B2A2B"/>
          <w:spacing w:val="0"/>
          <w:w w:val="100"/>
          <w:position w:val="0"/>
        </w:rPr>
        <w:t>那么简単的</w:t>
      </w:r>
      <w:r>
        <w:rPr>
          <w:color w:val="181618"/>
          <w:spacing w:val="0"/>
          <w:w w:val="100"/>
          <w:position w:val="0"/>
        </w:rPr>
        <w:t xml:space="preserve">方法，只要做，就可以带 </w:t>
      </w:r>
      <w:r>
        <w:rPr>
          <w:color w:val="2B2A2B"/>
          <w:spacing w:val="0"/>
          <w:w w:val="100"/>
          <w:position w:val="0"/>
        </w:rPr>
        <w:t>来</w:t>
      </w:r>
      <w:r>
        <w:rPr>
          <w:color w:val="181618"/>
          <w:spacing w:val="0"/>
          <w:w w:val="100"/>
          <w:position w:val="0"/>
        </w:rPr>
        <w:t>平静。让我</w:t>
      </w:r>
      <w:r>
        <w:rPr>
          <w:color w:val="2B2A2B"/>
          <w:spacing w:val="0"/>
          <w:w w:val="100"/>
          <w:position w:val="0"/>
        </w:rPr>
        <w:t>们自然跟生命接轨，</w:t>
      </w:r>
      <w:r>
        <w:rPr>
          <w:color w:val="181618"/>
          <w:spacing w:val="0"/>
          <w:w w:val="100"/>
          <w:position w:val="0"/>
        </w:rPr>
        <w:t>可以让我们度过人生</w:t>
      </w:r>
      <w:r>
        <w:rPr>
          <w:color w:val="2B2A2B"/>
          <w:spacing w:val="0"/>
          <w:w w:val="100"/>
          <w:position w:val="0"/>
        </w:rPr>
        <w:t>最大的</w:t>
      </w:r>
      <w:r>
        <w:rPr>
          <w:color w:val="181618"/>
          <w:spacing w:val="0"/>
          <w:w w:val="100"/>
          <w:position w:val="0"/>
        </w:rPr>
        <w:t>危机，</w:t>
      </w:r>
      <w:r>
        <w:rPr>
          <w:color w:val="2B2A2B"/>
          <w:spacing w:val="0"/>
          <w:w w:val="100"/>
          <w:position w:val="0"/>
        </w:rPr>
        <w:t>甚至</w:t>
      </w:r>
      <w:r>
        <w:rPr>
          <w:color w:val="181618"/>
          <w:spacing w:val="0"/>
          <w:w w:val="100"/>
          <w:position w:val="0"/>
        </w:rPr>
        <w:t>灾难。 它也可以同</w:t>
      </w:r>
      <w:r>
        <w:rPr>
          <w:color w:val="2B2A2B"/>
          <w:spacing w:val="0"/>
          <w:w w:val="100"/>
          <w:position w:val="0"/>
        </w:rPr>
        <w:t>时把最遗憾、</w:t>
      </w:r>
      <w:r>
        <w:rPr>
          <w:color w:val="181618"/>
          <w:spacing w:val="0"/>
          <w:w w:val="100"/>
          <w:position w:val="0"/>
        </w:rPr>
        <w:t>最美</w:t>
      </w:r>
      <w:r>
        <w:rPr>
          <w:color w:val="2B2A2B"/>
          <w:spacing w:val="0"/>
          <w:w w:val="100"/>
          <w:position w:val="0"/>
        </w:rPr>
        <w:t>好的事看穿。</w:t>
      </w:r>
      <w:r>
        <w:rPr>
          <w:color w:val="181618"/>
          <w:spacing w:val="0"/>
          <w:w w:val="100"/>
          <w:position w:val="0"/>
        </w:rPr>
        <w:t>让我们充分理解，人</w:t>
      </w:r>
      <w:r>
        <w:rPr>
          <w:color w:val="2B2A2B"/>
          <w:spacing w:val="0"/>
          <w:w w:val="100"/>
          <w:position w:val="0"/>
        </w:rPr>
        <w:t xml:space="preserve">生种种的变化 </w:t>
      </w:r>
      <w:r>
        <w:rPr>
          <w:color w:val="181618"/>
          <w:spacing w:val="0"/>
          <w:w w:val="100"/>
          <w:position w:val="0"/>
        </w:rPr>
        <w:t>还是</w:t>
      </w:r>
      <w:r>
        <w:rPr>
          <w:color w:val="2B2A2B"/>
          <w:spacing w:val="0"/>
          <w:w w:val="100"/>
          <w:position w:val="0"/>
        </w:rPr>
        <w:t>在外界打转。</w:t>
      </w:r>
      <w:r>
        <w:rPr>
          <w:color w:val="181618"/>
          <w:spacing w:val="0"/>
          <w:w w:val="100"/>
          <w:position w:val="0"/>
        </w:rPr>
        <w:t>再怎么好，也只是如此。再怎么坏，</w:t>
      </w:r>
      <w:r>
        <w:rPr>
          <w:color w:val="000000"/>
          <w:spacing w:val="0"/>
          <w:w w:val="100"/>
          <w:position w:val="0"/>
        </w:rPr>
        <w:t>也只是</w:t>
      </w:r>
      <w:r>
        <w:rPr>
          <w:color w:val="181618"/>
          <w:spacing w:val="0"/>
          <w:w w:val="100"/>
          <w:position w:val="0"/>
        </w:rPr>
        <w:t>如此。站</w:t>
      </w:r>
      <w:r>
        <w:rPr>
          <w:color w:val="2B2A2B"/>
          <w:spacing w:val="0"/>
          <w:w w:val="100"/>
          <w:position w:val="0"/>
        </w:rPr>
        <w:t>在全部 生命</w:t>
      </w:r>
      <w:r>
        <w:rPr>
          <w:color w:val="181618"/>
          <w:spacing w:val="0"/>
          <w:w w:val="100"/>
          <w:position w:val="0"/>
        </w:rPr>
        <w:t>的角度</w:t>
      </w:r>
      <w:r>
        <w:rPr>
          <w:color w:val="2B2A2B"/>
          <w:spacing w:val="0"/>
          <w:w w:val="100"/>
          <w:position w:val="0"/>
        </w:rPr>
        <w:t>来看，</w:t>
      </w:r>
      <w:r>
        <w:rPr>
          <w:color w:val="181618"/>
          <w:spacing w:val="0"/>
          <w:w w:val="100"/>
          <w:position w:val="0"/>
        </w:rPr>
        <w:t>都不成比例，从来没有离开</w:t>
      </w:r>
      <w:r>
        <w:rPr>
          <w:color w:val="2B2A2B"/>
          <w:spacing w:val="0"/>
          <w:w w:val="100"/>
          <w:position w:val="0"/>
        </w:rPr>
        <w:t>过我们生命的</w:t>
      </w:r>
      <w:r>
        <w:rPr>
          <w:color w:val="181618"/>
          <w:spacing w:val="0"/>
          <w:w w:val="100"/>
          <w:position w:val="0"/>
        </w:rPr>
        <w:t>根源。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活着</w:t>
      </w:r>
      <w:r>
        <w:rPr>
          <w:color w:val="2B2A2B"/>
          <w:spacing w:val="0"/>
          <w:w w:val="100"/>
          <w:position w:val="0"/>
        </w:rPr>
        <w:t>种种的</w:t>
      </w:r>
      <w:r>
        <w:rPr>
          <w:color w:val="181618"/>
          <w:spacing w:val="0"/>
          <w:w w:val="100"/>
          <w:position w:val="0"/>
        </w:rPr>
        <w:t>变化，对样样</w:t>
      </w:r>
      <w:r>
        <w:rPr>
          <w:color w:val="2B2A2B"/>
          <w:spacing w:val="0"/>
          <w:w w:val="100"/>
          <w:position w:val="0"/>
        </w:rPr>
        <w:t>事情说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“好！ </w:t>
      </w:r>
      <w:r>
        <w:rPr>
          <w:color w:val="181618"/>
          <w:spacing w:val="0"/>
          <w:w w:val="100"/>
          <w:position w:val="0"/>
        </w:rPr>
        <w:t>”也就是欣赏</w:t>
      </w:r>
      <w:r>
        <w:rPr>
          <w:color w:val="2B2A2B"/>
          <w:spacing w:val="0"/>
          <w:w w:val="100"/>
          <w:position w:val="0"/>
        </w:rPr>
        <w:t>它们。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活在</w:t>
      </w:r>
      <w:r>
        <w:rPr>
          <w:color w:val="2B2A2B"/>
          <w:spacing w:val="0"/>
          <w:w w:val="100"/>
          <w:position w:val="0"/>
        </w:rPr>
        <w:t>瞬间，</w:t>
      </w:r>
      <w:r>
        <w:rPr>
          <w:color w:val="181618"/>
          <w:spacing w:val="0"/>
          <w:w w:val="100"/>
          <w:position w:val="0"/>
        </w:rPr>
        <w:t>而觉</w:t>
      </w:r>
      <w:r>
        <w:rPr>
          <w:color w:val="2B2A2B"/>
          <w:spacing w:val="0"/>
          <w:w w:val="100"/>
          <w:position w:val="0"/>
        </w:rPr>
        <w:t>得每一个瞬间</w:t>
      </w:r>
      <w:r>
        <w:rPr>
          <w:color w:val="181618"/>
          <w:spacing w:val="0"/>
          <w:w w:val="100"/>
          <w:position w:val="0"/>
        </w:rPr>
        <w:t>都好。</w:t>
      </w:r>
      <w:r>
        <w:rPr>
          <w:color w:val="2B2A2B"/>
          <w:spacing w:val="0"/>
          <w:w w:val="100"/>
          <w:position w:val="0"/>
        </w:rPr>
        <w:t>也就</w:t>
      </w:r>
      <w:r>
        <w:rPr>
          <w:color w:val="181618"/>
          <w:spacing w:val="0"/>
          <w:w w:val="100"/>
          <w:position w:val="0"/>
        </w:rPr>
        <w:t>是轻轻松松地</w:t>
      </w:r>
      <w:r>
        <w:rPr>
          <w:color w:val="2B2A2B"/>
          <w:spacing w:val="0"/>
          <w:w w:val="100"/>
          <w:position w:val="0"/>
        </w:rPr>
        <w:t>观察到每一个</w:t>
      </w:r>
      <w:r>
        <w:rPr>
          <w:color w:val="181618"/>
          <w:spacing w:val="0"/>
          <w:w w:val="100"/>
          <w:position w:val="0"/>
        </w:rPr>
        <w:t xml:space="preserve">瞬间， </w:t>
      </w:r>
      <w:r>
        <w:rPr>
          <w:color w:val="2B2A2B"/>
          <w:spacing w:val="0"/>
          <w:w w:val="100"/>
          <w:position w:val="0"/>
        </w:rPr>
        <w:t>活出每一个瞬间的美。坏事，可以活出瞬间的美。好事，可以活岀瞬间的美。 好好坏坏的美，</w:t>
      </w:r>
      <w:r>
        <w:rPr>
          <w:color w:val="000000"/>
          <w:spacing w:val="0"/>
          <w:w w:val="100"/>
          <w:position w:val="0"/>
        </w:rPr>
        <w:t>其</w:t>
      </w:r>
      <w:r>
        <w:rPr>
          <w:color w:val="2B2A2B"/>
          <w:spacing w:val="0"/>
          <w:w w:val="100"/>
          <w:position w:val="0"/>
        </w:rPr>
        <w:t>实都差不多。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这就是平等心。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平等心，说的不光是人与人之间的平等，</w:t>
      </w:r>
      <w:r>
        <w:rPr>
          <w:color w:val="000000"/>
          <w:spacing w:val="0"/>
          <w:w w:val="100"/>
          <w:position w:val="0"/>
        </w:rPr>
        <w:t>更是人对待</w:t>
      </w:r>
      <w:r>
        <w:rPr>
          <w:color w:val="2B2A2B"/>
          <w:spacing w:val="0"/>
          <w:w w:val="100"/>
          <w:position w:val="0"/>
        </w:rPr>
        <w:t>経验与经验之间的平 等。也就是说，不管我们体验一个人、一个东西、一件事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2B2A2B"/>
          <w:spacing w:val="0"/>
          <w:w w:val="100"/>
          <w:position w:val="0"/>
        </w:rPr>
        <w:t>这些种种的经验, 在我们心中都是平等的，也只是通过这个瞬间化现出来的。而我选择</w:t>
      </w:r>
      <w:r>
        <w:rPr>
          <w:color w:val="724A60"/>
          <w:spacing w:val="0"/>
          <w:w w:val="100"/>
          <w:position w:val="0"/>
        </w:rPr>
        <w:t>——</w:t>
      </w:r>
      <w:r>
        <w:rPr>
          <w:color w:val="2B2A2B"/>
          <w:spacing w:val="0"/>
          <w:w w:val="100"/>
          <w:position w:val="0"/>
        </w:rPr>
        <w:t>欢迎 每一个。这，才是大平等心。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这个方法，也是最有效来面对修行种种变化的秘诀。很多人通过静坐或其 他修炼，会有一些意识上的转变，让他有样样的体会。这一关很不容易穿越, 人很容易被这些体会、这些境界</w:t>
      </w:r>
      <w:r>
        <w:rPr>
          <w:color w:val="2B2A2B"/>
          <w:spacing w:val="0"/>
          <w:w w:val="100"/>
          <w:position w:val="0"/>
          <w:lang w:val="zh-CN" w:eastAsia="zh-CN" w:bidi="zh-CN"/>
        </w:rPr>
        <w:t>绑住。</w:t>
      </w:r>
      <w:r>
        <w:rPr>
          <w:color w:val="2B2A2B"/>
          <w:spacing w:val="0"/>
          <w:w w:val="100"/>
          <w:position w:val="0"/>
        </w:rPr>
        <w:t>包容每一个经验。甚至通过</w:t>
      </w:r>
      <w:r>
        <w:rPr>
          <w:color w:val="2B2A2B"/>
          <w:spacing w:val="0"/>
          <w:w w:val="100"/>
          <w:position w:val="0"/>
          <w:lang w:val="zh-CN" w:eastAsia="zh-CN" w:bidi="zh-CN"/>
        </w:rPr>
        <w:t xml:space="preserve">“好！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2B2A2B"/>
          <w:spacing w:val="0"/>
          <w:w w:val="100"/>
          <w:position w:val="0"/>
        </w:rPr>
        <w:t>来 欢迎。也就是不用再去期待，更不用讲追求任何境界。任何境界，只要可以表 达出来的，本身在意识上就是一种阻碍，都还落入一个概念的范围。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  <w:sectPr>
          <w:headerReference r:id="rId489" w:type="default"/>
          <w:footerReference r:id="rId491" w:type="default"/>
          <w:headerReference r:id="rId490" w:type="even"/>
          <w:footerReference r:id="rId492" w:type="even"/>
          <w:footnotePr>
            <w:numFmt w:val="decimal"/>
          </w:footnotePr>
          <w:type w:val="continuous"/>
          <w:pgSz w:w="8839" w:h="12940"/>
          <w:pgMar w:top="1214" w:right="804" w:bottom="1373" w:left="804" w:header="0" w:footer="3" w:gutter="30"/>
          <w:cols w:space="720" w:num="1"/>
          <w:rtlGutter w:val="0"/>
          <w:docGrid w:linePitch="360" w:charSpace="0"/>
        </w:sectPr>
      </w:pPr>
      <w:r>
        <w:rPr>
          <w:color w:val="2B2A2B"/>
          <w:spacing w:val="0"/>
          <w:w w:val="100"/>
          <w:position w:val="0"/>
        </w:rPr>
        <w:t>这也就是对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“境</w:t>
      </w:r>
      <w:r>
        <w:rPr>
          <w:color w:val="2B2A2B"/>
          <w:spacing w:val="0"/>
          <w:w w:val="100"/>
          <w:position w:val="0"/>
        </w:rPr>
        <w:t>界”最好的解答方法。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500" w:line="240" w:lineRule="auto"/>
        <w:ind w:left="0" w:right="0" w:firstLine="0"/>
        <w:jc w:val="both"/>
        <w:rPr>
          <w:sz w:val="28"/>
          <w:szCs w:val="28"/>
        </w:rPr>
      </w:pPr>
      <w:bookmarkStart w:id="324" w:name="bookmark330"/>
      <w:bookmarkStart w:id="325" w:name="bookmark332"/>
      <w:bookmarkStart w:id="326" w:name="bookmark331"/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sz w:val="34"/>
          <w:szCs w:val="34"/>
          <w:lang w:val="en-US" w:eastAsia="en-US" w:bidi="en-US"/>
        </w:rPr>
        <w:t>7.</w:t>
      </w:r>
      <w:r>
        <w:rPr>
          <w:rFonts w:ascii="宋体" w:hAnsi="宋体" w:eastAsia="宋体" w:cs="宋体"/>
          <w:color w:val="181618"/>
          <w:spacing w:val="0"/>
          <w:w w:val="100"/>
          <w:position w:val="0"/>
          <w:sz w:val="28"/>
          <w:szCs w:val="28"/>
        </w:rPr>
        <w:t>存在，我只是这样</w:t>
      </w:r>
      <w:bookmarkEnd w:id="324"/>
      <w:bookmarkEnd w:id="325"/>
      <w:bookmarkEnd w:id="326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</w:rPr>
        <w:t>在任何状况下，我选择宁静，而宁静自然带来平静。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要体会</w:t>
      </w:r>
      <w:r>
        <w:rPr>
          <w:color w:val="2B2A2B"/>
          <w:spacing w:val="0"/>
          <w:w w:val="100"/>
          <w:position w:val="0"/>
        </w:rPr>
        <w:t>到全部</w:t>
      </w:r>
      <w:r>
        <w:rPr>
          <w:color w:val="181618"/>
          <w:spacing w:val="0"/>
          <w:w w:val="100"/>
          <w:position w:val="0"/>
        </w:rPr>
        <w:t>的你，比什么都简单，</w:t>
      </w:r>
      <w:r>
        <w:rPr>
          <w:color w:val="2B2A2B"/>
          <w:spacing w:val="0"/>
          <w:w w:val="100"/>
          <w:position w:val="0"/>
        </w:rPr>
        <w:t>比一</w:t>
      </w:r>
      <w:r>
        <w:rPr>
          <w:color w:val="181618"/>
          <w:spacing w:val="0"/>
          <w:w w:val="100"/>
          <w:position w:val="0"/>
        </w:rPr>
        <w:t>口呼吸还容易</w:t>
      </w:r>
      <w:r>
        <w:rPr>
          <w:color w:val="000000"/>
          <w:spacing w:val="0"/>
          <w:w w:val="100"/>
          <w:position w:val="0"/>
        </w:rPr>
        <w:t>。什</w:t>
      </w:r>
      <w:r>
        <w:rPr>
          <w:color w:val="181618"/>
          <w:spacing w:val="0"/>
          <w:w w:val="100"/>
          <w:position w:val="0"/>
        </w:rPr>
        <w:t>么都不</w:t>
      </w:r>
      <w:r>
        <w:rPr>
          <w:color w:val="2B2A2B"/>
          <w:spacing w:val="0"/>
          <w:w w:val="100"/>
          <w:position w:val="0"/>
        </w:rPr>
        <w:t xml:space="preserve">用做, </w:t>
      </w:r>
      <w:r>
        <w:rPr>
          <w:color w:val="181618"/>
          <w:spacing w:val="0"/>
          <w:w w:val="100"/>
          <w:position w:val="0"/>
        </w:rPr>
        <w:t>就轻轻松松</w:t>
      </w:r>
      <w:r>
        <w:rPr>
          <w:color w:val="2B2A2B"/>
          <w:spacing w:val="0"/>
          <w:w w:val="100"/>
          <w:position w:val="0"/>
        </w:rPr>
        <w:t>存在，</w:t>
      </w:r>
      <w:r>
        <w:rPr>
          <w:color w:val="181618"/>
          <w:spacing w:val="0"/>
          <w:w w:val="100"/>
          <w:position w:val="0"/>
        </w:rPr>
        <w:t>就对了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所以，我坐在</w:t>
      </w:r>
      <w:r>
        <w:rPr>
          <w:color w:val="2B2A2B"/>
          <w:spacing w:val="0"/>
          <w:w w:val="100"/>
          <w:position w:val="0"/>
        </w:rPr>
        <w:t>那里，</w:t>
      </w:r>
      <w:r>
        <w:rPr>
          <w:color w:val="181618"/>
          <w:spacing w:val="0"/>
          <w:w w:val="100"/>
          <w:position w:val="0"/>
        </w:rPr>
        <w:t>吸气，</w:t>
      </w:r>
      <w:r>
        <w:rPr>
          <w:color w:val="2B2A2B"/>
          <w:spacing w:val="0"/>
          <w:w w:val="100"/>
          <w:position w:val="0"/>
        </w:rPr>
        <w:t>吐气。</w:t>
      </w:r>
      <w:r>
        <w:rPr>
          <w:color w:val="181618"/>
          <w:spacing w:val="0"/>
          <w:w w:val="100"/>
          <w:position w:val="0"/>
        </w:rPr>
        <w:t xml:space="preserve">吸气，我知道。 </w:t>
      </w:r>
      <w:r>
        <w:rPr>
          <w:color w:val="2B2A2B"/>
          <w:spacing w:val="0"/>
          <w:w w:val="100"/>
          <w:position w:val="0"/>
        </w:rPr>
        <w:t>吐气，</w:t>
      </w:r>
      <w:r>
        <w:rPr>
          <w:color w:val="181618"/>
          <w:spacing w:val="0"/>
          <w:w w:val="100"/>
          <w:position w:val="0"/>
        </w:rPr>
        <w:t>我知道。哪一个部位动，我都</w:t>
      </w:r>
      <w:r>
        <w:rPr>
          <w:color w:val="2B2A2B"/>
          <w:spacing w:val="0"/>
          <w:w w:val="100"/>
          <w:position w:val="0"/>
        </w:rPr>
        <w:t>知道。</w:t>
      </w:r>
      <w:r>
        <w:rPr>
          <w:color w:val="181618"/>
          <w:spacing w:val="0"/>
          <w:w w:val="100"/>
          <w:position w:val="0"/>
        </w:rPr>
        <w:t>我都不去</w:t>
      </w:r>
      <w:r>
        <w:rPr>
          <w:color w:val="2B2A2B"/>
          <w:spacing w:val="0"/>
          <w:w w:val="100"/>
          <w:position w:val="0"/>
        </w:rPr>
        <w:t>管它。</w:t>
      </w:r>
      <w:r>
        <w:rPr>
          <w:color w:val="181618"/>
          <w:spacing w:val="0"/>
          <w:w w:val="100"/>
          <w:position w:val="0"/>
        </w:rPr>
        <w:t>我都可以接受它, 都可以容</w:t>
      </w:r>
      <w:r>
        <w:rPr>
          <w:color w:val="2B2A2B"/>
          <w:spacing w:val="0"/>
          <w:w w:val="100"/>
          <w:position w:val="0"/>
        </w:rPr>
        <w:t>纳它。</w:t>
      </w:r>
      <w:r>
        <w:rPr>
          <w:color w:val="181618"/>
          <w:spacing w:val="0"/>
          <w:w w:val="100"/>
          <w:position w:val="0"/>
        </w:rPr>
        <w:t>甚至，</w:t>
      </w:r>
      <w:r>
        <w:rPr>
          <w:color w:val="2B2A2B"/>
          <w:spacing w:val="0"/>
          <w:w w:val="100"/>
          <w:position w:val="0"/>
        </w:rPr>
        <w:t>我连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“接</w:t>
      </w:r>
      <w:r>
        <w:rPr>
          <w:color w:val="181618"/>
          <w:spacing w:val="0"/>
          <w:w w:val="100"/>
          <w:position w:val="0"/>
        </w:rPr>
        <w:t>受”这个动作都是</w:t>
      </w:r>
      <w:r>
        <w:rPr>
          <w:color w:val="2B2A2B"/>
          <w:spacing w:val="0"/>
          <w:w w:val="100"/>
          <w:position w:val="0"/>
        </w:rPr>
        <w:t>多余。</w:t>
      </w:r>
      <w:r>
        <w:rPr>
          <w:color w:val="181618"/>
          <w:spacing w:val="0"/>
          <w:w w:val="100"/>
          <w:position w:val="0"/>
        </w:rPr>
        <w:t>懒得提出任何要求, 放下任何期待。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用这种</w:t>
      </w:r>
      <w:r>
        <w:rPr>
          <w:color w:val="181618"/>
          <w:spacing w:val="0"/>
          <w:w w:val="100"/>
          <w:position w:val="0"/>
        </w:rPr>
        <w:t>简单的方法，</w:t>
      </w:r>
      <w:r>
        <w:rPr>
          <w:color w:val="2B2A2B"/>
          <w:spacing w:val="0"/>
          <w:w w:val="100"/>
          <w:position w:val="0"/>
        </w:rPr>
        <w:t>什</w:t>
      </w:r>
      <w:r>
        <w:rPr>
          <w:color w:val="181618"/>
          <w:spacing w:val="0"/>
          <w:w w:val="100"/>
          <w:position w:val="0"/>
        </w:rPr>
        <w:t>么都不用做。</w:t>
      </w:r>
      <w:r>
        <w:rPr>
          <w:color w:val="2B2A2B"/>
          <w:spacing w:val="0"/>
          <w:w w:val="100"/>
          <w:position w:val="0"/>
        </w:rPr>
        <w:t>把自己落在</w:t>
      </w:r>
      <w:r>
        <w:rPr>
          <w:color w:val="181618"/>
          <w:spacing w:val="0"/>
          <w:w w:val="100"/>
          <w:position w:val="0"/>
        </w:rPr>
        <w:t>一个又轻松、又清</w:t>
      </w:r>
      <w:r>
        <w:rPr>
          <w:color w:val="2B2A2B"/>
          <w:spacing w:val="0"/>
          <w:w w:val="100"/>
          <w:position w:val="0"/>
        </w:rPr>
        <w:t xml:space="preserve">醒的知 </w:t>
      </w:r>
      <w:r>
        <w:rPr>
          <w:color w:val="181618"/>
          <w:spacing w:val="0"/>
          <w:w w:val="100"/>
          <w:position w:val="0"/>
        </w:rPr>
        <w:t>觉，</w:t>
      </w:r>
      <w:r>
        <w:rPr>
          <w:color w:val="2B2A2B"/>
          <w:spacing w:val="0"/>
          <w:w w:val="100"/>
          <w:position w:val="0"/>
        </w:rPr>
        <w:t>不用再加任何解释、</w:t>
      </w:r>
      <w:r>
        <w:rPr>
          <w:color w:val="181618"/>
          <w:spacing w:val="0"/>
          <w:w w:val="100"/>
          <w:position w:val="0"/>
        </w:rPr>
        <w:t>说明、</w:t>
      </w:r>
      <w:r>
        <w:rPr>
          <w:color w:val="2B2A2B"/>
          <w:spacing w:val="0"/>
          <w:w w:val="100"/>
          <w:position w:val="0"/>
        </w:rPr>
        <w:t>干涉，</w:t>
      </w:r>
      <w:r>
        <w:rPr>
          <w:color w:val="181618"/>
          <w:spacing w:val="0"/>
          <w:w w:val="100"/>
          <w:position w:val="0"/>
        </w:rPr>
        <w:t>就把最深意识层</w:t>
      </w:r>
      <w:r>
        <w:rPr>
          <w:color w:val="2B2A2B"/>
          <w:spacing w:val="0"/>
          <w:w w:val="100"/>
          <w:position w:val="0"/>
        </w:rPr>
        <w:t>面的宁静找回</w:t>
      </w:r>
      <w:r>
        <w:rPr>
          <w:color w:val="181618"/>
          <w:spacing w:val="0"/>
          <w:w w:val="100"/>
          <w:position w:val="0"/>
        </w:rPr>
        <w:t>来了。这 种宁静</w:t>
      </w:r>
      <w:r>
        <w:rPr>
          <w:color w:val="2B2A2B"/>
          <w:spacing w:val="0"/>
          <w:w w:val="100"/>
          <w:position w:val="0"/>
        </w:rPr>
        <w:t>在任何场面都会带来</w:t>
      </w:r>
      <w:r>
        <w:rPr>
          <w:color w:val="181618"/>
          <w:spacing w:val="0"/>
          <w:w w:val="100"/>
          <w:position w:val="0"/>
        </w:rPr>
        <w:t>平安。</w:t>
      </w:r>
      <w:r>
        <w:rPr>
          <w:color w:val="2B2A2B"/>
          <w:spacing w:val="0"/>
          <w:w w:val="100"/>
          <w:position w:val="0"/>
        </w:rPr>
        <w:t>自己平安，别人平安，就没有</w:t>
      </w:r>
      <w:r>
        <w:rPr>
          <w:color w:val="181618"/>
          <w:spacing w:val="0"/>
          <w:w w:val="100"/>
          <w:position w:val="0"/>
        </w:rPr>
        <w:t xml:space="preserve">什么好计较, </w:t>
      </w:r>
      <w:r>
        <w:rPr>
          <w:color w:val="2B2A2B"/>
          <w:spacing w:val="0"/>
          <w:w w:val="100"/>
          <w:position w:val="0"/>
        </w:rPr>
        <w:t>也不会带给别</w:t>
      </w:r>
      <w:r>
        <w:rPr>
          <w:color w:val="181618"/>
          <w:spacing w:val="0"/>
          <w:w w:val="100"/>
          <w:position w:val="0"/>
        </w:rPr>
        <w:t>人任何</w:t>
      </w:r>
      <w:r>
        <w:rPr>
          <w:color w:val="2B2A2B"/>
          <w:spacing w:val="0"/>
          <w:w w:val="100"/>
          <w:position w:val="0"/>
        </w:rPr>
        <w:t>冲突。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在</w:t>
      </w:r>
      <w:r>
        <w:rPr>
          <w:color w:val="2B2A2B"/>
          <w:spacing w:val="0"/>
          <w:w w:val="100"/>
          <w:position w:val="0"/>
        </w:rPr>
        <w:t>任何情况下，自然会</w:t>
      </w:r>
      <w:r>
        <w:rPr>
          <w:color w:val="181618"/>
          <w:spacing w:val="0"/>
          <w:w w:val="100"/>
          <w:position w:val="0"/>
        </w:rPr>
        <w:t>选择最温和、</w:t>
      </w:r>
      <w:r>
        <w:rPr>
          <w:color w:val="2B2A2B"/>
          <w:spacing w:val="0"/>
          <w:w w:val="100"/>
          <w:position w:val="0"/>
        </w:rPr>
        <w:t>最圆满、最平和的方案跟互动。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“存</w:t>
      </w:r>
      <w:r>
        <w:rPr>
          <w:color w:val="181618"/>
          <w:spacing w:val="0"/>
          <w:w w:val="100"/>
          <w:position w:val="0"/>
        </w:rPr>
        <w:t>在，</w:t>
      </w:r>
      <w:r>
        <w:rPr>
          <w:color w:val="2B2A2B"/>
          <w:spacing w:val="0"/>
          <w:w w:val="100"/>
          <w:position w:val="0"/>
        </w:rPr>
        <w:t>我只是这样”</w:t>
      </w:r>
      <w:r>
        <w:rPr>
          <w:color w:val="181618"/>
          <w:spacing w:val="0"/>
          <w:w w:val="100"/>
          <w:position w:val="0"/>
        </w:rPr>
        <w:t>也是</w:t>
      </w:r>
      <w:r>
        <w:rPr>
          <w:color w:val="2B2A2B"/>
          <w:spacing w:val="0"/>
          <w:w w:val="100"/>
          <w:position w:val="0"/>
        </w:rPr>
        <w:t>含着一个全面臣服的观念。</w:t>
      </w:r>
      <w:r>
        <w:rPr>
          <w:color w:val="181618"/>
          <w:spacing w:val="0"/>
          <w:w w:val="100"/>
          <w:position w:val="0"/>
        </w:rPr>
        <w:t>让一个</w:t>
      </w:r>
      <w:r>
        <w:rPr>
          <w:color w:val="2B2A2B"/>
          <w:spacing w:val="0"/>
          <w:w w:val="100"/>
          <w:position w:val="0"/>
        </w:rPr>
        <w:t xml:space="preserve">人可以把自己 </w:t>
      </w:r>
      <w:r>
        <w:rPr>
          <w:color w:val="181618"/>
          <w:spacing w:val="0"/>
          <w:w w:val="100"/>
          <w:position w:val="0"/>
        </w:rPr>
        <w:t>交出来，交给宇宙，</w:t>
      </w:r>
      <w:r>
        <w:rPr>
          <w:color w:val="2B2A2B"/>
          <w:spacing w:val="0"/>
          <w:w w:val="100"/>
          <w:position w:val="0"/>
        </w:rPr>
        <w:t>这是最大的信仰。在瞬间中，</w:t>
      </w:r>
      <w:r>
        <w:rPr>
          <w:color w:val="000000"/>
          <w:spacing w:val="0"/>
          <w:w w:val="100"/>
          <w:position w:val="0"/>
        </w:rPr>
        <w:t>一个</w:t>
      </w:r>
      <w:r>
        <w:rPr>
          <w:color w:val="181618"/>
          <w:spacing w:val="0"/>
          <w:w w:val="100"/>
          <w:position w:val="0"/>
        </w:rPr>
        <w:t>人能把</w:t>
      </w:r>
      <w:r>
        <w:rPr>
          <w:color w:val="2B2A2B"/>
          <w:spacing w:val="0"/>
          <w:w w:val="100"/>
          <w:position w:val="0"/>
        </w:rPr>
        <w:t>自己交出来，</w:t>
      </w:r>
      <w:r>
        <w:rPr>
          <w:color w:val="181618"/>
          <w:spacing w:val="0"/>
          <w:w w:val="100"/>
          <w:position w:val="0"/>
        </w:rPr>
        <w:t xml:space="preserve">连 </w:t>
      </w:r>
      <w:r>
        <w:rPr>
          <w:color w:val="2B2A2B"/>
          <w:spacing w:val="0"/>
          <w:w w:val="100"/>
          <w:position w:val="0"/>
        </w:rPr>
        <w:t>死亡都不怕，那也差不多到了。他已经从人间跳出来，把天堂带到地球。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20" w:line="408" w:lineRule="exact"/>
        <w:ind w:left="0" w:right="0" w:firstLine="400"/>
        <w:jc w:val="both"/>
        <w:sectPr>
          <w:footnotePr>
            <w:numFmt w:val="decimal"/>
          </w:footnotePr>
          <w:pgSz w:w="8839" w:h="12940"/>
          <w:pgMar w:top="2865" w:right="781" w:bottom="1416" w:left="781" w:header="0" w:footer="3" w:gutter="134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  <w:lang w:val="zh-CN" w:eastAsia="zh-CN" w:bidi="zh-CN"/>
        </w:rPr>
        <w:t>“存</w:t>
      </w:r>
      <w:r>
        <w:rPr>
          <w:color w:val="2B2A2B"/>
          <w:spacing w:val="0"/>
          <w:w w:val="100"/>
          <w:position w:val="0"/>
        </w:rPr>
        <w:t>在，我只是</w:t>
      </w:r>
      <w:r>
        <w:rPr>
          <w:color w:val="181618"/>
          <w:spacing w:val="0"/>
          <w:w w:val="100"/>
          <w:position w:val="0"/>
        </w:rPr>
        <w:t>这样”也</w:t>
      </w:r>
      <w:r>
        <w:rPr>
          <w:color w:val="2B2A2B"/>
          <w:spacing w:val="0"/>
          <w:w w:val="100"/>
          <w:position w:val="0"/>
        </w:rPr>
        <w:t>含着这个意思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2B2A2B"/>
          <w:spacing w:val="0"/>
          <w:w w:val="100"/>
          <w:position w:val="0"/>
        </w:rPr>
        <w:t>这种</w:t>
      </w:r>
      <w:r>
        <w:rPr>
          <w:color w:val="181618"/>
          <w:spacing w:val="0"/>
          <w:w w:val="100"/>
          <w:position w:val="0"/>
        </w:rPr>
        <w:t>信心，也表达</w:t>
      </w:r>
      <w:r>
        <w:rPr>
          <w:color w:val="2B2A2B"/>
          <w:spacing w:val="0"/>
          <w:w w:val="100"/>
          <w:position w:val="0"/>
        </w:rPr>
        <w:t xml:space="preserve">出对宇宙完全 </w:t>
      </w:r>
      <w:r>
        <w:rPr>
          <w:color w:val="181618"/>
          <w:spacing w:val="0"/>
          <w:w w:val="100"/>
          <w:position w:val="0"/>
        </w:rPr>
        <w:t>的</w:t>
      </w:r>
      <w:r>
        <w:rPr>
          <w:color w:val="2B2A2B"/>
          <w:spacing w:val="0"/>
          <w:w w:val="100"/>
          <w:position w:val="0"/>
        </w:rPr>
        <w:t>信任。</w:t>
      </w:r>
      <w:r>
        <w:rPr>
          <w:color w:val="181618"/>
          <w:spacing w:val="0"/>
          <w:w w:val="100"/>
          <w:position w:val="0"/>
        </w:rPr>
        <w:t>知道</w:t>
      </w:r>
      <w:r>
        <w:rPr>
          <w:color w:val="2B2A2B"/>
          <w:spacing w:val="0"/>
          <w:w w:val="100"/>
          <w:position w:val="0"/>
        </w:rPr>
        <w:t>这个宇</w:t>
      </w:r>
      <w:r>
        <w:rPr>
          <w:color w:val="181618"/>
          <w:spacing w:val="0"/>
          <w:w w:val="100"/>
          <w:position w:val="0"/>
        </w:rPr>
        <w:t>宙绝对</w:t>
      </w:r>
      <w:r>
        <w:rPr>
          <w:color w:val="2B2A2B"/>
          <w:spacing w:val="0"/>
          <w:w w:val="100"/>
          <w:position w:val="0"/>
        </w:rPr>
        <w:t>不可能</w:t>
      </w:r>
      <w:r>
        <w:rPr>
          <w:color w:val="181618"/>
          <w:spacing w:val="0"/>
          <w:w w:val="100"/>
          <w:position w:val="0"/>
        </w:rPr>
        <w:t>犯错，</w:t>
      </w:r>
      <w:r>
        <w:rPr>
          <w:color w:val="2B2A2B"/>
          <w:spacing w:val="0"/>
          <w:w w:val="100"/>
          <w:position w:val="0"/>
        </w:rPr>
        <w:t>完全不可能犯错</w:t>
      </w:r>
      <w:r>
        <w:rPr>
          <w:color w:val="181618"/>
          <w:spacing w:val="0"/>
          <w:w w:val="100"/>
          <w:position w:val="0"/>
        </w:rPr>
        <w:t>。任何人间所认为的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5401310" cy="2926080"/>
            <wp:effectExtent l="0" t="0" r="8890" b="7620"/>
            <wp:docPr id="1023" name="Picutre 10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3" name="Picutre 1023"/>
                    <pic:cNvPicPr/>
                  </pic:nvPicPr>
                  <pic:blipFill>
                    <a:blip r:embed="rId666"/>
                    <a:stretch>
                      <a:fillRect/>
                    </a:stretch>
                  </pic:blipFill>
                  <pic:spPr>
                    <a:xfrm>
                      <a:off x="0" y="0"/>
                      <a:ext cx="540131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5"/>
        <w:keepNext w:val="0"/>
        <w:keepLines w:val="0"/>
        <w:widowControl w:val="0"/>
        <w:shd w:val="clear" w:color="auto" w:fill="auto"/>
        <w:bidi w:val="0"/>
        <w:spacing w:before="0" w:after="0" w:line="285" w:lineRule="exact"/>
        <w:ind w:left="0" w:right="0" w:firstLine="0"/>
        <w:jc w:val="distribute"/>
      </w:pPr>
      <w:r>
        <w:rPr>
          <w:color w:val="000000"/>
          <w:spacing w:val="0"/>
          <w:w w:val="100"/>
          <w:position w:val="0"/>
        </w:rPr>
        <w:t>一</w:t>
      </w:r>
      <w:r>
        <w:rPr>
          <w:spacing w:val="0"/>
          <w:w w:val="100"/>
          <w:position w:val="0"/>
        </w:rPr>
        <w:t>个人的一生好像一个漫长的旅程，他走得左摇右摆，有时还迷了路，但最后还是会到家。站 在整体的角度来看（图右方的方格，是从更远的距离来看这一趟旅程），一个动作都不会浪费掉， 早晚都会回家。这个一体意识是永恒存在，超过我们人可以想象的奇妙。顺着它走，不要再带来对 立，是我们这一生要做的功课。</w:t>
      </w:r>
    </w:p>
    <w:p>
      <w:pPr>
        <w:widowControl w:val="0"/>
        <w:spacing w:after="459" w:line="1" w:lineRule="exact"/>
      </w:pP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4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错误，其实，从全部的生命来看，这些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“错</w:t>
      </w:r>
      <w:r>
        <w:rPr>
          <w:color w:val="181618"/>
          <w:spacing w:val="0"/>
          <w:w w:val="100"/>
          <w:position w:val="0"/>
        </w:rPr>
        <w:t>误”不见得是错误。它本身很可能 带来更深层面的意义，只是我们还不理解。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4" w:lineRule="exact"/>
        <w:ind w:left="0" w:right="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“存</w:t>
      </w:r>
      <w:r>
        <w:rPr>
          <w:color w:val="181618"/>
          <w:spacing w:val="0"/>
          <w:w w:val="100"/>
          <w:position w:val="0"/>
        </w:rPr>
        <w:t>在，我只是这样”也是对生命最大的尊敬。也就是承认，每一个瞬间， 都是我清清楚楚选它的。也就是说，假如有任何瞬间可以选，我只会选这个瞬 间。它也不可能是别的样子，因为我已经选择了。快乐，也是我选择的。最悲 伤的痛苦，也是我选择的。人生的苦难，也是我选择的。我对瞬间再也没有矛 盾，再不可能带来任何对立。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240" w:line="404" w:lineRule="exact"/>
        <w:ind w:left="0" w:right="0" w:firstLine="400"/>
        <w:jc w:val="both"/>
        <w:rPr>
          <w:sz w:val="18"/>
          <w:szCs w:val="18"/>
        </w:rPr>
        <w:sectPr>
          <w:headerReference r:id="rId493" w:type="default"/>
          <w:footerReference r:id="rId495" w:type="default"/>
          <w:headerReference r:id="rId494" w:type="even"/>
          <w:footerReference r:id="rId496" w:type="even"/>
          <w:footnotePr>
            <w:numFmt w:val="decimal"/>
          </w:footnotePr>
          <w:pgSz w:w="8839" w:h="12940"/>
          <w:pgMar w:top="525" w:right="795" w:bottom="732" w:left="795" w:header="97" w:footer="3" w:gutter="101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  <w:sz w:val="20"/>
          <w:szCs w:val="20"/>
        </w:rPr>
        <w:t xml:space="preserve">勇敢地走下去，勇敢地接受一切。自然会发现生命的任何安排都不是随机, 都不是偶然。都是在整体上很早就规划好的，不可能走偏一点一滴。这样子, </w:t>
      </w:r>
      <w:r>
        <w:rPr>
          <w:color w:val="181618"/>
          <w:spacing w:val="0"/>
          <w:w w:val="100"/>
          <w:position w:val="0"/>
          <w:sz w:val="18"/>
          <w:szCs w:val="18"/>
        </w:rPr>
        <w:t>人间</w:t>
      </w:r>
      <w:r>
        <w:rPr>
          <w:color w:val="181618"/>
          <w:spacing w:val="0"/>
          <w:w w:val="100"/>
          <w:position w:val="0"/>
          <w:sz w:val="20"/>
          <w:szCs w:val="20"/>
        </w:rPr>
        <w:t>再怎么不顺，</w:t>
      </w:r>
      <w:r>
        <w:rPr>
          <w:color w:val="181618"/>
          <w:spacing w:val="0"/>
          <w:w w:val="100"/>
          <w:position w:val="0"/>
          <w:sz w:val="18"/>
          <w:szCs w:val="18"/>
        </w:rPr>
        <w:t>不</w:t>
      </w:r>
      <w:r>
        <w:rPr>
          <w:color w:val="181618"/>
          <w:spacing w:val="0"/>
          <w:w w:val="100"/>
          <w:position w:val="0"/>
          <w:sz w:val="20"/>
          <w:szCs w:val="20"/>
        </w:rPr>
        <w:t>顺的念头可以化掉。</w:t>
      </w:r>
      <w:r>
        <w:rPr>
          <w:color w:val="181618"/>
          <w:spacing w:val="0"/>
          <w:w w:val="100"/>
          <w:position w:val="0"/>
          <w:sz w:val="18"/>
          <w:szCs w:val="18"/>
        </w:rPr>
        <w:t>知道在更深的层面，宇宙其实带来种 种的安排。我只是不知道，也不需要知道。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轻轻松松走下去就好了。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完全可以容纳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“不知</w:t>
      </w:r>
      <w:r>
        <w:rPr>
          <w:color w:val="181618"/>
          <w:spacing w:val="0"/>
          <w:w w:val="100"/>
          <w:position w:val="0"/>
        </w:rPr>
        <w:t>道”，可以轻松地活在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“不知</w:t>
      </w:r>
      <w:r>
        <w:rPr>
          <w:color w:val="181618"/>
          <w:spacing w:val="0"/>
          <w:w w:val="100"/>
          <w:position w:val="0"/>
        </w:rPr>
        <w:t xml:space="preserve">道”，而没有任何矛盾。 </w:t>
      </w:r>
      <w:r>
        <w:rPr>
          <w:color w:val="00000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个人，也就这么从人间走出来了。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740" w:line="41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我前一阵子在科罗拉多州的波德市，遇到一位流浪汉，坐在一栋楼房的外 面。虽然我看得出来他是游民，但他身上所散发的喜乐光明，让我很难不注意 到。我忍不住问他：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“你的</w:t>
      </w:r>
      <w:r>
        <w:rPr>
          <w:color w:val="181618"/>
          <w:spacing w:val="0"/>
          <w:w w:val="100"/>
          <w:position w:val="0"/>
        </w:rPr>
        <w:t>家在哪里？”他说：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“全世</w:t>
      </w:r>
      <w:r>
        <w:rPr>
          <w:color w:val="181618"/>
          <w:spacing w:val="0"/>
          <w:w w:val="100"/>
          <w:position w:val="0"/>
        </w:rPr>
        <w:t>界就是我的家。”讲的人开 心得流泪，听的人也很感动，红了眼眶。我把身上的钱给了他，和他拥抱一下。 他没说话，我也没说话。这短暂的会面，却是彼此都能理解的。也只是这样子。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529455" cy="3925570"/>
            <wp:effectExtent l="0" t="0" r="4445" b="17780"/>
            <wp:docPr id="1028" name="Picutre 10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utre 1028"/>
                    <pic:cNvPicPr/>
                  </pic:nvPicPr>
                  <pic:blipFill>
                    <a:blip r:embed="rId667"/>
                    <a:stretch>
                      <a:fillRect/>
                    </a:stretch>
                  </pic:blipFill>
                  <pic:spPr>
                    <a:xfrm>
                      <a:off x="0" y="0"/>
                      <a:ext cx="4529455" cy="392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520" w:line="240" w:lineRule="auto"/>
        <w:ind w:left="0" w:right="0" w:firstLine="0"/>
        <w:jc w:val="both"/>
        <w:rPr>
          <w:sz w:val="28"/>
          <w:szCs w:val="28"/>
        </w:rPr>
      </w:pPr>
      <w:bookmarkStart w:id="327" w:name="bookmark333"/>
      <w:bookmarkStart w:id="328" w:name="bookmark335"/>
      <w:bookmarkStart w:id="329" w:name="bookmark334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 xml:space="preserve">8, “Oh” 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——哦，是最好的静坐法门</w:t>
      </w:r>
      <w:bookmarkEnd w:id="327"/>
      <w:bookmarkEnd w:id="328"/>
      <w:bookmarkEnd w:id="329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</w:rPr>
        <w:t>全部</w:t>
      </w:r>
      <w:r>
        <w:rPr>
          <w:color w:val="000000"/>
          <w:spacing w:val="0"/>
          <w:w w:val="100"/>
          <w:position w:val="0"/>
        </w:rPr>
        <w:t>的你，</w:t>
      </w:r>
      <w:r>
        <w:rPr>
          <w:color w:val="181618"/>
          <w:spacing w:val="0"/>
          <w:w w:val="100"/>
          <w:position w:val="0"/>
        </w:rPr>
        <w:t>是全面的静坐，甚至是不在静坐的静坐。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懂了这些，自然就不会再问静坐的方法，或是静坐的技巧。我这几十年教 静坐，有机会就跟大家分享。想把静坐带到一个领悟的范畴，跟一般所教的正 好相反。也就是说，</w:t>
      </w:r>
      <w:r>
        <w:rPr>
          <w:color w:val="00000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般人都停留在方法，或着重于静坐的过程，甚或追求某 一个境界。会对这些境界有所期待，又很想跟同道分享。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这些朋友所提出的问题，都还是停留在形相的层次。比如说，身体哪里不 舒服，有哪些感受、有哪些动作，有哪些情绪上的转变。有些人会觉得特别的 舒服，经验到身体的突破，或心理的感动。分享的问题和内容都在这上面打转。 还有些人根本连静坐都没静坐过，却总问万一走火入魔怎么办。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00" w:line="406" w:lineRule="exact"/>
        <w:ind w:left="0" w:right="0" w:firstLine="400"/>
        <w:jc w:val="both"/>
        <w:sectPr>
          <w:headerReference r:id="rId499" w:type="first"/>
          <w:footerReference r:id="rId502" w:type="first"/>
          <w:headerReference r:id="rId497" w:type="default"/>
          <w:footerReference r:id="rId500" w:type="default"/>
          <w:headerReference r:id="rId498" w:type="even"/>
          <w:footerReference r:id="rId501" w:type="even"/>
          <w:footnotePr>
            <w:numFmt w:val="decimal"/>
          </w:footnotePr>
          <w:pgSz w:w="8839" w:h="12940"/>
          <w:pgMar w:top="1278" w:right="743" w:bottom="1424" w:left="743" w:header="0" w:footer="3" w:gutter="192"/>
          <w:cols w:space="720" w:num="1"/>
          <w:titlePg/>
          <w:rtlGutter w:val="0"/>
          <w:docGrid w:linePitch="360" w:charSpace="0"/>
        </w:sectPr>
      </w:pPr>
      <w:r>
        <w:rPr>
          <w:color w:val="000000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>多年来，听到了这些朋友的疑问，也不知道该怎么答复他们。他们所关 注的还是停留在外在的生命，反映的全是外在生命所带来的变化，还代表人类 整体无意识的昏迷。好像一说到静坐，反而忽略掉静坐是为了什么，忘了我们 究竟为什么来静坐。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220" w:line="410" w:lineRule="exact"/>
        <w:ind w:left="0" w:right="0" w:firstLine="0"/>
        <w:jc w:val="center"/>
      </w:pPr>
      <w:r>
        <w:rPr>
          <w:color w:val="181618"/>
          <w:spacing w:val="0"/>
          <w:w w:val="100"/>
          <w:position w:val="0"/>
        </w:rPr>
        <w:t>练习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41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我在这里，想为你带来一个简单的方法，也就是，在一天中，遇到任何事, 这么回应“哦~"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41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碰到再好的事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“哦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41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再不好的事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“哦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41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再烦恼的事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“哦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41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再大的灾难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“哦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280" w:line="341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带着这个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“哦</w:t>
      </w:r>
      <w:r>
        <w:rPr>
          <w:color w:val="181618"/>
          <w:spacing w:val="0"/>
          <w:w w:val="100"/>
          <w:position w:val="0"/>
        </w:rPr>
        <w:t>~”，轻轻松松看穿外在世界种种的逼迫。充分理解样样的形 相都离不开脑海里念相的运作。再怎么刺激，到最后还是个大妄想，靠不住。 这么说，通过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“哦</w:t>
      </w:r>
      <w:r>
        <w:rPr>
          <w:color w:val="181618"/>
          <w:spacing w:val="0"/>
          <w:w w:val="100"/>
          <w:position w:val="0"/>
        </w:rPr>
        <w:t>可以完全容纳一切，把生命的空当自然找回来。我，就 是空当、我就是瞬间、我就是生命。我也只是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“哦</w:t>
      </w:r>
      <w:r>
        <w:rPr>
          <w:color w:val="000000"/>
          <w:spacing w:val="0"/>
          <w:w w:val="100"/>
          <w:position w:val="0"/>
        </w:rPr>
        <w:t>~</w:t>
      </w:r>
      <w:r>
        <w:rPr>
          <w:color w:val="181618"/>
          <w:spacing w:val="0"/>
          <w:w w:val="100"/>
          <w:position w:val="0"/>
        </w:rPr>
        <w:t>还有事吗？”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40" w:line="410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这样面对再大的事，自然找回人生的空当。无论什么形式，看起来多急迫，也 不会被带走。能随时连线到自己，就不会迷失自己。这样子——大事、小事、好 事、坏事、喜乐、痛苦，用平常心去面对。过了那瞬间，也就淡化，也就消失了。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220" w:line="410" w:lineRule="exact"/>
        <w:ind w:left="0" w:right="0" w:firstLine="0"/>
        <w:jc w:val="center"/>
      </w:pPr>
      <w:r>
        <w:rPr>
          <w:color w:val="181618"/>
          <w:spacing w:val="0"/>
          <w:w w:val="100"/>
          <w:position w:val="0"/>
        </w:rPr>
        <w:t>练习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41" w:lineRule="exact"/>
        <w:ind w:left="0" w:right="0" w:firstLine="360"/>
        <w:jc w:val="left"/>
      </w:pPr>
      <w:r>
        <w:rPr>
          <w:color w:val="181618"/>
          <w:spacing w:val="0"/>
          <w:w w:val="100"/>
          <w:position w:val="0"/>
        </w:rPr>
        <w:t>这样子说：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41" w:lineRule="exact"/>
        <w:ind w:left="0" w:right="0" w:firstLine="360"/>
        <w:jc w:val="left"/>
      </w:pP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“哦？ </w:t>
      </w:r>
      <w:r>
        <w:rPr>
          <w:color w:val="181618"/>
          <w:spacing w:val="0"/>
          <w:w w:val="100"/>
          <w:position w:val="0"/>
        </w:rPr>
        <w:t>”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41" w:lineRule="exact"/>
        <w:ind w:left="0" w:right="0" w:firstLine="360"/>
        <w:jc w:val="left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“哦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41" w:lineRule="exact"/>
        <w:ind w:left="0" w:right="0" w:firstLine="36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“还有</w:t>
      </w:r>
      <w:r>
        <w:rPr>
          <w:color w:val="181618"/>
          <w:spacing w:val="0"/>
          <w:w w:val="100"/>
          <w:position w:val="0"/>
        </w:rPr>
        <w:t>吗？"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00" w:line="341" w:lineRule="exact"/>
        <w:ind w:left="0" w:right="0" w:firstLine="360"/>
        <w:jc w:val="both"/>
        <w:sectPr>
          <w:headerReference r:id="rId503" w:type="default"/>
          <w:footerReference r:id="rId505" w:type="default"/>
          <w:headerReference r:id="rId504" w:type="even"/>
          <w:footerReference r:id="rId506" w:type="even"/>
          <w:footnotePr>
            <w:numFmt w:val="decimal"/>
          </w:footnotePr>
          <w:type w:val="continuous"/>
          <w:pgSz w:w="8839" w:h="12940"/>
          <w:pgMar w:top="1278" w:right="743" w:bottom="1424" w:left="743" w:header="0" w:footer="3" w:gutter="192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  <w:lang w:val="zh-CN" w:eastAsia="zh-CN" w:bidi="zh-CN"/>
        </w:rPr>
        <w:t>“还</w:t>
      </w:r>
      <w:r>
        <w:rPr>
          <w:color w:val="181618"/>
          <w:spacing w:val="0"/>
          <w:w w:val="100"/>
          <w:position w:val="0"/>
        </w:rPr>
        <w:t>有事吗？”</w:t>
      </w:r>
    </w:p>
    <w:p>
      <w:pPr>
        <w:widowControl w:val="0"/>
        <w:spacing w:after="2339" w:line="1" w:lineRule="exact"/>
      </w:pP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126865" cy="2822575"/>
            <wp:effectExtent l="0" t="0" r="6985" b="15875"/>
            <wp:docPr id="1049" name="Picutre 10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" name="Picutre 1049"/>
                    <pic:cNvPicPr/>
                  </pic:nvPicPr>
                  <pic:blipFill>
                    <a:blip r:embed="rId668"/>
                    <a:stretch>
                      <a:fillRect/>
                    </a:stretch>
                  </pic:blipFill>
                  <pic:spPr>
                    <a:xfrm>
                      <a:off x="0" y="0"/>
                      <a:ext cx="4126865" cy="282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47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76" w:lineRule="exact"/>
        <w:ind w:left="0" w:right="0"/>
        <w:jc w:val="both"/>
      </w:pPr>
      <w:r>
        <w:rPr>
          <w:spacing w:val="0"/>
          <w:w w:val="100"/>
          <w:position w:val="0"/>
        </w:rPr>
        <w:t xml:space="preserve">我们每一个人都活在人间的表面，也就是人间的前景，离不开念头和情绪。我们把念相当作 真实，忽略掉更深的层面，也就是生命的背景。站在这个背景，没有波浪，都在宁静当中。看着一 </w:t>
      </w:r>
      <w:r>
        <w:rPr>
          <w:color w:val="000000"/>
          <w:spacing w:val="0"/>
          <w:w w:val="100"/>
          <w:position w:val="0"/>
        </w:rPr>
        <w:t>切，</w:t>
      </w:r>
      <w:r>
        <w:rPr>
          <w:spacing w:val="0"/>
          <w:w w:val="100"/>
          <w:position w:val="0"/>
        </w:rPr>
        <w:t>最多也只能表达</w:t>
      </w:r>
      <w:r>
        <w:rPr>
          <w:spacing w:val="0"/>
          <w:w w:val="100"/>
          <w:position w:val="0"/>
          <w:lang w:val="zh-CN" w:eastAsia="zh-CN" w:bidi="zh-CN"/>
        </w:rPr>
        <w:t>“是</w:t>
      </w:r>
      <w:r>
        <w:rPr>
          <w:spacing w:val="0"/>
          <w:w w:val="100"/>
          <w:position w:val="0"/>
        </w:rPr>
        <w:t>吗？”或</w:t>
      </w:r>
      <w:r>
        <w:rPr>
          <w:spacing w:val="0"/>
          <w:w w:val="100"/>
          <w:position w:val="0"/>
          <w:lang w:val="zh-CN" w:eastAsia="zh-CN" w:bidi="zh-CN"/>
        </w:rPr>
        <w:t>“哦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520" w:line="240" w:lineRule="auto"/>
        <w:ind w:left="0" w:right="0" w:firstLine="0"/>
        <w:jc w:val="both"/>
        <w:rPr>
          <w:sz w:val="28"/>
          <w:szCs w:val="28"/>
        </w:rPr>
      </w:pPr>
      <w:bookmarkStart w:id="330" w:name="bookmark336"/>
      <w:bookmarkStart w:id="331" w:name="bookmark337"/>
      <w:bookmarkStart w:id="332" w:name="bookmark338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9,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听，听，听</w:t>
      </w:r>
      <w:bookmarkEnd w:id="330"/>
      <w:bookmarkEnd w:id="331"/>
      <w:bookmarkEnd w:id="332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240" w:lineRule="auto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仔细听</w:t>
      </w:r>
      <w:r>
        <w:rPr>
          <w:color w:val="000000"/>
          <w:spacing w:val="0"/>
          <w:w w:val="100"/>
          <w:position w:val="0"/>
        </w:rPr>
        <w:t>—</w:t>
      </w:r>
      <w:r>
        <w:rPr>
          <w:color w:val="181618"/>
          <w:spacing w:val="0"/>
          <w:w w:val="100"/>
          <w:position w:val="0"/>
        </w:rPr>
        <w:t>没有声音的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声音。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这可以说是最有效的大法门，让我们直接去体验对全部生命的理解。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听，听，听。也代表说——我们是用心来听这个世界，便给了这个瞬间的 种种形相一个空间。通过这空间，我们把人生的空当随时找回来了。</w:t>
      </w:r>
      <w:r>
        <w:rPr>
          <w:color w:val="000000"/>
          <w:spacing w:val="0"/>
          <w:w w:val="100"/>
          <w:position w:val="0"/>
        </w:rPr>
        <w:t>随</w:t>
      </w:r>
      <w:r>
        <w:rPr>
          <w:color w:val="181618"/>
          <w:spacing w:val="0"/>
          <w:w w:val="100"/>
          <w:position w:val="0"/>
        </w:rPr>
        <w:t>时把这 个空当带到人间。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醒觉的听，也就是把最深沉的宁静带到外在世界。让我</w:t>
      </w:r>
      <w:r>
        <w:rPr>
          <w:color w:val="000000"/>
          <w:spacing w:val="0"/>
          <w:w w:val="100"/>
          <w:position w:val="0"/>
        </w:rPr>
        <w:t>们通过</w:t>
      </w:r>
      <w:r>
        <w:rPr>
          <w:color w:val="181618"/>
          <w:spacing w:val="0"/>
          <w:w w:val="100"/>
          <w:position w:val="0"/>
        </w:rPr>
        <w:t>万物的现象, 包括任何的念相，自然回到空当。我们也就让每一个念相、每一个形相自然生 出，自然消失。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听，轻轻松松地听。听，而没有反应，或任何反弹。它本身就是人间为我 们带来的最好的心转变的方法。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听，醒觉地听。就是把每一个声音带回到整体的我。清清楚楚知道，我听 的东西和我从来没有分离过。它也只是这个人间、这个世界、一体意识所化生 的一部分。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听，</w:t>
      </w:r>
      <w:r>
        <w:rPr>
          <w:color w:val="181618"/>
          <w:spacing w:val="0"/>
          <w:w w:val="100"/>
          <w:position w:val="0"/>
        </w:rPr>
        <w:t>专注地听。不是把话的意义听出来，更不是进一步分析、归纳、结论。 我所讲的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“听</w:t>
      </w:r>
      <w:r>
        <w:rPr>
          <w:color w:val="181618"/>
          <w:spacing w:val="0"/>
          <w:w w:val="100"/>
          <w:position w:val="0"/>
        </w:rPr>
        <w:t>”，是最原初的听。只是用最纯、无条件的意识，让我们把专注带 到任何客体一■壬何发出声音的东酉，甚至没有出声音的东西。有趣的是，这 种听，倒不是靠耳朵或听觉器官</w:t>
      </w:r>
      <w:r>
        <w:rPr>
          <w:color w:val="2B2A2B"/>
          <w:spacing w:val="0"/>
          <w:w w:val="100"/>
          <w:position w:val="0"/>
        </w:rPr>
        <w:t>来听。</w:t>
      </w:r>
      <w:r>
        <w:rPr>
          <w:color w:val="181618"/>
          <w:spacing w:val="0"/>
          <w:w w:val="100"/>
          <w:position w:val="0"/>
        </w:rPr>
        <w:t>它是比这个听，更前面一步。这才是宁 静所带来的听。</w:t>
      </w:r>
      <w:r>
        <w:rPr>
          <w:color w:val="000000"/>
          <w:spacing w:val="0"/>
          <w:w w:val="100"/>
          <w:position w:val="0"/>
        </w:rPr>
        <w:t>这</w:t>
      </w:r>
      <w:r>
        <w:rPr>
          <w:color w:val="2B2A2B"/>
          <w:spacing w:val="0"/>
          <w:w w:val="100"/>
          <w:position w:val="0"/>
        </w:rPr>
        <w:t>种听，</w:t>
      </w:r>
      <w:r>
        <w:rPr>
          <w:color w:val="181618"/>
          <w:spacing w:val="0"/>
          <w:w w:val="100"/>
          <w:position w:val="0"/>
        </w:rPr>
        <w:t>跟这个瞬间分不开。这种听，也就是一切的容纳，一 切的</w:t>
      </w:r>
      <w:r>
        <w:rPr>
          <w:color w:val="2B2A2B"/>
          <w:spacing w:val="0"/>
          <w:w w:val="100"/>
          <w:position w:val="0"/>
        </w:rPr>
        <w:t>臣服。</w:t>
      </w:r>
      <w:r>
        <w:rPr>
          <w:color w:val="181618"/>
          <w:spacing w:val="0"/>
          <w:w w:val="100"/>
          <w:position w:val="0"/>
        </w:rPr>
        <w:t>这种听，本身就是生命。本身就是醒觉。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这也是东方所称的观</w:t>
      </w:r>
      <w:r>
        <w:rPr>
          <w:color w:val="2B2A2B"/>
          <w:spacing w:val="0"/>
          <w:w w:val="100"/>
          <w:position w:val="0"/>
        </w:rPr>
        <w:t>世音菩</w:t>
      </w:r>
      <w:r>
        <w:rPr>
          <w:color w:val="181618"/>
          <w:spacing w:val="0"/>
          <w:w w:val="100"/>
          <w:position w:val="0"/>
        </w:rPr>
        <w:t>萨的大法门。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轻松地听。只有听，不产生任何念头、任何观念，</w:t>
      </w:r>
      <w:r>
        <w:rPr>
          <w:color w:val="2B2A2B"/>
          <w:spacing w:val="0"/>
          <w:w w:val="100"/>
          <w:position w:val="0"/>
        </w:rPr>
        <w:t>自</w:t>
      </w:r>
      <w:r>
        <w:rPr>
          <w:color w:val="181618"/>
          <w:spacing w:val="0"/>
          <w:w w:val="100"/>
          <w:position w:val="0"/>
        </w:rPr>
        <w:t xml:space="preserve">然就把这瞬间找回来 </w:t>
      </w:r>
      <w:r>
        <w:rPr>
          <w:color w:val="2B2A2B"/>
          <w:spacing w:val="0"/>
          <w:w w:val="100"/>
          <w:position w:val="0"/>
        </w:rPr>
        <w:t>了。当</w:t>
      </w:r>
      <w:r>
        <w:rPr>
          <w:color w:val="181618"/>
          <w:spacing w:val="0"/>
          <w:w w:val="100"/>
          <w:position w:val="0"/>
        </w:rPr>
        <w:t>作一个练习，</w:t>
      </w:r>
      <w:r>
        <w:rPr>
          <w:color w:val="000000"/>
          <w:spacing w:val="0"/>
          <w:w w:val="100"/>
          <w:position w:val="0"/>
        </w:rPr>
        <w:t>我们</w:t>
      </w:r>
      <w:r>
        <w:rPr>
          <w:color w:val="181618"/>
          <w:spacing w:val="0"/>
          <w:w w:val="100"/>
          <w:position w:val="0"/>
        </w:rPr>
        <w:t>可以先接触大自然。轻松地听，</w:t>
      </w:r>
      <w:r>
        <w:rPr>
          <w:color w:val="2B2A2B"/>
          <w:spacing w:val="0"/>
          <w:w w:val="100"/>
          <w:position w:val="0"/>
        </w:rPr>
        <w:t>每一•个</w:t>
      </w:r>
      <w:r>
        <w:rPr>
          <w:color w:val="181618"/>
          <w:spacing w:val="0"/>
          <w:w w:val="100"/>
          <w:position w:val="0"/>
        </w:rPr>
        <w:t>角落的声音。 只要听就</w:t>
      </w:r>
      <w:r>
        <w:rPr>
          <w:color w:val="2B2A2B"/>
          <w:spacing w:val="0"/>
          <w:w w:val="100"/>
          <w:position w:val="0"/>
        </w:rPr>
        <w:t>好了。</w:t>
      </w:r>
      <w:r>
        <w:rPr>
          <w:color w:val="181618"/>
          <w:spacing w:val="0"/>
          <w:w w:val="100"/>
          <w:position w:val="0"/>
        </w:rPr>
        <w:t>听什么不</w:t>
      </w:r>
      <w:r>
        <w:rPr>
          <w:color w:val="2B2A2B"/>
          <w:spacing w:val="0"/>
          <w:w w:val="100"/>
          <w:position w:val="0"/>
        </w:rPr>
        <w:t>重要。</w:t>
      </w:r>
      <w:r>
        <w:rPr>
          <w:color w:val="181618"/>
          <w:spacing w:val="0"/>
          <w:w w:val="100"/>
          <w:position w:val="0"/>
        </w:rPr>
        <w:t>什么</w:t>
      </w:r>
      <w:r>
        <w:rPr>
          <w:color w:val="2B2A2B"/>
          <w:spacing w:val="0"/>
          <w:w w:val="100"/>
          <w:position w:val="0"/>
        </w:rPr>
        <w:t>声音、</w:t>
      </w:r>
      <w:r>
        <w:rPr>
          <w:color w:val="181618"/>
          <w:spacing w:val="0"/>
          <w:w w:val="100"/>
          <w:position w:val="0"/>
        </w:rPr>
        <w:t>甚至没有声音，都好。让大自然本 身来当最好的老师。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只要</w:t>
      </w:r>
      <w:r>
        <w:rPr>
          <w:color w:val="2B2A2B"/>
          <w:spacing w:val="0"/>
          <w:w w:val="100"/>
          <w:position w:val="0"/>
        </w:rPr>
        <w:t>记得这一点，</w:t>
      </w:r>
      <w:r>
        <w:rPr>
          <w:color w:val="181618"/>
          <w:spacing w:val="0"/>
          <w:w w:val="100"/>
          <w:position w:val="0"/>
        </w:rPr>
        <w:t>除了人以外，</w:t>
      </w:r>
      <w:r>
        <w:rPr>
          <w:color w:val="2B2A2B"/>
          <w:spacing w:val="0"/>
          <w:w w:val="100"/>
          <w:position w:val="0"/>
        </w:rPr>
        <w:t>全部大</w:t>
      </w:r>
      <w:r>
        <w:rPr>
          <w:color w:val="181618"/>
          <w:spacing w:val="0"/>
          <w:w w:val="100"/>
          <w:position w:val="0"/>
        </w:rPr>
        <w:t>自然所</w:t>
      </w:r>
      <w:r>
        <w:rPr>
          <w:color w:val="2B2A2B"/>
          <w:spacing w:val="0"/>
          <w:w w:val="100"/>
          <w:position w:val="0"/>
        </w:rPr>
        <w:t>带来的</w:t>
      </w:r>
      <w:r>
        <w:rPr>
          <w:color w:val="181618"/>
          <w:spacing w:val="0"/>
          <w:w w:val="100"/>
          <w:position w:val="0"/>
        </w:rPr>
        <w:t>生命，</w:t>
      </w:r>
      <w:r>
        <w:rPr>
          <w:color w:val="2B2A2B"/>
          <w:spacing w:val="0"/>
          <w:w w:val="100"/>
          <w:position w:val="0"/>
        </w:rPr>
        <w:t>包括鸟、</w:t>
      </w:r>
      <w:r>
        <w:rPr>
          <w:color w:val="181618"/>
          <w:spacing w:val="0"/>
          <w:w w:val="100"/>
          <w:position w:val="0"/>
        </w:rPr>
        <w:t>松 鼠、</w:t>
      </w:r>
      <w:r>
        <w:rPr>
          <w:color w:val="2B2A2B"/>
          <w:spacing w:val="0"/>
          <w:w w:val="100"/>
          <w:position w:val="0"/>
        </w:rPr>
        <w:t>蟋蟀、青蛙，甚</w:t>
      </w:r>
      <w:r>
        <w:rPr>
          <w:color w:val="181618"/>
          <w:spacing w:val="0"/>
          <w:w w:val="100"/>
          <w:position w:val="0"/>
        </w:rPr>
        <w:t>至植物和水、风、</w:t>
      </w:r>
      <w:r>
        <w:rPr>
          <w:color w:val="2B2A2B"/>
          <w:spacing w:val="0"/>
          <w:w w:val="100"/>
          <w:position w:val="0"/>
        </w:rPr>
        <w:t>空气、</w:t>
      </w:r>
      <w:r>
        <w:rPr>
          <w:color w:val="181618"/>
          <w:spacing w:val="0"/>
          <w:w w:val="100"/>
          <w:position w:val="0"/>
        </w:rPr>
        <w:t>大地等元素，本来就活在</w:t>
      </w:r>
      <w:r>
        <w:rPr>
          <w:color w:val="2B2A2B"/>
          <w:spacing w:val="0"/>
          <w:w w:val="100"/>
          <w:position w:val="0"/>
        </w:rPr>
        <w:t>这个瞬 间，呈现</w:t>
      </w:r>
      <w:r>
        <w:rPr>
          <w:color w:val="181618"/>
          <w:spacing w:val="0"/>
          <w:w w:val="100"/>
          <w:position w:val="0"/>
        </w:rPr>
        <w:t>丰富的意识。</w:t>
      </w:r>
      <w:r>
        <w:rPr>
          <w:color w:val="2B2A2B"/>
          <w:spacing w:val="0"/>
          <w:w w:val="100"/>
          <w:position w:val="0"/>
        </w:rPr>
        <w:t>只是这个意识和人类的分</w:t>
      </w:r>
      <w:r>
        <w:rPr>
          <w:color w:val="181618"/>
          <w:spacing w:val="0"/>
          <w:w w:val="100"/>
          <w:position w:val="0"/>
        </w:rPr>
        <w:t>别意识不同。大自然本来就活 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接触大自然，</w:t>
      </w:r>
      <w:r>
        <w:rPr>
          <w:color w:val="000000"/>
          <w:spacing w:val="0"/>
          <w:w w:val="100"/>
          <w:position w:val="0"/>
        </w:rPr>
        <w:t>自</w:t>
      </w:r>
      <w:r>
        <w:rPr>
          <w:color w:val="181618"/>
          <w:spacing w:val="0"/>
          <w:w w:val="100"/>
          <w:position w:val="0"/>
        </w:rPr>
        <w:t>然就让我们体会这个</w:t>
      </w:r>
      <w:r>
        <w:rPr>
          <w:color w:val="2B2A2B"/>
          <w:spacing w:val="0"/>
          <w:w w:val="100"/>
          <w:position w:val="0"/>
        </w:rPr>
        <w:t>瞬间。</w:t>
      </w:r>
      <w:r>
        <w:rPr>
          <w:color w:val="181618"/>
          <w:spacing w:val="0"/>
          <w:w w:val="100"/>
          <w:position w:val="0"/>
        </w:rPr>
        <w:t>也因为这样子， 我们每个人才喜欢接触大</w:t>
      </w:r>
      <w:r>
        <w:rPr>
          <w:color w:val="2B2A2B"/>
          <w:spacing w:val="0"/>
          <w:w w:val="100"/>
          <w:position w:val="0"/>
        </w:rPr>
        <w:t>自然。大自然也是</w:t>
      </w:r>
      <w:r>
        <w:rPr>
          <w:color w:val="181618"/>
          <w:spacing w:val="0"/>
          <w:w w:val="100"/>
          <w:position w:val="0"/>
        </w:rPr>
        <w:t>我们的</w:t>
      </w:r>
      <w:r>
        <w:rPr>
          <w:color w:val="2B2A2B"/>
          <w:spacing w:val="0"/>
          <w:w w:val="100"/>
          <w:position w:val="0"/>
        </w:rPr>
        <w:t>老师。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大自</w:t>
      </w:r>
      <w:r>
        <w:rPr>
          <w:color w:val="181618"/>
          <w:spacing w:val="0"/>
          <w:w w:val="100"/>
          <w:position w:val="0"/>
        </w:rPr>
        <w:t>然可以</w:t>
      </w:r>
      <w:r>
        <w:rPr>
          <w:color w:val="2B2A2B"/>
          <w:spacing w:val="0"/>
          <w:w w:val="100"/>
          <w:position w:val="0"/>
        </w:rPr>
        <w:t>当我们</w:t>
      </w:r>
      <w:r>
        <w:rPr>
          <w:color w:val="181618"/>
          <w:spacing w:val="0"/>
          <w:w w:val="100"/>
          <w:position w:val="0"/>
        </w:rPr>
        <w:t xml:space="preserve">最好的老师，教我们用这种方法面对生命。其实，人间 </w:t>
      </w:r>
      <w:r>
        <w:rPr>
          <w:color w:val="2B2A2B"/>
          <w:spacing w:val="0"/>
          <w:w w:val="100"/>
          <w:position w:val="0"/>
        </w:rPr>
        <w:t>每</w:t>
      </w:r>
      <w:r>
        <w:rPr>
          <w:color w:val="181618"/>
          <w:spacing w:val="0"/>
          <w:w w:val="100"/>
          <w:position w:val="0"/>
        </w:rPr>
        <w:t>一个角落都可以成为老师。也就是说，我们碰</w:t>
      </w:r>
      <w:r>
        <w:rPr>
          <w:color w:val="2B2A2B"/>
          <w:spacing w:val="0"/>
          <w:w w:val="100"/>
          <w:position w:val="0"/>
        </w:rPr>
        <w:t>到一个</w:t>
      </w:r>
      <w:r>
        <w:rPr>
          <w:color w:val="181618"/>
          <w:spacing w:val="0"/>
          <w:w w:val="100"/>
          <w:position w:val="0"/>
        </w:rPr>
        <w:t>熟人、亲人，也轻轻松 松就让他存在。让任何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>存在吧，不</w:t>
      </w:r>
      <w:r>
        <w:rPr>
          <w:color w:val="2B2A2B"/>
          <w:spacing w:val="0"/>
          <w:w w:val="100"/>
          <w:position w:val="0"/>
        </w:rPr>
        <w:t>要产生</w:t>
      </w:r>
      <w:r>
        <w:rPr>
          <w:color w:val="181618"/>
          <w:spacing w:val="0"/>
          <w:w w:val="100"/>
          <w:position w:val="0"/>
        </w:rPr>
        <w:t xml:space="preserve">观念所带来的反应，甚至反弹。 </w:t>
      </w:r>
      <w:r>
        <w:rPr>
          <w:color w:val="000000"/>
          <w:spacing w:val="0"/>
          <w:w w:val="100"/>
          <w:position w:val="0"/>
        </w:rPr>
        <w:t>这</w:t>
      </w:r>
      <w:r>
        <w:rPr>
          <w:color w:val="181618"/>
          <w:spacing w:val="0"/>
          <w:w w:val="100"/>
          <w:position w:val="0"/>
        </w:rPr>
        <w:t>样子，轻轻</w:t>
      </w:r>
      <w:r>
        <w:rPr>
          <w:color w:val="2B2A2B"/>
          <w:spacing w:val="0"/>
          <w:w w:val="100"/>
          <w:position w:val="0"/>
        </w:rPr>
        <w:t>松松可</w:t>
      </w:r>
      <w:r>
        <w:rPr>
          <w:color w:val="181618"/>
          <w:spacing w:val="0"/>
          <w:w w:val="100"/>
          <w:position w:val="0"/>
        </w:rPr>
        <w:t>以站在</w:t>
      </w:r>
      <w:r>
        <w:rPr>
          <w:color w:val="2B2A2B"/>
          <w:spacing w:val="0"/>
          <w:w w:val="100"/>
          <w:position w:val="0"/>
        </w:rPr>
        <w:t>人生的空当，</w:t>
      </w:r>
      <w:r>
        <w:rPr>
          <w:color w:val="181618"/>
          <w:spacing w:val="0"/>
          <w:w w:val="100"/>
          <w:position w:val="0"/>
        </w:rPr>
        <w:t>来观察到每个动态、每个动作。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同样地，我们所遇见的每</w:t>
      </w:r>
      <w:r>
        <w:rPr>
          <w:color w:val="2B2A2B"/>
          <w:spacing w:val="0"/>
          <w:w w:val="100"/>
          <w:position w:val="0"/>
        </w:rPr>
        <w:t>一个陌</w:t>
      </w:r>
      <w:r>
        <w:rPr>
          <w:color w:val="181618"/>
          <w:spacing w:val="0"/>
          <w:w w:val="100"/>
          <w:position w:val="0"/>
        </w:rPr>
        <w:t>生人，也可以成为我们的</w:t>
      </w:r>
      <w:r>
        <w:rPr>
          <w:color w:val="2B2A2B"/>
          <w:spacing w:val="0"/>
          <w:w w:val="100"/>
          <w:position w:val="0"/>
        </w:rPr>
        <w:t>老师。</w:t>
      </w:r>
      <w:r>
        <w:rPr>
          <w:color w:val="181618"/>
          <w:spacing w:val="0"/>
          <w:w w:val="100"/>
          <w:position w:val="0"/>
        </w:rPr>
        <w:t>无论在哪 一个场合所遇到的陌</w:t>
      </w:r>
      <w:r>
        <w:rPr>
          <w:color w:val="2B2A2B"/>
          <w:spacing w:val="0"/>
          <w:w w:val="100"/>
          <w:position w:val="0"/>
        </w:rPr>
        <w:t>生人，</w:t>
      </w:r>
      <w:r>
        <w:rPr>
          <w:color w:val="181618"/>
          <w:spacing w:val="0"/>
          <w:w w:val="100"/>
          <w:position w:val="0"/>
        </w:rPr>
        <w:t>服务生也好、司机也好、清洁工也好。</w:t>
      </w:r>
      <w:r>
        <w:rPr>
          <w:color w:val="2B2A2B"/>
          <w:spacing w:val="0"/>
          <w:w w:val="100"/>
          <w:position w:val="0"/>
        </w:rPr>
        <w:t>在</w:t>
      </w:r>
      <w:r>
        <w:rPr>
          <w:color w:val="181618"/>
          <w:spacing w:val="0"/>
          <w:w w:val="100"/>
          <w:position w:val="0"/>
        </w:rPr>
        <w:t xml:space="preserve">那个瞬 </w:t>
      </w:r>
      <w:r>
        <w:rPr>
          <w:color w:val="000000"/>
          <w:spacing w:val="0"/>
          <w:w w:val="100"/>
          <w:position w:val="0"/>
        </w:rPr>
        <w:t>间，</w:t>
      </w:r>
      <w:r>
        <w:rPr>
          <w:color w:val="181618"/>
          <w:spacing w:val="0"/>
          <w:w w:val="100"/>
          <w:position w:val="0"/>
        </w:rPr>
        <w:t>我们可以全部把自己交出来，专注于互动。就</w:t>
      </w:r>
      <w:r>
        <w:rPr>
          <w:color w:val="2B2A2B"/>
          <w:spacing w:val="0"/>
          <w:w w:val="100"/>
          <w:position w:val="0"/>
        </w:rPr>
        <w:t>算是几</w:t>
      </w:r>
      <w:r>
        <w:rPr>
          <w:color w:val="181618"/>
          <w:spacing w:val="0"/>
          <w:w w:val="100"/>
          <w:position w:val="0"/>
        </w:rPr>
        <w:t>分钟，甚至几秒钟， 可以让一切回到这个瞬间，也就够了。</w:t>
      </w:r>
      <w:r>
        <w:rPr>
          <w:color w:val="000000"/>
          <w:spacing w:val="0"/>
          <w:w w:val="100"/>
          <w:position w:val="0"/>
        </w:rPr>
        <w:t>一个</w:t>
      </w:r>
      <w:r>
        <w:rPr>
          <w:color w:val="181618"/>
          <w:spacing w:val="0"/>
          <w:w w:val="100"/>
          <w:position w:val="0"/>
        </w:rPr>
        <w:t>瞬间，接着下一个</w:t>
      </w:r>
      <w:r>
        <w:rPr>
          <w:color w:val="2B2A2B"/>
          <w:spacing w:val="0"/>
          <w:w w:val="100"/>
          <w:position w:val="0"/>
        </w:rPr>
        <w:t>瞬间，</w:t>
      </w:r>
      <w:r>
        <w:rPr>
          <w:color w:val="181618"/>
          <w:spacing w:val="0"/>
          <w:w w:val="100"/>
          <w:position w:val="0"/>
        </w:rPr>
        <w:t>我们自 然会体</w:t>
      </w:r>
      <w:r>
        <w:rPr>
          <w:color w:val="2B2A2B"/>
          <w:spacing w:val="0"/>
          <w:w w:val="100"/>
          <w:position w:val="0"/>
        </w:rPr>
        <w:t>会到什</w:t>
      </w:r>
      <w:r>
        <w:rPr>
          <w:color w:val="181618"/>
          <w:spacing w:val="0"/>
          <w:w w:val="100"/>
          <w:position w:val="0"/>
        </w:rPr>
        <w:t>么是平等心。也就是说，一切的人生经验，好坏</w:t>
      </w:r>
      <w:r>
        <w:rPr>
          <w:color w:val="2B2A2B"/>
          <w:spacing w:val="0"/>
          <w:w w:val="100"/>
          <w:position w:val="0"/>
        </w:rPr>
        <w:t>、顺不顺、美 不美，</w:t>
      </w:r>
      <w:r>
        <w:rPr>
          <w:color w:val="181618"/>
          <w:spacing w:val="0"/>
          <w:w w:val="100"/>
          <w:position w:val="0"/>
        </w:rPr>
        <w:t>都跟我不相关了。回到瞬间，我一切的</w:t>
      </w:r>
      <w:r>
        <w:rPr>
          <w:color w:val="2B2A2B"/>
          <w:spacing w:val="0"/>
          <w:w w:val="100"/>
          <w:position w:val="0"/>
        </w:rPr>
        <w:t>主张、</w:t>
      </w:r>
      <w:r>
        <w:rPr>
          <w:color w:val="181618"/>
          <w:spacing w:val="0"/>
          <w:w w:val="100"/>
          <w:position w:val="0"/>
        </w:rPr>
        <w:t>判断，也就自然消失 掉了。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接触大自然，</w:t>
      </w:r>
      <w:r>
        <w:rPr>
          <w:color w:val="2B2A2B"/>
          <w:spacing w:val="0"/>
          <w:w w:val="100"/>
          <w:position w:val="0"/>
        </w:rPr>
        <w:t>每一</w:t>
      </w:r>
      <w:r>
        <w:rPr>
          <w:color w:val="181618"/>
          <w:spacing w:val="0"/>
          <w:w w:val="100"/>
          <w:position w:val="0"/>
        </w:rPr>
        <w:t>个角落</w:t>
      </w:r>
      <w:r>
        <w:rPr>
          <w:color w:val="2B2A2B"/>
          <w:spacing w:val="0"/>
          <w:w w:val="100"/>
          <w:position w:val="0"/>
        </w:rPr>
        <w:t>都是这</w:t>
      </w:r>
      <w:r>
        <w:rPr>
          <w:color w:val="181618"/>
          <w:spacing w:val="0"/>
          <w:w w:val="100"/>
          <w:position w:val="0"/>
        </w:rPr>
        <w:t>个人间的一个出口。让我们进入人生的空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529455" cy="4888865"/>
            <wp:effectExtent l="0" t="0" r="4445" b="6985"/>
            <wp:docPr id="1050" name="Picutre 10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Picutre 1050"/>
                    <pic:cNvPicPr/>
                  </pic:nvPicPr>
                  <pic:blipFill>
                    <a:blip r:embed="rId669"/>
                    <a:stretch>
                      <a:fillRect/>
                    </a:stretch>
                  </pic:blipFill>
                  <pic:spPr>
                    <a:xfrm>
                      <a:off x="0" y="0"/>
                      <a:ext cx="4529455" cy="488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119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78" w:lineRule="exact"/>
        <w:ind w:left="0" w:right="0" w:firstLine="320"/>
        <w:jc w:val="both"/>
      </w:pPr>
      <w:r>
        <w:rPr>
          <w:spacing w:val="0"/>
          <w:w w:val="100"/>
          <w:position w:val="0"/>
        </w:rPr>
        <w:t>醒觉，也只是让无色无形的光，全面照透我们。通过我们，再照亮这个世界。也就是说，</w:t>
      </w:r>
      <w:r>
        <w:rPr>
          <w:spacing w:val="0"/>
          <w:w w:val="100"/>
          <w:position w:val="0"/>
          <w:lang w:val="zh-CN" w:eastAsia="zh-CN" w:bidi="zh-CN"/>
        </w:rPr>
        <w:t xml:space="preserve">“我” </w:t>
      </w:r>
      <w:r>
        <w:rPr>
          <w:spacing w:val="0"/>
          <w:w w:val="100"/>
          <w:position w:val="0"/>
        </w:rPr>
        <w:t>的形相再也不跟任何瞬间</w:t>
      </w:r>
      <w:r>
        <w:rPr>
          <w:spacing w:val="0"/>
          <w:w w:val="100"/>
          <w:position w:val="0"/>
          <w:lang w:val="zh-CN" w:eastAsia="zh-CN" w:bidi="zh-CN"/>
        </w:rPr>
        <w:t>对立。</w:t>
      </w:r>
      <w:r>
        <w:rPr>
          <w:spacing w:val="0"/>
          <w:w w:val="100"/>
          <w:position w:val="0"/>
        </w:rPr>
        <w:t>就轻轻松松，让生命活着我。我在身边所遇到的一切，不管是一 朵花，一只动物，或其他的人，也同时享受到这无色无形的光明与温暖。我们就变成宇宙最大的 恩典。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当，接触到无思无想的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”。</w:t>
      </w:r>
      <w:r>
        <w:rPr>
          <w:color w:val="181618"/>
          <w:spacing w:val="0"/>
          <w:w w:val="100"/>
          <w:position w:val="0"/>
        </w:rPr>
        <w:t>让我们自然活出全部的生命。听，只要听，就 有那么大的作用。注意，可能你听，接下来马上就对所听到的音声做一个心理 的评论。去归纳或分析——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“咦？</w:t>
      </w:r>
      <w:r>
        <w:rPr>
          <w:color w:val="181618"/>
          <w:spacing w:val="0"/>
          <w:w w:val="100"/>
          <w:position w:val="0"/>
        </w:rPr>
        <w:t>这个声音是哪一只鸟的？是成鸟？幼鸟？公 鸟？母鸟？胖鸟？瘦鸟？停着？还是飞着？ ”多么可爱呀。念头的水流就这么 流呀流呀，停都停不下来。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反过来，可以听，而单纯地听。听，就是听。不用再加另外~个头，甚至 另外一个点，这就是全面地听。在一个瞬间，通过一个听，可以把全部的生命 找回来。就连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“找”</w:t>
      </w:r>
      <w:r>
        <w:rPr>
          <w:color w:val="181618"/>
          <w:spacing w:val="0"/>
          <w:w w:val="100"/>
          <w:position w:val="0"/>
        </w:rPr>
        <w:t>都是多余的。没有地方可以找。因为全部的你、全部的生 命就是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”。没有任何动作好谈的。任何动作——找、到、甚至存在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都跟 全部的生命拉开了，又产生了一个主体和客体的区隔。全部的你，是包括一切。 没有人在我寻，也没有东西要被寻到的。它就是那么神秘。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活在全部的听。不光是人间每一个角落都成为我们的老师，而我们本身也 变成为人间带来的最大的恩典。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听，我们也只是完全不干涉一切无色无形所创造出来的声音。我也就让这 个声音，通过我流向这个世界。对任何声音，没有干涉，不加以阻碍。没有阻 碍，我们也就融化在这个声音中。也只能让这个声音为世界歌唱吧。这么说， 我最多也只能让光、声音、种种形相、种种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>完成它们本身或许想完成的 最大的目的。这样子说，我只是知觉。连知觉"什么”或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“谁”</w:t>
      </w:r>
      <w:r>
        <w:rPr>
          <w:color w:val="181618"/>
          <w:spacing w:val="0"/>
          <w:w w:val="100"/>
          <w:position w:val="0"/>
        </w:rPr>
        <w:t>在知觉，</w:t>
      </w:r>
      <w:r>
        <w:rPr>
          <w:color w:val="000000"/>
          <w:spacing w:val="0"/>
          <w:w w:val="100"/>
          <w:position w:val="0"/>
        </w:rPr>
        <w:t xml:space="preserve">都不 </w:t>
      </w:r>
      <w:r>
        <w:rPr>
          <w:color w:val="181618"/>
          <w:spacing w:val="0"/>
          <w:w w:val="100"/>
          <w:position w:val="0"/>
        </w:rPr>
        <w:t>用再谈下去。</w:t>
      </w:r>
      <w:r>
        <w:br w:type="page"/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540" w:line="240" w:lineRule="auto"/>
        <w:ind w:left="0" w:right="0" w:firstLine="280"/>
        <w:jc w:val="both"/>
        <w:rPr>
          <w:sz w:val="19"/>
          <w:szCs w:val="19"/>
        </w:rPr>
      </w:pPr>
      <w:r>
        <w:rPr>
          <w:color w:val="181618"/>
          <w:spacing w:val="0"/>
          <w:w w:val="100"/>
          <w:position w:val="0"/>
          <w:sz w:val="19"/>
          <w:szCs w:val="19"/>
        </w:rPr>
        <w:t>动物，</w:t>
      </w:r>
      <w:r>
        <w:rPr>
          <w:color w:val="000000"/>
          <w:spacing w:val="0"/>
          <w:w w:val="100"/>
          <w:position w:val="0"/>
          <w:sz w:val="19"/>
          <w:szCs w:val="19"/>
        </w:rPr>
        <w:t>很</w:t>
      </w:r>
      <w:r>
        <w:rPr>
          <w:color w:val="181618"/>
          <w:spacing w:val="0"/>
          <w:w w:val="100"/>
          <w:position w:val="0"/>
          <w:sz w:val="19"/>
          <w:szCs w:val="19"/>
        </w:rPr>
        <w:t>单纯，活在瞬间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0" w:right="0" w:firstLine="660"/>
        <w:jc w:val="both"/>
      </w:pPr>
      <w:r>
        <w:rPr>
          <w:color w:val="181618"/>
          <w:spacing w:val="0"/>
          <w:w w:val="100"/>
          <w:position w:val="0"/>
        </w:rPr>
        <w:t>我住的地方附近，有一家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sz w:val="20"/>
          <w:szCs w:val="20"/>
          <w:lang w:val="en-US" w:eastAsia="en-US" w:bidi="en-US"/>
        </w:rPr>
        <w:t>starbucks,</w:t>
      </w:r>
      <w:r>
        <w:rPr>
          <w:color w:val="181618"/>
          <w:spacing w:val="0"/>
          <w:w w:val="100"/>
          <w:position w:val="0"/>
        </w:rPr>
        <w:t>是我每天早晨跑歩的折返点。跑到那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280"/>
        <w:jc w:val="both"/>
      </w:pPr>
      <w:r>
        <w:rPr>
          <w:color w:val="181618"/>
          <w:spacing w:val="0"/>
          <w:w w:val="100"/>
          <w:position w:val="0"/>
        </w:rPr>
        <w:t>里，做做体操，就回来。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280" w:right="0"/>
        <w:jc w:val="both"/>
      </w:pPr>
      <w:r>
        <mc:AlternateContent>
          <mc:Choice Requires="wps">
            <w:drawing>
              <wp:anchor distT="0" distB="0" distL="25400" distR="25400" simplePos="0" relativeHeight="251661312" behindDoc="0" locked="0" layoutInCell="1" allowOverlap="1">
                <wp:simplePos x="0" y="0"/>
                <wp:positionH relativeFrom="margin">
                  <wp:posOffset>3406140</wp:posOffset>
                </wp:positionH>
                <wp:positionV relativeFrom="paragraph">
                  <wp:posOffset>25400</wp:posOffset>
                </wp:positionV>
                <wp:extent cx="1487170" cy="1908175"/>
                <wp:effectExtent l="0" t="0" r="0" b="0"/>
                <wp:wrapSquare wrapText="bothSides"/>
                <wp:docPr id="1051" name="Shape 10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7170" cy="19081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pStyle w:val="23"/>
                              <w:keepNext w:val="0"/>
                              <w:keepLines w:val="0"/>
                              <w:widowControl w:val="0"/>
                              <w:shd w:val="clear" w:color="auto" w:fill="auto"/>
                              <w:bidi w:val="0"/>
                              <w:spacing w:before="0" w:after="0" w:line="240" w:lineRule="auto"/>
                              <w:ind w:left="0" w:right="0" w:hanging="180"/>
                              <w:jc w:val="both"/>
                              <w:rPr>
                                <w:sz w:val="366"/>
                                <w:szCs w:val="366"/>
                              </w:rPr>
                            </w:pPr>
                            <w:r>
                              <w:rPr>
                                <w:rFonts w:ascii="Times New Roman" w:hAnsi="Times New Roman" w:eastAsia="Times New Roman" w:cs="Times New Roman"/>
                                <w:i/>
                                <w:iCs/>
                                <w:color w:val="2B2A2B"/>
                                <w:spacing w:val="0"/>
                                <w:w w:val="100"/>
                                <w:position w:val="0"/>
                                <w:sz w:val="366"/>
                                <w:szCs w:val="366"/>
                                <w:lang w:val="en-US" w:eastAsia="en-US" w:bidi="en-US"/>
                              </w:rPr>
                              <w:t>A</w:t>
                            </w:r>
                          </w:p>
                        </w:txbxContent>
                      </wps:txbx>
                      <wps:bodyPr wrap="none" lIns="0" tIns="0" rIns="0" b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hape 1051" o:spid="_x0000_s1026" o:spt="202" type="#_x0000_t202" style="position:absolute;left:0pt;margin-left:268.2pt;margin-top:2pt;height:150.25pt;width:117.1pt;mso-position-horizontal-relative:margin;mso-wrap-distance-bottom:0pt;mso-wrap-distance-left:2pt;mso-wrap-distance-right:2pt;mso-wrap-distance-top:0pt;mso-wrap-style:none;z-index:251661312;mso-width-relative:page;mso-height-relative:page;" filled="f" stroked="f" coordsize="21600,21600" o:gfxdata="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GsTv3rX&#10;AAAACQEAAA8AAAAAAAAAAQAgAAAAIgAAAGRycy9kb3ducmV2LnhtbFBLAQIUABQAAAAIAIdO4kDU&#10;6UnirwEAAHcDAAAOAAAAAAAAAAEAIAAAACYBAABkcnMvZTJvRG9jLnhtbFBLBQYAAAAABgAGAFkB&#10;AABH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23"/>
                        <w:keepNext w:val="0"/>
                        <w:keepLines w:val="0"/>
                        <w:widowControl w:val="0"/>
                        <w:shd w:val="clear" w:color="auto" w:fill="auto"/>
                        <w:bidi w:val="0"/>
                        <w:spacing w:before="0" w:after="0" w:line="240" w:lineRule="auto"/>
                        <w:ind w:left="0" w:right="0" w:hanging="180"/>
                        <w:jc w:val="both"/>
                        <w:rPr>
                          <w:sz w:val="366"/>
                          <w:szCs w:val="366"/>
                        </w:rPr>
                      </w:pPr>
                      <w:r>
                        <w:rPr>
                          <w:rFonts w:ascii="Times New Roman" w:hAnsi="Times New Roman" w:eastAsia="Times New Roman" w:cs="Times New Roman"/>
                          <w:i/>
                          <w:iCs/>
                          <w:color w:val="2B2A2B"/>
                          <w:spacing w:val="0"/>
                          <w:w w:val="100"/>
                          <w:position w:val="0"/>
                          <w:sz w:val="366"/>
                          <w:szCs w:val="366"/>
                          <w:lang w:val="en-US" w:eastAsia="en-US" w:bidi="en-US"/>
                        </w:rPr>
                        <w:t>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color w:val="181618"/>
          <w:spacing w:val="0"/>
          <w:w w:val="100"/>
          <w:position w:val="0"/>
        </w:rPr>
        <w:t>几年前，在那里遇到一位五十岁左右的女士，带着 一只略显娇小的德国狼狗。这只狗第一次见到我，就 跳到我身上。两只前脚踏上我的肩膀，后脚还不断地 往上跳，要抱。像小孩一样，一直往上扑，又亲又舔, 还不时发出鸣呜嗯嗯的撒娇声音。这成了它和我的见 面仪式，每次总要持续几分钟。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660"/>
        <w:jc w:val="both"/>
      </w:pPr>
      <w:r>
        <w:rPr>
          <w:color w:val="181618"/>
          <w:spacing w:val="0"/>
          <w:w w:val="100"/>
          <w:position w:val="0"/>
        </w:rPr>
        <w:t>它的主人很不好意思，一直跟我解释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这只狗一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80" w:line="408" w:lineRule="exact"/>
        <w:ind w:left="280" w:right="0" w:firstLine="20"/>
        <w:jc w:val="both"/>
      </w:pPr>
      <w:r>
        <w:rPr>
          <w:color w:val="181618"/>
          <w:spacing w:val="0"/>
          <w:w w:val="100"/>
          <w:position w:val="0"/>
        </w:rPr>
        <w:t>直都很有教养，从没见过这个样子，不要说四只脚跳到人身上，连两只脚都不 会。她还说：“一定是你带着手套，它闻到什么味道，才这么兴奋</w:t>
      </w:r>
      <w:r>
        <w:rPr>
          <w:color w:val="000000"/>
          <w:spacing w:val="0"/>
          <w:w w:val="100"/>
          <w:position w:val="0"/>
        </w:rPr>
        <w:t>。”</w:t>
      </w:r>
      <w:r>
        <w:rPr>
          <w:color w:val="181618"/>
          <w:spacing w:val="0"/>
          <w:w w:val="100"/>
          <w:position w:val="0"/>
        </w:rPr>
        <w:t>我把手套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280" w:right="0" w:firstLine="20"/>
        <w:jc w:val="both"/>
      </w:pPr>
      <w:r>
        <w:rPr>
          <w:color w:val="181618"/>
          <w:spacing w:val="0"/>
          <w:w w:val="100"/>
          <w:position w:val="0"/>
        </w:rPr>
        <w:t>脱了，狗还是黏着我不放，这位女士继续忙不迭的道歉。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0" w:right="0" w:firstLine="660"/>
        <w:jc w:val="both"/>
      </w:pPr>
      <w:r>
        <w:rPr>
          <w:color w:val="181618"/>
          <w:spacing w:val="0"/>
          <w:w w:val="100"/>
          <w:position w:val="0"/>
        </w:rPr>
        <w:t>狗也没事，我也没事。就像两个好朋友很久没会面，没有别的什么念头,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0" w:right="0" w:firstLine="280"/>
        <w:jc w:val="both"/>
      </w:pPr>
      <w:r>
        <w:rPr>
          <w:color w:val="181618"/>
          <w:spacing w:val="0"/>
          <w:w w:val="100"/>
          <w:position w:val="0"/>
        </w:rPr>
        <w:t>在那个瞬间欣赏到彼此、着到彼此。它亲我，我也亲它。也就是这个样子。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0" w:right="0" w:firstLine="660"/>
        <w:jc w:val="both"/>
      </w:pPr>
      <w:r>
        <w:rPr>
          <w:color w:val="181618"/>
          <w:spacing w:val="0"/>
          <w:w w:val="100"/>
          <w:position w:val="0"/>
        </w:rPr>
        <w:t>接下来，每一天我去那里，好像就是为了跟狗会晤。狗总要跳个几分钟。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280"/>
        <w:jc w:val="both"/>
      </w:pPr>
      <w:r>
        <w:rPr>
          <w:color w:val="181618"/>
          <w:spacing w:val="0"/>
          <w:w w:val="100"/>
          <w:position w:val="0"/>
        </w:rPr>
        <w:t>女士持续几个星期不断道歉。到后来，女士忍不住就问我，可不可以也抱她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280"/>
        <w:jc w:val="both"/>
      </w:pPr>
      <w:r>
        <w:rPr>
          <w:color w:val="181618"/>
          <w:spacing w:val="0"/>
          <w:w w:val="100"/>
          <w:position w:val="0"/>
        </w:rPr>
        <w:t>一下？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280" w:right="0"/>
        <w:jc w:val="both"/>
      </w:pPr>
      <w:r>
        <w:rPr>
          <w:color w:val="181618"/>
          <w:spacing w:val="0"/>
          <w:w w:val="100"/>
          <w:position w:val="0"/>
        </w:rPr>
        <w:t xml:space="preserve">当然可以，我给了她一个大大的拥抱。马上体会得到她人生有很多郁结， 很多不愉快，很多烦恼。于是，我也通过这个机会，给她几句安慰的话。没有 </w:t>
      </w:r>
      <w:r>
        <w:rPr>
          <w:color w:val="2B2A2B"/>
          <w:spacing w:val="0"/>
          <w:w w:val="100"/>
          <w:position w:val="0"/>
        </w:rPr>
        <w:t>想到，</w:t>
      </w:r>
      <w:r>
        <w:rPr>
          <w:color w:val="181618"/>
          <w:spacing w:val="0"/>
          <w:w w:val="100"/>
          <w:position w:val="0"/>
        </w:rPr>
        <w:t>接下来，每天早上，狗和主人都在等着我和她说几句话，她还找了几个 朋友来一起听。最有趣的是，狗好像在帮我留意时间，我想走的时候，就会来 舔我，好像来提醒我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该</w:t>
      </w:r>
      <w:r>
        <w:rPr>
          <w:color w:val="2B2A2B"/>
          <w:spacing w:val="0"/>
          <w:w w:val="100"/>
          <w:position w:val="0"/>
        </w:rPr>
        <w:t>走了。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80" w:line="407" w:lineRule="exact"/>
        <w:ind w:left="0" w:right="0" w:firstLine="660"/>
        <w:jc w:val="both"/>
      </w:pPr>
      <w:r>
        <w:rPr>
          <w:color w:val="181618"/>
          <w:spacing w:val="0"/>
          <w:w w:val="100"/>
          <w:position w:val="0"/>
        </w:rPr>
        <w:t>我会提这个小故事，是要表达生命本来是很单纯的，样样都很单纯。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只要我们投入这个瞬间。生命没有事，一切是平静的，连一个波浪都没有。 是我们人通过思考，造出种种的波浪。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380"/>
        <w:jc w:val="both"/>
        <w:sectPr>
          <w:headerReference r:id="rId507" w:type="default"/>
          <w:footerReference r:id="rId509" w:type="default"/>
          <w:headerReference r:id="rId508" w:type="even"/>
          <w:footerReference r:id="rId510" w:type="even"/>
          <w:footnotePr>
            <w:numFmt w:val="decimal"/>
          </w:footnotePr>
          <w:pgSz w:w="8839" w:h="12940"/>
          <w:pgMar w:top="1268" w:right="735" w:bottom="1424" w:left="735" w:header="0" w:footer="3" w:gutter="193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我们投入这个瞬间，不光一只狗，任何动物，</w:t>
      </w:r>
      <w:r>
        <w:rPr>
          <w:color w:val="2B2A2B"/>
          <w:spacing w:val="0"/>
          <w:w w:val="100"/>
          <w:position w:val="0"/>
        </w:rPr>
        <w:t>比</w:t>
      </w:r>
      <w:r>
        <w:rPr>
          <w:color w:val="181618"/>
          <w:spacing w:val="0"/>
          <w:w w:val="100"/>
          <w:position w:val="0"/>
        </w:rPr>
        <w:t>如说一只鸟、一只松鼠、一 只猫、蝴蝶，甚至海豚，都会想跟我们接触。都从他们所活在的瞬间，和我们所 活的瞬间接轨，也就是生命的接轨。通过每一个动作，动物的动作，我们的动作, 也只能体会到爱大爱。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0" w:after="1320" w:line="240" w:lineRule="auto"/>
        <w:ind w:left="0" w:right="0" w:firstLine="0"/>
        <w:jc w:val="both"/>
        <w:rPr>
          <w:sz w:val="28"/>
          <w:szCs w:val="28"/>
        </w:rPr>
      </w:pPr>
      <w:bookmarkStart w:id="333" w:name="bookmark341"/>
      <w:bookmarkStart w:id="334" w:name="bookmark339"/>
      <w:bookmarkStart w:id="335" w:name="bookmark340"/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sz w:val="34"/>
          <w:szCs w:val="34"/>
          <w:lang w:val="en-US" w:eastAsia="en-US" w:bidi="en-US"/>
        </w:rPr>
        <w:t>10,</w:t>
      </w:r>
      <w:r>
        <w:rPr>
          <w:rFonts w:ascii="宋体" w:hAnsi="宋体" w:eastAsia="宋体" w:cs="宋体"/>
          <w:color w:val="181618"/>
          <w:spacing w:val="0"/>
          <w:w w:val="100"/>
          <w:position w:val="0"/>
          <w:sz w:val="28"/>
          <w:szCs w:val="28"/>
        </w:rPr>
        <w:t>笑，微笑，会心一笑</w:t>
      </w:r>
      <w:bookmarkEnd w:id="333"/>
      <w:bookmarkEnd w:id="334"/>
      <w:bookmarkEnd w:id="335"/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笑，这个简单的动作，它已经包括很多不同的领悟。笑，尤其微笑，它带 来一个平安跟臣服的理解，对这个瞬间有</w:t>
      </w:r>
      <w:r>
        <w:rPr>
          <w:color w:val="000000"/>
          <w:spacing w:val="0"/>
          <w:w w:val="100"/>
          <w:position w:val="0"/>
        </w:rPr>
        <w:t>一个更</w:t>
      </w:r>
      <w:r>
        <w:rPr>
          <w:color w:val="2B2A2B"/>
          <w:spacing w:val="0"/>
          <w:w w:val="100"/>
          <w:position w:val="0"/>
        </w:rPr>
        <w:t>深沉的体悟。</w:t>
      </w:r>
      <w:r>
        <w:rPr>
          <w:color w:val="000000"/>
          <w:spacing w:val="0"/>
          <w:w w:val="100"/>
          <w:position w:val="0"/>
        </w:rPr>
        <w:t>也</w:t>
      </w:r>
      <w:r>
        <w:rPr>
          <w:color w:val="2B2A2B"/>
          <w:spacing w:val="0"/>
          <w:w w:val="100"/>
          <w:position w:val="0"/>
        </w:rPr>
        <w:t>同时带出一个 接受、容纳的态度。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对每一件事情，都可以从内心深处带出微笑。也就是肯定每一个瞬间所带 来的变化，而可以看淡或是看穿任何人、事或东西的外表。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通过微笑，我们可以轻轻松松肯定生命共同的本质。也就是每一个人、每 一件事、每个东西、每个人间的状况都有的本质。知道有这个本质，甚至可以 随时看到它，我们最多也只能用一个微笑来表达，用不上语言或任何其他的作 为。这种微笑是有深度的，它是智慧自然流露出来的。它本身是一座桥梁，</w:t>
      </w:r>
      <w:r>
        <w:rPr>
          <w:color w:val="000000"/>
          <w:spacing w:val="0"/>
          <w:w w:val="100"/>
          <w:position w:val="0"/>
        </w:rPr>
        <w:t xml:space="preserve">把 </w:t>
      </w:r>
      <w:r>
        <w:rPr>
          <w:color w:val="2B2A2B"/>
          <w:spacing w:val="0"/>
          <w:w w:val="100"/>
          <w:position w:val="0"/>
        </w:rPr>
        <w:t>内在世界跟外在的一切串了起来。让我们随时跟宇宙做一个亲密的沟通。提醒 自己，提醒一切——我们就在家，也同时没离开过这个家。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一个人微笑，而另一个人也回以微笑。</w:t>
      </w:r>
      <w:r>
        <w:rPr>
          <w:color w:val="000000"/>
          <w:spacing w:val="0"/>
          <w:w w:val="100"/>
          <w:position w:val="0"/>
        </w:rPr>
        <w:t>中</w:t>
      </w:r>
      <w:r>
        <w:rPr>
          <w:color w:val="2B2A2B"/>
          <w:spacing w:val="0"/>
          <w:w w:val="100"/>
          <w:position w:val="0"/>
        </w:rPr>
        <w:t>间自然有一种洶通、一种交流， 是语言或任何其他方法达不到的。它是表达最深的领悟。它本身就已经接纳了 生命的空当。它通过空当，在向对方表达更深的善意、关怀，也就是爱。会心 一笑，这样的靠近，远远比身体的接近更能够表达爱。会心一笑，能超越男女、 种族、肤色、不同外表、不同身份等带来的隔阂。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  <w:sectPr>
          <w:footnotePr>
            <w:numFmt w:val="decimal"/>
          </w:footnotePr>
          <w:pgSz w:w="8839" w:h="12940"/>
          <w:pgMar w:top="1276" w:right="666" w:bottom="1526" w:left="666" w:header="0" w:footer="3" w:gutter="331"/>
          <w:cols w:space="720" w:num="1"/>
          <w:rtlGutter w:val="0"/>
          <w:docGrid w:linePitch="360" w:charSpace="0"/>
        </w:sectPr>
      </w:pPr>
      <w:r>
        <w:rPr>
          <w:color w:val="2B2A2B"/>
          <w:spacing w:val="0"/>
          <w:w w:val="100"/>
          <w:position w:val="0"/>
        </w:rPr>
        <w:t>我们也许曾经有幸见过这样的人，他通过微笑，表达人生最高的境界。这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个微笑，本身就是生命最高的恩典。这个微笑，跟生活的状况好坏没有直接的关 系，是不受任何条件限制的。也就是说，好事，我们也可以微笑，遇到不好的事, 我们也只是这样微笑。两个状况，对微笑的人来说，都是平等的。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通过微笑，把好事、坏事、不好不坏的事都看成一样，都不去区隔。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我们一生如果见过这样的少数人的话，会很难忘。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反过来，我们也都见过这样的人——</w:t>
      </w:r>
      <w:r>
        <w:rPr>
          <w:color w:val="000000"/>
          <w:spacing w:val="0"/>
          <w:w w:val="100"/>
          <w:position w:val="0"/>
        </w:rPr>
        <w:t>他</w:t>
      </w:r>
      <w:r>
        <w:rPr>
          <w:color w:val="181618"/>
          <w:spacing w:val="0"/>
          <w:w w:val="100"/>
          <w:position w:val="0"/>
        </w:rPr>
        <w:t>被人间眼前的种种物质形相困住， 对样样都过度认真。总是皱着眉头，</w:t>
      </w:r>
      <w:r>
        <w:rPr>
          <w:color w:val="000000"/>
          <w:spacing w:val="0"/>
          <w:w w:val="100"/>
          <w:position w:val="0"/>
        </w:rPr>
        <w:t>什么</w:t>
      </w:r>
      <w:r>
        <w:rPr>
          <w:color w:val="181618"/>
          <w:spacing w:val="0"/>
          <w:w w:val="100"/>
          <w:position w:val="0"/>
        </w:rPr>
        <w:t>都很当回事。窝囊自己，窝囊别人。 把人生看成一连串问题，而随时通过自己一脸的抑郁，把问题扩散给自己和周 边。这些人（也许正是我们自己），不管在家、在工作环境、在任何场合，我们 每个人都见过。只要一想起这样的人，就让我们觉得不愉快，不想靠近，不想 接触。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我常开玩笑，</w:t>
      </w:r>
      <w:r>
        <w:rPr>
          <w:color w:val="484848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个人，如果可以笑自己，而不要把自己的身份和责任看得 那么重要，还有一点希望，还有一点生命的空当，还可能从人间的烦恼走出来。 所以，其实我们也可以选择，对自己、对生命的一切，可以通过微笑，为外在 世界和内心世界搭一座桥梁。用这么简单的方法，就把全部的自己找回来。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可以随时微笑，也就是通过这个行为提醒自己——生命不光只是眼前或人 间带来的种种烦恼，还有更深的层面随时存在，随时在等着我们。通过</w:t>
      </w:r>
      <w:r>
        <w:rPr>
          <w:color w:val="000000"/>
          <w:spacing w:val="0"/>
          <w:w w:val="100"/>
          <w:position w:val="0"/>
        </w:rPr>
        <w:t xml:space="preserve">一个简 </w:t>
      </w:r>
      <w:r>
        <w:rPr>
          <w:color w:val="181618"/>
          <w:spacing w:val="0"/>
          <w:w w:val="100"/>
          <w:position w:val="0"/>
        </w:rPr>
        <w:t>单的微笑，我们就把生命的内在带回到眼前，带回这个瞬间。它本身就是那么 简单，也是那么重要。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接下来，我们就采用这种练习吧。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200" w:line="416" w:lineRule="exact"/>
        <w:ind w:left="0" w:right="0" w:firstLine="0"/>
        <w:jc w:val="center"/>
        <w:rPr>
          <w:sz w:val="19"/>
          <w:szCs w:val="19"/>
        </w:rPr>
      </w:pPr>
      <w:r>
        <w:rPr>
          <w:color w:val="181618"/>
          <w:spacing w:val="0"/>
          <w:w w:val="100"/>
          <w:position w:val="0"/>
          <w:sz w:val="19"/>
          <w:szCs w:val="19"/>
        </w:rPr>
        <w:t>练习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6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早上一起床，微笑。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6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刷牙、穿衣服、吃饭、系鞋带，对自己的每一个动作，微笑。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6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上班、下班、在路上，对每一个人，对样样事情’会心一笑。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6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一天所面对的人，对每一件事，都找到一个空当，对自己微笑。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6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吃饭，不要急匆匆吃下去，用微笑，做一个肯定和感恩的功课。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6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见到人，甚至对陌生人，微笑，用微笑表达你对他的理解和尊重。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6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对样样事物，好好坏坏，我最多只能微笑。知道它们还是外在世界所带 来的。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6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面对任何感受，再不好过的，我们也只能微笑。通过会心的一笑，来表达 我们全部的接受，以及对生命完全的信任。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6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对每件事、每个人、每样东西，我都微笑，并同时欣赏到生命在每一个角 落所绽放的美。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00" w:line="416" w:lineRule="exact"/>
        <w:ind w:left="0" w:right="0" w:firstLine="380"/>
        <w:jc w:val="both"/>
        <w:sectPr>
          <w:headerReference r:id="rId511" w:type="default"/>
          <w:footerReference r:id="rId513" w:type="default"/>
          <w:headerReference r:id="rId512" w:type="even"/>
          <w:footerReference r:id="rId514" w:type="even"/>
          <w:footnotePr>
            <w:numFmt w:val="decimal"/>
          </w:footnotePr>
          <w:type w:val="continuous"/>
          <w:pgSz w:w="8839" w:h="12940"/>
          <w:pgMar w:top="1276" w:right="666" w:bottom="1526" w:left="666" w:header="0" w:footer="3" w:gutter="331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睡觉，最后一个念头，我还是微笑。用微笑，跟生命、跟一整天做一个最 高的顶礼。</w:t>
      </w:r>
    </w:p>
    <w:p>
      <w:pPr>
        <w:pStyle w:val="15"/>
        <w:keepNext/>
        <w:keepLines/>
        <w:widowControl w:val="0"/>
        <w:numPr>
          <w:ilvl w:val="0"/>
          <w:numId w:val="16"/>
        </w:numPr>
        <w:shd w:val="clear" w:color="auto" w:fill="auto"/>
        <w:bidi w:val="0"/>
        <w:spacing w:before="1780" w:after="1260" w:line="240" w:lineRule="auto"/>
        <w:ind w:left="0" w:right="0" w:firstLine="0"/>
        <w:jc w:val="both"/>
        <w:rPr>
          <w:sz w:val="28"/>
          <w:szCs w:val="28"/>
        </w:rPr>
      </w:pPr>
      <w:bookmarkStart w:id="336" w:name="bookmark344"/>
      <w:bookmarkEnd w:id="336"/>
      <w:bookmarkStart w:id="337" w:name="bookmark345"/>
      <w:bookmarkStart w:id="338" w:name="bookmark342"/>
      <w:bookmarkStart w:id="339" w:name="bookmark343"/>
      <w:r>
        <w:rPr>
          <w:rFonts w:ascii="宋体" w:hAnsi="宋体" w:eastAsia="宋体" w:cs="宋体"/>
          <w:color w:val="181618"/>
          <w:spacing w:val="0"/>
          <w:w w:val="100"/>
          <w:position w:val="0"/>
          <w:sz w:val="28"/>
          <w:szCs w:val="28"/>
        </w:rPr>
        <w:t>就让感受存在</w:t>
      </w:r>
      <w:bookmarkEnd w:id="337"/>
      <w:bookmarkEnd w:id="338"/>
      <w:bookmarkEnd w:id="339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427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看着感受，放过感受，也就轻轻松松从人间走出来了。感受，是生命解脱的 大门户。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让感受存在，是最碓的一堂功课。我相信你读到这些，可能会认为自己的 这一生都是一个痛苦的经过。</w:t>
      </w:r>
      <w:r>
        <w:rPr>
          <w:color w:val="000000"/>
          <w:spacing w:val="0"/>
          <w:w w:val="100"/>
          <w:position w:val="0"/>
        </w:rPr>
        <w:t>你</w:t>
      </w:r>
      <w:r>
        <w:rPr>
          <w:color w:val="181618"/>
          <w:spacing w:val="0"/>
          <w:w w:val="100"/>
          <w:position w:val="0"/>
        </w:rPr>
        <w:t>个人的故事，本身就是一个大悲哀。面对种种 的损失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学业的不顺，被同学、朋友排斥，事业的失败、家庭的纠纷、亲人 的离去、分手的痛苦、关系的决裂、人生的失败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……</w:t>
      </w:r>
      <w:r>
        <w:rPr>
          <w:color w:val="181618"/>
          <w:spacing w:val="0"/>
          <w:w w:val="100"/>
          <w:position w:val="0"/>
        </w:rPr>
        <w:t>这都带来悲观的人生态度。 想到这些损失，心里都会窝紧，感觉人生不完整，缺少了很大的一块。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/>
        <w:jc w:val="both"/>
      </w:pPr>
      <w:r>
        <w:rPr>
          <w:color w:val="181618"/>
          <w:spacing w:val="0"/>
          <w:w w:val="100"/>
          <w:position w:val="0"/>
          <w:sz w:val="20"/>
          <w:szCs w:val="20"/>
        </w:rPr>
        <w:t>你接下来可能想问——</w:t>
      </w:r>
      <w:r>
        <w:rPr>
          <w:color w:val="181618"/>
          <w:spacing w:val="0"/>
          <w:w w:val="100"/>
          <w:position w:val="0"/>
        </w:rPr>
        <w:t>我就是对人生有悲观的感触，要怎么把全部的生命找 回来？我面对这些创伤都来不及了，随时占据我全部的注意力，让我走不出来。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面对这样的朋友，我通常会这么回答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那就让感受存在吧</w:t>
      </w:r>
      <w:r>
        <w:rPr>
          <w:color w:val="000000"/>
          <w:spacing w:val="0"/>
          <w:w w:val="100"/>
          <w:position w:val="0"/>
          <w:lang w:val="en-US" w:eastAsia="en-US" w:bidi="en-US"/>
        </w:rPr>
        <w:t>［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感受吧！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就让每一个感受，甚至一丁点都没办法承受的感受，就让它存在吧！把你 一切臣服、送给这个瞬间所带来的感受。也许你在哭，在掉眼泪，就把自己交 给泪水吧。你在为这个失落哀悼，就把自己交给哀悼吧。没有必要作任何抵抗, 更没有必要作任何分析、任何责备。</w:t>
      </w:r>
    </w:p>
    <w:p>
      <w:pPr>
        <w:pStyle w:val="29"/>
        <w:keepNext w:val="0"/>
        <w:keepLines w:val="0"/>
        <w:widowControl w:val="0"/>
        <w:shd w:val="clear" w:color="auto" w:fill="auto"/>
        <w:tabs>
          <w:tab w:val="left" w:leader="dot" w:pos="1834"/>
        </w:tabs>
        <w:bidi w:val="0"/>
        <w:spacing w:before="0" w:after="0" w:line="417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痛、</w:t>
      </w:r>
      <w:r>
        <w:rPr>
          <w:i/>
          <w:iCs/>
          <w:color w:val="181618"/>
          <w:spacing w:val="0"/>
          <w:w w:val="100"/>
          <w:position w:val="0"/>
        </w:rPr>
        <w:t>失落、</w:t>
      </w:r>
      <w:r>
        <w:rPr>
          <w:color w:val="181618"/>
          <w:spacing w:val="0"/>
          <w:w w:val="100"/>
          <w:position w:val="0"/>
        </w:rPr>
        <w:t>哀悼</w:t>
      </w:r>
      <w:r>
        <w:rPr>
          <w:color w:val="181618"/>
          <w:spacing w:val="0"/>
          <w:w w:val="100"/>
          <w:position w:val="0"/>
          <w:lang w:val="en-US" w:eastAsia="en-US" w:bidi="en-US"/>
        </w:rPr>
        <w:tab/>
      </w:r>
      <w:r>
        <w:rPr>
          <w:color w:val="181618"/>
          <w:spacing w:val="0"/>
          <w:w w:val="100"/>
          <w:position w:val="0"/>
        </w:rPr>
        <w:t>一切，我都可以接受，我都可以容纳。它们也只是我 的一部分。我跟痛，我跟失落，我跟</w:t>
      </w:r>
      <w:r>
        <w:rPr>
          <w:color w:val="2B2A2B"/>
          <w:spacing w:val="0"/>
          <w:w w:val="100"/>
          <w:position w:val="0"/>
        </w:rPr>
        <w:t>哀悼，</w:t>
      </w:r>
      <w:r>
        <w:rPr>
          <w:color w:val="181618"/>
          <w:spacing w:val="0"/>
          <w:w w:val="100"/>
          <w:position w:val="0"/>
        </w:rPr>
        <w:t>其实也没有分离过。看着它，体会 它，接受它，就这样子。试试看。接下来，有什么转变，也不要去追求。这些 感受也可能继续存在，就让它继续存在吧。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就让感受、任何瞬间</w:t>
      </w:r>
      <w:r>
        <w:rPr>
          <w:color w:val="2B2A2B"/>
          <w:spacing w:val="0"/>
          <w:w w:val="100"/>
          <w:position w:val="0"/>
        </w:rPr>
        <w:t>所带来</w:t>
      </w:r>
      <w:r>
        <w:rPr>
          <w:color w:val="181618"/>
          <w:spacing w:val="0"/>
          <w:w w:val="100"/>
          <w:position w:val="0"/>
        </w:rPr>
        <w:t>的一切存在，</w:t>
      </w:r>
      <w:r>
        <w:rPr>
          <w:color w:val="2B2A2B"/>
          <w:spacing w:val="0"/>
          <w:w w:val="100"/>
          <w:position w:val="0"/>
        </w:rPr>
        <w:t>就是</w:t>
      </w:r>
      <w:r>
        <w:rPr>
          <w:color w:val="181618"/>
          <w:spacing w:val="0"/>
          <w:w w:val="100"/>
          <w:position w:val="0"/>
        </w:rPr>
        <w:t xml:space="preserve">最好的方法。它是没有方法 </w:t>
      </w:r>
      <w:r>
        <w:rPr>
          <w:color w:val="2B2A2B"/>
          <w:spacing w:val="0"/>
          <w:w w:val="100"/>
          <w:position w:val="0"/>
        </w:rPr>
        <w:t>的</w:t>
      </w:r>
      <w:r>
        <w:rPr>
          <w:color w:val="181618"/>
          <w:spacing w:val="0"/>
          <w:w w:val="100"/>
          <w:position w:val="0"/>
        </w:rPr>
        <w:t>方法。</w:t>
      </w:r>
      <w:r>
        <w:rPr>
          <w:color w:val="484848"/>
          <w:spacing w:val="0"/>
          <w:w w:val="100"/>
          <w:position w:val="0"/>
        </w:rPr>
        <w:t>因</w:t>
      </w:r>
      <w:r>
        <w:rPr>
          <w:color w:val="181618"/>
          <w:spacing w:val="0"/>
          <w:w w:val="100"/>
          <w:position w:val="0"/>
        </w:rPr>
        <w:t>为它本</w:t>
      </w:r>
      <w:r>
        <w:rPr>
          <w:color w:val="2B2A2B"/>
          <w:spacing w:val="0"/>
          <w:w w:val="100"/>
          <w:position w:val="0"/>
        </w:rPr>
        <w:t>身就已</w:t>
      </w:r>
      <w:r>
        <w:rPr>
          <w:color w:val="181618"/>
          <w:spacing w:val="0"/>
          <w:w w:val="100"/>
          <w:position w:val="0"/>
        </w:rPr>
        <w:t>经让我们进入全部的生命。只是实现我们的理解，实 现</w:t>
      </w:r>
      <w:r>
        <w:rPr>
          <w:color w:val="2B2A2B"/>
          <w:spacing w:val="0"/>
          <w:w w:val="100"/>
          <w:position w:val="0"/>
        </w:rPr>
        <w:t>我们的领悟。</w:t>
      </w:r>
      <w:r>
        <w:rPr>
          <w:color w:val="181618"/>
          <w:spacing w:val="0"/>
          <w:w w:val="100"/>
          <w:position w:val="0"/>
        </w:rPr>
        <w:t>这个领悟，不是通过任</w:t>
      </w:r>
      <w:r>
        <w:rPr>
          <w:color w:val="2B2A2B"/>
          <w:spacing w:val="0"/>
          <w:w w:val="100"/>
          <w:position w:val="0"/>
        </w:rPr>
        <w:t>何练习所能带</w:t>
      </w:r>
      <w:r>
        <w:rPr>
          <w:color w:val="181618"/>
          <w:spacing w:val="0"/>
          <w:w w:val="100"/>
          <w:position w:val="0"/>
        </w:rPr>
        <w:t>来的。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任何灾难、</w:t>
      </w:r>
      <w:r>
        <w:rPr>
          <w:color w:val="181618"/>
          <w:spacing w:val="0"/>
          <w:w w:val="100"/>
          <w:position w:val="0"/>
        </w:rPr>
        <w:t>任何损失，都含着一个恩典的</w:t>
      </w:r>
      <w:r>
        <w:rPr>
          <w:color w:val="2B2A2B"/>
          <w:spacing w:val="0"/>
          <w:w w:val="100"/>
          <w:position w:val="0"/>
        </w:rPr>
        <w:t>新芽。</w:t>
      </w:r>
      <w:r>
        <w:rPr>
          <w:color w:val="181618"/>
          <w:spacing w:val="0"/>
          <w:w w:val="100"/>
          <w:position w:val="0"/>
        </w:rPr>
        <w:t xml:space="preserve">通过重大而不可接受的损失, 比如说个人的灾祸，都可以把真正的我，也就是无我找回来。通常，大的损失, </w:t>
      </w:r>
      <w:r>
        <w:rPr>
          <w:color w:val="2B2A2B"/>
          <w:spacing w:val="0"/>
          <w:w w:val="100"/>
          <w:position w:val="0"/>
        </w:rPr>
        <w:t>会把我们的注</w:t>
      </w:r>
      <w:r>
        <w:rPr>
          <w:color w:val="181618"/>
          <w:spacing w:val="0"/>
          <w:w w:val="100"/>
          <w:position w:val="0"/>
        </w:rPr>
        <w:t>意力极端地带</w:t>
      </w:r>
      <w:r>
        <w:rPr>
          <w:color w:val="2B2A2B"/>
          <w:spacing w:val="0"/>
          <w:w w:val="100"/>
          <w:position w:val="0"/>
        </w:rPr>
        <w:t>到一个</w:t>
      </w:r>
      <w:r>
        <w:rPr>
          <w:color w:val="181618"/>
          <w:spacing w:val="0"/>
          <w:w w:val="100"/>
          <w:position w:val="0"/>
        </w:rPr>
        <w:t>点上。通过这种注意力的集中，自然让我们找 到</w:t>
      </w:r>
      <w:r>
        <w:rPr>
          <w:color w:val="2B2A2B"/>
          <w:spacing w:val="0"/>
          <w:w w:val="100"/>
          <w:position w:val="0"/>
        </w:rPr>
        <w:t>人生的</w:t>
      </w:r>
      <w:r>
        <w:rPr>
          <w:color w:val="181618"/>
          <w:spacing w:val="0"/>
          <w:w w:val="100"/>
          <w:position w:val="0"/>
        </w:rPr>
        <w:t>奇点，也就让我们超越。超越也只是活</w:t>
      </w:r>
      <w:r>
        <w:rPr>
          <w:color w:val="2B2A2B"/>
          <w:spacing w:val="0"/>
          <w:w w:val="100"/>
          <w:position w:val="0"/>
        </w:rPr>
        <w:t>在瞬间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</w:t>
      </w:r>
      <w:r>
        <w:rPr>
          <w:color w:val="181618"/>
          <w:spacing w:val="0"/>
          <w:w w:val="100"/>
          <w:position w:val="0"/>
          <w:lang w:val="en-US" w:eastAsia="en-US" w:bidi="en-US"/>
        </w:rPr>
        <w:t>"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从人</w:t>
      </w:r>
      <w:r>
        <w:rPr>
          <w:color w:val="2B2A2B"/>
          <w:spacing w:val="0"/>
          <w:w w:val="100"/>
          <w:position w:val="0"/>
        </w:rPr>
        <w:t>类历史看来，许多修行</w:t>
      </w:r>
      <w:r>
        <w:rPr>
          <w:color w:val="181618"/>
          <w:spacing w:val="0"/>
          <w:w w:val="100"/>
          <w:position w:val="0"/>
        </w:rPr>
        <w:t>的大成</w:t>
      </w:r>
      <w:r>
        <w:rPr>
          <w:color w:val="2B2A2B"/>
          <w:spacing w:val="0"/>
          <w:w w:val="100"/>
          <w:position w:val="0"/>
        </w:rPr>
        <w:t>就者，都是通过想不到的</w:t>
      </w:r>
      <w:r>
        <w:rPr>
          <w:color w:val="181618"/>
          <w:spacing w:val="0"/>
          <w:w w:val="100"/>
          <w:position w:val="0"/>
        </w:rPr>
        <w:t>变故，</w:t>
      </w:r>
      <w:r>
        <w:rPr>
          <w:color w:val="2B2A2B"/>
          <w:spacing w:val="0"/>
          <w:w w:val="100"/>
          <w:position w:val="0"/>
        </w:rPr>
        <w:t xml:space="preserve">甚或灾 </w:t>
      </w:r>
      <w:r>
        <w:rPr>
          <w:color w:val="181618"/>
          <w:spacing w:val="0"/>
          <w:w w:val="100"/>
          <w:position w:val="0"/>
        </w:rPr>
        <w:t>难而找到了</w:t>
      </w:r>
      <w:r>
        <w:rPr>
          <w:color w:val="2B2A2B"/>
          <w:spacing w:val="0"/>
          <w:w w:val="100"/>
          <w:position w:val="0"/>
        </w:rPr>
        <w:t>生命的空当。</w:t>
      </w:r>
      <w:r>
        <w:rPr>
          <w:color w:val="181618"/>
          <w:spacing w:val="0"/>
          <w:w w:val="100"/>
          <w:position w:val="0"/>
        </w:rPr>
        <w:t>通过这个空当跳</w:t>
      </w:r>
      <w:r>
        <w:rPr>
          <w:color w:val="2B2A2B"/>
          <w:spacing w:val="0"/>
          <w:w w:val="100"/>
          <w:position w:val="0"/>
        </w:rPr>
        <w:t>出来。可以说</w:t>
      </w:r>
      <w:r>
        <w:rPr>
          <w:color w:val="181618"/>
          <w:spacing w:val="0"/>
          <w:w w:val="100"/>
          <w:position w:val="0"/>
        </w:rPr>
        <w:t>，任何灾难，不管</w:t>
      </w:r>
      <w:r>
        <w:rPr>
          <w:color w:val="2B2A2B"/>
          <w:spacing w:val="0"/>
          <w:w w:val="100"/>
          <w:position w:val="0"/>
        </w:rPr>
        <w:t>多大， 还是</w:t>
      </w:r>
      <w:r>
        <w:rPr>
          <w:color w:val="181618"/>
          <w:spacing w:val="0"/>
          <w:w w:val="100"/>
          <w:position w:val="0"/>
        </w:rPr>
        <w:t>形相组</w:t>
      </w:r>
      <w:r>
        <w:rPr>
          <w:color w:val="2B2A2B"/>
          <w:spacing w:val="0"/>
          <w:w w:val="100"/>
          <w:position w:val="0"/>
        </w:rPr>
        <w:t>合的，还只是在这</w:t>
      </w:r>
      <w:r>
        <w:rPr>
          <w:color w:val="181618"/>
          <w:spacing w:val="0"/>
          <w:w w:val="100"/>
          <w:position w:val="0"/>
        </w:rPr>
        <w:t>个外在</w:t>
      </w:r>
      <w:r>
        <w:rPr>
          <w:color w:val="2B2A2B"/>
          <w:spacing w:val="0"/>
          <w:w w:val="100"/>
          <w:position w:val="0"/>
        </w:rPr>
        <w:t>的世界</w:t>
      </w:r>
      <w:r>
        <w:rPr>
          <w:color w:val="181618"/>
          <w:spacing w:val="0"/>
          <w:w w:val="100"/>
          <w:position w:val="0"/>
        </w:rPr>
        <w:t>停留。也</w:t>
      </w:r>
      <w:r>
        <w:rPr>
          <w:color w:val="2B2A2B"/>
          <w:spacing w:val="0"/>
          <w:w w:val="100"/>
          <w:position w:val="0"/>
        </w:rPr>
        <w:t>还是通</w:t>
      </w:r>
      <w:r>
        <w:rPr>
          <w:color w:val="181618"/>
          <w:spacing w:val="0"/>
          <w:w w:val="100"/>
          <w:position w:val="0"/>
        </w:rPr>
        <w:t xml:space="preserve">过种种条件，也就 </w:t>
      </w:r>
      <w:r>
        <w:rPr>
          <w:color w:val="2B2A2B"/>
          <w:spacing w:val="0"/>
          <w:w w:val="100"/>
          <w:position w:val="0"/>
        </w:rPr>
        <w:t>是通过因果组</w:t>
      </w:r>
      <w:r>
        <w:rPr>
          <w:color w:val="181618"/>
          <w:spacing w:val="0"/>
          <w:w w:val="100"/>
          <w:position w:val="0"/>
        </w:rPr>
        <w:t>合的。</w:t>
      </w:r>
      <w:r>
        <w:rPr>
          <w:color w:val="484848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个人被</w:t>
      </w:r>
      <w:r>
        <w:rPr>
          <w:color w:val="2B2A2B"/>
          <w:spacing w:val="0"/>
          <w:w w:val="100"/>
          <w:position w:val="0"/>
        </w:rPr>
        <w:t>逼进了人生的死角，</w:t>
      </w:r>
      <w:r>
        <w:rPr>
          <w:color w:val="181618"/>
          <w:spacing w:val="0"/>
          <w:w w:val="100"/>
          <w:position w:val="0"/>
        </w:rPr>
        <w:t>没有地方可以躲。也</w:t>
      </w:r>
      <w:r>
        <w:rPr>
          <w:color w:val="2B2A2B"/>
          <w:spacing w:val="0"/>
          <w:w w:val="100"/>
          <w:position w:val="0"/>
        </w:rPr>
        <w:t xml:space="preserve">可能突 </w:t>
      </w:r>
      <w:r>
        <w:rPr>
          <w:color w:val="181618"/>
          <w:spacing w:val="0"/>
          <w:w w:val="100"/>
          <w:position w:val="0"/>
        </w:rPr>
        <w:t>然从有条件的</w:t>
      </w:r>
      <w:r>
        <w:rPr>
          <w:color w:val="2B2A2B"/>
          <w:spacing w:val="0"/>
          <w:w w:val="100"/>
          <w:position w:val="0"/>
        </w:rPr>
        <w:t>意识，跳到无</w:t>
      </w:r>
      <w:r>
        <w:rPr>
          <w:color w:val="181618"/>
          <w:spacing w:val="0"/>
          <w:w w:val="100"/>
          <w:position w:val="0"/>
        </w:rPr>
        <w:t>条件、</w:t>
      </w:r>
      <w:r>
        <w:rPr>
          <w:color w:val="2B2A2B"/>
          <w:spacing w:val="0"/>
          <w:w w:val="100"/>
          <w:position w:val="0"/>
        </w:rPr>
        <w:t>最源头的意识</w:t>
      </w:r>
      <w:r>
        <w:rPr>
          <w:color w:val="181618"/>
          <w:spacing w:val="0"/>
          <w:w w:val="100"/>
          <w:position w:val="0"/>
        </w:rPr>
        <w:t>，领悟到一切。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484848"/>
          <w:spacing w:val="0"/>
          <w:w w:val="100"/>
          <w:position w:val="0"/>
        </w:rPr>
        <w:t>同</w:t>
      </w:r>
      <w:r>
        <w:rPr>
          <w:color w:val="181618"/>
          <w:spacing w:val="0"/>
          <w:w w:val="100"/>
          <w:position w:val="0"/>
        </w:rPr>
        <w:t>时会体</w:t>
      </w:r>
      <w:r>
        <w:rPr>
          <w:color w:val="2B2A2B"/>
          <w:spacing w:val="0"/>
          <w:w w:val="100"/>
          <w:position w:val="0"/>
        </w:rPr>
        <w:t>会到，</w:t>
      </w:r>
      <w:r>
        <w:rPr>
          <w:color w:val="181618"/>
          <w:spacing w:val="0"/>
          <w:w w:val="100"/>
          <w:position w:val="0"/>
        </w:rPr>
        <w:t>面对人生的危机，那</w:t>
      </w:r>
      <w:r>
        <w:rPr>
          <w:color w:val="2B2A2B"/>
          <w:spacing w:val="0"/>
          <w:w w:val="100"/>
          <w:position w:val="0"/>
        </w:rPr>
        <w:t>种无处</w:t>
      </w:r>
      <w:r>
        <w:rPr>
          <w:color w:val="181618"/>
          <w:spacing w:val="0"/>
          <w:w w:val="100"/>
          <w:position w:val="0"/>
        </w:rPr>
        <w:t>可逃的</w:t>
      </w:r>
      <w:r>
        <w:rPr>
          <w:color w:val="2B2A2B"/>
          <w:spacing w:val="0"/>
          <w:w w:val="100"/>
          <w:position w:val="0"/>
        </w:rPr>
        <w:t>感受，</w:t>
      </w:r>
      <w:r>
        <w:rPr>
          <w:color w:val="181618"/>
          <w:spacing w:val="0"/>
          <w:w w:val="100"/>
          <w:position w:val="0"/>
        </w:rPr>
        <w:t>也还是自己所带 来的对立。</w:t>
      </w:r>
      <w:r>
        <w:rPr>
          <w:color w:val="484848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切的对立都消</w:t>
      </w:r>
      <w:r>
        <w:rPr>
          <w:color w:val="2B2A2B"/>
          <w:spacing w:val="0"/>
          <w:w w:val="100"/>
          <w:position w:val="0"/>
        </w:rPr>
        <w:t>失掉，意识的</w:t>
      </w:r>
      <w:r>
        <w:rPr>
          <w:color w:val="484848"/>
          <w:spacing w:val="0"/>
          <w:w w:val="100"/>
          <w:position w:val="0"/>
        </w:rPr>
        <w:t>门户自</w:t>
      </w:r>
      <w:r>
        <w:rPr>
          <w:color w:val="181618"/>
          <w:spacing w:val="0"/>
          <w:w w:val="100"/>
          <w:position w:val="0"/>
        </w:rPr>
        <w:t>然就打</w:t>
      </w:r>
      <w:r>
        <w:rPr>
          <w:color w:val="2B2A2B"/>
          <w:spacing w:val="0"/>
          <w:w w:val="100"/>
          <w:position w:val="0"/>
        </w:rPr>
        <w:t>开了。</w:t>
      </w:r>
      <w:r>
        <w:rPr>
          <w:color w:val="181618"/>
          <w:spacing w:val="0"/>
          <w:w w:val="100"/>
          <w:position w:val="0"/>
        </w:rPr>
        <w:t>就让无限</w:t>
      </w:r>
      <w:r>
        <w:rPr>
          <w:color w:val="2B2A2B"/>
          <w:spacing w:val="0"/>
          <w:w w:val="100"/>
          <w:position w:val="0"/>
        </w:rPr>
        <w:t>大的意 识、</w:t>
      </w:r>
      <w:r>
        <w:rPr>
          <w:color w:val="181618"/>
          <w:spacing w:val="0"/>
          <w:w w:val="100"/>
          <w:position w:val="0"/>
        </w:rPr>
        <w:t>无限大的</w:t>
      </w:r>
      <w:r>
        <w:rPr>
          <w:color w:val="2B2A2B"/>
          <w:spacing w:val="0"/>
          <w:w w:val="100"/>
          <w:position w:val="0"/>
        </w:rPr>
        <w:t>生命汹</w:t>
      </w:r>
      <w:r>
        <w:rPr>
          <w:color w:val="181618"/>
          <w:spacing w:val="0"/>
          <w:w w:val="100"/>
          <w:position w:val="0"/>
        </w:rPr>
        <w:t>涌奔腾进来。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修行，</w:t>
      </w:r>
      <w:r>
        <w:rPr>
          <w:color w:val="181618"/>
          <w:spacing w:val="0"/>
          <w:w w:val="100"/>
          <w:position w:val="0"/>
        </w:rPr>
        <w:t>也</w:t>
      </w:r>
      <w:r>
        <w:rPr>
          <w:color w:val="2B2A2B"/>
          <w:spacing w:val="0"/>
          <w:w w:val="100"/>
          <w:position w:val="0"/>
        </w:rPr>
        <w:t>只是跟</w:t>
      </w:r>
      <w:r>
        <w:rPr>
          <w:color w:val="181618"/>
          <w:spacing w:val="0"/>
          <w:w w:val="100"/>
          <w:position w:val="0"/>
        </w:rPr>
        <w:t>瞬间不</w:t>
      </w:r>
      <w:r>
        <w:rPr>
          <w:color w:val="2B2A2B"/>
          <w:spacing w:val="0"/>
          <w:w w:val="100"/>
          <w:position w:val="0"/>
        </w:rPr>
        <w:t>作任何</w:t>
      </w:r>
      <w:r>
        <w:rPr>
          <w:color w:val="181618"/>
          <w:spacing w:val="0"/>
          <w:w w:val="100"/>
          <w:position w:val="0"/>
        </w:rPr>
        <w:t>对抗。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任何生命的损失，也</w:t>
      </w:r>
      <w:r>
        <w:rPr>
          <w:color w:val="2B2A2B"/>
          <w:spacing w:val="0"/>
          <w:w w:val="100"/>
          <w:position w:val="0"/>
        </w:rPr>
        <w:t>只是一个意识</w:t>
      </w:r>
      <w:r>
        <w:rPr>
          <w:color w:val="181618"/>
          <w:spacing w:val="0"/>
          <w:w w:val="100"/>
          <w:position w:val="0"/>
        </w:rPr>
        <w:t>转变的机会。它本</w:t>
      </w:r>
      <w:r>
        <w:rPr>
          <w:color w:val="2B2A2B"/>
          <w:spacing w:val="0"/>
          <w:w w:val="100"/>
          <w:position w:val="0"/>
        </w:rPr>
        <w:t>身就是恩典。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16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一般人，把生命都</w:t>
      </w:r>
      <w:r>
        <w:rPr>
          <w:color w:val="2B2A2B"/>
          <w:spacing w:val="0"/>
          <w:w w:val="100"/>
          <w:position w:val="0"/>
        </w:rPr>
        <w:t>当成一连串的问题。</w:t>
      </w:r>
      <w:r>
        <w:rPr>
          <w:color w:val="181618"/>
          <w:spacing w:val="0"/>
          <w:w w:val="100"/>
          <w:position w:val="0"/>
        </w:rPr>
        <w:t>也有些人</w:t>
      </w:r>
      <w:r>
        <w:rPr>
          <w:color w:val="2B2A2B"/>
          <w:spacing w:val="0"/>
          <w:w w:val="100"/>
          <w:position w:val="0"/>
        </w:rPr>
        <w:t>把生命当作烦</w:t>
      </w:r>
      <w:r>
        <w:rPr>
          <w:color w:val="181618"/>
          <w:spacing w:val="0"/>
          <w:w w:val="100"/>
          <w:position w:val="0"/>
        </w:rPr>
        <w:t>恼的两 难</w:t>
      </w:r>
      <w:r>
        <w:rPr>
          <w:color w:val="000000"/>
          <w:spacing w:val="0"/>
          <w:w w:val="100"/>
          <w:position w:val="0"/>
          <w:lang w:val="en-US" w:eastAsia="en-US" w:bidi="en-US"/>
        </w:rPr>
        <w:t>一一</w:t>
      </w:r>
      <w:r>
        <w:rPr>
          <w:color w:val="2B2A2B"/>
          <w:spacing w:val="0"/>
          <w:w w:val="100"/>
          <w:position w:val="0"/>
        </w:rPr>
        <w:t>怎</w:t>
      </w:r>
      <w:r>
        <w:rPr>
          <w:color w:val="181618"/>
          <w:spacing w:val="0"/>
          <w:w w:val="100"/>
          <w:position w:val="0"/>
        </w:rPr>
        <w:t>么做都不好。怎么做，也</w:t>
      </w:r>
      <w:r>
        <w:rPr>
          <w:color w:val="2B2A2B"/>
          <w:spacing w:val="0"/>
          <w:w w:val="100"/>
          <w:position w:val="0"/>
        </w:rPr>
        <w:t>离不开</w:t>
      </w:r>
      <w:r>
        <w:rPr>
          <w:color w:val="181618"/>
          <w:spacing w:val="0"/>
          <w:w w:val="100"/>
          <w:position w:val="0"/>
        </w:rPr>
        <w:t>抑郁和悲伤。</w:t>
      </w:r>
      <w:r>
        <w:rPr>
          <w:color w:val="2B2A2B"/>
          <w:spacing w:val="0"/>
          <w:w w:val="100"/>
          <w:position w:val="0"/>
        </w:rPr>
        <w:t>让情绪存在，</w:t>
      </w:r>
      <w:r>
        <w:rPr>
          <w:color w:val="181618"/>
          <w:spacing w:val="0"/>
          <w:w w:val="100"/>
          <w:position w:val="0"/>
        </w:rPr>
        <w:t>也就是让 生命存在，也就</w:t>
      </w:r>
      <w:r>
        <w:rPr>
          <w:color w:val="2B2A2B"/>
          <w:spacing w:val="0"/>
          <w:w w:val="100"/>
          <w:position w:val="0"/>
        </w:rPr>
        <w:t>是让大</w:t>
      </w:r>
      <w:r>
        <w:rPr>
          <w:color w:val="181618"/>
          <w:spacing w:val="0"/>
          <w:w w:val="100"/>
          <w:position w:val="0"/>
        </w:rPr>
        <w:t>大小小</w:t>
      </w:r>
      <w:r>
        <w:rPr>
          <w:color w:val="2B2A2B"/>
          <w:spacing w:val="0"/>
          <w:w w:val="100"/>
          <w:position w:val="0"/>
        </w:rPr>
        <w:t>的问题</w:t>
      </w:r>
      <w:r>
        <w:rPr>
          <w:color w:val="181618"/>
          <w:spacing w:val="0"/>
          <w:w w:val="100"/>
          <w:position w:val="0"/>
        </w:rPr>
        <w:t>存在。试试看，随时回到瞬间，这些大大 小小的</w:t>
      </w:r>
      <w:r>
        <w:rPr>
          <w:color w:val="2B2A2B"/>
          <w:spacing w:val="0"/>
          <w:w w:val="100"/>
          <w:position w:val="0"/>
        </w:rPr>
        <w:t>问题也自然会</w:t>
      </w:r>
      <w:r>
        <w:rPr>
          <w:color w:val="181618"/>
          <w:spacing w:val="0"/>
          <w:w w:val="100"/>
          <w:position w:val="0"/>
        </w:rPr>
        <w:t>转变。不是完全消失，要不就不成比例了。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line="240" w:lineRule="auto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这里！现在！</w:t>
      </w:r>
      <w:r>
        <w:rPr>
          <w:color w:val="484848"/>
          <w:spacing w:val="0"/>
          <w:w w:val="100"/>
          <w:position w:val="0"/>
        </w:rPr>
        <w:t xml:space="preserve">一 </w:t>
      </w:r>
      <w:r>
        <w:rPr>
          <w:color w:val="2B2A2B"/>
          <w:spacing w:val="0"/>
          <w:w w:val="100"/>
          <w:position w:val="0"/>
        </w:rPr>
        <w:t>就让样样存在吧。</w:t>
      </w:r>
    </w:p>
    <w:p>
      <w:pPr>
        <w:pStyle w:val="15"/>
        <w:keepNext/>
        <w:keepLines/>
        <w:widowControl w:val="0"/>
        <w:numPr>
          <w:ilvl w:val="0"/>
          <w:numId w:val="16"/>
        </w:numPr>
        <w:shd w:val="clear" w:color="auto" w:fill="auto"/>
        <w:tabs>
          <w:tab w:val="left" w:pos="495"/>
        </w:tabs>
        <w:bidi w:val="0"/>
        <w:spacing w:before="0" w:after="1320" w:line="240" w:lineRule="auto"/>
        <w:ind w:left="0" w:right="0" w:firstLine="0"/>
        <w:jc w:val="both"/>
        <w:rPr>
          <w:sz w:val="28"/>
          <w:szCs w:val="28"/>
        </w:rPr>
      </w:pPr>
      <w:bookmarkStart w:id="340" w:name="bookmark348"/>
      <w:bookmarkEnd w:id="340"/>
      <w:bookmarkStart w:id="341" w:name="bookmark346"/>
      <w:bookmarkStart w:id="342" w:name="bookmark347"/>
      <w:bookmarkStart w:id="343" w:name="bookmark349"/>
      <w:r>
        <w:rPr>
          <w:rFonts w:ascii="宋体" w:hAnsi="宋体" w:eastAsia="宋体" w:cs="宋体"/>
          <w:color w:val="181618"/>
          <w:spacing w:val="0"/>
          <w:w w:val="100"/>
          <w:position w:val="0"/>
          <w:sz w:val="28"/>
          <w:szCs w:val="28"/>
        </w:rPr>
        <w:t>一个醒觉的呼吸，一个醒觉的一歩，也就够了</w:t>
      </w:r>
      <w:bookmarkEnd w:id="341"/>
      <w:bookmarkEnd w:id="342"/>
      <w:bookmarkEnd w:id="343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404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没有结果好追求的，自然就醒觉了。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完全投入这个瞬间，把注意力全部集中在这个瞬间，也就是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 在！ ”，</w:t>
      </w:r>
      <w:r>
        <w:rPr>
          <w:color w:val="000000"/>
          <w:spacing w:val="0"/>
          <w:w w:val="100"/>
          <w:position w:val="0"/>
        </w:rPr>
        <w:t>一个</w:t>
      </w:r>
      <w:r>
        <w:rPr>
          <w:color w:val="181618"/>
          <w:spacing w:val="0"/>
          <w:w w:val="100"/>
          <w:position w:val="0"/>
        </w:rPr>
        <w:t>人自然就会完全投入呼吸、完全投入走路、完全投入一切。这也是 静坐，是动态的静坐，也是最好的方法。这样，我们把每一个动作当作人生最 后一个动作。呼吸，也是最后一个呼吸。走路，也是最后一步。走完，就没有 了。没有下一步，只有这个瞬间。这个瞬间带来的一口呼吸，一个步伐，也就 是这样子。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4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我们就让这个呼吸存在。呼吸，来呼吸</w:t>
      </w:r>
      <w:r>
        <w:rPr>
          <w:color w:val="181618"/>
          <w:spacing w:val="0"/>
          <w:w w:val="100"/>
          <w:position w:val="0"/>
          <w:lang w:val="zh-CN" w:eastAsia="zh-CN" w:bidi="zh-CN"/>
        </w:rPr>
        <w:t>我吧。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4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没有下一口呼吸好呼吸的。这个瞬间的呼吸，就是活的。它本身就有生命。 它本身就是一个大的门户。让我通过人生最后一口气，回到无思无想。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4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走路、散歩，甚至工作，也可以当作一个最好的工具，意识转变的工具。 把这一步当作我人生最后一步。假如接下来没有第二步，还有什么好计较。更 不用讲还有什么好思考，还有什么问题。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200" w:line="404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同样用这种方法，面对每一个瞬间。自然就发现，眼前的这个瞬间，就已 经表达生命的一切。它本身就是人生唯一的目的。也就是说，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“做”</w:t>
      </w:r>
      <w:r>
        <w:rPr>
          <w:color w:val="181618"/>
          <w:spacing w:val="0"/>
          <w:w w:val="100"/>
          <w:position w:val="0"/>
        </w:rPr>
        <w:t>任何作为， 就是通过这个瞬间完成它最大的目的。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只要体会到这一点，最不可思议的是连念头也就自然减少了。就算不减少, 在任何瞬间的起伏，也就在那个瞬间消失。我们也把它当作生命最后一个念头 来看，不带任何阻力，只是容纳它。连念头都不去阻抗，它自然会消失掉，让 我们轻松地回到这个瞬间。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反过来，我们会发现，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”、念头、甚至任何形相，容纳不了瞬间，自然 会消失。它承受不了，不能在瞬间的光明和力量下继续存活。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只</w:t>
      </w:r>
      <w:r>
        <w:rPr>
          <w:color w:val="181618"/>
          <w:spacing w:val="0"/>
          <w:w w:val="100"/>
          <w:position w:val="0"/>
        </w:rPr>
        <w:t>有通过瞬间，一个人才可以把生命更深的层面带回来。通过生命更深的 层面，才可以把无限永恒的我找回来。所以，瞬间就是智慧，就是最高的聪明， 远远超过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所带来的人间的聪明。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把自己交给瞬间，也就是相信宇宙、相信生命远远比我们更聪明。这个聪 明是活的，跟整个宇宙是结合的。任何人生所发生的事，都要通过这个瞬间来 呈现。我全面接受一切的呈现，它本身就成了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“瞬</w:t>
      </w:r>
      <w:r>
        <w:rPr>
          <w:color w:val="181618"/>
          <w:spacing w:val="0"/>
          <w:w w:val="100"/>
          <w:position w:val="0"/>
        </w:rPr>
        <w:t>间的静坐”。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通过这个瞬间，我们会发现，</w:t>
      </w:r>
      <w:r>
        <w:rPr>
          <w:color w:val="484848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点一滴都加不上去，也减不下来。每一个 瞬间很早已经是完美了。它就是，也只是，不可能不是。就那么简单。也是人 生最深的领悟。其实，连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“领</w:t>
      </w:r>
      <w:r>
        <w:rPr>
          <w:color w:val="181618"/>
          <w:spacing w:val="0"/>
          <w:w w:val="100"/>
          <w:position w:val="0"/>
        </w:rPr>
        <w:t xml:space="preserve">悟”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“深”</w:t>
      </w:r>
      <w:r>
        <w:rPr>
          <w:color w:val="181618"/>
          <w:spacing w:val="0"/>
          <w:w w:val="100"/>
          <w:position w:val="0"/>
        </w:rPr>
        <w:t>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深”这种用词都不正确，都是在 头上另加了一个头。</w:t>
      </w:r>
      <w:r>
        <w:rPr>
          <w:color w:val="000000"/>
          <w:spacing w:val="0"/>
          <w:w w:val="100"/>
          <w:position w:val="0"/>
        </w:rPr>
        <w:t>反</w:t>
      </w:r>
      <w:r>
        <w:rPr>
          <w:color w:val="181618"/>
          <w:spacing w:val="0"/>
          <w:w w:val="100"/>
          <w:position w:val="0"/>
        </w:rPr>
        <w:t>过来，应该说我就是全面领悟。全面领悟，就是我，是 生命来领悟自己。也可以说生命通过我，领悟一切。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懂了这些，就醒觉过来吧。</w:t>
      </w:r>
    </w:p>
    <w:p>
      <w:pPr>
        <w:pStyle w:val="15"/>
        <w:keepNext/>
        <w:keepLines/>
        <w:widowControl w:val="0"/>
        <w:numPr>
          <w:ilvl w:val="0"/>
          <w:numId w:val="16"/>
        </w:numPr>
        <w:shd w:val="clear" w:color="auto" w:fill="auto"/>
        <w:bidi w:val="0"/>
        <w:spacing w:before="0" w:after="1320" w:line="240" w:lineRule="auto"/>
        <w:ind w:left="0" w:right="0" w:firstLine="0"/>
        <w:jc w:val="left"/>
        <w:rPr>
          <w:sz w:val="28"/>
          <w:szCs w:val="28"/>
        </w:rPr>
      </w:pPr>
      <w:bookmarkStart w:id="344" w:name="bookmark352"/>
      <w:bookmarkEnd w:id="344"/>
      <w:bookmarkStart w:id="345" w:name="bookmark350"/>
      <w:bookmarkStart w:id="346" w:name="bookmark351"/>
      <w:bookmarkStart w:id="347" w:name="bookmark353"/>
      <w:r>
        <w:rPr>
          <w:rFonts w:ascii="宋体" w:hAnsi="宋体" w:eastAsia="宋体" w:cs="宋体"/>
          <w:color w:val="181618"/>
          <w:spacing w:val="0"/>
          <w:w w:val="100"/>
          <w:position w:val="0"/>
          <w:sz w:val="28"/>
          <w:szCs w:val="28"/>
        </w:rPr>
        <w:t>每一个瞬间，都是神圣的</w:t>
      </w:r>
      <w:bookmarkEnd w:id="345"/>
      <w:bookmarkEnd w:id="346"/>
      <w:bookmarkEnd w:id="347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40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把这个瞬间，当作最后一个瞬间。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活出来这句话，本身就是剝?的练习方添不用移臓明。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因为我清清楚楚知道一切，也就是。也不可能不是。宇宙绝对不可能犯错。 我也只能通过这个瞬间，任何瞬间，表达我最高的敬意。也就好像面对每一个 瞬间，我在心里默默地合掌，致上我最谦卑的頂礼。即使让那个瞬间来活我， 我也没有任何看法，没有任何阻力、没有任何抵抗、没有任何对立。什么来， 我都可以完全接受。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也就把这个瞬间当作我的最后一个吧！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也就让我在这个瞬间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“死”</w:t>
      </w:r>
      <w:r>
        <w:rPr>
          <w:color w:val="181618"/>
          <w:spacing w:val="0"/>
          <w:w w:val="100"/>
          <w:position w:val="0"/>
        </w:rPr>
        <w:t>掉吧！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让我全部投入，投入到底。没有任何追求，没有任何期待。让我的一切， 在那个瞬间消失。不是我进入那个瞬间，而是反过来，那个瞬间已经来活过 我了。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我也轻轻松松，让那个瞬间带着我，活过这个人生。</w:t>
      </w:r>
    </w:p>
    <w:p>
      <w:pPr>
        <w:pStyle w:val="11"/>
        <w:keepNext w:val="0"/>
        <w:keepLines w:val="0"/>
        <w:widowControl w:val="0"/>
        <w:shd w:val="clear" w:color="auto" w:fill="auto"/>
        <w:tabs>
          <w:tab w:val="left" w:leader="hyphen" w:pos="1408"/>
        </w:tabs>
        <w:bidi w:val="0"/>
        <w:spacing w:before="0" w:after="40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这么说</w:t>
      </w:r>
      <w:r>
        <w:rPr>
          <w:color w:val="181618"/>
          <w:spacing w:val="0"/>
          <w:w w:val="100"/>
          <w:position w:val="0"/>
        </w:rPr>
        <w:tab/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80" w:line="425" w:lineRule="exact"/>
        <w:ind w:left="0" w:right="0" w:firstLine="0"/>
        <w:jc w:val="center"/>
        <w:rPr>
          <w:sz w:val="19"/>
          <w:szCs w:val="19"/>
        </w:rPr>
      </w:pPr>
      <w:r>
        <w:rPr>
          <w:color w:val="181618"/>
          <w:spacing w:val="0"/>
          <w:w w:val="100"/>
          <w:position w:val="0"/>
          <w:sz w:val="19"/>
          <w:szCs w:val="19"/>
        </w:rPr>
        <w:t>练习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25" w:lineRule="exact"/>
        <w:ind w:left="0" w:right="0" w:firstLine="380"/>
        <w:jc w:val="left"/>
      </w:pPr>
      <w:r>
        <w:rPr>
          <w:color w:val="181618"/>
          <w:spacing w:val="0"/>
          <w:w w:val="100"/>
          <w:position w:val="0"/>
        </w:rPr>
        <w:t>每一个呼吸，都是神圣的呼吸，也是我最后一口呼吸。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25" w:lineRule="exact"/>
        <w:ind w:left="0" w:right="0" w:firstLine="380"/>
        <w:jc w:val="left"/>
      </w:pPr>
      <w:r>
        <w:rPr>
          <w:color w:val="181618"/>
          <w:spacing w:val="0"/>
          <w:w w:val="100"/>
          <w:position w:val="0"/>
        </w:rPr>
        <w:t>每一个念头，都是神圣的念头，也是我最后一个念头。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25" w:lineRule="exact"/>
        <w:ind w:left="0" w:right="0" w:firstLine="380"/>
        <w:jc w:val="left"/>
      </w:pPr>
      <w:r>
        <w:rPr>
          <w:color w:val="181618"/>
          <w:spacing w:val="0"/>
          <w:w w:val="100"/>
          <w:position w:val="0"/>
        </w:rPr>
        <w:t>每一步，都是神圣的一步，也是我最后一步。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25" w:lineRule="exact"/>
        <w:ind w:left="0" w:right="0" w:firstLine="380"/>
        <w:jc w:val="left"/>
      </w:pPr>
      <w:r>
        <w:rPr>
          <w:color w:val="181618"/>
          <w:spacing w:val="0"/>
          <w:w w:val="100"/>
          <w:position w:val="0"/>
        </w:rPr>
        <w:t>每一口饭，都是神圣的1口，也是我最后一口。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360" w:line="425" w:lineRule="exact"/>
        <w:ind w:left="0" w:right="0" w:firstLine="380"/>
        <w:jc w:val="left"/>
      </w:pPr>
      <w:r>
        <w:rPr>
          <w:color w:val="181618"/>
          <w:spacing w:val="0"/>
          <w:w w:val="100"/>
          <w:position w:val="0"/>
        </w:rPr>
        <w:t>每一个动作，都是神圣的动作，也是我最后一个动作。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32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我看着每一个瞬间生，也看着每一个瞬间死。我完全投入。知道是我最后 的一生。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这样子下去，全部的生命就活起来了。我每一个细胞都活起来。我每一个 行动都是神圣的。我跟生命再也不分开了。我全部活在当下。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25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也只有当下。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25" w:lineRule="exact"/>
        <w:ind w:left="0" w:right="0" w:firstLine="380"/>
        <w:jc w:val="both"/>
      </w:pPr>
      <w:r>
        <w:rPr>
          <w:color w:val="181618"/>
          <w:spacing w:val="0"/>
          <w:w w:val="100"/>
          <w:position w:val="0"/>
        </w:rPr>
        <w:t>当下就是我。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425" w:lineRule="exact"/>
        <w:ind w:left="0" w:right="0" w:firstLine="380"/>
        <w:jc w:val="both"/>
        <w:sectPr>
          <w:footnotePr>
            <w:numFmt w:val="decimal"/>
          </w:footnotePr>
          <w:pgSz w:w="8839" w:h="12940"/>
          <w:pgMar w:top="1133" w:right="692" w:bottom="1387" w:left="692" w:header="0" w:footer="3" w:gutter="260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我就是当下。</w:t>
      </w:r>
    </w:p>
    <w:p>
      <w:pPr>
        <w:pStyle w:val="15"/>
        <w:keepNext/>
        <w:keepLines/>
        <w:widowControl w:val="0"/>
        <w:shd w:val="clear" w:color="auto" w:fill="auto"/>
        <w:bidi w:val="0"/>
        <w:spacing w:before="1580" w:after="1320" w:line="240" w:lineRule="auto"/>
        <w:ind w:left="0" w:right="0" w:firstLine="0"/>
        <w:jc w:val="both"/>
        <w:rPr>
          <w:sz w:val="28"/>
          <w:szCs w:val="28"/>
        </w:rPr>
      </w:pPr>
      <w:bookmarkStart w:id="348" w:name="bookmark356"/>
      <w:bookmarkStart w:id="349" w:name="bookmark354"/>
      <w:bookmarkStart w:id="350" w:name="bookmark355"/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lang w:val="en-US" w:eastAsia="en-US" w:bidi="en-US"/>
        </w:rPr>
        <w:t>14.</w:t>
      </w:r>
      <w:r>
        <w:rPr>
          <w:rFonts w:ascii="宋体" w:hAnsi="宋体" w:eastAsia="宋体" w:cs="宋体"/>
          <w:color w:val="000000"/>
          <w:spacing w:val="0"/>
          <w:w w:val="100"/>
          <w:position w:val="0"/>
          <w:sz w:val="28"/>
          <w:szCs w:val="28"/>
        </w:rPr>
        <w:t>感恩的练习</w:t>
      </w:r>
      <w:bookmarkEnd w:id="348"/>
      <w:bookmarkEnd w:id="349"/>
      <w:bookmarkEnd w:id="350"/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00" w:line="410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感恩，也只是知道——生命和我从来没有分手过。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虽然多年来，我在很多场合，包括在《真原医》这本书中，</w:t>
      </w:r>
      <w:r>
        <w:rPr>
          <w:color w:val="2B2A2B"/>
          <w:spacing w:val="0"/>
          <w:w w:val="100"/>
          <w:position w:val="0"/>
        </w:rPr>
        <w:t>都提过</w:t>
      </w:r>
      <w:r>
        <w:rPr>
          <w:color w:val="181618"/>
          <w:spacing w:val="0"/>
          <w:w w:val="100"/>
          <w:position w:val="0"/>
        </w:rPr>
        <w:t xml:space="preserve">感恩的 练习。但是在这里，我要再强调一次的原因，是因为它是人生最重要的一堂课。 </w:t>
      </w:r>
      <w:r>
        <w:rPr>
          <w:color w:val="2B2A2B"/>
          <w:spacing w:val="0"/>
          <w:w w:val="100"/>
          <w:position w:val="0"/>
        </w:rPr>
        <w:t>它</w:t>
      </w:r>
      <w:r>
        <w:rPr>
          <w:color w:val="181618"/>
          <w:spacing w:val="0"/>
          <w:w w:val="100"/>
          <w:position w:val="0"/>
        </w:rPr>
        <w:t>本身把静坐的方法、</w:t>
      </w:r>
      <w:r>
        <w:rPr>
          <w:color w:val="2B2A2B"/>
          <w:spacing w:val="0"/>
          <w:w w:val="100"/>
          <w:position w:val="0"/>
        </w:rPr>
        <w:t>过程和</w:t>
      </w:r>
      <w:r>
        <w:rPr>
          <w:color w:val="181618"/>
          <w:spacing w:val="0"/>
          <w:w w:val="100"/>
          <w:position w:val="0"/>
        </w:rPr>
        <w:t>结果，完全合二为</w:t>
      </w:r>
      <w:r>
        <w:rPr>
          <w:color w:val="2B2A2B"/>
          <w:spacing w:val="0"/>
          <w:w w:val="100"/>
          <w:position w:val="0"/>
        </w:rPr>
        <w:t>一了。</w:t>
      </w:r>
      <w:r>
        <w:rPr>
          <w:color w:val="181618"/>
          <w:spacing w:val="0"/>
          <w:w w:val="100"/>
          <w:position w:val="0"/>
        </w:rPr>
        <w:t>我们这本书所讲的全部 的生命，通过这两个字——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“谢</w:t>
      </w:r>
      <w:r>
        <w:rPr>
          <w:color w:val="181618"/>
          <w:spacing w:val="0"/>
          <w:w w:val="100"/>
          <w:position w:val="0"/>
        </w:rPr>
        <w:t>谢！</w:t>
      </w:r>
      <w:r>
        <w:rPr>
          <w:color w:val="000000"/>
          <w:spacing w:val="0"/>
          <w:w w:val="100"/>
          <w:position w:val="0"/>
          <w:lang w:val="en-US" w:eastAsia="en-US" w:bidi="en-US"/>
        </w:rPr>
        <w:t xml:space="preserve">" </w:t>
      </w:r>
      <w:r>
        <w:rPr>
          <w:color w:val="181618"/>
          <w:spacing w:val="0"/>
          <w:w w:val="100"/>
          <w:position w:val="0"/>
        </w:rPr>
        <w:t>一切都表达出来了。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我也相信，通过这本书所带来的完整</w:t>
      </w:r>
      <w:r>
        <w:rPr>
          <w:color w:val="2B2A2B"/>
          <w:spacing w:val="0"/>
          <w:w w:val="100"/>
          <w:position w:val="0"/>
        </w:rPr>
        <w:t>基础，</w:t>
      </w:r>
      <w:r>
        <w:rPr>
          <w:color w:val="181618"/>
          <w:spacing w:val="0"/>
          <w:w w:val="100"/>
          <w:position w:val="0"/>
        </w:rPr>
        <w:t>你今天面对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“感</w:t>
      </w:r>
      <w:r>
        <w:rPr>
          <w:color w:val="181618"/>
          <w:spacing w:val="0"/>
          <w:w w:val="100"/>
          <w:position w:val="0"/>
        </w:rPr>
        <w:t>恩”或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“谢</w:t>
      </w:r>
      <w:r>
        <w:rPr>
          <w:color w:val="181618"/>
          <w:spacing w:val="0"/>
          <w:w w:val="100"/>
          <w:position w:val="0"/>
        </w:rPr>
        <w:t>谢” 两个字，所能体会的深度，也会是截然不</w:t>
      </w:r>
      <w:r>
        <w:rPr>
          <w:color w:val="2B2A2B"/>
          <w:spacing w:val="0"/>
          <w:w w:val="100"/>
          <w:position w:val="0"/>
        </w:rPr>
        <w:t>同的。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感恩，也只是一个轻轻松松的提醒，让我们随时体会到生命的根源。</w:t>
      </w:r>
      <w:r>
        <w:rPr>
          <w:color w:val="000000"/>
          <w:spacing w:val="0"/>
          <w:w w:val="100"/>
          <w:position w:val="0"/>
        </w:rPr>
        <w:t xml:space="preserve">这个 </w:t>
      </w:r>
      <w:r>
        <w:rPr>
          <w:color w:val="181618"/>
          <w:spacing w:val="0"/>
          <w:w w:val="100"/>
          <w:position w:val="0"/>
        </w:rPr>
        <w:t>生命的根源，也就是无色无形的一■体意识，从来没有跟我们分手过。它本身就 是我，而我本身就是它。宇宙的万事万物，跟我也从来没有分手过。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感恩，也只是代表我们对生命一个全部的相信、全部的接受、全部的肯定。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“谢</w:t>
      </w:r>
      <w:r>
        <w:rPr>
          <w:color w:val="181618"/>
          <w:spacing w:val="0"/>
          <w:w w:val="100"/>
          <w:position w:val="0"/>
        </w:rPr>
        <w:t>谢”这两个字，是对自己的赞美。感谢自己，也只是感谢主、感谢宇 宙、感谢生命。也只是提醒——我们和一切所见到的自己、</w:t>
      </w:r>
      <w:r>
        <w:rPr>
          <w:color w:val="000000"/>
          <w:spacing w:val="0"/>
          <w:w w:val="100"/>
          <w:position w:val="0"/>
        </w:rPr>
        <w:t>别人、</w:t>
      </w:r>
      <w:r>
        <w:rPr>
          <w:color w:val="181618"/>
          <w:spacing w:val="0"/>
          <w:w w:val="100"/>
          <w:position w:val="0"/>
        </w:rPr>
        <w:t>事情、东西 是不可能分</w:t>
      </w:r>
      <w:r>
        <w:rPr>
          <w:color w:val="000000"/>
          <w:spacing w:val="0"/>
          <w:w w:val="100"/>
          <w:position w:val="0"/>
        </w:rPr>
        <w:t>开的。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“谢谢”的功课</w:t>
      </w:r>
      <w:r>
        <w:rPr>
          <w:color w:val="2B2A2B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 xml:space="preserve">不管遇到多大的困难，或谁让我们不愉快，从早到晚, 也只是带领我们作一个全部的接受、容纳、包容、臣服。它是最直接的方法， </w:t>
      </w:r>
      <w:r>
        <w:rPr>
          <w:color w:val="2B2A2B"/>
          <w:spacing w:val="0"/>
          <w:w w:val="100"/>
          <w:position w:val="0"/>
        </w:rPr>
        <w:t>让我们回到宁静。通过宁静，</w:t>
      </w:r>
      <w:r>
        <w:rPr>
          <w:color w:val="000000"/>
          <w:spacing w:val="0"/>
          <w:w w:val="100"/>
          <w:position w:val="0"/>
        </w:rPr>
        <w:t>找</w:t>
      </w:r>
      <w:r>
        <w:rPr>
          <w:color w:val="2B2A2B"/>
          <w:spacing w:val="0"/>
          <w:w w:val="100"/>
          <w:position w:val="0"/>
        </w:rPr>
        <w:t>回这个瞬间。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假如我们在任何场合或状况下，都可以说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“谢</w:t>
      </w:r>
      <w:r>
        <w:rPr>
          <w:color w:val="2B2A2B"/>
          <w:spacing w:val="0"/>
          <w:w w:val="100"/>
          <w:position w:val="0"/>
        </w:rPr>
        <w:t>谢！ ”也就是说，我们已经 看穿一切，把自己的生命臣服出来，交给宇宙。“谢谢！”这两个字，就是有这 么大的力量，有这么深的意义。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我来教这个功课，已经几十年了。我很高兴的是，只有在这里，我才能够 澄清这两个字所带来的意义。过去，没有《全部的你》所带来的基础，只好通 过最简单的方法来表达，省去自己和别人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“不</w:t>
      </w:r>
      <w:r>
        <w:rPr>
          <w:color w:val="2B2A2B"/>
          <w:spacing w:val="0"/>
          <w:w w:val="100"/>
          <w:position w:val="0"/>
        </w:rPr>
        <w:t>必要”的说明。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你可能还记得，我过去谈过四个心灵圣约，也就是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“感恩</w:t>
      </w:r>
      <w:r>
        <w:rPr>
          <w:color w:val="2B2A2B"/>
          <w:spacing w:val="0"/>
          <w:w w:val="100"/>
          <w:position w:val="0"/>
        </w:rPr>
        <w:t>、忏悔、希望、 回馈”。这是因为，在人间，每一堂功课，不管是感恩、忏悔、希望，还是回 馈，都有它转动的力量，都是不能小看的。但是，我必须要讲，感恩（谢谢） 还是最根本的。它本身就可以带动一切，而带给我们生命最重要的基础。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再重复一次，面对每一个生命所带来的变化，从早到晚，从醒来第一个念 头，到入睡前最后一个念头，通过两个字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“谢</w:t>
      </w:r>
      <w:r>
        <w:rPr>
          <w:color w:val="2B2A2B"/>
          <w:spacing w:val="0"/>
          <w:w w:val="100"/>
          <w:position w:val="0"/>
        </w:rPr>
        <w:t>谢”，它就让我们得到人生最高的 境界，最完美的结果，最有效的祷告。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  <w:sectPr>
          <w:headerReference r:id="rId515" w:type="default"/>
          <w:footerReference r:id="rId517" w:type="default"/>
          <w:headerReference r:id="rId516" w:type="even"/>
          <w:footerReference r:id="rId518" w:type="even"/>
          <w:footnotePr>
            <w:numFmt w:val="decimal"/>
          </w:footnotePr>
          <w:pgSz w:w="8839" w:h="12940"/>
          <w:pgMar w:top="1372" w:right="737" w:bottom="1415" w:left="737" w:header="0" w:footer="3" w:gutter="209"/>
          <w:cols w:space="720" w:num="1"/>
          <w:rtlGutter w:val="0"/>
          <w:docGrid w:linePitch="360" w:charSpace="0"/>
        </w:sectPr>
      </w:pPr>
      <w:r>
        <w:rPr>
          <w:color w:val="2B2A2B"/>
          <w:spacing w:val="0"/>
          <w:w w:val="100"/>
          <w:position w:val="0"/>
        </w:rPr>
        <w:t>谢谢。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2310130" cy="3298190"/>
            <wp:effectExtent l="0" t="0" r="13970" b="16510"/>
            <wp:docPr id="1077" name="Picutre 10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" name="Picutre 1077"/>
                    <pic:cNvPicPr/>
                  </pic:nvPicPr>
                  <pic:blipFill>
                    <a:blip r:embed="rId670"/>
                    <a:stretch>
                      <a:fillRect/>
                    </a:stretch>
                  </pic:blipFill>
                  <pic:spPr>
                    <a:xfrm>
                      <a:off x="0" y="0"/>
                      <a:ext cx="2310130" cy="329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</w:pP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2007</w:t>
      </w:r>
      <w:r>
        <w:rPr>
          <w:spacing w:val="0"/>
          <w:w w:val="100"/>
          <w:position w:val="0"/>
        </w:rPr>
        <w:t>年特殊组第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1</w:t>
      </w:r>
      <w:r>
        <w:rPr>
          <w:spacing w:val="0"/>
          <w:w w:val="100"/>
          <w:position w:val="0"/>
        </w:rPr>
        <w:t>名 林暉智</w:t>
      </w:r>
    </w:p>
    <w:p>
      <w:pPr>
        <w:widowControl w:val="0"/>
        <w:spacing w:after="259" w:line="1" w:lineRule="exact"/>
      </w:pP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2304415" cy="1572895"/>
            <wp:effectExtent l="0" t="0" r="635" b="8255"/>
            <wp:docPr id="1078" name="Picutre 10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" name="Picutre 1078"/>
                    <pic:cNvPicPr/>
                  </pic:nvPicPr>
                  <pic:blipFill>
                    <a:blip r:embed="rId671"/>
                    <a:stretch>
                      <a:fillRect/>
                    </a:stretch>
                  </pic:blipFill>
                  <pic:spPr>
                    <a:xfrm>
                      <a:off x="0" y="0"/>
                      <a:ext cx="2304415" cy="157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</w:pPr>
      <w:r>
        <w:rPr>
          <w:rFonts w:ascii="Times New Roman" w:hAnsi="Times New Roman" w:eastAsia="Times New Roman" w:cs="Times New Roman"/>
          <w:b/>
          <w:bCs/>
          <w:color w:val="2B2A2B"/>
          <w:spacing w:val="0"/>
          <w:w w:val="100"/>
          <w:position w:val="0"/>
        </w:rPr>
        <w:t>2012</w:t>
      </w:r>
      <w:r>
        <w:rPr>
          <w:color w:val="2B2A2B"/>
          <w:spacing w:val="0"/>
          <w:w w:val="100"/>
          <w:position w:val="0"/>
        </w:rPr>
        <w:t>年成人组佳作谢先生</w:t>
      </w:r>
    </w:p>
    <w:p>
      <w:pPr>
        <w:widowControl w:val="0"/>
        <w:spacing w:after="31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300" w:line="280" w:lineRule="exact"/>
        <w:ind w:left="0" w:right="0"/>
        <w:jc w:val="both"/>
      </w:pPr>
      <w:r>
        <w:rPr>
          <w:color w:val="2B2A2B"/>
          <w:spacing w:val="0"/>
          <w:w w:val="100"/>
          <w:position w:val="0"/>
        </w:rPr>
        <w:t xml:space="preserve">感恩，也只是带来人生最大的恩典。前面在"到处都是恩典"曾提过，我们多年举办感恩创 </w:t>
      </w:r>
      <w:r>
        <w:rPr>
          <w:color w:val="000000"/>
          <w:spacing w:val="0"/>
          <w:w w:val="100"/>
          <w:position w:val="0"/>
        </w:rPr>
        <w:t>作</w:t>
      </w:r>
      <w:r>
        <w:rPr>
          <w:color w:val="2B2A2B"/>
          <w:spacing w:val="0"/>
          <w:w w:val="100"/>
          <w:position w:val="0"/>
        </w:rPr>
        <w:t>活动。通过这个活动，每年邀请三千多所中小学，以"感恩"为主题来表达孩子的内心，已经有 四万多人参与。除了学校以外，我们多年来也在监狱推广，让他们有机会表达内心的反思，以及他 的人生经历对他的启发。我在这里选四幅图，让各方朋友的作品来传达他们的感恩故事。第一张的</w:t>
      </w:r>
      <w:r>
        <w:br w:type="page"/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2322830" cy="3303905"/>
            <wp:effectExtent l="0" t="0" r="1270" b="10795"/>
            <wp:docPr id="1079" name="Picutre 10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" name="Picutre 1079"/>
                    <pic:cNvPicPr/>
                  </pic:nvPicPr>
                  <pic:blipFill>
                    <a:blip r:embed="rId672"/>
                    <a:stretch>
                      <a:fillRect/>
                    </a:stretch>
                  </pic:blipFill>
                  <pic:spPr>
                    <a:xfrm>
                      <a:off x="0" y="0"/>
                      <a:ext cx="2322830" cy="330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850" w:right="0" w:firstLine="0"/>
        <w:jc w:val="left"/>
      </w:pP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2011</w:t>
      </w:r>
      <w:r>
        <w:rPr>
          <w:spacing w:val="0"/>
          <w:w w:val="100"/>
          <w:position w:val="0"/>
        </w:rPr>
        <w:t>年成人组佳作沈先生</w:t>
      </w:r>
    </w:p>
    <w:p>
      <w:pPr>
        <w:widowControl w:val="0"/>
        <w:spacing w:after="259" w:line="1" w:lineRule="exact"/>
      </w:pP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2310130" cy="1578610"/>
            <wp:effectExtent l="0" t="0" r="13970" b="2540"/>
            <wp:docPr id="1080" name="Picutre 10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" name="Picutre 1080"/>
                    <pic:cNvPicPr/>
                  </pic:nvPicPr>
                  <pic:blipFill>
                    <a:blip r:embed="rId673"/>
                    <a:stretch>
                      <a:fillRect/>
                    </a:stretch>
                  </pic:blipFill>
                  <pic:spPr>
                    <a:xfrm>
                      <a:off x="0" y="0"/>
                      <a:ext cx="2310130" cy="157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5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850" w:right="0" w:firstLine="0"/>
        <w:jc w:val="left"/>
      </w:pPr>
      <w:r>
        <w:rPr>
          <w:rFonts w:ascii="Times New Roman" w:hAnsi="Times New Roman" w:eastAsia="Times New Roman" w:cs="Times New Roman"/>
          <w:b/>
          <w:bCs/>
          <w:color w:val="2B2A2B"/>
          <w:spacing w:val="0"/>
          <w:w w:val="100"/>
          <w:position w:val="0"/>
        </w:rPr>
        <w:t>2012</w:t>
      </w:r>
      <w:r>
        <w:rPr>
          <w:color w:val="2B2A2B"/>
          <w:spacing w:val="0"/>
          <w:w w:val="100"/>
          <w:position w:val="0"/>
        </w:rPr>
        <w:t>年成人组佳作 梁先生</w:t>
      </w:r>
    </w:p>
    <w:p>
      <w:pPr>
        <w:widowControl w:val="0"/>
        <w:spacing w:after="31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300" w:line="274" w:lineRule="exact"/>
        <w:ind w:left="0" w:right="0" w:firstLine="0"/>
        <w:jc w:val="both"/>
      </w:pPr>
      <w:r>
        <w:rPr>
          <w:color w:val="2B2A2B"/>
          <w:spacing w:val="0"/>
          <w:w w:val="100"/>
          <w:position w:val="0"/>
        </w:rPr>
        <w:t>作者是一位有先天疾病的小朋友，他在画中拥抱长年照顾自己的妈妈，表达感谢。接</w:t>
      </w:r>
      <w:r>
        <w:rPr>
          <w:color w:val="484848"/>
          <w:spacing w:val="0"/>
          <w:w w:val="100"/>
          <w:position w:val="0"/>
        </w:rPr>
        <w:t>下来三</w:t>
      </w:r>
      <w:r>
        <w:rPr>
          <w:color w:val="2B2A2B"/>
          <w:spacing w:val="0"/>
          <w:w w:val="100"/>
          <w:position w:val="0"/>
        </w:rPr>
        <w:t>张是来 自受刑人员的作品，分别表达这段沧桑经历为家人造成的伤痛和懊悔，对亲人相处时光的怀念和祈 望，以及回馈人间的心愿。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380"/>
        <w:jc w:val="both"/>
      </w:pPr>
      <w:r>
        <w:rPr>
          <w:color w:val="2B2A2B"/>
          <w:spacing w:val="0"/>
          <w:w w:val="100"/>
          <w:position w:val="0"/>
        </w:rPr>
        <w:t>同样地，针对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“感</w:t>
      </w:r>
      <w:r>
        <w:rPr>
          <w:color w:val="2B2A2B"/>
          <w:spacing w:val="0"/>
          <w:w w:val="100"/>
          <w:position w:val="0"/>
        </w:rPr>
        <w:t>恩”这个主题，我也希望把之前在《联合报》专栏发表 的文章在这里分享出来，以表达这个题目的重要性。希望再一次用不同的语言、 不同的角度，陪你进入另一个层面体会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“感</w:t>
      </w:r>
      <w:r>
        <w:rPr>
          <w:color w:val="2B2A2B"/>
          <w:spacing w:val="0"/>
          <w:w w:val="100"/>
          <w:position w:val="0"/>
        </w:rPr>
        <w:t>恩”。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380"/>
        <w:jc w:val="both"/>
      </w:pPr>
      <w:r>
        <w:rPr>
          <w:color w:val="2B2A2B"/>
          <w:spacing w:val="0"/>
          <w:w w:val="100"/>
          <w:position w:val="0"/>
        </w:rPr>
        <w:t xml:space="preserve">此外，我在这篇文章还提到了 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“赞</w:t>
      </w:r>
      <w:r>
        <w:rPr>
          <w:color w:val="2B2A2B"/>
          <w:spacing w:val="0"/>
          <w:w w:val="100"/>
          <w:position w:val="0"/>
        </w:rPr>
        <w:t>美”的重要性。由于这个主题在《全部 的你》并未特别着墨，所以也希望通过这篇专栏文章做一个补充。其实，一个 人活在全部的生命，也只能赞美一切，才可以把生命的奥妙找回来。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640" w:line="410" w:lineRule="exact"/>
        <w:ind w:left="0" w:right="0" w:firstLine="380"/>
        <w:jc w:val="both"/>
      </w:pPr>
      <w:r>
        <w:rPr>
          <w:color w:val="2B2A2B"/>
          <w:spacing w:val="0"/>
          <w:w w:val="100"/>
          <w:position w:val="0"/>
        </w:rPr>
        <w:t>最后，我希望</w:t>
      </w:r>
      <w:r>
        <w:rPr>
          <w:color w:val="000000"/>
          <w:spacing w:val="0"/>
          <w:w w:val="100"/>
          <w:position w:val="0"/>
        </w:rPr>
        <w:t>一一</w:t>
      </w:r>
      <w:r>
        <w:rPr>
          <w:color w:val="2B2A2B"/>
          <w:spacing w:val="0"/>
          <w:w w:val="100"/>
          <w:position w:val="0"/>
        </w:rPr>
        <w:t>假如你可以接受这本书、这篇文章所表达的观念，同样 的，也会跟身边的人分享。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40" w:line="240" w:lineRule="auto"/>
        <w:ind w:left="0" w:right="0" w:firstLine="0"/>
        <w:jc w:val="center"/>
        <w:rPr>
          <w:sz w:val="19"/>
          <w:szCs w:val="19"/>
        </w:rPr>
      </w:pPr>
      <w:r>
        <w:rPr>
          <w:color w:val="2B2A2B"/>
          <w:spacing w:val="0"/>
          <w:w w:val="100"/>
          <w:position w:val="0"/>
          <w:sz w:val="19"/>
          <w:szCs w:val="19"/>
        </w:rPr>
        <w:t>赞美、感</w:t>
      </w:r>
      <w:r>
        <w:rPr>
          <w:color w:val="000000"/>
          <w:spacing w:val="0"/>
          <w:w w:val="100"/>
          <w:position w:val="0"/>
          <w:sz w:val="19"/>
          <w:szCs w:val="19"/>
        </w:rPr>
        <w:t>恩与爱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  <w:rPr>
          <w:sz w:val="17"/>
          <w:szCs w:val="17"/>
        </w:rPr>
        <w:sectPr>
          <w:footnotePr>
            <w:numFmt w:val="decimal"/>
          </w:footnotePr>
          <w:pgSz w:w="8839" w:h="12940"/>
          <w:pgMar w:top="1281" w:right="746" w:bottom="1444" w:left="746" w:header="0" w:footer="3" w:gutter="195"/>
          <w:cols w:space="720" w:num="1"/>
          <w:rtlGutter w:val="0"/>
          <w:docGrid w:linePitch="360" w:charSpace="0"/>
        </w:sectPr>
      </w:pP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sz w:val="17"/>
          <w:szCs w:val="17"/>
          <w:lang w:val="en-US" w:eastAsia="en-US" w:bidi="en-US"/>
        </w:rPr>
        <w:t>2014.06.15</w:t>
      </w:r>
      <w:r>
        <w:rPr>
          <w:color w:val="2B2A2B"/>
          <w:spacing w:val="0"/>
          <w:w w:val="100"/>
          <w:position w:val="0"/>
          <w:sz w:val="17"/>
          <w:szCs w:val="17"/>
        </w:rPr>
        <w:t>刊登于《联合报》专栏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59" w:lineRule="exact"/>
        <w:ind w:left="0" w:right="0"/>
        <w:jc w:val="both"/>
      </w:pPr>
      <w:r>
        <w:rPr>
          <w:color w:val="2B2A2B"/>
          <w:spacing w:val="0"/>
          <w:w w:val="100"/>
          <w:position w:val="0"/>
        </w:rPr>
        <w:t>常有人希望</w:t>
      </w:r>
      <w:r>
        <w:rPr>
          <w:color w:val="484848"/>
          <w:spacing w:val="0"/>
          <w:w w:val="100"/>
          <w:position w:val="0"/>
        </w:rPr>
        <w:t>我能把</w:t>
      </w:r>
      <w:r>
        <w:rPr>
          <w:color w:val="2B2A2B"/>
          <w:spacing w:val="0"/>
          <w:w w:val="100"/>
          <w:position w:val="0"/>
        </w:rPr>
        <w:t>这辈子学到的人生功 课，浓缩</w:t>
      </w:r>
      <w:r>
        <w:rPr>
          <w:color w:val="484848"/>
          <w:spacing w:val="0"/>
          <w:w w:val="100"/>
          <w:position w:val="0"/>
        </w:rPr>
        <w:t>成三个</w:t>
      </w:r>
      <w:r>
        <w:rPr>
          <w:color w:val="2B2A2B"/>
          <w:spacing w:val="0"/>
          <w:w w:val="100"/>
          <w:position w:val="0"/>
        </w:rPr>
        <w:t>观念。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59" w:lineRule="exact"/>
        <w:ind w:left="0" w:right="0"/>
        <w:jc w:val="both"/>
      </w:pPr>
      <w:r>
        <w:rPr>
          <w:color w:val="2B2A2B"/>
          <w:spacing w:val="0"/>
          <w:w w:val="100"/>
          <w:position w:val="0"/>
        </w:rPr>
        <w:t>真要这么做，</w:t>
      </w:r>
      <w:r>
        <w:rPr>
          <w:color w:val="484848"/>
          <w:spacing w:val="0"/>
          <w:w w:val="100"/>
          <w:position w:val="0"/>
        </w:rPr>
        <w:t>我会说那是一赞美、</w:t>
      </w:r>
      <w:r>
        <w:rPr>
          <w:color w:val="2B2A2B"/>
          <w:spacing w:val="0"/>
          <w:w w:val="100"/>
          <w:position w:val="0"/>
        </w:rPr>
        <w:t xml:space="preserve">感 </w:t>
      </w:r>
      <w:r>
        <w:rPr>
          <w:color w:val="484848"/>
          <w:spacing w:val="0"/>
          <w:w w:val="100"/>
          <w:position w:val="0"/>
        </w:rPr>
        <w:t>恩与爱。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59" w:lineRule="exact"/>
        <w:ind w:left="0" w:right="0"/>
        <w:jc w:val="both"/>
      </w:pPr>
      <w:r>
        <w:rPr>
          <w:color w:val="2B2A2B"/>
          <w:spacing w:val="0"/>
          <w:w w:val="100"/>
          <w:position w:val="0"/>
        </w:rPr>
        <w:t>为什</w:t>
      </w:r>
      <w:r>
        <w:rPr>
          <w:color w:val="484848"/>
          <w:spacing w:val="0"/>
          <w:w w:val="100"/>
          <w:position w:val="0"/>
        </w:rPr>
        <w:t>么是这</w:t>
      </w:r>
      <w:r>
        <w:rPr>
          <w:color w:val="2B2A2B"/>
          <w:spacing w:val="0"/>
          <w:w w:val="100"/>
          <w:position w:val="0"/>
        </w:rPr>
        <w:t>三个？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59" w:lineRule="exact"/>
        <w:ind w:left="0" w:right="0"/>
        <w:jc w:val="both"/>
      </w:pPr>
      <w:r>
        <w:rPr>
          <w:color w:val="2B2A2B"/>
          <w:spacing w:val="0"/>
          <w:w w:val="100"/>
          <w:position w:val="0"/>
        </w:rPr>
        <w:t>让我们</w:t>
      </w:r>
      <w:r>
        <w:rPr>
          <w:color w:val="484848"/>
          <w:spacing w:val="0"/>
          <w:w w:val="100"/>
          <w:position w:val="0"/>
        </w:rPr>
        <w:t>一个一</w:t>
      </w:r>
      <w:r>
        <w:rPr>
          <w:color w:val="2B2A2B"/>
          <w:spacing w:val="0"/>
          <w:w w:val="100"/>
          <w:position w:val="0"/>
        </w:rPr>
        <w:t>个来，相较于过去的解 说，这次可</w:t>
      </w:r>
      <w:r>
        <w:rPr>
          <w:color w:val="484848"/>
          <w:spacing w:val="0"/>
          <w:w w:val="100"/>
          <w:position w:val="0"/>
        </w:rPr>
        <w:t>能会让你耳目一新。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59" w:lineRule="exact"/>
        <w:ind w:left="0" w:right="0"/>
        <w:jc w:val="both"/>
      </w:pPr>
      <w:r>
        <w:rPr>
          <w:color w:val="484848"/>
          <w:spacing w:val="0"/>
          <w:w w:val="100"/>
          <w:position w:val="0"/>
        </w:rPr>
        <w:t>我</w:t>
      </w:r>
      <w:r>
        <w:rPr>
          <w:color w:val="2B2A2B"/>
          <w:spacing w:val="0"/>
          <w:w w:val="100"/>
          <w:position w:val="0"/>
        </w:rPr>
        <w:t>们先谈赞美。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59" w:lineRule="exact"/>
        <w:ind w:left="0" w:right="0"/>
        <w:jc w:val="both"/>
      </w:pPr>
      <w:r>
        <w:rPr>
          <w:color w:val="484848"/>
          <w:spacing w:val="0"/>
          <w:w w:val="100"/>
          <w:position w:val="0"/>
        </w:rPr>
        <w:t>赞美源自于这样的</w:t>
      </w:r>
      <w:r>
        <w:rPr>
          <w:color w:val="2B2A2B"/>
          <w:spacing w:val="0"/>
          <w:w w:val="100"/>
          <w:position w:val="0"/>
        </w:rPr>
        <w:t>体悟：明白在广阔的 宇</w:t>
      </w:r>
      <w:r>
        <w:rPr>
          <w:color w:val="484848"/>
          <w:spacing w:val="0"/>
          <w:w w:val="100"/>
          <w:position w:val="0"/>
        </w:rPr>
        <w:t>宙里，</w:t>
      </w:r>
      <w:r>
        <w:rPr>
          <w:color w:val="2B2A2B"/>
          <w:spacing w:val="0"/>
          <w:w w:val="100"/>
          <w:position w:val="0"/>
        </w:rPr>
        <w:t>没有任何</w:t>
      </w:r>
      <w:r>
        <w:rPr>
          <w:color w:val="484848"/>
          <w:spacing w:val="0"/>
          <w:w w:val="100"/>
          <w:position w:val="0"/>
        </w:rPr>
        <w:t>一物生</w:t>
      </w:r>
      <w:r>
        <w:rPr>
          <w:color w:val="2B2A2B"/>
          <w:spacing w:val="0"/>
          <w:w w:val="100"/>
          <w:position w:val="0"/>
        </w:rPr>
        <w:t>来就是完美无缺的。 赞美带</w:t>
      </w:r>
      <w:r>
        <w:rPr>
          <w:color w:val="484848"/>
          <w:spacing w:val="0"/>
          <w:w w:val="100"/>
          <w:position w:val="0"/>
        </w:rPr>
        <w:t>着一种</w:t>
      </w:r>
      <w:r>
        <w:rPr>
          <w:color w:val="2B2A2B"/>
          <w:spacing w:val="0"/>
          <w:w w:val="100"/>
          <w:position w:val="0"/>
        </w:rPr>
        <w:t>笃定，</w:t>
      </w:r>
      <w:r>
        <w:rPr>
          <w:color w:val="484848"/>
          <w:spacing w:val="0"/>
          <w:w w:val="100"/>
          <w:position w:val="0"/>
        </w:rPr>
        <w:t>深知尽管生活不</w:t>
      </w:r>
      <w:r>
        <w:rPr>
          <w:color w:val="2B2A2B"/>
          <w:spacing w:val="0"/>
          <w:w w:val="100"/>
          <w:position w:val="0"/>
        </w:rPr>
        <w:t>免涟漪 和</w:t>
      </w:r>
      <w:r>
        <w:rPr>
          <w:color w:val="484848"/>
          <w:spacing w:val="0"/>
          <w:w w:val="100"/>
          <w:position w:val="0"/>
        </w:rPr>
        <w:t>风暴，</w:t>
      </w:r>
      <w:r>
        <w:rPr>
          <w:color w:val="2B2A2B"/>
          <w:spacing w:val="0"/>
          <w:w w:val="100"/>
          <w:position w:val="0"/>
        </w:rPr>
        <w:t>仍蕴藏着圆满的无限可能。赞美也 蕴含</w:t>
      </w:r>
      <w:r>
        <w:rPr>
          <w:color w:val="484848"/>
          <w:spacing w:val="0"/>
          <w:w w:val="100"/>
          <w:position w:val="0"/>
        </w:rPr>
        <w:t>了一种真知，</w:t>
      </w:r>
      <w:r>
        <w:rPr>
          <w:color w:val="2B2A2B"/>
          <w:spacing w:val="0"/>
          <w:w w:val="100"/>
          <w:position w:val="0"/>
        </w:rPr>
        <w:t>体会到生命中无论大小事， 包括</w:t>
      </w:r>
      <w:r>
        <w:rPr>
          <w:color w:val="484848"/>
          <w:spacing w:val="0"/>
          <w:w w:val="100"/>
          <w:position w:val="0"/>
        </w:rPr>
        <w:t>一言、</w:t>
      </w:r>
      <w:r>
        <w:rPr>
          <w:color w:val="2B2A2B"/>
          <w:spacing w:val="0"/>
          <w:w w:val="100"/>
          <w:position w:val="0"/>
        </w:rPr>
        <w:t>一行、</w:t>
      </w:r>
      <w:r>
        <w:rPr>
          <w:color w:val="484848"/>
          <w:spacing w:val="0"/>
          <w:w w:val="100"/>
          <w:position w:val="0"/>
        </w:rPr>
        <w:t>任何一</w:t>
      </w:r>
      <w:r>
        <w:rPr>
          <w:color w:val="2B2A2B"/>
          <w:spacing w:val="0"/>
          <w:w w:val="100"/>
          <w:position w:val="0"/>
        </w:rPr>
        <w:t>■幕，都不会</w:t>
      </w:r>
      <w:r>
        <w:rPr>
          <w:color w:val="484848"/>
          <w:spacing w:val="0"/>
          <w:w w:val="100"/>
          <w:position w:val="0"/>
        </w:rPr>
        <w:t xml:space="preserve">是徒劳 </w:t>
      </w:r>
      <w:r>
        <w:rPr>
          <w:color w:val="2B2A2B"/>
          <w:spacing w:val="0"/>
          <w:w w:val="100"/>
          <w:position w:val="0"/>
        </w:rPr>
        <w:t xml:space="preserve">的经历。赞美是最终的信仰，让我们明白此生 </w:t>
      </w:r>
      <w:r>
        <w:rPr>
          <w:color w:val="484848"/>
          <w:spacing w:val="0"/>
          <w:w w:val="100"/>
          <w:position w:val="0"/>
        </w:rPr>
        <w:t>经历的</w:t>
      </w:r>
      <w:r>
        <w:rPr>
          <w:color w:val="2B2A2B"/>
          <w:spacing w:val="0"/>
          <w:w w:val="100"/>
          <w:position w:val="0"/>
        </w:rPr>
        <w:t>一切，是在我们出生前就</w:t>
      </w:r>
      <w:r>
        <w:rPr>
          <w:color w:val="484848"/>
          <w:spacing w:val="0"/>
          <w:w w:val="100"/>
          <w:position w:val="0"/>
        </w:rPr>
        <w:t>已注定</w:t>
      </w:r>
      <w:r>
        <w:rPr>
          <w:color w:val="2B2A2B"/>
          <w:spacing w:val="0"/>
          <w:w w:val="100"/>
          <w:position w:val="0"/>
        </w:rPr>
        <w:t xml:space="preserve">的完美 </w:t>
      </w:r>
      <w:r>
        <w:rPr>
          <w:color w:val="000000"/>
          <w:spacing w:val="0"/>
          <w:w w:val="100"/>
          <w:position w:val="0"/>
        </w:rPr>
        <w:t>酬。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0" w:lineRule="exact"/>
        <w:ind w:left="0" w:right="0"/>
        <w:jc w:val="both"/>
      </w:pPr>
      <w:r>
        <w:rPr>
          <w:color w:val="2B2A2B"/>
          <w:spacing w:val="0"/>
          <w:w w:val="100"/>
          <w:position w:val="0"/>
        </w:rPr>
        <w:t>你会明白，这些道理谈的不是这具血肉 之躯和物质层次，</w:t>
      </w:r>
      <w:r>
        <w:rPr>
          <w:color w:val="484848"/>
          <w:spacing w:val="0"/>
          <w:w w:val="100"/>
          <w:position w:val="0"/>
        </w:rPr>
        <w:t>而是</w:t>
      </w:r>
      <w:r>
        <w:rPr>
          <w:color w:val="2B2A2B"/>
          <w:spacing w:val="0"/>
          <w:w w:val="100"/>
          <w:position w:val="0"/>
        </w:rPr>
        <w:t xml:space="preserve">谈意识层面，一种永 </w:t>
      </w:r>
      <w:r>
        <w:rPr>
          <w:color w:val="484848"/>
          <w:spacing w:val="0"/>
          <w:w w:val="100"/>
          <w:position w:val="0"/>
        </w:rPr>
        <w:t>恒不灭的意识。</w:t>
      </w:r>
      <w:r>
        <w:rPr>
          <w:color w:val="2B2A2B"/>
          <w:spacing w:val="0"/>
          <w:w w:val="100"/>
          <w:position w:val="0"/>
        </w:rPr>
        <w:t>这一意识在我</w:t>
      </w:r>
      <w:r>
        <w:rPr>
          <w:color w:val="484848"/>
          <w:spacing w:val="0"/>
          <w:w w:val="100"/>
          <w:position w:val="0"/>
        </w:rPr>
        <w:t xml:space="preserve">们进入这具躯 </w:t>
      </w:r>
      <w:r>
        <w:rPr>
          <w:color w:val="2B2A2B"/>
          <w:spacing w:val="0"/>
          <w:w w:val="100"/>
          <w:position w:val="0"/>
        </w:rPr>
        <w:t>体</w:t>
      </w:r>
      <w:r>
        <w:rPr>
          <w:color w:val="484848"/>
          <w:spacing w:val="0"/>
          <w:w w:val="100"/>
          <w:position w:val="0"/>
        </w:rPr>
        <w:t>前早已</w:t>
      </w:r>
      <w:r>
        <w:rPr>
          <w:color w:val="2B2A2B"/>
          <w:spacing w:val="0"/>
          <w:w w:val="100"/>
          <w:position w:val="0"/>
        </w:rPr>
        <w:t>存在，即使我们离开肉身，</w:t>
      </w:r>
      <w:r>
        <w:rPr>
          <w:color w:val="484848"/>
          <w:spacing w:val="0"/>
          <w:w w:val="100"/>
          <w:position w:val="0"/>
        </w:rPr>
        <w:t xml:space="preserve">也恒常 </w:t>
      </w:r>
      <w:r>
        <w:rPr>
          <w:color w:val="2B2A2B"/>
          <w:spacing w:val="0"/>
          <w:w w:val="100"/>
          <w:position w:val="0"/>
        </w:rPr>
        <w:t>如新、未曾动摇。我们的意识向外投射，映 现在所见的万事万物。</w:t>
      </w:r>
      <w:r>
        <w:rPr>
          <w:color w:val="484848"/>
          <w:spacing w:val="0"/>
          <w:w w:val="100"/>
          <w:position w:val="0"/>
        </w:rPr>
        <w:t>就存在</w:t>
      </w:r>
      <w:r>
        <w:rPr>
          <w:color w:val="2B2A2B"/>
          <w:spacing w:val="0"/>
          <w:w w:val="100"/>
          <w:position w:val="0"/>
        </w:rPr>
        <w:t>的这个层面来 说，我们就是</w:t>
      </w:r>
      <w:r>
        <w:rPr>
          <w:color w:val="484848"/>
          <w:spacing w:val="0"/>
          <w:w w:val="100"/>
          <w:position w:val="0"/>
        </w:rPr>
        <w:t>意识，层层迭迭</w:t>
      </w:r>
      <w:r>
        <w:rPr>
          <w:color w:val="2B2A2B"/>
          <w:spacing w:val="0"/>
          <w:w w:val="100"/>
          <w:position w:val="0"/>
        </w:rPr>
        <w:t>投射交</w:t>
      </w:r>
      <w:r>
        <w:rPr>
          <w:color w:val="484848"/>
          <w:spacing w:val="0"/>
          <w:w w:val="100"/>
          <w:position w:val="0"/>
        </w:rPr>
        <w:t>相映于 浩瀚宇</w:t>
      </w:r>
      <w:r>
        <w:rPr>
          <w:color w:val="2B2A2B"/>
          <w:spacing w:val="0"/>
          <w:w w:val="100"/>
          <w:position w:val="0"/>
        </w:rPr>
        <w:t>宙中，无所</w:t>
      </w:r>
      <w:r>
        <w:rPr>
          <w:color w:val="484848"/>
          <w:spacing w:val="0"/>
          <w:w w:val="100"/>
          <w:position w:val="0"/>
        </w:rPr>
        <w:t>不在的同时，其实</w:t>
      </w:r>
      <w:r>
        <w:rPr>
          <w:color w:val="2B2A2B"/>
          <w:spacing w:val="0"/>
          <w:w w:val="100"/>
          <w:position w:val="0"/>
        </w:rPr>
        <w:t>也不存 在。也可以这么说，这一生，</w:t>
      </w:r>
      <w:r>
        <w:rPr>
          <w:color w:val="484848"/>
          <w:spacing w:val="0"/>
          <w:w w:val="100"/>
          <w:position w:val="0"/>
        </w:rPr>
        <w:t xml:space="preserve">我们不过是化 </w:t>
      </w:r>
      <w:r>
        <w:rPr>
          <w:color w:val="2B2A2B"/>
          <w:spacing w:val="0"/>
          <w:w w:val="100"/>
          <w:position w:val="0"/>
        </w:rPr>
        <w:t>为</w:t>
      </w:r>
      <w:r>
        <w:rPr>
          <w:color w:val="484848"/>
          <w:spacing w:val="0"/>
          <w:w w:val="100"/>
          <w:position w:val="0"/>
        </w:rPr>
        <w:t>肉身的</w:t>
      </w:r>
      <w:r>
        <w:rPr>
          <w:color w:val="2B2A2B"/>
          <w:spacing w:val="0"/>
          <w:w w:val="100"/>
          <w:position w:val="0"/>
        </w:rPr>
        <w:t>意识，为了学习生命的功课</w:t>
      </w:r>
      <w:r>
        <w:rPr>
          <w:color w:val="484848"/>
          <w:spacing w:val="0"/>
          <w:w w:val="100"/>
          <w:position w:val="0"/>
        </w:rPr>
        <w:t>而来， 因</w:t>
      </w:r>
      <w:r>
        <w:rPr>
          <w:color w:val="2B2A2B"/>
          <w:spacing w:val="0"/>
          <w:w w:val="100"/>
          <w:position w:val="0"/>
        </w:rPr>
        <w:t>为唯有当无限（意识</w:t>
      </w:r>
      <w:r>
        <w:rPr>
          <w:color w:val="484848"/>
          <w:spacing w:val="0"/>
          <w:w w:val="100"/>
          <w:position w:val="0"/>
        </w:rPr>
        <w:t>）与有限（</w:t>
      </w:r>
      <w:r>
        <w:rPr>
          <w:color w:val="2B2A2B"/>
          <w:spacing w:val="0"/>
          <w:w w:val="100"/>
          <w:position w:val="0"/>
        </w:rPr>
        <w:t>肉体生 命</w:t>
      </w:r>
      <w:r>
        <w:rPr>
          <w:color w:val="000000"/>
          <w:spacing w:val="0"/>
          <w:w w:val="100"/>
          <w:position w:val="0"/>
        </w:rPr>
        <w:t>）</w:t>
      </w:r>
      <w:r>
        <w:rPr>
          <w:color w:val="2B2A2B"/>
          <w:spacing w:val="0"/>
          <w:w w:val="100"/>
          <w:position w:val="0"/>
        </w:rPr>
        <w:t>交会，我们才能经历人类的成长过程。 学会了这堂课，下一个人生功</w:t>
      </w:r>
      <w:r>
        <w:rPr>
          <w:color w:val="484848"/>
          <w:spacing w:val="0"/>
          <w:w w:val="100"/>
          <w:position w:val="0"/>
        </w:rPr>
        <w:t xml:space="preserve">课已经在前方 </w:t>
      </w:r>
      <w:r>
        <w:rPr>
          <w:color w:val="2B2A2B"/>
          <w:spacing w:val="0"/>
          <w:w w:val="100"/>
          <w:position w:val="0"/>
        </w:rPr>
        <w:t>等着我们了。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4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在你我具体化现为肉身前，早已为来到 生命里的人设定了他们的角色。我们身边的 毎个人，包括配偶、父亲、朋友、同事，没 错，甚至仇敌，都是为了教导我们某个人 生功课，帮助我们学习成长，而事先安排的 角色。从这个角度来理解，我们会顿悟出万 事万物所涵藏的究竟圆满，就连最绝望、最 低潮的人生片刻，都能从中瞥见生命脉络的 无懈可击，开始欣赏构成你我人生蓝图的完美 规划，因它就连最微不足道的点点滴滴</w:t>
      </w:r>
      <w:r>
        <w:rPr>
          <w:rFonts w:ascii="Times New Roman" w:hAnsi="Times New Roman" w:eastAsia="Times New Roman" w:cs="Times New Roman"/>
          <w:b/>
          <w:bCs/>
          <w:color w:val="2B2A2B"/>
          <w:spacing w:val="0"/>
          <w:w w:val="100"/>
          <w:position w:val="0"/>
          <w:sz w:val="20"/>
          <w:szCs w:val="20"/>
          <w:lang w:val="en-US" w:eastAsia="en-US" w:bidi="en-US"/>
        </w:rPr>
        <w:t>t</w:t>
      </w:r>
      <w:r>
        <w:rPr>
          <w:color w:val="2B2A2B"/>
          <w:spacing w:val="0"/>
          <w:w w:val="100"/>
          <w:position w:val="0"/>
        </w:rPr>
        <w:t>咆含在 其中。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4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无论遭遇再艰困的人生功课，只要记 住这点，理解背后设计的奥妙，</w:t>
      </w:r>
      <w:r>
        <w:rPr>
          <w:color w:val="000000"/>
          <w:spacing w:val="0"/>
          <w:w w:val="100"/>
          <w:position w:val="0"/>
        </w:rPr>
        <w:t>以</w:t>
      </w:r>
      <w:r>
        <w:rPr>
          <w:color w:val="2B2A2B"/>
          <w:spacing w:val="0"/>
          <w:w w:val="100"/>
          <w:position w:val="0"/>
        </w:rPr>
        <w:t>及我们 将学会的人生功课，自然会赞叹那更高的 大我。我们会在花的绽放中看见圆满，在 风雨天若隐若现的云朵里瞥见圆满，甚至 在令我们心碎的人身上见证圆满。赞美， 是一种不带任何条件和预设假定的心态， 能在生活的大小事中看见圆满。赞美是你 我向上扬升、通往圆满之念的整体展现， 让我们顺服当下的生命之流，既不费劲， 也不制造任何阻抗。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4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感恩，源于我们在</w:t>
      </w:r>
      <w:r>
        <w:rPr>
          <w:color w:val="000000"/>
          <w:spacing w:val="0"/>
          <w:w w:val="100"/>
          <w:position w:val="0"/>
        </w:rPr>
        <w:t>人生中</w:t>
      </w:r>
      <w:r>
        <w:rPr>
          <w:color w:val="2B2A2B"/>
          <w:spacing w:val="0"/>
          <w:w w:val="100"/>
          <w:position w:val="0"/>
        </w:rPr>
        <w:t>得到的无条件 信任，深知这些人生功课全是为了我们的学 习而安排，而对来到眼前的人事物怀抱感念 之心。感恩，</w:t>
      </w:r>
      <w:r>
        <w:rPr>
          <w:color w:val="484848"/>
          <w:spacing w:val="0"/>
          <w:w w:val="100"/>
          <w:position w:val="0"/>
        </w:rPr>
        <w:t>是真心</w:t>
      </w:r>
      <w:r>
        <w:rPr>
          <w:color w:val="2B2A2B"/>
          <w:spacing w:val="0"/>
          <w:w w:val="100"/>
          <w:position w:val="0"/>
        </w:rPr>
        <w:t>欣赏生命</w:t>
      </w:r>
      <w:r>
        <w:rPr>
          <w:color w:val="484848"/>
          <w:spacing w:val="0"/>
          <w:w w:val="100"/>
          <w:position w:val="0"/>
        </w:rPr>
        <w:t xml:space="preserve">的一切已知与 </w:t>
      </w:r>
      <w:r>
        <w:rPr>
          <w:color w:val="2B2A2B"/>
          <w:spacing w:val="0"/>
          <w:w w:val="100"/>
          <w:position w:val="0"/>
        </w:rPr>
        <w:t>未知。感恩，是相信眼前的一</w:t>
      </w:r>
      <w:r>
        <w:rPr>
          <w:color w:val="484848"/>
          <w:spacing w:val="0"/>
          <w:w w:val="100"/>
          <w:position w:val="0"/>
        </w:rPr>
        <w:t>切无论</w:t>
      </w:r>
      <w:r>
        <w:rPr>
          <w:color w:val="2B2A2B"/>
          <w:spacing w:val="0"/>
          <w:w w:val="100"/>
          <w:position w:val="0"/>
        </w:rPr>
        <w:t xml:space="preserve">圆满与 </w:t>
      </w:r>
      <w:r>
        <w:rPr>
          <w:color w:val="484848"/>
          <w:spacing w:val="0"/>
          <w:w w:val="100"/>
          <w:position w:val="0"/>
        </w:rPr>
        <w:t>否，</w:t>
      </w:r>
      <w:r>
        <w:rPr>
          <w:color w:val="2B2A2B"/>
          <w:spacing w:val="0"/>
          <w:w w:val="100"/>
          <w:position w:val="0"/>
        </w:rPr>
        <w:t>全是为了我们的利益，</w:t>
      </w:r>
      <w:r>
        <w:rPr>
          <w:color w:val="484848"/>
          <w:spacing w:val="0"/>
          <w:w w:val="100"/>
          <w:position w:val="0"/>
        </w:rPr>
        <w:t>而</w:t>
      </w:r>
      <w:r>
        <w:rPr>
          <w:color w:val="2B2A2B"/>
          <w:spacing w:val="0"/>
          <w:w w:val="100"/>
          <w:position w:val="0"/>
        </w:rPr>
        <w:t xml:space="preserve">且只为我们的 </w:t>
      </w:r>
      <w:r>
        <w:rPr>
          <w:color w:val="484848"/>
          <w:spacing w:val="0"/>
          <w:w w:val="100"/>
          <w:position w:val="0"/>
        </w:rPr>
        <w:t>利益</w:t>
      </w:r>
      <w:r>
        <w:rPr>
          <w:color w:val="2B2A2B"/>
          <w:spacing w:val="0"/>
          <w:w w:val="100"/>
          <w:position w:val="0"/>
        </w:rPr>
        <w:t>而来。</w:t>
      </w:r>
      <w:r>
        <w:rPr>
          <w:color w:val="484848"/>
          <w:spacing w:val="0"/>
          <w:w w:val="100"/>
          <w:position w:val="0"/>
        </w:rPr>
        <w:t>感恩也是丰盛之心最究竟的</w:t>
      </w:r>
      <w:r>
        <w:rPr>
          <w:color w:val="2B2A2B"/>
          <w:spacing w:val="0"/>
          <w:w w:val="100"/>
          <w:position w:val="0"/>
        </w:rPr>
        <w:t xml:space="preserve">奥秘， </w:t>
      </w:r>
      <w:r>
        <w:rPr>
          <w:color w:val="484848"/>
          <w:spacing w:val="0"/>
          <w:w w:val="100"/>
          <w:position w:val="0"/>
        </w:rPr>
        <w:t>因为，</w:t>
      </w:r>
      <w:r>
        <w:rPr>
          <w:color w:val="2B2A2B"/>
          <w:spacing w:val="0"/>
          <w:w w:val="100"/>
          <w:position w:val="0"/>
        </w:rPr>
        <w:t>只有感恩的心能化现出它祈愿落实的 一切。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4" w:lineRule="exact"/>
        <w:ind w:left="0" w:right="0"/>
        <w:jc w:val="both"/>
      </w:pPr>
      <w:r>
        <w:rPr>
          <w:color w:val="484848"/>
          <w:spacing w:val="0"/>
          <w:w w:val="100"/>
          <w:position w:val="0"/>
        </w:rPr>
        <w:t>爱，</w:t>
      </w:r>
      <w:r>
        <w:rPr>
          <w:color w:val="2B2A2B"/>
          <w:spacing w:val="0"/>
          <w:w w:val="100"/>
          <w:position w:val="0"/>
        </w:rPr>
        <w:t>源自于</w:t>
      </w:r>
      <w:r>
        <w:rPr>
          <w:color w:val="484848"/>
          <w:spacing w:val="0"/>
          <w:w w:val="100"/>
          <w:position w:val="0"/>
        </w:rPr>
        <w:t>真心的赞美与</w:t>
      </w:r>
      <w:r>
        <w:rPr>
          <w:color w:val="2B2A2B"/>
          <w:spacing w:val="0"/>
          <w:w w:val="100"/>
          <w:position w:val="0"/>
        </w:rPr>
        <w:t>感恩，</w:t>
      </w:r>
      <w:r>
        <w:rPr>
          <w:color w:val="484848"/>
          <w:spacing w:val="0"/>
          <w:w w:val="100"/>
          <w:position w:val="0"/>
        </w:rPr>
        <w:t>当所有 的念头</w:t>
      </w:r>
      <w:r>
        <w:rPr>
          <w:color w:val="2B2A2B"/>
          <w:spacing w:val="0"/>
          <w:w w:val="100"/>
          <w:position w:val="0"/>
        </w:rPr>
        <w:t>都沉静</w:t>
      </w:r>
      <w:r>
        <w:rPr>
          <w:color w:val="484848"/>
          <w:spacing w:val="0"/>
          <w:w w:val="100"/>
          <w:position w:val="0"/>
        </w:rPr>
        <w:t>下来，爱自然从心底</w:t>
      </w:r>
      <w:r>
        <w:rPr>
          <w:color w:val="2B2A2B"/>
          <w:spacing w:val="0"/>
          <w:w w:val="100"/>
          <w:position w:val="0"/>
        </w:rPr>
        <w:t>涌现。</w:t>
      </w:r>
      <w:r>
        <w:rPr>
          <w:color w:val="484848"/>
          <w:spacing w:val="0"/>
          <w:w w:val="100"/>
          <w:position w:val="0"/>
        </w:rPr>
        <w:t>爱， 是</w:t>
      </w:r>
      <w:r>
        <w:rPr>
          <w:color w:val="2B2A2B"/>
          <w:spacing w:val="0"/>
          <w:w w:val="100"/>
          <w:position w:val="0"/>
        </w:rPr>
        <w:t>一种想</w:t>
      </w:r>
      <w:r>
        <w:rPr>
          <w:color w:val="484848"/>
          <w:spacing w:val="0"/>
          <w:w w:val="100"/>
          <w:position w:val="0"/>
        </w:rPr>
        <w:t>要涵容</w:t>
      </w:r>
      <w:r>
        <w:rPr>
          <w:color w:val="2B2A2B"/>
          <w:spacing w:val="0"/>
          <w:w w:val="100"/>
          <w:position w:val="0"/>
        </w:rPr>
        <w:t>一切、容纳百川的真实</w:t>
      </w:r>
      <w:r>
        <w:rPr>
          <w:color w:val="484848"/>
          <w:spacing w:val="0"/>
          <w:w w:val="100"/>
          <w:position w:val="0"/>
        </w:rPr>
        <w:t xml:space="preserve">渴望。 </w:t>
      </w:r>
      <w:r>
        <w:rPr>
          <w:color w:val="2B2A2B"/>
          <w:spacing w:val="0"/>
          <w:w w:val="100"/>
          <w:position w:val="0"/>
        </w:rPr>
        <w:t>爱，是以孩童纯真的眼光亲近</w:t>
      </w:r>
      <w:r>
        <w:rPr>
          <w:color w:val="484848"/>
          <w:spacing w:val="0"/>
          <w:w w:val="100"/>
          <w:position w:val="0"/>
        </w:rPr>
        <w:t>世界，</w:t>
      </w:r>
      <w:r>
        <w:rPr>
          <w:color w:val="2B2A2B"/>
          <w:spacing w:val="0"/>
          <w:w w:val="100"/>
          <w:position w:val="0"/>
        </w:rPr>
        <w:t>仿佛一 切都是初次相见。因为明白一切不过是我们 自身安排</w:t>
      </w:r>
      <w:r>
        <w:rPr>
          <w:color w:val="484848"/>
          <w:spacing w:val="0"/>
          <w:w w:val="100"/>
          <w:position w:val="0"/>
        </w:rPr>
        <w:t>的自然</w:t>
      </w:r>
      <w:r>
        <w:rPr>
          <w:color w:val="2B2A2B"/>
          <w:spacing w:val="0"/>
          <w:w w:val="100"/>
          <w:position w:val="0"/>
        </w:rPr>
        <w:t>展现，</w:t>
      </w:r>
      <w:r>
        <w:rPr>
          <w:color w:val="484848"/>
          <w:spacing w:val="0"/>
          <w:w w:val="100"/>
          <w:position w:val="0"/>
        </w:rPr>
        <w:t>爱让我们</w:t>
      </w:r>
      <w:r>
        <w:rPr>
          <w:color w:val="2B2A2B"/>
          <w:spacing w:val="0"/>
          <w:w w:val="100"/>
          <w:position w:val="0"/>
        </w:rPr>
        <w:t xml:space="preserve">看见，连朝 </w:t>
      </w:r>
      <w:r>
        <w:rPr>
          <w:color w:val="484848"/>
          <w:spacing w:val="0"/>
          <w:w w:val="100"/>
          <w:position w:val="0"/>
        </w:rPr>
        <w:t>向自己</w:t>
      </w:r>
      <w:r>
        <w:rPr>
          <w:color w:val="2B2A2B"/>
          <w:spacing w:val="0"/>
          <w:w w:val="100"/>
          <w:position w:val="0"/>
        </w:rPr>
        <w:t>射来的飞镖，都不过是孩子无邪的游 戏。爱，是我们想要涵摄眼</w:t>
      </w:r>
      <w:r>
        <w:rPr>
          <w:color w:val="484848"/>
          <w:spacing w:val="0"/>
          <w:w w:val="100"/>
          <w:position w:val="0"/>
        </w:rPr>
        <w:t>前一切</w:t>
      </w:r>
      <w:r>
        <w:rPr>
          <w:color w:val="2B2A2B"/>
          <w:spacing w:val="0"/>
          <w:w w:val="100"/>
          <w:position w:val="0"/>
        </w:rPr>
        <w:t>（包</w:t>
      </w:r>
      <w:r>
        <w:rPr>
          <w:color w:val="484848"/>
          <w:spacing w:val="0"/>
          <w:w w:val="100"/>
          <w:position w:val="0"/>
        </w:rPr>
        <w:t xml:space="preserve">括苦 </w:t>
      </w:r>
      <w:r>
        <w:rPr>
          <w:color w:val="2B2A2B"/>
          <w:spacing w:val="0"/>
          <w:w w:val="100"/>
          <w:position w:val="0"/>
        </w:rPr>
        <w:t>痛）的由裏</w:t>
      </w:r>
      <w:r>
        <w:rPr>
          <w:color w:val="484848"/>
          <w:spacing w:val="0"/>
          <w:w w:val="100"/>
          <w:position w:val="0"/>
        </w:rPr>
        <w:t>心愿。</w:t>
      </w:r>
      <w:r>
        <w:rPr>
          <w:color w:val="2B2A2B"/>
          <w:spacing w:val="0"/>
          <w:w w:val="100"/>
          <w:position w:val="0"/>
        </w:rPr>
        <w:t xml:space="preserve">爱，能消融一切念头与心 结。爱，不识得任何名字和标签。感受永存 </w:t>
      </w:r>
      <w:r>
        <w:rPr>
          <w:color w:val="484848"/>
          <w:spacing w:val="0"/>
          <w:w w:val="100"/>
          <w:position w:val="0"/>
        </w:rPr>
        <w:t>于心</w:t>
      </w:r>
      <w:r>
        <w:rPr>
          <w:color w:val="2B2A2B"/>
          <w:spacing w:val="0"/>
          <w:w w:val="100"/>
          <w:position w:val="0"/>
        </w:rPr>
        <w:t>的爱，不需任何条件。</w:t>
      </w:r>
      <w:r>
        <w:rPr>
          <w:color w:val="484848"/>
          <w:spacing w:val="0"/>
          <w:w w:val="100"/>
          <w:position w:val="0"/>
        </w:rPr>
        <w:t>在</w:t>
      </w:r>
      <w:r>
        <w:rPr>
          <w:color w:val="2B2A2B"/>
          <w:spacing w:val="0"/>
          <w:w w:val="100"/>
          <w:position w:val="0"/>
        </w:rPr>
        <w:t>爱的跟前无须 解释、没有道理。因为，爱和光明一样， 是生命最根本的盘石。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4" w:lineRule="exact"/>
        <w:ind w:left="0" w:right="0"/>
        <w:jc w:val="both"/>
      </w:pPr>
      <w:r>
        <w:rPr>
          <w:color w:val="2B2A2B"/>
          <w:spacing w:val="0"/>
          <w:w w:val="100"/>
          <w:position w:val="0"/>
        </w:rPr>
        <w:t>心中常怀赞美、感恩与爱，我们不再是 渺小卑微的凡夫俗子。尽管生</w:t>
      </w:r>
      <w:r>
        <w:rPr>
          <w:color w:val="484848"/>
          <w:spacing w:val="0"/>
          <w:w w:val="100"/>
          <w:position w:val="0"/>
        </w:rPr>
        <w:t>活忙碌</w:t>
      </w:r>
      <w:r>
        <w:rPr>
          <w:color w:val="2B2A2B"/>
          <w:spacing w:val="0"/>
          <w:w w:val="100"/>
          <w:position w:val="0"/>
        </w:rPr>
        <w:t>如昔， 我们仍能</w:t>
      </w:r>
      <w:r>
        <w:rPr>
          <w:color w:val="484848"/>
          <w:spacing w:val="0"/>
          <w:w w:val="100"/>
          <w:position w:val="0"/>
        </w:rPr>
        <w:t>在尘世</w:t>
      </w:r>
      <w:r>
        <w:rPr>
          <w:color w:val="2B2A2B"/>
          <w:spacing w:val="0"/>
          <w:w w:val="100"/>
          <w:position w:val="0"/>
        </w:rPr>
        <w:t>间体现内心的神圣。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4" w:lineRule="exact"/>
        <w:ind w:left="0" w:right="0"/>
        <w:jc w:val="both"/>
        <w:sectPr>
          <w:footnotePr>
            <w:numFmt w:val="decimal"/>
          </w:footnotePr>
          <w:type w:val="continuous"/>
          <w:pgSz w:w="8839" w:h="12940"/>
          <w:pgMar w:top="1281" w:right="744" w:bottom="1540" w:left="744" w:header="0" w:footer="3" w:gutter="171"/>
          <w:cols w:space="202" w:num="2"/>
          <w:rtlGutter w:val="0"/>
          <w:docGrid w:linePitch="360" w:charSpace="0"/>
        </w:sectPr>
      </w:pPr>
      <w:r>
        <w:rPr>
          <w:color w:val="484848"/>
          <w:spacing w:val="0"/>
          <w:w w:val="100"/>
          <w:position w:val="0"/>
        </w:rPr>
        <w:t>在</w:t>
      </w:r>
      <w:r>
        <w:rPr>
          <w:color w:val="2B2A2B"/>
          <w:spacing w:val="0"/>
          <w:w w:val="100"/>
          <w:position w:val="0"/>
        </w:rPr>
        <w:t>赞美、感恩与爱中，</w:t>
      </w:r>
      <w:r>
        <w:rPr>
          <w:color w:val="484848"/>
          <w:spacing w:val="0"/>
          <w:w w:val="100"/>
          <w:position w:val="0"/>
        </w:rPr>
        <w:t>我</w:t>
      </w:r>
      <w:r>
        <w:rPr>
          <w:color w:val="2B2A2B"/>
          <w:spacing w:val="0"/>
          <w:w w:val="100"/>
          <w:position w:val="0"/>
        </w:rPr>
        <w:t>无条件地守候 着你。</w:t>
      </w:r>
    </w:p>
    <w:p>
      <w:pPr>
        <w:pStyle w:val="5"/>
        <w:keepNext w:val="0"/>
        <w:keepLines w:val="0"/>
        <w:widowControl w:val="0"/>
        <w:shd w:val="clear" w:color="auto" w:fill="auto"/>
        <w:bidi w:val="0"/>
        <w:spacing w:before="1660" w:after="1320" w:line="240" w:lineRule="auto"/>
        <w:ind w:left="0" w:right="0" w:firstLine="0"/>
        <w:jc w:val="both"/>
      </w:pP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34"/>
          <w:szCs w:val="34"/>
          <w:shd w:val="clear" w:color="auto" w:fill="auto"/>
          <w:lang w:val="en-US" w:eastAsia="en-US" w:bidi="en-US"/>
        </w:rPr>
        <w:t>15.</w:t>
      </w:r>
      <w:r>
        <w:rPr>
          <w:color w:val="000000"/>
          <w:spacing w:val="0"/>
          <w:w w:val="100"/>
          <w:position w:val="0"/>
          <w:shd w:val="clear" w:color="auto" w:fill="auto"/>
        </w:rPr>
        <w:t>我是谁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00" w:line="409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……</w:t>
      </w:r>
      <w:r>
        <w:rPr>
          <w:color w:val="2B2A2B"/>
          <w:spacing w:val="0"/>
          <w:w w:val="100"/>
          <w:position w:val="0"/>
        </w:rPr>
        <w:t>我到底是谁？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釆用这个问题，作为一个修行方法，用的也就是禅宗和后世许多大圣人, 包括印度成道者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2B2A2B"/>
          <w:spacing w:val="0"/>
          <w:w w:val="100"/>
          <w:position w:val="0"/>
        </w:rPr>
        <w:t>拉玛那•马哈希的教学方法。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“我是</w:t>
      </w:r>
      <w:r>
        <w:rPr>
          <w:color w:val="2B2A2B"/>
          <w:spacing w:val="0"/>
          <w:w w:val="100"/>
          <w:position w:val="0"/>
        </w:rPr>
        <w:t>谁？”本身含的全面 的领悟，是我想通过这本书带出来的。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“我是</w:t>
      </w:r>
      <w:r>
        <w:rPr>
          <w:color w:val="2B2A2B"/>
          <w:spacing w:val="0"/>
          <w:w w:val="100"/>
          <w:position w:val="0"/>
        </w:rPr>
        <w:t>谁？”也是集中了人类最高的学 问，把几个大的宗教和哲学系统自然整合了。由此，在华人的传承里衍生出来 的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“话</w:t>
      </w:r>
      <w:r>
        <w:rPr>
          <w:color w:val="2B2A2B"/>
          <w:spacing w:val="0"/>
          <w:w w:val="100"/>
          <w:position w:val="0"/>
        </w:rPr>
        <w:t>头”，还进一步分成不同的派别，生出各式各样更多的话头。但是，</w:t>
      </w:r>
      <w:r>
        <w:rPr>
          <w:color w:val="2B2A2B"/>
          <w:spacing w:val="0"/>
          <w:w w:val="100"/>
          <w:position w:val="0"/>
          <w:lang w:val="zh-CN" w:eastAsia="zh-CN" w:bidi="zh-CN"/>
        </w:rPr>
        <w:t xml:space="preserve">“我 </w:t>
      </w:r>
      <w:r>
        <w:rPr>
          <w:color w:val="2B2A2B"/>
          <w:spacing w:val="0"/>
          <w:w w:val="100"/>
          <w:position w:val="0"/>
        </w:rPr>
        <w:t>是谁？”等于是话头中的话头，也就是最重要的话头。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  <w:lang w:val="zh-CN" w:eastAsia="zh-CN" w:bidi="zh-CN"/>
        </w:rPr>
        <w:t>“我</w:t>
      </w:r>
      <w:r>
        <w:rPr>
          <w:color w:val="2B2A2B"/>
          <w:spacing w:val="0"/>
          <w:w w:val="100"/>
          <w:position w:val="0"/>
        </w:rPr>
        <w:t xml:space="preserve">是谁？ </w:t>
      </w:r>
      <w:r>
        <w:rPr>
          <w:color w:val="000000"/>
          <w:spacing w:val="0"/>
          <w:w w:val="100"/>
          <w:position w:val="0"/>
        </w:rPr>
        <w:t xml:space="preserve">” </w:t>
      </w:r>
      <w:r>
        <w:rPr>
          <w:color w:val="2B2A2B"/>
          <w:spacing w:val="0"/>
          <w:w w:val="100"/>
          <w:position w:val="0"/>
        </w:rPr>
        <w:t>一追究下去，其实没有答案。我这么一讲，可能正兴冲冲想修 这个方法的朋友马上就扫兴了。但是，我这么讲，同时也为你省下不少时间。 我为什么要那么直接把答案说出来？因为考虑到任何语言都受到某时某地的局 限。当时，这几句话确实有相当强烈的启发作用。然而，时间久了，这几句话 就变成口号，</w:t>
      </w:r>
      <w:r>
        <w:rPr>
          <w:color w:val="000000"/>
          <w:spacing w:val="0"/>
          <w:w w:val="100"/>
          <w:position w:val="0"/>
        </w:rPr>
        <w:t>化</w:t>
      </w:r>
      <w:r>
        <w:rPr>
          <w:color w:val="2B2A2B"/>
          <w:spacing w:val="0"/>
          <w:w w:val="100"/>
          <w:position w:val="0"/>
        </w:rPr>
        <w:t>为一个系统。练习的人，通过逻辑就可以去解开，却得不到心 理的转化。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也</w:t>
      </w:r>
      <w:r>
        <w:rPr>
          <w:color w:val="2B2A2B"/>
          <w:spacing w:val="0"/>
          <w:w w:val="100"/>
          <w:position w:val="0"/>
        </w:rPr>
        <w:t>正因为如此，</w:t>
      </w:r>
      <w:r>
        <w:rPr>
          <w:color w:val="000000"/>
          <w:spacing w:val="0"/>
          <w:w w:val="100"/>
          <w:position w:val="0"/>
        </w:rPr>
        <w:t>禅</w:t>
      </w:r>
      <w:r>
        <w:rPr>
          <w:color w:val="2B2A2B"/>
          <w:spacing w:val="0"/>
          <w:w w:val="100"/>
          <w:position w:val="0"/>
        </w:rPr>
        <w:t>宗开始有各种宗派，用更新鲜的表达方式，带给头脑一 个全新的刺激。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所以，我在这本书很少提到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“开</w:t>
      </w:r>
      <w:r>
        <w:rPr>
          <w:color w:val="2B2A2B"/>
          <w:spacing w:val="0"/>
          <w:w w:val="100"/>
          <w:position w:val="0"/>
        </w:rPr>
        <w:t xml:space="preserve">悟” 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“修</w:t>
      </w:r>
      <w:r>
        <w:rPr>
          <w:color w:val="2B2A2B"/>
          <w:spacing w:val="0"/>
          <w:w w:val="100"/>
          <w:position w:val="0"/>
        </w:rPr>
        <w:t>行”或是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“当</w:t>
      </w:r>
      <w:r>
        <w:rPr>
          <w:color w:val="2B2A2B"/>
          <w:spacing w:val="0"/>
          <w:w w:val="100"/>
          <w:position w:val="0"/>
        </w:rPr>
        <w:t>下”甚至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“空”</w:t>
      </w:r>
      <w:r>
        <w:rPr>
          <w:color w:val="2B2A2B"/>
          <w:spacing w:val="0"/>
          <w:w w:val="100"/>
          <w:position w:val="0"/>
        </w:rPr>
        <w:t>这些 词汇。因为这些名词，跟其他许多名称都已经变成口号，落入了一个完整的系 统。只要通过逻辑脑都可以解开，反而失去了让我们从这人间跳出来的力道。 也因为如此，我多年来在东方很少见到有领悟的朋友。虽然，东方可以说是世 界重要哲学和灵修的发源地，但是上千年来都被语言捆绑住了。虽然这么讲, 我前面也表达过，地球的频率正在大幅度的提升。从来没有一个时代，能让人 类这么大规模地醒觉过来。我，希望你也是其中一位。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从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“我是</w:t>
      </w:r>
      <w:r>
        <w:rPr>
          <w:color w:val="2B2A2B"/>
          <w:spacing w:val="0"/>
          <w:w w:val="100"/>
          <w:position w:val="0"/>
        </w:rPr>
        <w:t>谁？”自然会回答到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2B2A2B"/>
          <w:spacing w:val="0"/>
          <w:w w:val="100"/>
          <w:position w:val="0"/>
        </w:rPr>
        <w:t>我，就是我。再进一步，可能会到</w:t>
      </w:r>
      <w:r>
        <w:rPr>
          <w:color w:val="2B2A2B"/>
          <w:spacing w:val="0"/>
          <w:w w:val="100"/>
          <w:position w:val="0"/>
          <w:lang w:val="zh-CN" w:eastAsia="zh-CN" w:bidi="zh-CN"/>
        </w:rPr>
        <w:t xml:space="preserve">“我， </w:t>
      </w:r>
      <w:r>
        <w:rPr>
          <w:color w:val="2B2A2B"/>
          <w:spacing w:val="0"/>
          <w:w w:val="100"/>
          <w:position w:val="0"/>
        </w:rPr>
        <w:t>就是”，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“我，</w:t>
      </w:r>
      <w:r>
        <w:rPr>
          <w:color w:val="2B2A2B"/>
          <w:spacing w:val="0"/>
          <w:w w:val="100"/>
          <w:position w:val="0"/>
        </w:rPr>
        <w:t>是”。最后可能只剩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”。</w:t>
      </w:r>
      <w:r>
        <w:rPr>
          <w:color w:val="2B2A2B"/>
          <w:spacing w:val="0"/>
          <w:w w:val="100"/>
          <w:position w:val="0"/>
        </w:rPr>
        <w:t>它没有一个合理的答案。因为这个问 题本身就不合理。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这个问题也只是个路标，是来传达</w:t>
      </w:r>
      <w:r>
        <w:rPr>
          <w:color w:val="797A77"/>
          <w:spacing w:val="0"/>
          <w:w w:val="100"/>
          <w:position w:val="0"/>
        </w:rPr>
        <w:t>——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2B2A2B"/>
          <w:spacing w:val="0"/>
          <w:w w:val="100"/>
          <w:position w:val="0"/>
        </w:rPr>
        <w:t>想得出来的任何回答，都还 在一个客体局限的意识打转。然而，这个客体局限的意识，会分派出一个主体, 以及一个客体。也就是——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“我</w:t>
      </w:r>
      <w:r>
        <w:rPr>
          <w:color w:val="2B2A2B"/>
          <w:spacing w:val="0"/>
          <w:w w:val="100"/>
          <w:position w:val="0"/>
        </w:rPr>
        <w:t>”，以及我在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“做什</w:t>
      </w:r>
      <w:r>
        <w:rPr>
          <w:color w:val="2B2A2B"/>
          <w:spacing w:val="0"/>
          <w:w w:val="100"/>
          <w:position w:val="0"/>
        </w:rPr>
        <w:t>么”、我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“是什</w:t>
      </w:r>
      <w:r>
        <w:rPr>
          <w:color w:val="2B2A2B"/>
          <w:spacing w:val="0"/>
          <w:w w:val="100"/>
          <w:position w:val="0"/>
        </w:rPr>
        <w:t>么”、我</w:t>
      </w:r>
      <w:r>
        <w:rPr>
          <w:color w:val="2B2A2B"/>
          <w:spacing w:val="0"/>
          <w:w w:val="100"/>
          <w:position w:val="0"/>
          <w:lang w:val="zh-CN" w:eastAsia="zh-CN" w:bidi="zh-CN"/>
        </w:rPr>
        <w:t xml:space="preserve">“是 </w:t>
      </w:r>
      <w:r>
        <w:rPr>
          <w:color w:val="2B2A2B"/>
          <w:spacing w:val="0"/>
          <w:w w:val="100"/>
          <w:position w:val="0"/>
        </w:rPr>
        <w:t>谁”。所以，不管怎么分析，不管怎么努力去追求，都还离不开一个分别、局限 的客体意识的范畴。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再强调一次，这么分析、这么追求，还是在一个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2B2A2B"/>
          <w:spacing w:val="0"/>
          <w:w w:val="100"/>
          <w:position w:val="0"/>
        </w:rPr>
        <w:t>的状态。就连我们 一般人常谈的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“成</w:t>
      </w:r>
      <w:r>
        <w:rPr>
          <w:color w:val="2B2A2B"/>
          <w:spacing w:val="0"/>
          <w:w w:val="100"/>
          <w:position w:val="0"/>
        </w:rPr>
        <w:t>为”都还离不开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“动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2B2A2B"/>
          <w:spacing w:val="0"/>
          <w:w w:val="100"/>
          <w:position w:val="0"/>
        </w:rPr>
        <w:t>最多只是微细一点的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“动</w:t>
      </w:r>
      <w:r>
        <w:rPr>
          <w:color w:val="2B2A2B"/>
          <w:spacing w:val="0"/>
          <w:w w:val="100"/>
          <w:position w:val="0"/>
        </w:rPr>
        <w:t>”。比如说 成为圣人、成为开悟的人、成为有道之人、成为大成就者，还是离不开局限的 境界。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  <w:lang w:val="zh-CN" w:eastAsia="zh-CN" w:bidi="zh-CN"/>
        </w:rPr>
        <w:t>“我是</w:t>
      </w:r>
      <w:r>
        <w:rPr>
          <w:color w:val="2B2A2B"/>
          <w:spacing w:val="0"/>
          <w:w w:val="100"/>
          <w:position w:val="0"/>
        </w:rPr>
        <w:t>谁？”这个问题，是要表达无色无形的层面，也就是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000000"/>
          <w:spacing w:val="0"/>
          <w:w w:val="100"/>
          <w:position w:val="0"/>
        </w:rPr>
        <w:t>……</w:t>
      </w:r>
      <w:r>
        <w:rPr>
          <w:color w:val="2B2A2B"/>
          <w:spacing w:val="0"/>
          <w:w w:val="100"/>
          <w:position w:val="0"/>
        </w:rPr>
        <w:t>接下 来就没有了。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  <w:sectPr>
          <w:footnotePr>
            <w:numFmt w:val="decimal"/>
          </w:footnotePr>
          <w:pgSz w:w="8839" w:h="12940"/>
          <w:pgMar w:top="1190" w:right="789" w:bottom="1416" w:left="789" w:header="0" w:footer="3" w:gutter="79"/>
          <w:cols w:space="720" w:num="1"/>
          <w:rtlGutter w:val="0"/>
          <w:docGrid w:linePitch="360" w:charSpace="0"/>
        </w:sectPr>
      </w:pPr>
      <w:r>
        <w:rPr>
          <w:color w:val="2B2A2B"/>
          <w:spacing w:val="0"/>
          <w:w w:val="100"/>
          <w:position w:val="0"/>
          <w:sz w:val="18"/>
          <w:szCs w:val="18"/>
        </w:rPr>
        <w:t>我只能轻轻松松存在。</w:t>
      </w:r>
      <w:r>
        <w:rPr>
          <w:color w:val="000000"/>
          <w:spacing w:val="0"/>
          <w:w w:val="100"/>
          <w:position w:val="0"/>
          <w:sz w:val="18"/>
          <w:szCs w:val="18"/>
        </w:rPr>
        <w:t>只</w:t>
      </w:r>
      <w:r>
        <w:rPr>
          <w:color w:val="2B2A2B"/>
          <w:spacing w:val="0"/>
          <w:w w:val="100"/>
          <w:position w:val="0"/>
          <w:sz w:val="18"/>
          <w:szCs w:val="18"/>
        </w:rPr>
        <w:t>有通过存在，我才可以通过最原初的知觉看着一 切。只要有下一句话，马上造出一个客体，把无色无形的无限，限缩出一个个 小小的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“有</w:t>
      </w:r>
      <w:r>
        <w:rPr>
          <w:color w:val="2B2A2B"/>
          <w:spacing w:val="0"/>
          <w:w w:val="100"/>
          <w:position w:val="0"/>
        </w:rPr>
        <w:t>”。这两个层面的逻辑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2B2A2B"/>
          <w:spacing w:val="0"/>
          <w:w w:val="100"/>
          <w:position w:val="0"/>
        </w:rPr>
        <w:t>局限（相对）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sz w:val="15"/>
          <w:szCs w:val="15"/>
          <w:lang w:val="en-US" w:eastAsia="en-US" w:bidi="en-US"/>
        </w:rPr>
        <w:t>VS.</w:t>
      </w:r>
      <w:r>
        <w:rPr>
          <w:color w:val="2B2A2B"/>
          <w:spacing w:val="0"/>
          <w:w w:val="100"/>
          <w:position w:val="0"/>
        </w:rPr>
        <w:t xml:space="preserve">无限（绝对），表面上有 </w:t>
      </w:r>
      <w:r>
        <w:rPr>
          <w:color w:val="000000"/>
          <w:spacing w:val="0"/>
          <w:w w:val="100"/>
          <w:position w:val="0"/>
        </w:rPr>
        <w:t>个</w:t>
      </w:r>
      <w:r>
        <w:rPr>
          <w:color w:val="2B2A2B"/>
          <w:spacing w:val="0"/>
          <w:w w:val="100"/>
          <w:position w:val="0"/>
        </w:rPr>
        <w:t>对立。其实，两者可以同时存在，这才是人生最大的机密。这里，把这个钥 匙交给你了。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有趣的是，所有的经典也</w:t>
      </w:r>
      <w:r>
        <w:rPr>
          <w:color w:val="484848"/>
          <w:spacing w:val="0"/>
          <w:w w:val="100"/>
          <w:position w:val="0"/>
        </w:rPr>
        <w:t>只是表</w:t>
      </w:r>
      <w:r>
        <w:rPr>
          <w:color w:val="2B2A2B"/>
          <w:spacing w:val="0"/>
          <w:w w:val="100"/>
          <w:position w:val="0"/>
        </w:rPr>
        <w:t>达这个</w:t>
      </w:r>
      <w:r>
        <w:rPr>
          <w:color w:val="484848"/>
          <w:spacing w:val="0"/>
          <w:w w:val="100"/>
          <w:position w:val="0"/>
        </w:rPr>
        <w:t>重点。</w:t>
      </w:r>
      <w:r>
        <w:rPr>
          <w:color w:val="2B2A2B"/>
          <w:spacing w:val="0"/>
          <w:w w:val="100"/>
          <w:position w:val="0"/>
        </w:rPr>
        <w:t>不用说佛</w:t>
      </w:r>
      <w:r>
        <w:rPr>
          <w:color w:val="484848"/>
          <w:spacing w:val="0"/>
          <w:w w:val="100"/>
          <w:position w:val="0"/>
        </w:rPr>
        <w:t>经了，</w:t>
      </w:r>
      <w:r>
        <w:rPr>
          <w:color w:val="2B2A2B"/>
          <w:spacing w:val="0"/>
          <w:w w:val="100"/>
          <w:position w:val="0"/>
        </w:rPr>
        <w:t>在整个大藏 经，佛陀都一再地带回来这个重点。六祖的《坛经》</w:t>
      </w:r>
      <w:r>
        <w:rPr>
          <w:color w:val="000000"/>
          <w:spacing w:val="0"/>
          <w:w w:val="100"/>
          <w:position w:val="0"/>
        </w:rPr>
        <w:t>以</w:t>
      </w:r>
      <w:r>
        <w:rPr>
          <w:color w:val="2B2A2B"/>
          <w:spacing w:val="0"/>
          <w:w w:val="100"/>
          <w:position w:val="0"/>
        </w:rPr>
        <w:t>及后人的论，也还是强 调这一点。更有趣的是，犹太人的古圣经《律法书》也提到过，</w:t>
      </w:r>
      <w:r>
        <w:rPr>
          <w:color w:val="484848"/>
          <w:spacing w:val="0"/>
          <w:w w:val="100"/>
          <w:position w:val="0"/>
        </w:rPr>
        <w:t xml:space="preserve">当时摩西到山 </w:t>
      </w:r>
      <w:r>
        <w:rPr>
          <w:color w:val="2B2A2B"/>
          <w:spacing w:val="0"/>
          <w:w w:val="100"/>
          <w:position w:val="0"/>
        </w:rPr>
        <w:t>顶上问</w:t>
      </w:r>
      <w:r>
        <w:rPr>
          <w:color w:val="484848"/>
          <w:spacing w:val="0"/>
          <w:w w:val="100"/>
          <w:position w:val="0"/>
        </w:rPr>
        <w:t>上帝的</w:t>
      </w:r>
      <w:r>
        <w:rPr>
          <w:color w:val="2B2A2B"/>
          <w:spacing w:val="0"/>
          <w:w w:val="100"/>
          <w:position w:val="0"/>
        </w:rPr>
        <w:t>名字，</w:t>
      </w:r>
      <w:r>
        <w:rPr>
          <w:color w:val="000000"/>
          <w:spacing w:val="0"/>
          <w:w w:val="100"/>
          <w:position w:val="0"/>
        </w:rPr>
        <w:t>上</w:t>
      </w:r>
      <w:r>
        <w:rPr>
          <w:color w:val="2B2A2B"/>
          <w:spacing w:val="0"/>
          <w:w w:val="100"/>
          <w:position w:val="0"/>
        </w:rPr>
        <w:t>帝的回答是：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 xml:space="preserve">I </w:t>
      </w:r>
      <w:r>
        <w:rPr>
          <w:rFonts w:ascii="Times New Roman" w:hAnsi="Times New Roman" w:eastAsia="Times New Roman" w:cs="Times New Roman"/>
          <w:b/>
          <w:bCs/>
          <w:color w:val="2B2A2B"/>
          <w:spacing w:val="0"/>
          <w:w w:val="100"/>
          <w:position w:val="0"/>
          <w:lang w:val="en-US" w:eastAsia="en-US" w:bidi="en-US"/>
        </w:rPr>
        <w:t xml:space="preserve">Am that 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 xml:space="preserve">I </w:t>
      </w:r>
      <w:r>
        <w:rPr>
          <w:rFonts w:ascii="Times New Roman" w:hAnsi="Times New Roman" w:eastAsia="Times New Roman" w:cs="Times New Roman"/>
          <w:b/>
          <w:bCs/>
          <w:color w:val="2B2A2B"/>
          <w:spacing w:val="0"/>
          <w:w w:val="100"/>
          <w:position w:val="0"/>
          <w:lang w:val="en-US" w:eastAsia="en-US" w:bidi="en-US"/>
        </w:rPr>
        <w:t>Am.</w:t>
      </w:r>
      <w:r>
        <w:rPr>
          <w:color w:val="2B2A2B"/>
          <w:spacing w:val="0"/>
          <w:w w:val="100"/>
          <w:position w:val="0"/>
        </w:rPr>
        <w:t>①原本讲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I Am.</w:t>
      </w:r>
      <w:r>
        <w:rPr>
          <w:color w:val="2B2A2B"/>
          <w:spacing w:val="0"/>
          <w:w w:val="100"/>
          <w:position w:val="0"/>
        </w:rPr>
        <w:t>（我是），就 够了。</w:t>
      </w:r>
      <w:r>
        <w:rPr>
          <w:color w:val="484848"/>
          <w:spacing w:val="0"/>
          <w:w w:val="100"/>
          <w:position w:val="0"/>
        </w:rPr>
        <w:t>但是在</w:t>
      </w:r>
      <w:r>
        <w:rPr>
          <w:color w:val="2B2A2B"/>
          <w:spacing w:val="0"/>
          <w:w w:val="100"/>
          <w:position w:val="0"/>
        </w:rPr>
        <w:t>后头加上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that I Am.</w:t>
      </w:r>
      <w:r>
        <w:rPr>
          <w:color w:val="484848"/>
          <w:spacing w:val="0"/>
          <w:w w:val="100"/>
          <w:position w:val="0"/>
        </w:rPr>
        <w:t>是担</w:t>
      </w:r>
      <w:r>
        <w:rPr>
          <w:color w:val="2B2A2B"/>
          <w:spacing w:val="0"/>
          <w:w w:val="100"/>
          <w:position w:val="0"/>
        </w:rPr>
        <w:t>心这么讲不够清楚，还在等下一句是什 么。所以，</w:t>
      </w:r>
      <w:r>
        <w:rPr>
          <w:rFonts w:ascii="Times New Roman" w:hAnsi="Times New Roman" w:eastAsia="Times New Roman" w:cs="Times New Roman"/>
          <w:b/>
          <w:bCs/>
          <w:color w:val="2B2A2B"/>
          <w:spacing w:val="0"/>
          <w:w w:val="100"/>
          <w:position w:val="0"/>
          <w:lang w:val="en-US" w:eastAsia="en-US" w:bidi="en-US"/>
        </w:rPr>
        <w:t>IAm.</w:t>
      </w:r>
      <w:r>
        <w:rPr>
          <w:color w:val="2B2A2B"/>
          <w:spacing w:val="0"/>
          <w:w w:val="100"/>
          <w:position w:val="0"/>
        </w:rPr>
        <w:t>再重复了一次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2B2A2B"/>
          <w:spacing w:val="0"/>
          <w:w w:val="100"/>
          <w:position w:val="0"/>
        </w:rPr>
        <w:t>我是，我就是。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我是什么？</w:t>
      </w:r>
      <w:r>
        <w:rPr>
          <w:color w:val="484848"/>
          <w:spacing w:val="0"/>
          <w:w w:val="100"/>
          <w:position w:val="0"/>
        </w:rPr>
        <w:t>我是，</w:t>
      </w:r>
      <w:r>
        <w:rPr>
          <w:color w:val="2B2A2B"/>
          <w:spacing w:val="0"/>
          <w:w w:val="100"/>
          <w:position w:val="0"/>
        </w:rPr>
        <w:t>我就是。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  <w:rPr>
          <w:sz w:val="18"/>
          <w:szCs w:val="18"/>
        </w:rPr>
      </w:pPr>
      <w:r>
        <w:rPr>
          <w:color w:val="2B2A2B"/>
          <w:spacing w:val="0"/>
          <w:w w:val="100"/>
          <w:position w:val="0"/>
          <w:sz w:val="20"/>
          <w:szCs w:val="20"/>
        </w:rPr>
        <w:t>耶稣在《圣经》又提了一次</w:t>
      </w:r>
      <w:r>
        <w:rPr>
          <w:color w:val="2B2A2B"/>
          <w:spacing w:val="0"/>
          <w:w w:val="100"/>
          <w:position w:val="0"/>
          <w:sz w:val="20"/>
          <w:szCs w:val="20"/>
          <w:lang w:val="zh-CN" w:eastAsia="zh-CN" w:bidi="zh-CN"/>
        </w:rPr>
        <w:t>“还</w:t>
      </w:r>
      <w:r>
        <w:rPr>
          <w:color w:val="2B2A2B"/>
          <w:spacing w:val="0"/>
          <w:w w:val="100"/>
          <w:position w:val="0"/>
          <w:sz w:val="20"/>
          <w:szCs w:val="20"/>
        </w:rPr>
        <w:t xml:space="preserve">没有亚伯拉罕就有了我” </w:t>
      </w:r>
      <w:r>
        <w:rPr>
          <w:color w:val="000000"/>
          <w:spacing w:val="0"/>
          <w:w w:val="100"/>
          <w:position w:val="0"/>
          <w:sz w:val="20"/>
          <w:szCs w:val="20"/>
        </w:rPr>
        <w:t>（</w:t>
      </w:r>
      <w:r>
        <w:rPr>
          <w:rFonts w:ascii="Times New Roman" w:hAnsi="Times New Roman" w:eastAsia="Times New Roman" w:cs="Times New Roman"/>
          <w:b/>
          <w:bCs/>
          <w:color w:val="2B2A2B"/>
          <w:spacing w:val="0"/>
          <w:w w:val="100"/>
          <w:position w:val="0"/>
          <w:sz w:val="20"/>
          <w:szCs w:val="20"/>
          <w:lang w:val="en-US" w:eastAsia="en-US" w:bidi="en-US"/>
        </w:rPr>
        <w:t xml:space="preserve">Before Abraham 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sz w:val="20"/>
          <w:szCs w:val="20"/>
          <w:lang w:val="en-US" w:eastAsia="en-US" w:bidi="en-US"/>
        </w:rPr>
        <w:t xml:space="preserve">was, I </w:t>
      </w:r>
      <w:r>
        <w:rPr>
          <w:rFonts w:ascii="Times New Roman" w:hAnsi="Times New Roman" w:eastAsia="Times New Roman" w:cs="Times New Roman"/>
          <w:b/>
          <w:bCs/>
          <w:color w:val="2B2A2B"/>
          <w:spacing w:val="0"/>
          <w:w w:val="100"/>
          <w:position w:val="0"/>
          <w:sz w:val="20"/>
          <w:szCs w:val="20"/>
          <w:lang w:val="en-US" w:eastAsia="en-US" w:bidi="en-US"/>
        </w:rPr>
        <w:t>am.）</w:t>
      </w:r>
      <w:r>
        <w:rPr>
          <w:color w:val="2B2A2B"/>
          <w:spacing w:val="0"/>
          <w:w w:val="100"/>
          <w:position w:val="0"/>
          <w:sz w:val="20"/>
          <w:szCs w:val="20"/>
        </w:rPr>
        <w:t>②。也就是说，</w:t>
      </w:r>
      <w:r>
        <w:rPr>
          <w:color w:val="000000"/>
          <w:spacing w:val="0"/>
          <w:w w:val="100"/>
          <w:position w:val="0"/>
          <w:sz w:val="20"/>
          <w:szCs w:val="20"/>
        </w:rPr>
        <w:t>无始</w:t>
      </w:r>
      <w:r>
        <w:rPr>
          <w:color w:val="2B2A2B"/>
          <w:spacing w:val="0"/>
          <w:w w:val="100"/>
          <w:position w:val="0"/>
          <w:sz w:val="20"/>
          <w:szCs w:val="20"/>
        </w:rPr>
        <w:t>以来，</w:t>
      </w:r>
      <w:r>
        <w:rPr>
          <w:color w:val="000000"/>
          <w:spacing w:val="0"/>
          <w:w w:val="100"/>
          <w:position w:val="0"/>
          <w:sz w:val="20"/>
          <w:szCs w:val="20"/>
        </w:rPr>
        <w:t>这个</w:t>
      </w:r>
      <w:r>
        <w:rPr>
          <w:color w:val="484848"/>
          <w:spacing w:val="0"/>
          <w:w w:val="100"/>
          <w:position w:val="0"/>
          <w:sz w:val="20"/>
          <w:szCs w:val="20"/>
        </w:rPr>
        <w:t>一体的</w:t>
      </w:r>
      <w:r>
        <w:rPr>
          <w:color w:val="2B2A2B"/>
          <w:spacing w:val="0"/>
          <w:w w:val="100"/>
          <w:position w:val="0"/>
          <w:sz w:val="20"/>
          <w:szCs w:val="20"/>
        </w:rPr>
        <w:t xml:space="preserve">意识，也就是上帝，就已经在 了。而且，永远会在。所以，它站在上帝（主）的角色回答：我是，我就是， </w:t>
      </w:r>
      <w:r>
        <w:rPr>
          <w:color w:val="2B2A2B"/>
          <w:spacing w:val="0"/>
          <w:w w:val="100"/>
          <w:position w:val="0"/>
          <w:sz w:val="18"/>
          <w:szCs w:val="18"/>
        </w:rPr>
        <w:t>我轻轻松松存在。而且，永远存在。我其实跟这人间所造出来的规则和限制不 相关。但是，</w:t>
      </w:r>
      <w:r>
        <w:rPr>
          <w:color w:val="000000"/>
          <w:spacing w:val="0"/>
          <w:w w:val="100"/>
          <w:position w:val="0"/>
          <w:sz w:val="18"/>
          <w:szCs w:val="18"/>
        </w:rPr>
        <w:t>人</w:t>
      </w:r>
      <w:r>
        <w:rPr>
          <w:i/>
          <w:iCs/>
          <w:color w:val="2B2A2B"/>
          <w:spacing w:val="0"/>
          <w:w w:val="100"/>
          <w:position w:val="0"/>
          <w:sz w:val="18"/>
          <w:szCs w:val="18"/>
        </w:rPr>
        <w:t>生_切</w:t>
      </w:r>
      <w:r>
        <w:rPr>
          <w:color w:val="2B2A2B"/>
          <w:spacing w:val="0"/>
          <w:w w:val="100"/>
          <w:position w:val="0"/>
          <w:sz w:val="18"/>
          <w:szCs w:val="18"/>
        </w:rPr>
        <w:t>的限制和状况，</w:t>
      </w:r>
      <w:r>
        <w:rPr>
          <w:color w:val="000000"/>
          <w:spacing w:val="0"/>
          <w:w w:val="100"/>
          <w:position w:val="0"/>
          <w:sz w:val="18"/>
          <w:szCs w:val="18"/>
        </w:rPr>
        <w:t>也</w:t>
      </w:r>
      <w:r>
        <w:rPr>
          <w:color w:val="2B2A2B"/>
          <w:spacing w:val="0"/>
          <w:w w:val="100"/>
          <w:position w:val="0"/>
          <w:sz w:val="18"/>
          <w:szCs w:val="18"/>
        </w:rPr>
        <w:t>只是从</w:t>
      </w:r>
      <w:r>
        <w:rPr>
          <w:color w:val="2B2A2B"/>
          <w:spacing w:val="0"/>
          <w:w w:val="100"/>
          <w:position w:val="0"/>
          <w:sz w:val="18"/>
          <w:szCs w:val="18"/>
          <w:lang w:val="zh-CN" w:eastAsia="zh-CN" w:bidi="zh-CN"/>
        </w:rPr>
        <w:t>“无</w:t>
      </w:r>
      <w:r>
        <w:rPr>
          <w:color w:val="2B2A2B"/>
          <w:spacing w:val="0"/>
          <w:w w:val="100"/>
          <w:position w:val="0"/>
          <w:sz w:val="18"/>
          <w:szCs w:val="18"/>
        </w:rPr>
        <w:t>有”所诞生出来的，一点 矛盾都没有。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最后，我把这段作为结语，来表达我对佛经、圣经、</w:t>
      </w:r>
      <w:r>
        <w:rPr>
          <w:color w:val="484848"/>
          <w:spacing w:val="0"/>
          <w:w w:val="100"/>
          <w:position w:val="0"/>
        </w:rPr>
        <w:t>道家的</w:t>
      </w:r>
      <w:r>
        <w:rPr>
          <w:color w:val="2B2A2B"/>
          <w:spacing w:val="0"/>
          <w:w w:val="100"/>
          <w:position w:val="0"/>
        </w:rPr>
        <w:t xml:space="preserve">典籍，以及释 </w:t>
      </w:r>
      <w:r>
        <w:rPr>
          <w:color w:val="484848"/>
          <w:spacing w:val="0"/>
          <w:w w:val="100"/>
          <w:position w:val="0"/>
        </w:rPr>
        <w:t>迦牟尼佛、</w:t>
      </w:r>
      <w:r>
        <w:rPr>
          <w:color w:val="2B2A2B"/>
          <w:spacing w:val="0"/>
          <w:w w:val="100"/>
          <w:position w:val="0"/>
        </w:rPr>
        <w:t>耶稣、老子、六祖、拉玛那</w:t>
      </w:r>
      <w:r>
        <w:rPr>
          <w:color w:val="000000"/>
          <w:spacing w:val="0"/>
          <w:w w:val="100"/>
          <w:position w:val="0"/>
          <w:lang w:val="en-US" w:eastAsia="en-US" w:bidi="en-US"/>
        </w:rPr>
        <w:t>•</w:t>
      </w:r>
      <w:r>
        <w:rPr>
          <w:color w:val="2B2A2B"/>
          <w:spacing w:val="0"/>
          <w:w w:val="100"/>
          <w:position w:val="0"/>
        </w:rPr>
        <w:t>马哈希等所有古人留下的智慧结晶的 最高</w:t>
      </w:r>
      <w:r>
        <w:rPr>
          <w:color w:val="484848"/>
          <w:spacing w:val="0"/>
          <w:w w:val="100"/>
          <w:position w:val="0"/>
        </w:rPr>
        <w:t>敬意。</w:t>
      </w:r>
      <w:r>
        <w:rPr>
          <w:color w:val="2B2A2B"/>
          <w:spacing w:val="0"/>
          <w:w w:val="100"/>
          <w:position w:val="0"/>
        </w:rPr>
        <w:t>有一天，我会把个人的小小经历跟大家分享，虽然不晓得值不值得 分享。因为人生就是一趟旅程，而我不过有我个人的</w:t>
      </w:r>
      <w:r>
        <w:rPr>
          <w:color w:val="484848"/>
          <w:spacing w:val="0"/>
          <w:w w:val="100"/>
          <w:position w:val="0"/>
        </w:rPr>
        <w:t>旅程。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680" w:line="409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简单说，我从小受到天主教《圣经》、犹太人</w:t>
      </w:r>
      <w:r>
        <w:rPr>
          <w:color w:val="484848"/>
          <w:spacing w:val="0"/>
          <w:w w:val="100"/>
          <w:position w:val="0"/>
        </w:rPr>
        <w:t>《古</w:t>
      </w:r>
      <w:r>
        <w:rPr>
          <w:color w:val="2B2A2B"/>
          <w:spacing w:val="0"/>
          <w:w w:val="100"/>
          <w:position w:val="0"/>
        </w:rPr>
        <w:t>圣经》的</w:t>
      </w:r>
      <w:r>
        <w:rPr>
          <w:color w:val="484848"/>
          <w:spacing w:val="0"/>
          <w:w w:val="100"/>
          <w:position w:val="0"/>
        </w:rPr>
        <w:t>熏陶。</w:t>
      </w:r>
      <w:r>
        <w:rPr>
          <w:color w:val="2B2A2B"/>
          <w:spacing w:val="0"/>
          <w:w w:val="100"/>
          <w:position w:val="0"/>
        </w:rPr>
        <w:t>还不到 四五岁，</w:t>
      </w:r>
      <w:r>
        <w:rPr>
          <w:color w:val="484848"/>
          <w:spacing w:val="0"/>
          <w:w w:val="100"/>
          <w:position w:val="0"/>
        </w:rPr>
        <w:t>就</w:t>
      </w:r>
      <w:r>
        <w:rPr>
          <w:color w:val="2B2A2B"/>
          <w:spacing w:val="0"/>
          <w:w w:val="100"/>
          <w:position w:val="0"/>
        </w:rPr>
        <w:t>接触到耶稣，启发了我对生命根源的探索。后来二十几岁时，因缘 凑巧，在书封上</w:t>
      </w:r>
      <w:r>
        <w:rPr>
          <w:color w:val="484848"/>
          <w:spacing w:val="0"/>
          <w:w w:val="100"/>
          <w:position w:val="0"/>
        </w:rPr>
        <w:t>看到了</w:t>
      </w:r>
      <w:r>
        <w:rPr>
          <w:color w:val="2B2A2B"/>
          <w:spacing w:val="0"/>
          <w:w w:val="100"/>
          <w:position w:val="0"/>
        </w:rPr>
        <w:t>拉玛那•马哈希的照片，</w:t>
      </w:r>
      <w:r>
        <w:rPr>
          <w:color w:val="484848"/>
          <w:spacing w:val="0"/>
          <w:w w:val="100"/>
          <w:position w:val="0"/>
        </w:rPr>
        <w:t>泪流不止。当时，</w:t>
      </w:r>
      <w:r>
        <w:rPr>
          <w:color w:val="2B2A2B"/>
          <w:spacing w:val="0"/>
          <w:w w:val="100"/>
          <w:position w:val="0"/>
        </w:rPr>
        <w:t>他的英译 作品不会超过两本，就让我遇上了。从拉玛那</w:t>
      </w:r>
      <w:r>
        <w:rPr>
          <w:color w:val="2B2A2B"/>
          <w:spacing w:val="0"/>
          <w:w w:val="100"/>
          <w:position w:val="0"/>
          <w:lang w:val="en-US" w:eastAsia="en-US" w:bidi="en-US"/>
        </w:rPr>
        <w:t>•</w:t>
      </w:r>
      <w:r>
        <w:rPr>
          <w:color w:val="2B2A2B"/>
          <w:spacing w:val="0"/>
          <w:w w:val="100"/>
          <w:position w:val="0"/>
        </w:rPr>
        <w:t>马哈希，我接触了六祖的《坛</w:t>
      </w:r>
    </w:p>
    <w:p>
      <w:pPr>
        <w:pStyle w:val="33"/>
        <w:keepNext w:val="0"/>
        <w:keepLines w:val="0"/>
        <w:widowControl w:val="0"/>
        <w:numPr>
          <w:ilvl w:val="0"/>
          <w:numId w:val="17"/>
        </w:numPr>
        <w:shd w:val="clear" w:color="auto" w:fill="auto"/>
        <w:tabs>
          <w:tab w:val="left" w:pos="294"/>
        </w:tabs>
        <w:bidi w:val="0"/>
        <w:spacing w:before="0" w:after="0" w:line="235" w:lineRule="exact"/>
        <w:ind w:left="200" w:right="0" w:hanging="200"/>
        <w:jc w:val="both"/>
      </w:pPr>
      <w:bookmarkStart w:id="351" w:name="bookmark357"/>
      <w:bookmarkEnd w:id="351"/>
      <w:r>
        <w:rPr>
          <w:color w:val="2B2A2B"/>
          <w:spacing w:val="0"/>
          <w:w w:val="100"/>
          <w:position w:val="0"/>
        </w:rPr>
        <w:t>《律</w:t>
      </w:r>
      <w:r>
        <w:rPr>
          <w:color w:val="2B2A2B"/>
          <w:spacing w:val="0"/>
          <w:w w:val="100"/>
          <w:position w:val="0"/>
          <w:lang w:val="zh-CN" w:eastAsia="zh-CN" w:bidi="zh-CN"/>
        </w:rPr>
        <w:t>法书》</w:t>
      </w:r>
      <w:r>
        <w:rPr>
          <w:color w:val="2B2A2B"/>
          <w:spacing w:val="0"/>
          <w:w w:val="100"/>
          <w:position w:val="0"/>
        </w:rPr>
        <w:t>英文为</w:t>
      </w:r>
      <w:r>
        <w:rPr>
          <w:rFonts w:ascii="Times New Roman" w:hAnsi="Times New Roman" w:eastAsia="Times New Roman" w:cs="Times New Roman"/>
          <w:i/>
          <w:iCs/>
          <w:color w:val="2B2A2B"/>
          <w:spacing w:val="0"/>
          <w:w w:val="100"/>
          <w:position w:val="0"/>
          <w:sz w:val="20"/>
          <w:szCs w:val="20"/>
          <w:lang w:val="en-US" w:eastAsia="en-US" w:bidi="en-US"/>
        </w:rPr>
        <w:t>Torah,</w:t>
      </w:r>
      <w:r>
        <w:rPr>
          <w:color w:val="2B2A2B"/>
          <w:spacing w:val="0"/>
          <w:w w:val="100"/>
          <w:position w:val="0"/>
        </w:rPr>
        <w:t>中译作《律法书》或《妥拉》古圣经。摩西这段经历记载于《律</w:t>
      </w:r>
      <w:r>
        <w:rPr>
          <w:color w:val="2B2A2B"/>
          <w:spacing w:val="0"/>
          <w:w w:val="100"/>
          <w:position w:val="0"/>
          <w:lang w:val="zh-CN" w:eastAsia="zh-CN" w:bidi="zh-CN"/>
        </w:rPr>
        <w:t>法书,</w:t>
      </w:r>
      <w:r>
        <w:rPr>
          <w:color w:val="2B2A2B"/>
          <w:spacing w:val="0"/>
          <w:w w:val="100"/>
          <w:position w:val="0"/>
        </w:rPr>
        <w:t>"岀埃及 记”</w:t>
      </w:r>
      <w:r>
        <w:rPr>
          <w:rFonts w:ascii="Times New Roman" w:hAnsi="Times New Roman" w:eastAsia="Times New Roman" w:cs="Times New Roman"/>
          <w:color w:val="2B2A2B"/>
          <w:spacing w:val="0"/>
          <w:w w:val="100"/>
          <w:position w:val="0"/>
          <w:sz w:val="20"/>
          <w:szCs w:val="20"/>
        </w:rPr>
        <w:t>3;14</w:t>
      </w:r>
      <w:r>
        <w:rPr>
          <w:color w:val="2B2A2B"/>
          <w:spacing w:val="0"/>
          <w:w w:val="100"/>
          <w:position w:val="0"/>
        </w:rPr>
        <w:t>。</w:t>
      </w:r>
    </w:p>
    <w:p>
      <w:pPr>
        <w:pStyle w:val="19"/>
        <w:keepNext w:val="0"/>
        <w:keepLines w:val="0"/>
        <w:widowControl w:val="0"/>
        <w:numPr>
          <w:ilvl w:val="0"/>
          <w:numId w:val="17"/>
        </w:numPr>
        <w:shd w:val="clear" w:color="auto" w:fill="auto"/>
        <w:tabs>
          <w:tab w:val="left" w:pos="294"/>
        </w:tabs>
        <w:bidi w:val="0"/>
        <w:spacing w:before="0" w:after="0" w:line="235" w:lineRule="exact"/>
        <w:ind w:left="200" w:right="0" w:hanging="200"/>
        <w:jc w:val="both"/>
      </w:pPr>
      <w:bookmarkStart w:id="352" w:name="bookmark358"/>
      <w:bookmarkEnd w:id="352"/>
      <w:r>
        <w:rPr>
          <w:rFonts w:ascii="宋体" w:hAnsi="宋体" w:eastAsia="宋体" w:cs="宋体"/>
          <w:b w:val="0"/>
          <w:bCs w:val="0"/>
          <w:color w:val="2B2A2B"/>
          <w:spacing w:val="0"/>
          <w:w w:val="100"/>
          <w:position w:val="0"/>
          <w:sz w:val="15"/>
          <w:szCs w:val="15"/>
          <w:lang w:val="zh-TW" w:eastAsia="zh-TW" w:bidi="zh-TW"/>
        </w:rPr>
        <w:t>《约翰福音》</w:t>
      </w:r>
      <w:r>
        <w:rPr>
          <w:rFonts w:ascii="Times New Roman" w:hAnsi="Times New Roman" w:eastAsia="Times New Roman" w:cs="Times New Roman"/>
          <w:b w:val="0"/>
          <w:bCs w:val="0"/>
          <w:color w:val="2B2A2B"/>
          <w:spacing w:val="0"/>
          <w:w w:val="100"/>
          <w:position w:val="0"/>
          <w:lang w:val="zh-TW" w:eastAsia="zh-TW" w:bidi="zh-TW"/>
        </w:rPr>
        <w:t>8:58</w:t>
      </w:r>
      <w:r>
        <w:rPr>
          <w:rFonts w:ascii="宋体" w:hAnsi="宋体" w:eastAsia="宋体" w:cs="宋体"/>
          <w:b w:val="0"/>
          <w:bCs w:val="0"/>
          <w:color w:val="2B2A2B"/>
          <w:spacing w:val="0"/>
          <w:w w:val="100"/>
          <w:position w:val="0"/>
          <w:sz w:val="15"/>
          <w:szCs w:val="15"/>
          <w:lang w:val="zh-TW" w:eastAsia="zh-TW" w:bidi="zh-TW"/>
        </w:rPr>
        <w:t>。本句中译出自现代标点和合本，英译出自钦定本《圣经為我也常引用</w:t>
      </w:r>
      <w:r>
        <w:rPr>
          <w:rFonts w:ascii="Times New Roman" w:hAnsi="Times New Roman" w:eastAsia="Times New Roman" w:cs="Times New Roman"/>
          <w:b w:val="0"/>
          <w:bCs w:val="0"/>
          <w:color w:val="2B2A2B"/>
          <w:spacing w:val="0"/>
          <w:w w:val="100"/>
          <w:position w:val="0"/>
          <w:lang w:val="en-US" w:eastAsia="en-US" w:bidi="en-US"/>
        </w:rPr>
        <w:t xml:space="preserve">Before Abraham was born, 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pacing w:val="0"/>
          <w:w w:val="100"/>
          <w:position w:val="0"/>
          <w:lang w:val="en-US" w:eastAsia="en-US" w:bidi="en-US"/>
        </w:rPr>
        <w:t xml:space="preserve">I </w:t>
      </w:r>
      <w:r>
        <w:rPr>
          <w:rFonts w:ascii="Times New Roman" w:hAnsi="Times New Roman" w:eastAsia="Times New Roman" w:cs="Times New Roman"/>
          <w:b w:val="0"/>
          <w:bCs w:val="0"/>
          <w:color w:val="2B2A2B"/>
          <w:spacing w:val="0"/>
          <w:w w:val="100"/>
          <w:position w:val="0"/>
          <w:lang w:val="en-US" w:eastAsia="en-US" w:bidi="en-US"/>
        </w:rPr>
        <w:t>am.</w:t>
      </w:r>
      <w:r>
        <w:rPr>
          <w:rFonts w:ascii="宋体" w:hAnsi="宋体" w:eastAsia="宋体" w:cs="宋体"/>
          <w:b w:val="0"/>
          <w:bCs w:val="0"/>
          <w:color w:val="2B2A2B"/>
          <w:spacing w:val="0"/>
          <w:w w:val="100"/>
          <w:position w:val="0"/>
          <w:sz w:val="15"/>
          <w:szCs w:val="15"/>
          <w:lang w:val="zh-TW" w:eastAsia="zh-TW" w:bidi="zh-TW"/>
        </w:rPr>
        <w:t xml:space="preserve">或是 </w:t>
      </w:r>
      <w:r>
        <w:rPr>
          <w:rFonts w:ascii="Times New Roman" w:hAnsi="Times New Roman" w:eastAsia="Times New Roman" w:cs="Times New Roman"/>
          <w:b w:val="0"/>
          <w:bCs w:val="0"/>
          <w:color w:val="2B2A2B"/>
          <w:spacing w:val="0"/>
          <w:w w:val="100"/>
          <w:position w:val="0"/>
          <w:lang w:val="en-US" w:eastAsia="en-US" w:bidi="en-US"/>
        </w:rPr>
        <w:t xml:space="preserve">Before Abraham ever was, 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pacing w:val="0"/>
          <w:w w:val="100"/>
          <w:position w:val="0"/>
          <w:lang w:val="en-US" w:eastAsia="en-US" w:bidi="en-US"/>
        </w:rPr>
        <w:t xml:space="preserve">I </w:t>
      </w:r>
      <w:r>
        <w:rPr>
          <w:rFonts w:ascii="Times New Roman" w:hAnsi="Times New Roman" w:eastAsia="Times New Roman" w:cs="Times New Roman"/>
          <w:b w:val="0"/>
          <w:bCs w:val="0"/>
          <w:color w:val="2B2A2B"/>
          <w:spacing w:val="0"/>
          <w:w w:val="100"/>
          <w:position w:val="0"/>
          <w:lang w:val="en-US" w:eastAsia="en-US" w:bidi="en-US"/>
        </w:rPr>
        <w:t>am.</w:t>
      </w:r>
      <w:r>
        <w:rPr>
          <w:rFonts w:ascii="宋体" w:hAnsi="宋体" w:eastAsia="宋体" w:cs="宋体"/>
          <w:b w:val="0"/>
          <w:bCs w:val="0"/>
          <w:color w:val="2B2A2B"/>
          <w:spacing w:val="0"/>
          <w:w w:val="100"/>
          <w:position w:val="0"/>
          <w:sz w:val="15"/>
          <w:szCs w:val="15"/>
          <w:lang w:val="zh-TW" w:eastAsia="zh-TW" w:bidi="zh-TW"/>
        </w:rPr>
        <w:t>这两种</w:t>
      </w:r>
      <w:r>
        <w:rPr>
          <w:rFonts w:ascii="宋体" w:hAnsi="宋体" w:eastAsia="宋体" w:cs="宋体"/>
          <w:b w:val="0"/>
          <w:bCs w:val="0"/>
          <w:color w:val="2B2A2B"/>
          <w:spacing w:val="0"/>
          <w:w w:val="100"/>
          <w:position w:val="0"/>
          <w:sz w:val="15"/>
          <w:szCs w:val="15"/>
          <w:lang w:val="zh-CN" w:eastAsia="zh-CN" w:bidi="zh-CN"/>
        </w:rPr>
        <w:t xml:space="preserve">英译。 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2B2A2B"/>
        </w:rPr>
        <w:t>经》，</w:t>
      </w:r>
      <w:r>
        <w:rPr>
          <w:rStyle w:val="10"/>
          <w:b w:val="0"/>
          <w:bCs w:val="0"/>
          <w:i w:val="0"/>
          <w:iCs w:val="0"/>
          <w:smallCaps w:val="0"/>
          <w:strike w:val="0"/>
        </w:rPr>
        <w:t>让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2B2A2B"/>
        </w:rPr>
        <w:t>我脑海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2B2A2B"/>
          <w:lang w:val="zh-CN" w:eastAsia="zh-CN" w:bidi="zh-CN"/>
        </w:rPr>
        <w:t>“粉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2B2A2B"/>
        </w:rPr>
        <w:t>碎”，在意识上没有第二条路可退。从六祖，我才进一步接 触释迦牟尼佛的教诲，这是我这一生最大的福报。从佛教又自然延伸到道家、 儒家跟苏格拉底等西方大学者的思想。又常常梦到未来佛，也就是大家所称的 弥勒佛，以及未来的基督所想教的一切，也就是超越任何宗教的真理。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到最后，我发现全部没有一点矛盾，《全部的你》所想表</w:t>
      </w:r>
      <w:r>
        <w:rPr>
          <w:color w:val="000000"/>
          <w:spacing w:val="0"/>
          <w:w w:val="100"/>
          <w:position w:val="0"/>
        </w:rPr>
        <w:t>达的，</w:t>
      </w:r>
      <w:r>
        <w:rPr>
          <w:color w:val="2B2A2B"/>
          <w:spacing w:val="0"/>
          <w:w w:val="100"/>
          <w:position w:val="0"/>
        </w:rPr>
        <w:t>也都离不开 这些真理。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通过《全部的你》，我也只想表达这些。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3" w:lineRule="exact"/>
        <w:ind w:left="0" w:right="0" w:firstLine="400"/>
        <w:jc w:val="both"/>
        <w:sectPr>
          <w:headerReference r:id="rId521" w:type="first"/>
          <w:footerReference r:id="rId524" w:type="first"/>
          <w:headerReference r:id="rId519" w:type="default"/>
          <w:footerReference r:id="rId522" w:type="default"/>
          <w:headerReference r:id="rId520" w:type="even"/>
          <w:footerReference r:id="rId523" w:type="even"/>
          <w:footnotePr>
            <w:numFmt w:val="decimal"/>
          </w:footnotePr>
          <w:pgSz w:w="8839" w:h="12940"/>
          <w:pgMar w:top="1190" w:right="789" w:bottom="1416" w:left="789" w:header="0" w:footer="3" w:gutter="79"/>
          <w:cols w:space="720" w:num="1"/>
          <w:titlePg/>
          <w:rtlGutter w:val="0"/>
          <w:docGrid w:linePitch="360" w:charSpace="0"/>
        </w:sectPr>
      </w:pPr>
      <w:r>
        <w:rPr>
          <w:color w:val="000000"/>
          <w:spacing w:val="0"/>
          <w:w w:val="100"/>
          <w:position w:val="0"/>
        </w:rPr>
        <w:t>我什</w:t>
      </w:r>
      <w:r>
        <w:rPr>
          <w:color w:val="2B2A2B"/>
          <w:spacing w:val="0"/>
          <w:w w:val="100"/>
          <w:position w:val="0"/>
        </w:rPr>
        <w:t>么都不知道。也没有任何我所知道的东西，是真相。因为，我什么都 不知道，我、你或任何人跟过去全部的圣人连起来了。因为，我什么都不知道。 我这里只能感谢过去所有的老师，让我这一生把全部的生命找回来。假如可以 把这一全部的生命传达出来，带来给这个世界，这是我这一生最渴望的。</w:t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4913630" cy="4121150"/>
            <wp:effectExtent l="0" t="0" r="1270" b="12700"/>
            <wp:docPr id="1093" name="Picutre 10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" name="Picutre 1093"/>
                    <pic:cNvPicPr/>
                  </pic:nvPicPr>
                  <pic:blipFill>
                    <a:blip r:embed="rId674"/>
                    <a:stretch>
                      <a:fillRect/>
                    </a:stretch>
                  </pic:blipFill>
                  <pic:spPr>
                    <a:xfrm>
                      <a:off x="0" y="0"/>
                      <a:ext cx="4913630" cy="412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after="2039" w:line="1" w:lineRule="exact"/>
      </w:pP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160" w:line="281" w:lineRule="exact"/>
        <w:ind w:left="720" w:right="600"/>
        <w:jc w:val="left"/>
      </w:pPr>
      <w:r>
        <w:rPr>
          <w:b/>
          <w:bCs/>
          <w:spacing w:val="0"/>
          <w:w w:val="100"/>
          <w:position w:val="0"/>
        </w:rPr>
        <w:t>醒觉</w:t>
      </w:r>
      <w:r>
        <w:rPr>
          <w:spacing w:val="0"/>
          <w:w w:val="100"/>
          <w:position w:val="0"/>
        </w:rPr>
        <w:t>过来，一个人只能充满着感恩、充满著光明、充满</w:t>
      </w:r>
      <w:r>
        <w:rPr>
          <w:b/>
          <w:bCs/>
          <w:spacing w:val="0"/>
          <w:w w:val="100"/>
          <w:position w:val="0"/>
        </w:rPr>
        <w:t>着爱、</w:t>
      </w:r>
      <w:r>
        <w:rPr>
          <w:spacing w:val="0"/>
          <w:w w:val="100"/>
          <w:position w:val="0"/>
        </w:rPr>
        <w:t>充满着</w:t>
      </w:r>
      <w:r>
        <w:rPr>
          <w:b/>
          <w:bCs/>
          <w:spacing w:val="0"/>
          <w:w w:val="100"/>
          <w:position w:val="0"/>
        </w:rPr>
        <w:t>智慧，</w:t>
      </w:r>
      <w:r>
        <w:rPr>
          <w:spacing w:val="0"/>
          <w:w w:val="100"/>
          <w:position w:val="0"/>
        </w:rPr>
        <w:t>对着天地表达一- “一切如此，也只能如此，不可能不如此”。就这样，轻轻松松，也就跟人类全部的大圣人接轨°接 下来，也就没有话好说的了。</w:t>
      </w:r>
    </w:p>
    <w:p>
      <w:pPr>
        <w:widowControl w:val="0"/>
        <w:jc w:val="left"/>
        <w:rPr>
          <w:sz w:val="2"/>
          <w:szCs w:val="2"/>
        </w:rPr>
        <w:sectPr>
          <w:headerReference r:id="rId525" w:type="default"/>
          <w:footerReference r:id="rId527" w:type="default"/>
          <w:headerReference r:id="rId526" w:type="even"/>
          <w:footerReference r:id="rId528" w:type="even"/>
          <w:footnotePr>
            <w:numFmt w:val="decimal"/>
          </w:footnotePr>
          <w:pgSz w:w="8839" w:h="12940"/>
          <w:pgMar w:top="720" w:right="167" w:bottom="720" w:left="167" w:header="0" w:footer="292" w:gutter="0"/>
          <w:pgNumType w:start="331"/>
          <w:cols w:space="720" w:num="1"/>
          <w:rtlGutter w:val="1"/>
          <w:docGrid w:linePitch="360" w:charSpace="0"/>
        </w:sectPr>
      </w:pPr>
      <w:r>
        <w:drawing>
          <wp:inline distT="0" distB="0" distL="114300" distR="114300">
            <wp:extent cx="4907280" cy="682625"/>
            <wp:effectExtent l="0" t="0" r="7620" b="3175"/>
            <wp:docPr id="1098" name="Picutre 10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" name="Picutre 1098"/>
                    <pic:cNvPicPr/>
                  </pic:nvPicPr>
                  <pic:blipFill>
                    <a:blip r:embed="rId675"/>
                    <a:stretch>
                      <a:fillRect/>
                    </a:stretch>
                  </pic:blipFill>
                  <pic:spPr>
                    <a:xfrm>
                      <a:off x="0" y="0"/>
                      <a:ext cx="4907280" cy="68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jc w:val="center"/>
        <w:rPr>
          <w:sz w:val="2"/>
          <w:szCs w:val="2"/>
        </w:rPr>
      </w:pPr>
      <w:r>
        <w:drawing>
          <wp:inline distT="0" distB="0" distL="114300" distR="114300">
            <wp:extent cx="5401310" cy="993775"/>
            <wp:effectExtent l="0" t="0" r="8890" b="15875"/>
            <wp:docPr id="1099" name="Picutre 10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" name="Picutre 1099"/>
                    <pic:cNvPicPr/>
                  </pic:nvPicPr>
                  <pic:blipFill>
                    <a:blip r:embed="rId676"/>
                    <a:stretch>
                      <a:fillRect/>
                    </a:stretch>
                  </pic:blipFill>
                  <pic:spPr>
                    <a:xfrm>
                      <a:off x="0" y="0"/>
                      <a:ext cx="5401310" cy="99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jc w:val="center"/>
        <w:rPr>
          <w:sz w:val="2"/>
          <w:szCs w:val="2"/>
        </w:rPr>
        <w:sectPr>
          <w:headerReference r:id="rId529" w:type="default"/>
          <w:footerReference r:id="rId531" w:type="default"/>
          <w:headerReference r:id="rId530" w:type="even"/>
          <w:footerReference r:id="rId532" w:type="even"/>
          <w:footnotePr>
            <w:numFmt w:val="decimal"/>
          </w:footnotePr>
          <w:pgSz w:w="8839" w:h="12940"/>
          <w:pgMar w:top="235" w:right="167" w:bottom="235" w:left="167" w:header="0" w:footer="3" w:gutter="0"/>
          <w:cols w:space="720" w:num="1"/>
          <w:rtlGutter w:val="1"/>
          <w:docGrid w:linePitch="360" w:charSpace="0"/>
        </w:sectPr>
      </w:pPr>
      <w:r>
        <w:drawing>
          <wp:inline distT="0" distB="0" distL="114300" distR="114300">
            <wp:extent cx="5401310" cy="6346190"/>
            <wp:effectExtent l="0" t="0" r="8890" b="16510"/>
            <wp:docPr id="1100" name="Picutre 11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" name="Picutre 1100"/>
                    <pic:cNvPicPr/>
                  </pic:nvPicPr>
                  <pic:blipFill>
                    <a:blip r:embed="rId677"/>
                    <a:stretch>
                      <a:fillRect/>
                    </a:stretch>
                  </pic:blipFill>
                  <pic:spPr>
                    <a:xfrm>
                      <a:off x="0" y="0"/>
                      <a:ext cx="5401310" cy="634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3"/>
        <w:keepNext w:val="0"/>
        <w:keepLines w:val="0"/>
        <w:framePr w:w="2534" w:h="216" w:wrap="auto" w:vAnchor="margin" w:hAnchor="page" w:x="1742" w:y="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6"/>
          <w:szCs w:val="16"/>
        </w:rPr>
      </w:pPr>
      <w:r>
        <w:rPr>
          <w:color w:val="2B2A2B"/>
          <w:spacing w:val="0"/>
          <w:w w:val="100"/>
          <w:position w:val="0"/>
          <w:sz w:val="15"/>
          <w:szCs w:val="15"/>
        </w:rPr>
        <w:t>获取更多好书，请加微</w:t>
      </w:r>
      <w:r>
        <w:rPr>
          <w:color w:val="484848"/>
          <w:spacing w:val="0"/>
          <w:w w:val="100"/>
          <w:position w:val="0"/>
          <w:sz w:val="15"/>
          <w:szCs w:val="15"/>
        </w:rPr>
        <w:t>信号：</w:t>
      </w:r>
      <w:r>
        <w:rPr>
          <w:rFonts w:ascii="Times New Roman" w:hAnsi="Times New Roman" w:eastAsia="Times New Roman" w:cs="Times New Roman"/>
          <w:color w:val="2B2A2B"/>
          <w:spacing w:val="0"/>
          <w:w w:val="100"/>
          <w:position w:val="0"/>
          <w:sz w:val="16"/>
          <w:szCs w:val="16"/>
          <w:lang w:val="en-US" w:eastAsia="en-US" w:bidi="en-US"/>
        </w:rPr>
        <w:t>strcdts</w:t>
      </w:r>
    </w:p>
    <w:p>
      <w:pPr>
        <w:pStyle w:val="23"/>
        <w:keepNext w:val="0"/>
        <w:keepLines w:val="0"/>
        <w:framePr w:w="1723" w:h="211" w:wrap="auto" w:vAnchor="margin" w:hAnchor="page" w:x="5524" w:y="1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16"/>
          <w:szCs w:val="16"/>
        </w:rPr>
      </w:pPr>
      <w:r>
        <w:rPr>
          <w:color w:val="2B2A2B"/>
          <w:spacing w:val="0"/>
          <w:w w:val="100"/>
          <w:position w:val="0"/>
          <w:sz w:val="15"/>
          <w:szCs w:val="15"/>
          <w:lang w:val="zh-TW" w:eastAsia="zh-TW" w:bidi="zh-TW"/>
        </w:rPr>
        <w:t>店铺：</w:t>
      </w:r>
      <w:r>
        <w:fldChar w:fldCharType="begin"/>
      </w:r>
      <w:r>
        <w:instrText xml:space="preserve">HYPERLINK "http://strc.cr.cx"</w:instrText>
      </w:r>
      <w:r>
        <w:fldChar w:fldCharType="separate"/>
      </w:r>
      <w:r>
        <w:rPr>
          <w:rFonts w:ascii="Times New Roman" w:hAnsi="Times New Roman" w:eastAsia="Times New Roman" w:cs="Times New Roman"/>
          <w:color w:val="2B2A2B"/>
          <w:spacing w:val="0"/>
          <w:w w:val="100"/>
          <w:position w:val="0"/>
          <w:sz w:val="16"/>
          <w:szCs w:val="16"/>
          <w:lang w:val="en-US" w:eastAsia="en-US" w:bidi="en-US"/>
        </w:rPr>
        <w:t>http://strc.cr.cx</w:t>
      </w:r>
      <w:r>
        <w:fldChar w:fldCharType="end"/>
      </w:r>
    </w:p>
    <w:p>
      <w:pPr>
        <w:widowControl w:val="0"/>
        <w:spacing w:after="215" w:line="1" w:lineRule="exact"/>
      </w:pPr>
    </w:p>
    <w:p>
      <w:pPr>
        <w:widowControl w:val="0"/>
        <w:spacing w:line="1" w:lineRule="exact"/>
        <w:sectPr>
          <w:footnotePr>
            <w:numFmt w:val="decimal"/>
          </w:footnotePr>
          <w:pgSz w:w="8839" w:h="12940"/>
          <w:pgMar w:top="513" w:right="1592" w:bottom="513" w:left="1592" w:header="0" w:footer="3" w:gutter="149"/>
          <w:cols w:space="720" w:num="1"/>
          <w:rtlGutter w:val="0"/>
          <w:docGrid w:linePitch="360" w:charSpace="0"/>
        </w:sectPr>
      </w:pP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160" w:line="240" w:lineRule="auto"/>
        <w:ind w:left="0" w:right="0" w:firstLine="0"/>
        <w:jc w:val="center"/>
        <w:rPr>
          <w:sz w:val="19"/>
          <w:szCs w:val="19"/>
        </w:rPr>
      </w:pPr>
      <w:r>
        <w:rPr>
          <w:color w:val="181618"/>
          <w:spacing w:val="0"/>
          <w:w w:val="100"/>
          <w:position w:val="0"/>
          <w:sz w:val="19"/>
          <w:szCs w:val="19"/>
        </w:rPr>
        <w:t>放下强烈的我，完</w:t>
      </w:r>
      <w:r>
        <w:rPr>
          <w:color w:val="000000"/>
          <w:spacing w:val="0"/>
          <w:w w:val="100"/>
          <w:position w:val="0"/>
          <w:sz w:val="19"/>
          <w:szCs w:val="19"/>
        </w:rPr>
        <w:t>全投入</w:t>
      </w:r>
      <w:r>
        <w:rPr>
          <w:color w:val="181618"/>
          <w:spacing w:val="0"/>
          <w:w w:val="100"/>
          <w:position w:val="0"/>
          <w:sz w:val="19"/>
          <w:szCs w:val="19"/>
        </w:rPr>
        <w:t>当下，</w:t>
      </w:r>
      <w:r>
        <w:rPr>
          <w:color w:val="000000"/>
          <w:spacing w:val="0"/>
          <w:w w:val="100"/>
          <w:position w:val="0"/>
          <w:sz w:val="19"/>
          <w:szCs w:val="19"/>
        </w:rPr>
        <w:t>地</w:t>
      </w:r>
      <w:r>
        <w:rPr>
          <w:color w:val="181618"/>
          <w:spacing w:val="0"/>
          <w:w w:val="100"/>
          <w:position w:val="0"/>
          <w:sz w:val="19"/>
          <w:szCs w:val="19"/>
        </w:rPr>
        <w:t>球与人类才可能永续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center"/>
        <w:rPr>
          <w:sz w:val="17"/>
          <w:szCs w:val="17"/>
        </w:rPr>
        <w:sectPr>
          <w:headerReference r:id="rId535" w:type="first"/>
          <w:footerReference r:id="rId538" w:type="first"/>
          <w:headerReference r:id="rId533" w:type="default"/>
          <w:footerReference r:id="rId536" w:type="default"/>
          <w:headerReference r:id="rId534" w:type="even"/>
          <w:footerReference r:id="rId537" w:type="even"/>
          <w:footnotePr>
            <w:numFmt w:val="decimal"/>
          </w:footnotePr>
          <w:pgSz w:w="8839" w:h="12940"/>
          <w:pgMar w:top="1833" w:right="786" w:bottom="1857" w:left="786" w:header="0" w:footer="3" w:gutter="106"/>
          <w:pgNumType w:start="314"/>
          <w:cols w:space="720" w:num="1"/>
          <w:titlePg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  <w:sz w:val="17"/>
          <w:szCs w:val="17"/>
        </w:rPr>
        <w:t>康健杂志专刊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sz w:val="17"/>
          <w:szCs w:val="17"/>
        </w:rPr>
        <w:t>62</w:t>
      </w:r>
      <w:r>
        <w:rPr>
          <w:color w:val="181618"/>
          <w:spacing w:val="0"/>
          <w:w w:val="100"/>
          <w:position w:val="0"/>
          <w:sz w:val="17"/>
          <w:szCs w:val="17"/>
        </w:rPr>
        <w:t>期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sz w:val="17"/>
          <w:szCs w:val="17"/>
        </w:rPr>
        <w:t>2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sz w:val="17"/>
          <w:szCs w:val="17"/>
          <w:lang w:val="en-US" w:eastAsia="en-US" w:bidi="en-US"/>
        </w:rPr>
        <w:t>015.12.03</w:t>
      </w:r>
      <w:r>
        <w:rPr>
          <w:color w:val="181618"/>
          <w:spacing w:val="0"/>
          <w:w w:val="100"/>
          <w:position w:val="0"/>
          <w:sz w:val="17"/>
          <w:szCs w:val="17"/>
        </w:rPr>
        <w:t>作者：杨定一</w:t>
      </w:r>
    </w:p>
    <w:p>
      <w:pPr>
        <w:widowControl w:val="0"/>
        <w:spacing w:line="62" w:lineRule="exact"/>
        <w:rPr>
          <w:sz w:val="5"/>
          <w:szCs w:val="5"/>
        </w:rPr>
      </w:pPr>
    </w:p>
    <w:p>
      <w:pPr>
        <w:widowControl w:val="0"/>
        <w:spacing w:line="1" w:lineRule="exact"/>
        <w:sectPr>
          <w:footnotePr>
            <w:numFmt w:val="decimal"/>
          </w:footnotePr>
          <w:type w:val="continuous"/>
          <w:pgSz w:w="8839" w:h="12940"/>
          <w:pgMar w:top="1833" w:right="0" w:bottom="1742" w:left="0" w:header="0" w:footer="3" w:gutter="0"/>
          <w:cols w:space="720" w:num="1"/>
          <w:rtlGutter w:val="0"/>
          <w:docGrid w:linePitch="360" w:charSpace="0"/>
        </w:sectPr>
      </w:pP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讲到</w:t>
      </w:r>
      <w:r>
        <w:rPr>
          <w:color w:val="2B2A2B"/>
          <w:spacing w:val="0"/>
          <w:w w:val="100"/>
          <w:position w:val="0"/>
        </w:rPr>
        <w:t>二。二</w:t>
      </w:r>
      <w:r>
        <w:rPr>
          <w:color w:val="181618"/>
          <w:spacing w:val="0"/>
          <w:w w:val="100"/>
          <w:position w:val="0"/>
        </w:rPr>
        <w:t>五，</w:t>
      </w:r>
      <w:r>
        <w:rPr>
          <w:color w:val="2B2A2B"/>
          <w:spacing w:val="0"/>
          <w:w w:val="100"/>
          <w:position w:val="0"/>
        </w:rPr>
        <w:t>当然</w:t>
      </w:r>
      <w:r>
        <w:rPr>
          <w:color w:val="181618"/>
          <w:spacing w:val="0"/>
          <w:w w:val="100"/>
          <w:position w:val="0"/>
        </w:rPr>
        <w:t>离不开对未来 的期待。</w:t>
      </w:r>
      <w:r>
        <w:rPr>
          <w:color w:val="2B2A2B"/>
          <w:spacing w:val="0"/>
          <w:w w:val="100"/>
          <w:position w:val="0"/>
        </w:rPr>
        <w:t>对</w:t>
      </w:r>
      <w:r>
        <w:rPr>
          <w:color w:val="181618"/>
          <w:spacing w:val="0"/>
          <w:w w:val="100"/>
          <w:position w:val="0"/>
        </w:rPr>
        <w:t>个人、</w:t>
      </w:r>
      <w:r>
        <w:rPr>
          <w:color w:val="000000"/>
          <w:spacing w:val="0"/>
          <w:w w:val="100"/>
          <w:position w:val="0"/>
        </w:rPr>
        <w:t>对</w:t>
      </w:r>
      <w:r>
        <w:rPr>
          <w:color w:val="181618"/>
          <w:spacing w:val="0"/>
          <w:w w:val="100"/>
          <w:position w:val="0"/>
        </w:rPr>
        <w:t>环境、对社会、</w:t>
      </w:r>
      <w:r>
        <w:rPr>
          <w:color w:val="2B2A2B"/>
          <w:spacing w:val="0"/>
          <w:w w:val="100"/>
          <w:position w:val="0"/>
        </w:rPr>
        <w:t xml:space="preserve">对国 </w:t>
      </w:r>
      <w:r>
        <w:rPr>
          <w:color w:val="181618"/>
          <w:spacing w:val="0"/>
          <w:w w:val="100"/>
          <w:position w:val="0"/>
        </w:rPr>
        <w:t>家、对世界种种的期待。然而，更</w:t>
      </w:r>
      <w:r>
        <w:rPr>
          <w:color w:val="2B2A2B"/>
          <w:spacing w:val="0"/>
          <w:w w:val="100"/>
          <w:position w:val="0"/>
        </w:rPr>
        <w:t>重要的 其实是</w:t>
      </w:r>
      <w:r>
        <w:rPr>
          <w:color w:val="181618"/>
          <w:spacing w:val="0"/>
          <w:w w:val="100"/>
          <w:position w:val="0"/>
        </w:rPr>
        <w:t xml:space="preserve">这个题目所涵括的一个更基本的问 </w:t>
      </w:r>
      <w:r>
        <w:rPr>
          <w:color w:val="2B2A2B"/>
          <w:spacing w:val="0"/>
          <w:w w:val="100"/>
          <w:position w:val="0"/>
        </w:rPr>
        <w:t>题</w:t>
      </w:r>
      <w:r>
        <w:rPr>
          <w:color w:val="181618"/>
          <w:spacing w:val="0"/>
          <w:w w:val="100"/>
          <w:position w:val="0"/>
        </w:rPr>
        <w:t>——我</w:t>
      </w:r>
      <w:r>
        <w:rPr>
          <w:color w:val="2B2A2B"/>
          <w:spacing w:val="0"/>
          <w:w w:val="100"/>
          <w:position w:val="0"/>
        </w:rPr>
        <w:t>来到这</w:t>
      </w:r>
      <w:r>
        <w:rPr>
          <w:color w:val="181618"/>
          <w:spacing w:val="0"/>
          <w:w w:val="100"/>
          <w:position w:val="0"/>
        </w:rPr>
        <w:t>一生，为的是什么？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我们大家来到这</w:t>
      </w:r>
      <w:r>
        <w:rPr>
          <w:color w:val="2B2A2B"/>
          <w:spacing w:val="0"/>
          <w:w w:val="100"/>
          <w:position w:val="0"/>
        </w:rPr>
        <w:t>一生，</w:t>
      </w:r>
      <w:r>
        <w:rPr>
          <w:color w:val="181618"/>
          <w:spacing w:val="0"/>
          <w:w w:val="100"/>
          <w:position w:val="0"/>
        </w:rPr>
        <w:t>是为了什么？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 xml:space="preserve">有史以来，也许没有另外一个时刻比 </w:t>
      </w:r>
      <w:r>
        <w:rPr>
          <w:color w:val="2B2A2B"/>
          <w:spacing w:val="0"/>
          <w:w w:val="100"/>
          <w:position w:val="0"/>
        </w:rPr>
        <w:t>现</w:t>
      </w:r>
      <w:r>
        <w:rPr>
          <w:color w:val="181618"/>
          <w:spacing w:val="0"/>
          <w:w w:val="100"/>
          <w:position w:val="0"/>
        </w:rPr>
        <w:t>在变化的速度更快。</w:t>
      </w:r>
      <w:r>
        <w:rPr>
          <w:color w:val="2B2A2B"/>
          <w:spacing w:val="0"/>
          <w:w w:val="100"/>
          <w:position w:val="0"/>
        </w:rPr>
        <w:t>可以这</w:t>
      </w:r>
      <w:r>
        <w:rPr>
          <w:color w:val="181618"/>
          <w:spacing w:val="0"/>
          <w:w w:val="100"/>
          <w:position w:val="0"/>
        </w:rPr>
        <w:t>么说，人类 整体的</w:t>
      </w:r>
      <w:r>
        <w:rPr>
          <w:color w:val="2B2A2B"/>
          <w:spacing w:val="0"/>
          <w:w w:val="100"/>
          <w:position w:val="0"/>
        </w:rPr>
        <w:t>生存，</w:t>
      </w:r>
      <w:r>
        <w:rPr>
          <w:color w:val="181618"/>
          <w:spacing w:val="0"/>
          <w:w w:val="100"/>
          <w:position w:val="0"/>
        </w:rPr>
        <w:t>面</w:t>
      </w:r>
      <w:r>
        <w:rPr>
          <w:color w:val="2B2A2B"/>
          <w:spacing w:val="0"/>
          <w:w w:val="100"/>
          <w:position w:val="0"/>
        </w:rPr>
        <w:t>临了一</w:t>
      </w:r>
      <w:r>
        <w:rPr>
          <w:color w:val="181618"/>
          <w:spacing w:val="0"/>
          <w:w w:val="100"/>
          <w:position w:val="0"/>
        </w:rPr>
        <w:t>个如此关键的考验: 虽然科技发展快速，带来了很多物</w:t>
      </w:r>
      <w:r>
        <w:rPr>
          <w:color w:val="2B2A2B"/>
          <w:spacing w:val="0"/>
          <w:w w:val="100"/>
          <w:position w:val="0"/>
        </w:rPr>
        <w:t xml:space="preserve">质上的 </w:t>
      </w:r>
      <w:r>
        <w:rPr>
          <w:color w:val="181618"/>
          <w:spacing w:val="0"/>
          <w:w w:val="100"/>
          <w:position w:val="0"/>
        </w:rPr>
        <w:t>便利，但我们却是愈</w:t>
      </w:r>
      <w:r>
        <w:rPr>
          <w:color w:val="2B2A2B"/>
          <w:spacing w:val="0"/>
          <w:w w:val="100"/>
          <w:position w:val="0"/>
        </w:rPr>
        <w:t>来愈不</w:t>
      </w:r>
      <w:r>
        <w:rPr>
          <w:color w:val="181618"/>
          <w:spacing w:val="0"/>
          <w:w w:val="100"/>
          <w:position w:val="0"/>
        </w:rPr>
        <w:t>快乐，</w:t>
      </w:r>
      <w:r>
        <w:rPr>
          <w:color w:val="2B2A2B"/>
          <w:spacing w:val="0"/>
          <w:w w:val="100"/>
          <w:position w:val="0"/>
        </w:rPr>
        <w:t>抑郁的 人愈来</w:t>
      </w:r>
      <w:r>
        <w:rPr>
          <w:color w:val="181618"/>
          <w:spacing w:val="0"/>
          <w:w w:val="100"/>
          <w:position w:val="0"/>
        </w:rPr>
        <w:t>愈多。失衡、</w:t>
      </w:r>
      <w:r>
        <w:rPr>
          <w:color w:val="2B2A2B"/>
          <w:spacing w:val="0"/>
          <w:w w:val="100"/>
          <w:position w:val="0"/>
        </w:rPr>
        <w:t>没有安</w:t>
      </w:r>
      <w:r>
        <w:rPr>
          <w:color w:val="181618"/>
          <w:spacing w:val="0"/>
          <w:w w:val="100"/>
          <w:position w:val="0"/>
        </w:rPr>
        <w:t>全感成了人类 普</w:t>
      </w:r>
      <w:r>
        <w:rPr>
          <w:color w:val="2B2A2B"/>
          <w:spacing w:val="0"/>
          <w:w w:val="100"/>
          <w:position w:val="0"/>
        </w:rPr>
        <w:t>遍的文</w:t>
      </w:r>
      <w:r>
        <w:rPr>
          <w:color w:val="181618"/>
          <w:spacing w:val="0"/>
          <w:w w:val="100"/>
          <w:position w:val="0"/>
        </w:rPr>
        <w:t>明病。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这个</w:t>
      </w:r>
      <w:r>
        <w:rPr>
          <w:color w:val="2B2A2B"/>
          <w:spacing w:val="0"/>
          <w:w w:val="100"/>
          <w:position w:val="0"/>
        </w:rPr>
        <w:t>地球，可以</w:t>
      </w:r>
      <w:r>
        <w:rPr>
          <w:color w:val="181618"/>
          <w:spacing w:val="0"/>
          <w:w w:val="100"/>
          <w:position w:val="0"/>
        </w:rPr>
        <w:t xml:space="preserve">说破坏得差不多了。 </w:t>
      </w:r>
      <w:r>
        <w:rPr>
          <w:color w:val="2B2A2B"/>
          <w:spacing w:val="0"/>
          <w:w w:val="100"/>
          <w:position w:val="0"/>
        </w:rPr>
        <w:t>你我享</w:t>
      </w:r>
      <w:r>
        <w:rPr>
          <w:color w:val="181618"/>
          <w:spacing w:val="0"/>
          <w:w w:val="100"/>
          <w:position w:val="0"/>
        </w:rPr>
        <w:t>用了物质带来的种种方便，</w:t>
      </w:r>
      <w:r>
        <w:rPr>
          <w:color w:val="2B2A2B"/>
          <w:spacing w:val="0"/>
          <w:w w:val="100"/>
          <w:position w:val="0"/>
        </w:rPr>
        <w:t>自然会 想要</w:t>
      </w:r>
      <w:r>
        <w:rPr>
          <w:color w:val="181618"/>
          <w:spacing w:val="0"/>
          <w:w w:val="100"/>
          <w:position w:val="0"/>
        </w:rPr>
        <w:t>更多，同时又会发现——即使有了更 多，也并没</w:t>
      </w:r>
      <w:r>
        <w:rPr>
          <w:color w:val="2B2A2B"/>
          <w:spacing w:val="0"/>
          <w:w w:val="100"/>
          <w:position w:val="0"/>
        </w:rPr>
        <w:t>有带来</w:t>
      </w:r>
      <w:r>
        <w:rPr>
          <w:color w:val="181618"/>
          <w:spacing w:val="0"/>
          <w:w w:val="100"/>
          <w:position w:val="0"/>
        </w:rPr>
        <w:t>平安和</w:t>
      </w:r>
      <w:r>
        <w:rPr>
          <w:color w:val="2B2A2B"/>
          <w:spacing w:val="0"/>
          <w:w w:val="100"/>
          <w:position w:val="0"/>
        </w:rPr>
        <w:t>宁静，</w:t>
      </w:r>
      <w:r>
        <w:rPr>
          <w:color w:val="181618"/>
          <w:spacing w:val="0"/>
          <w:w w:val="100"/>
          <w:position w:val="0"/>
        </w:rPr>
        <w:t xml:space="preserve">反而让我 </w:t>
      </w:r>
      <w:r>
        <w:rPr>
          <w:color w:val="000000"/>
          <w:spacing w:val="0"/>
          <w:w w:val="100"/>
          <w:position w:val="0"/>
        </w:rPr>
        <w:t>们</w:t>
      </w:r>
      <w:r>
        <w:rPr>
          <w:color w:val="2B2A2B"/>
          <w:spacing w:val="0"/>
          <w:w w:val="100"/>
          <w:position w:val="0"/>
        </w:rPr>
        <w:t>追加了</w:t>
      </w:r>
      <w:r>
        <w:rPr>
          <w:color w:val="181618"/>
          <w:spacing w:val="0"/>
          <w:w w:val="100"/>
          <w:position w:val="0"/>
        </w:rPr>
        <w:t>不安、恐惧和烦恼。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2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所以，</w:t>
      </w:r>
      <w:r>
        <w:rPr>
          <w:color w:val="181618"/>
          <w:spacing w:val="0"/>
          <w:w w:val="100"/>
          <w:position w:val="0"/>
        </w:rPr>
        <w:t>我个人对</w:t>
      </w:r>
      <w:r>
        <w:rPr>
          <w:color w:val="2B2A2B"/>
          <w:spacing w:val="0"/>
          <w:w w:val="100"/>
          <w:position w:val="0"/>
        </w:rPr>
        <w:t>未来这</w:t>
      </w:r>
      <w:r>
        <w:rPr>
          <w:color w:val="181618"/>
          <w:spacing w:val="0"/>
          <w:w w:val="100"/>
          <w:position w:val="0"/>
        </w:rPr>
        <w:t xml:space="preserve">十年的看法: </w:t>
      </w:r>
      <w:r>
        <w:rPr>
          <w:color w:val="2B2A2B"/>
          <w:spacing w:val="0"/>
          <w:w w:val="100"/>
          <w:position w:val="0"/>
        </w:rPr>
        <w:t>一方面，</w:t>
      </w:r>
      <w:r>
        <w:rPr>
          <w:color w:val="181618"/>
          <w:spacing w:val="0"/>
          <w:w w:val="100"/>
          <w:position w:val="0"/>
        </w:rPr>
        <w:t>这是历史上最大的危机，</w:t>
      </w:r>
      <w:r>
        <w:rPr>
          <w:color w:val="2B2A2B"/>
          <w:spacing w:val="0"/>
          <w:w w:val="100"/>
          <w:position w:val="0"/>
        </w:rPr>
        <w:t xml:space="preserve">却也是 </w:t>
      </w:r>
      <w:r>
        <w:rPr>
          <w:color w:val="181618"/>
          <w:spacing w:val="0"/>
          <w:w w:val="100"/>
          <w:position w:val="0"/>
        </w:rPr>
        <w:t>带来意识转变最大的机会。反过来讲，</w:t>
      </w:r>
      <w:r>
        <w:rPr>
          <w:color w:val="2B2A2B"/>
          <w:spacing w:val="0"/>
          <w:w w:val="100"/>
          <w:position w:val="0"/>
        </w:rPr>
        <w:t xml:space="preserve">我 </w:t>
      </w:r>
      <w:r>
        <w:rPr>
          <w:color w:val="181618"/>
          <w:spacing w:val="0"/>
          <w:w w:val="100"/>
          <w:position w:val="0"/>
        </w:rPr>
        <w:t>们人类</w:t>
      </w:r>
      <w:r>
        <w:rPr>
          <w:color w:val="2B2A2B"/>
          <w:spacing w:val="0"/>
          <w:w w:val="100"/>
          <w:position w:val="0"/>
        </w:rPr>
        <w:t>不转变</w:t>
      </w:r>
      <w:r>
        <w:rPr>
          <w:color w:val="181618"/>
          <w:spacing w:val="0"/>
          <w:w w:val="100"/>
          <w:position w:val="0"/>
        </w:rPr>
        <w:t>的话，</w:t>
      </w:r>
      <w:r>
        <w:rPr>
          <w:color w:val="2B2A2B"/>
          <w:spacing w:val="0"/>
          <w:w w:val="100"/>
          <w:position w:val="0"/>
        </w:rPr>
        <w:t>地球和</w:t>
      </w:r>
      <w:r>
        <w:rPr>
          <w:color w:val="181618"/>
          <w:spacing w:val="0"/>
          <w:w w:val="100"/>
          <w:position w:val="0"/>
        </w:rPr>
        <w:t>我们的</w:t>
      </w:r>
      <w:r>
        <w:rPr>
          <w:color w:val="2B2A2B"/>
          <w:spacing w:val="0"/>
          <w:w w:val="100"/>
          <w:position w:val="0"/>
        </w:rPr>
        <w:t xml:space="preserve">社会不 </w:t>
      </w:r>
      <w:r>
        <w:rPr>
          <w:color w:val="181618"/>
          <w:spacing w:val="0"/>
          <w:w w:val="100"/>
          <w:position w:val="0"/>
        </w:rPr>
        <w:t>可能永续</w:t>
      </w:r>
      <w:r>
        <w:rPr>
          <w:color w:val="2B2A2B"/>
          <w:spacing w:val="0"/>
          <w:w w:val="100"/>
          <w:position w:val="0"/>
        </w:rPr>
        <w:t>存在。</w:t>
      </w:r>
      <w:r>
        <w:rPr>
          <w:color w:val="181618"/>
          <w:spacing w:val="0"/>
          <w:w w:val="100"/>
          <w:position w:val="0"/>
        </w:rPr>
        <w:t>这个</w:t>
      </w:r>
      <w:r>
        <w:rPr>
          <w:color w:val="2B2A2B"/>
          <w:spacing w:val="0"/>
          <w:w w:val="100"/>
          <w:position w:val="0"/>
        </w:rPr>
        <w:t>时点，</w:t>
      </w:r>
      <w:r>
        <w:rPr>
          <w:color w:val="181618"/>
          <w:spacing w:val="0"/>
          <w:w w:val="100"/>
          <w:position w:val="0"/>
        </w:rPr>
        <w:t>就是这么关键。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</w:t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sz w:val="20"/>
          <w:szCs w:val="20"/>
        </w:rPr>
        <w:t>4'</w:t>
      </w:r>
      <w:r>
        <w:rPr>
          <w:color w:val="181618"/>
          <w:spacing w:val="0"/>
          <w:w w:val="100"/>
          <w:position w:val="0"/>
        </w:rPr>
        <w:t>】仔细观察</w:t>
      </w:r>
      <w:r>
        <w:rPr>
          <w:color w:val="2B2A2B"/>
          <w:spacing w:val="0"/>
          <w:w w:val="100"/>
          <w:position w:val="0"/>
        </w:rPr>
        <w:t>自己，</w:t>
      </w:r>
      <w:r>
        <w:rPr>
          <w:color w:val="181618"/>
          <w:spacing w:val="0"/>
          <w:w w:val="100"/>
          <w:position w:val="0"/>
        </w:rPr>
        <w:t>人的种种烦恼和 危机，都是念头所造出来的。虽然我们思 考的能力更进步，也</w:t>
      </w:r>
      <w:r>
        <w:rPr>
          <w:color w:val="2B2A2B"/>
          <w:spacing w:val="0"/>
          <w:w w:val="100"/>
          <w:position w:val="0"/>
        </w:rPr>
        <w:t>带来了</w:t>
      </w:r>
      <w:r>
        <w:rPr>
          <w:color w:val="181618"/>
          <w:spacing w:val="0"/>
          <w:w w:val="100"/>
          <w:position w:val="0"/>
        </w:rPr>
        <w:t>过去意想不到 的物质</w:t>
      </w:r>
      <w:r>
        <w:rPr>
          <w:color w:val="2B2A2B"/>
          <w:spacing w:val="0"/>
          <w:w w:val="100"/>
          <w:position w:val="0"/>
        </w:rPr>
        <w:t>层面的</w:t>
      </w:r>
      <w:r>
        <w:rPr>
          <w:color w:val="181618"/>
          <w:spacing w:val="0"/>
          <w:w w:val="100"/>
          <w:position w:val="0"/>
        </w:rPr>
        <w:t>方便，但是，从另外</w:t>
      </w:r>
      <w:r>
        <w:rPr>
          <w:color w:val="2B2A2B"/>
          <w:spacing w:val="0"/>
          <w:w w:val="100"/>
          <w:position w:val="0"/>
        </w:rPr>
        <w:t xml:space="preserve">一个角 </w:t>
      </w:r>
      <w:r>
        <w:rPr>
          <w:color w:val="181618"/>
          <w:spacing w:val="0"/>
          <w:w w:val="100"/>
          <w:position w:val="0"/>
        </w:rPr>
        <w:t>度来说，我们也同时被这些</w:t>
      </w:r>
      <w:r>
        <w:rPr>
          <w:color w:val="2B2A2B"/>
          <w:spacing w:val="0"/>
          <w:w w:val="100"/>
          <w:position w:val="0"/>
        </w:rPr>
        <w:t>念头带</w:t>
      </w:r>
      <w:r>
        <w:rPr>
          <w:color w:val="181618"/>
          <w:spacing w:val="0"/>
          <w:w w:val="100"/>
          <w:position w:val="0"/>
        </w:rPr>
        <w:t xml:space="preserve">走了、 </w:t>
      </w:r>
      <w:r>
        <w:rPr>
          <w:color w:val="2B2A2B"/>
          <w:spacing w:val="0"/>
          <w:w w:val="100"/>
          <w:position w:val="0"/>
        </w:rPr>
        <w:t>甚或绑住了。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通过念头，我</w:t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sz w:val="20"/>
          <w:szCs w:val="20"/>
          <w:lang w:val="en-US" w:eastAsia="en-US" w:bidi="en-US"/>
        </w:rPr>
        <w:t>FI</w:t>
      </w:r>
      <w:r>
        <w:rPr>
          <w:color w:val="2B2A2B"/>
          <w:spacing w:val="0"/>
          <w:w w:val="100"/>
          <w:position w:val="0"/>
        </w:rPr>
        <w:t xml:space="preserve">不知不觉产生了一个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”，很强烈的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跟外围，甚至 跟大自然、跟宇宙都</w:t>
      </w:r>
      <w:r>
        <w:rPr>
          <w:color w:val="2B2A2B"/>
          <w:spacing w:val="0"/>
          <w:w w:val="100"/>
          <w:position w:val="0"/>
        </w:rPr>
        <w:t>分离、</w:t>
      </w:r>
      <w:r>
        <w:rPr>
          <w:color w:val="181618"/>
          <w:spacing w:val="0"/>
          <w:w w:val="100"/>
          <w:position w:val="0"/>
        </w:rPr>
        <w:t xml:space="preserve">分开了。因为 </w:t>
      </w:r>
      <w:r>
        <w:rPr>
          <w:color w:val="2B2A2B"/>
          <w:spacing w:val="0"/>
          <w:w w:val="100"/>
          <w:position w:val="0"/>
        </w:rPr>
        <w:t>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2B2A2B"/>
          <w:spacing w:val="0"/>
          <w:w w:val="100"/>
          <w:position w:val="0"/>
        </w:rPr>
        <w:t>的观念</w:t>
      </w:r>
      <w:r>
        <w:rPr>
          <w:color w:val="181618"/>
          <w:spacing w:val="0"/>
          <w:w w:val="100"/>
          <w:position w:val="0"/>
        </w:rPr>
        <w:t>太坚实不虚，我们一生 的价值观念跟种种体验、选择与</w:t>
      </w:r>
      <w:r>
        <w:rPr>
          <w:color w:val="2B2A2B"/>
          <w:spacing w:val="0"/>
          <w:w w:val="100"/>
          <w:position w:val="0"/>
        </w:rPr>
        <w:t>期待，</w:t>
      </w:r>
      <w:r>
        <w:rPr>
          <w:color w:val="181618"/>
          <w:spacing w:val="0"/>
          <w:w w:val="100"/>
          <w:position w:val="0"/>
        </w:rPr>
        <w:t>都 被我们所有的这个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给定</w:t>
      </w:r>
      <w:r>
        <w:rPr>
          <w:color w:val="2B2A2B"/>
          <w:spacing w:val="0"/>
          <w:w w:val="100"/>
          <w:position w:val="0"/>
        </w:rPr>
        <w:t>型了。</w:t>
      </w:r>
      <w:r>
        <w:rPr>
          <w:color w:val="181618"/>
          <w:spacing w:val="0"/>
          <w:w w:val="100"/>
          <w:position w:val="0"/>
        </w:rPr>
        <w:t>从年 少起，经过学习、教育的筛选，</w:t>
      </w:r>
      <w:r>
        <w:rPr>
          <w:color w:val="2B2A2B"/>
          <w:spacing w:val="0"/>
          <w:w w:val="100"/>
          <w:position w:val="0"/>
        </w:rPr>
        <w:t>就业方 向的</w:t>
      </w:r>
      <w:r>
        <w:rPr>
          <w:color w:val="181618"/>
          <w:spacing w:val="0"/>
          <w:w w:val="100"/>
          <w:position w:val="0"/>
        </w:rPr>
        <w:t>选择，事</w:t>
      </w:r>
      <w:r>
        <w:rPr>
          <w:color w:val="2B2A2B"/>
          <w:spacing w:val="0"/>
          <w:w w:val="100"/>
          <w:position w:val="0"/>
        </w:rPr>
        <w:t xml:space="preserve">业成功与否，快乐不懐乐， </w:t>
      </w:r>
      <w:r>
        <w:rPr>
          <w:color w:val="181618"/>
          <w:spacing w:val="0"/>
          <w:w w:val="100"/>
          <w:position w:val="0"/>
        </w:rPr>
        <w:t>有成就还</w:t>
      </w:r>
      <w:r>
        <w:rPr>
          <w:color w:val="2B2A2B"/>
          <w:spacing w:val="0"/>
          <w:w w:val="100"/>
          <w:position w:val="0"/>
        </w:rPr>
        <w:t>是一事</w:t>
      </w:r>
      <w:r>
        <w:rPr>
          <w:color w:val="181618"/>
          <w:spacing w:val="0"/>
          <w:w w:val="100"/>
          <w:position w:val="0"/>
        </w:rPr>
        <w:t>无成，种</w:t>
      </w:r>
      <w:r>
        <w:rPr>
          <w:color w:val="2B2A2B"/>
          <w:spacing w:val="0"/>
          <w:w w:val="100"/>
          <w:position w:val="0"/>
        </w:rPr>
        <w:t xml:space="preserve">种评价都是从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化现出来的。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最不幸的是，这个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2B2A2B"/>
          <w:spacing w:val="0"/>
          <w:w w:val="100"/>
          <w:position w:val="0"/>
        </w:rPr>
        <w:t xml:space="preserve">还是一个 </w:t>
      </w:r>
      <w:r>
        <w:rPr>
          <w:color w:val="181618"/>
          <w:spacing w:val="0"/>
          <w:w w:val="100"/>
          <w:position w:val="0"/>
        </w:rPr>
        <w:t>萎缩的我</w:t>
      </w:r>
      <w:r>
        <w:rPr>
          <w:color w:val="000000"/>
          <w:spacing w:val="0"/>
          <w:w w:val="100"/>
          <w:position w:val="0"/>
          <w:sz w:val="20"/>
          <w:szCs w:val="20"/>
        </w:rPr>
        <w:t>(</w:t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sz w:val="20"/>
          <w:szCs w:val="20"/>
          <w:lang w:val="en-US" w:eastAsia="en-US" w:bidi="en-US"/>
        </w:rPr>
        <w:t>contracted self),</w:t>
      </w:r>
      <w:r>
        <w:rPr>
          <w:color w:val="2B2A2B"/>
          <w:spacing w:val="0"/>
          <w:w w:val="100"/>
          <w:position w:val="0"/>
        </w:rPr>
        <w:t>没有</w:t>
      </w:r>
      <w:r>
        <w:rPr>
          <w:color w:val="181618"/>
          <w:spacing w:val="0"/>
          <w:w w:val="100"/>
          <w:position w:val="0"/>
        </w:rPr>
        <w:t>均衡健 全过，</w:t>
      </w:r>
      <w:r>
        <w:rPr>
          <w:color w:val="2B2A2B"/>
          <w:spacing w:val="0"/>
          <w:w w:val="100"/>
          <w:position w:val="0"/>
        </w:rPr>
        <w:t>所以我</w:t>
      </w:r>
      <w:r>
        <w:rPr>
          <w:color w:val="181618"/>
          <w:spacing w:val="0"/>
          <w:w w:val="100"/>
          <w:position w:val="0"/>
        </w:rPr>
        <w:t>们一生</w:t>
      </w:r>
      <w:r>
        <w:rPr>
          <w:color w:val="2B2A2B"/>
          <w:spacing w:val="0"/>
          <w:w w:val="100"/>
          <w:position w:val="0"/>
        </w:rPr>
        <w:t>只懂得循着某个方向 不断</w:t>
      </w:r>
      <w:r>
        <w:rPr>
          <w:color w:val="181618"/>
          <w:spacing w:val="0"/>
          <w:w w:val="100"/>
          <w:position w:val="0"/>
        </w:rPr>
        <w:t>的努力</w:t>
      </w:r>
      <w:r>
        <w:rPr>
          <w:color w:val="2B2A2B"/>
          <w:spacing w:val="0"/>
          <w:w w:val="100"/>
          <w:position w:val="0"/>
        </w:rPr>
        <w:t>作为，</w:t>
      </w:r>
      <w:r>
        <w:rPr>
          <w:color w:val="181618"/>
          <w:spacing w:val="0"/>
          <w:w w:val="100"/>
          <w:position w:val="0"/>
        </w:rPr>
        <w:t>期</w:t>
      </w:r>
      <w:r>
        <w:rPr>
          <w:color w:val="2B2A2B"/>
          <w:spacing w:val="0"/>
          <w:w w:val="100"/>
          <w:position w:val="0"/>
        </w:rPr>
        <w:t>待一些</w:t>
      </w:r>
      <w:r>
        <w:rPr>
          <w:color w:val="181618"/>
          <w:spacing w:val="0"/>
          <w:w w:val="100"/>
          <w:position w:val="0"/>
        </w:rPr>
        <w:t>外在生命的转 变，填满这个</w:t>
      </w:r>
      <w:r>
        <w:rPr>
          <w:color w:val="2B2A2B"/>
          <w:spacing w:val="0"/>
          <w:w w:val="100"/>
          <w:position w:val="0"/>
        </w:rPr>
        <w:t>不完整</w:t>
      </w:r>
      <w:r>
        <w:rPr>
          <w:color w:val="181618"/>
          <w:spacing w:val="0"/>
          <w:w w:val="100"/>
          <w:position w:val="0"/>
        </w:rPr>
        <w:t>的我；</w:t>
      </w:r>
      <w:r>
        <w:rPr>
          <w:color w:val="2B2A2B"/>
          <w:spacing w:val="0"/>
          <w:w w:val="100"/>
          <w:position w:val="0"/>
        </w:rPr>
        <w:t xml:space="preserve">甚至一生充满 </w:t>
      </w:r>
      <w:r>
        <w:rPr>
          <w:color w:val="181618"/>
          <w:spacing w:val="0"/>
          <w:w w:val="100"/>
          <w:position w:val="0"/>
        </w:rPr>
        <w:t>遗憾，不是把自己当作受</w:t>
      </w:r>
      <w:r>
        <w:rPr>
          <w:color w:val="2B2A2B"/>
          <w:spacing w:val="0"/>
          <w:w w:val="100"/>
          <w:position w:val="0"/>
        </w:rPr>
        <w:t>害者，</w:t>
      </w:r>
      <w:r>
        <w:rPr>
          <w:color w:val="181618"/>
          <w:spacing w:val="0"/>
          <w:w w:val="100"/>
          <w:position w:val="0"/>
        </w:rPr>
        <w:t>就</w:t>
      </w:r>
      <w:r>
        <w:rPr>
          <w:color w:val="2B2A2B"/>
          <w:spacing w:val="0"/>
          <w:w w:val="100"/>
          <w:position w:val="0"/>
        </w:rPr>
        <w:t xml:space="preserve">是成为 </w:t>
      </w:r>
      <w:r>
        <w:rPr>
          <w:color w:val="000000"/>
          <w:spacing w:val="0"/>
          <w:w w:val="100"/>
          <w:position w:val="0"/>
        </w:rPr>
        <w:t>加</w:t>
      </w:r>
      <w:r>
        <w:rPr>
          <w:color w:val="181618"/>
          <w:spacing w:val="0"/>
          <w:w w:val="100"/>
          <w:position w:val="0"/>
        </w:rPr>
        <w:t>害者，</w:t>
      </w:r>
      <w:r>
        <w:rPr>
          <w:color w:val="2B2A2B"/>
          <w:spacing w:val="0"/>
          <w:w w:val="100"/>
          <w:position w:val="0"/>
        </w:rPr>
        <w:t>后</w:t>
      </w:r>
      <w:r>
        <w:rPr>
          <w:color w:val="181618"/>
          <w:spacing w:val="0"/>
          <w:w w:val="100"/>
          <w:position w:val="0"/>
        </w:rPr>
        <w:t>悔这、后悔那的，</w:t>
      </w:r>
      <w:r>
        <w:rPr>
          <w:color w:val="2B2A2B"/>
          <w:spacing w:val="0"/>
          <w:w w:val="100"/>
          <w:position w:val="0"/>
        </w:rPr>
        <w:t>不断</w:t>
      </w:r>
      <w:r>
        <w:rPr>
          <w:color w:val="181618"/>
          <w:spacing w:val="0"/>
          <w:w w:val="100"/>
          <w:position w:val="0"/>
        </w:rPr>
        <w:t>期待未 来</w:t>
      </w:r>
      <w:r>
        <w:rPr>
          <w:color w:val="2B2A2B"/>
          <w:spacing w:val="0"/>
          <w:w w:val="100"/>
          <w:position w:val="0"/>
        </w:rPr>
        <w:t>有什么</w:t>
      </w:r>
      <w:r>
        <w:rPr>
          <w:color w:val="181618"/>
          <w:spacing w:val="0"/>
          <w:w w:val="100"/>
          <w:position w:val="0"/>
        </w:rPr>
        <w:t>神奇的转变，看能不能得</w:t>
      </w:r>
      <w:r>
        <w:rPr>
          <w:color w:val="2B2A2B"/>
          <w:spacing w:val="0"/>
          <w:w w:val="100"/>
          <w:position w:val="0"/>
        </w:rPr>
        <w:t xml:space="preserve">到一个 </w:t>
      </w:r>
      <w:r>
        <w:rPr>
          <w:color w:val="181618"/>
          <w:spacing w:val="0"/>
          <w:w w:val="100"/>
          <w:position w:val="0"/>
        </w:rPr>
        <w:t>“圆满</w:t>
      </w:r>
      <w:r>
        <w:rPr>
          <w:color w:val="2B2A2B"/>
          <w:spacing w:val="0"/>
          <w:w w:val="100"/>
          <w:position w:val="0"/>
        </w:rPr>
        <w:t xml:space="preserve">的我”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“全</w:t>
      </w:r>
      <w:r>
        <w:rPr>
          <w:color w:val="181618"/>
          <w:spacing w:val="0"/>
          <w:w w:val="100"/>
          <w:position w:val="0"/>
        </w:rPr>
        <w:t>部的我”。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3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 xml:space="preserve">我要老实讲，这些期待，这些想象中 </w:t>
      </w:r>
      <w:r>
        <w:rPr>
          <w:color w:val="2B2A2B"/>
          <w:spacing w:val="0"/>
          <w:w w:val="100"/>
          <w:position w:val="0"/>
        </w:rPr>
        <w:t>的</w:t>
      </w:r>
      <w:r>
        <w:rPr>
          <w:color w:val="181618"/>
          <w:spacing w:val="0"/>
          <w:w w:val="100"/>
          <w:position w:val="0"/>
        </w:rPr>
        <w:t>圆满，是永远找不到的。</w:t>
      </w:r>
      <w:r>
        <w:rPr>
          <w:color w:val="797A77"/>
          <w:spacing w:val="0"/>
          <w:w w:val="100"/>
          <w:position w:val="0"/>
        </w:rPr>
        <w:t>1</w:t>
      </w:r>
      <w:r>
        <w:rPr>
          <w:color w:val="181618"/>
          <w:spacing w:val="0"/>
          <w:w w:val="100"/>
          <w:position w:val="0"/>
        </w:rPr>
        <w:t>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“比</w:t>
      </w:r>
      <w:r>
        <w:rPr>
          <w:color w:val="181618"/>
          <w:spacing w:val="0"/>
          <w:w w:val="100"/>
          <w:position w:val="0"/>
        </w:rPr>
        <w:t>较圆 满的我”，也是永远得不来的。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3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因为，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 xml:space="preserve">就是生命，生命就是 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</w:t>
      </w:r>
      <w:r>
        <w:rPr>
          <w:color w:val="2B2A2B"/>
          <w:spacing w:val="0"/>
          <w:w w:val="100"/>
          <w:position w:val="0"/>
        </w:rPr>
        <w:t>我们和圆</w:t>
      </w:r>
      <w:r>
        <w:rPr>
          <w:color w:val="181618"/>
          <w:spacing w:val="0"/>
          <w:w w:val="100"/>
          <w:position w:val="0"/>
        </w:rPr>
        <w:t xml:space="preserve">满从来没有分手过。要让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“我"</w:t>
      </w:r>
      <w:r>
        <w:rPr>
          <w:color w:val="181618"/>
          <w:spacing w:val="0"/>
          <w:w w:val="100"/>
          <w:position w:val="0"/>
        </w:rPr>
        <w:t>充分</w:t>
      </w:r>
      <w:r>
        <w:rPr>
          <w:color w:val="2B2A2B"/>
          <w:spacing w:val="0"/>
          <w:w w:val="100"/>
          <w:position w:val="0"/>
        </w:rPr>
        <w:t>地体会</w:t>
      </w:r>
      <w:r>
        <w:rPr>
          <w:color w:val="181618"/>
          <w:spacing w:val="0"/>
          <w:w w:val="100"/>
          <w:position w:val="0"/>
        </w:rPr>
        <w:t>生命的圆满，也只是</w:t>
      </w:r>
      <w:r>
        <w:rPr>
          <w:color w:val="000000"/>
          <w:spacing w:val="0"/>
          <w:w w:val="100"/>
          <w:position w:val="0"/>
        </w:rPr>
        <w:t xml:space="preserve">一 </w:t>
      </w:r>
      <w:r>
        <w:rPr>
          <w:color w:val="181618"/>
          <w:spacing w:val="0"/>
          <w:w w:val="100"/>
          <w:position w:val="0"/>
        </w:rPr>
        <w:t>完全投入这个</w:t>
      </w:r>
      <w:r>
        <w:rPr>
          <w:color w:val="2B2A2B"/>
          <w:spacing w:val="0"/>
          <w:w w:val="100"/>
          <w:position w:val="0"/>
        </w:rPr>
        <w:t>当下。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3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 xml:space="preserve">这里！现在！就是那么简单。不用等 </w:t>
      </w:r>
      <w:r>
        <w:rPr>
          <w:color w:val="2B2A2B"/>
          <w:spacing w:val="0"/>
          <w:w w:val="100"/>
          <w:position w:val="0"/>
        </w:rPr>
        <w:t>十年，甚至不用等到</w:t>
      </w:r>
      <w:r>
        <w:rPr>
          <w:color w:val="181618"/>
          <w:spacing w:val="0"/>
          <w:w w:val="100"/>
          <w:position w:val="0"/>
        </w:rPr>
        <w:t>下一个</w:t>
      </w:r>
      <w:r>
        <w:rPr>
          <w:color w:val="2B2A2B"/>
          <w:spacing w:val="0"/>
          <w:w w:val="100"/>
          <w:position w:val="0"/>
        </w:rPr>
        <w:t>时点。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3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全面地投入生命，跟时间无关，不需 要用力，也无须规划，只要</w:t>
      </w:r>
      <w:r>
        <w:rPr>
          <w:color w:val="2B2A2B"/>
          <w:spacing w:val="0"/>
          <w:w w:val="100"/>
          <w:position w:val="0"/>
        </w:rPr>
        <w:t>你轻轻</w:t>
      </w:r>
      <w:r>
        <w:rPr>
          <w:color w:val="181618"/>
          <w:spacing w:val="0"/>
          <w:w w:val="100"/>
          <w:position w:val="0"/>
        </w:rPr>
        <w:t>松松地 接受</w:t>
      </w:r>
      <w:r>
        <w:rPr>
          <w:color w:val="2B2A2B"/>
          <w:spacing w:val="0"/>
          <w:w w:val="100"/>
          <w:position w:val="0"/>
        </w:rPr>
        <w:t>眼前的</w:t>
      </w:r>
      <w:r>
        <w:rPr>
          <w:color w:val="181618"/>
          <w:spacing w:val="0"/>
          <w:w w:val="100"/>
          <w:position w:val="0"/>
        </w:rPr>
        <w:t>一切，这个时点所带来的种种 的一切。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3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眼前呈现的种种境地或状况，包括最 悲惨的状况、最痛心的经验，</w:t>
      </w:r>
      <w:r>
        <w:rPr>
          <w:color w:val="2B2A2B"/>
          <w:spacing w:val="0"/>
          <w:w w:val="100"/>
          <w:position w:val="0"/>
        </w:rPr>
        <w:t>甚至</w:t>
      </w:r>
      <w:r>
        <w:rPr>
          <w:color w:val="181618"/>
          <w:spacing w:val="0"/>
          <w:w w:val="100"/>
          <w:position w:val="0"/>
        </w:rPr>
        <w:t>不可思 议的悲哀，我都可以全面接受，还能反问 自己：</w:t>
      </w:r>
      <w:r>
        <w:rPr>
          <w:color w:val="000000"/>
          <w:spacing w:val="0"/>
          <w:w w:val="100"/>
          <w:position w:val="0"/>
          <w:lang w:val="en-US" w:eastAsia="en-US" w:bidi="en-US"/>
        </w:rPr>
        <w:t>'*(</w:t>
      </w:r>
      <w:r>
        <w:rPr>
          <w:color w:val="181618"/>
          <w:spacing w:val="0"/>
          <w:w w:val="100"/>
          <w:position w:val="0"/>
        </w:rPr>
        <w:t>都这样了</w:t>
      </w:r>
      <w:r>
        <w:rPr>
          <w:color w:val="000000"/>
          <w:spacing w:val="0"/>
          <w:w w:val="100"/>
          <w:position w:val="0"/>
        </w:rPr>
        <w:t>)</w:t>
      </w:r>
      <w:r>
        <w:rPr>
          <w:color w:val="2B2A2B"/>
          <w:spacing w:val="0"/>
          <w:w w:val="100"/>
          <w:position w:val="0"/>
        </w:rPr>
        <w:t>又</w:t>
      </w:r>
      <w:r>
        <w:rPr>
          <w:color w:val="181618"/>
          <w:spacing w:val="0"/>
          <w:w w:val="100"/>
          <w:position w:val="0"/>
        </w:rPr>
        <w:t>怎样？</w:t>
      </w:r>
      <w:r>
        <w:rPr>
          <w:color w:val="181618"/>
          <w:spacing w:val="0"/>
          <w:w w:val="100"/>
          <w:position w:val="0"/>
          <w:sz w:val="20"/>
          <w:szCs w:val="20"/>
        </w:rPr>
        <w:t>(</w:t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sz w:val="20"/>
          <w:szCs w:val="20"/>
        </w:rPr>
        <w:t xml:space="preserve"> 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20"/>
          <w:szCs w:val="20"/>
          <w:lang w:val="en-US" w:eastAsia="en-US" w:bidi="en-US"/>
        </w:rPr>
        <w:t xml:space="preserve">So </w:t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sz w:val="20"/>
          <w:szCs w:val="20"/>
          <w:lang w:val="en-US" w:eastAsia="en-US" w:bidi="en-US"/>
        </w:rPr>
        <w:t>what?</w:t>
      </w:r>
      <w:r>
        <w:rPr>
          <w:color w:val="181618"/>
          <w:spacing w:val="0"/>
          <w:w w:val="100"/>
          <w:position w:val="0"/>
        </w:rPr>
        <w:t>)。”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3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用</w:t>
      </w:r>
      <w:r>
        <w:rPr>
          <w:color w:val="181618"/>
          <w:spacing w:val="0"/>
          <w:w w:val="100"/>
          <w:position w:val="0"/>
        </w:rPr>
        <w:t>这种全</w:t>
      </w:r>
      <w:r>
        <w:rPr>
          <w:color w:val="2B2A2B"/>
          <w:spacing w:val="0"/>
          <w:w w:val="100"/>
          <w:position w:val="0"/>
        </w:rPr>
        <w:t>面臣服</w:t>
      </w:r>
      <w:r>
        <w:rPr>
          <w:color w:val="181618"/>
          <w:spacing w:val="0"/>
          <w:w w:val="100"/>
          <w:position w:val="0"/>
        </w:rPr>
        <w:t>(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20"/>
          <w:szCs w:val="20"/>
          <w:lang w:val="en-US" w:eastAsia="en-US" w:bidi="en-US"/>
        </w:rPr>
        <w:t xml:space="preserve">total </w:t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sz w:val="20"/>
          <w:szCs w:val="20"/>
          <w:lang w:val="en-US" w:eastAsia="en-US" w:bidi="en-US"/>
        </w:rPr>
        <w:t xml:space="preserve">surrender </w:t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sz w:val="20"/>
          <w:szCs w:val="20"/>
        </w:rPr>
        <w:t>)</w:t>
      </w:r>
      <w:r>
        <w:rPr>
          <w:color w:val="181618"/>
          <w:spacing w:val="0"/>
          <w:w w:val="100"/>
          <w:position w:val="0"/>
        </w:rPr>
        <w:t>的 态度，活进去每一个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“当</w:t>
      </w:r>
      <w:r>
        <w:rPr>
          <w:color w:val="2B2A2B"/>
          <w:spacing w:val="0"/>
          <w:w w:val="100"/>
          <w:position w:val="0"/>
        </w:rPr>
        <w:t>下”，</w:t>
      </w:r>
      <w:r>
        <w:rPr>
          <w:color w:val="181618"/>
          <w:spacing w:val="0"/>
          <w:w w:val="100"/>
          <w:position w:val="0"/>
        </w:rPr>
        <w:t>念头自然 会消融，过去种</w:t>
      </w:r>
      <w:r>
        <w:rPr>
          <w:color w:val="2B2A2B"/>
          <w:spacing w:val="0"/>
          <w:w w:val="100"/>
          <w:position w:val="0"/>
        </w:rPr>
        <w:t>种痛心</w:t>
      </w:r>
      <w:r>
        <w:rPr>
          <w:color w:val="181618"/>
          <w:spacing w:val="0"/>
          <w:w w:val="100"/>
          <w:position w:val="0"/>
        </w:rPr>
        <w:t xml:space="preserve">的负面回忆，或是 对未来的恐惧、期望自然而然就消失了。 </w:t>
      </w:r>
      <w:r>
        <w:rPr>
          <w:color w:val="000000"/>
          <w:spacing w:val="0"/>
          <w:w w:val="100"/>
          <w:position w:val="0"/>
        </w:rPr>
        <w:t>你</w:t>
      </w:r>
      <w:r>
        <w:rPr>
          <w:color w:val="181618"/>
          <w:spacing w:val="0"/>
          <w:w w:val="100"/>
          <w:position w:val="0"/>
        </w:rPr>
        <w:t>会发现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“哦！</w:t>
      </w:r>
      <w:r>
        <w:rPr>
          <w:color w:val="181618"/>
          <w:spacing w:val="0"/>
          <w:w w:val="100"/>
          <w:position w:val="0"/>
        </w:rPr>
        <w:t>原来我从来没有跟宇宙、 跟一切分开过，我也只是宇宙的一小部 分。好遗憾啊！为什么我这</w:t>
      </w:r>
      <w:r>
        <w:rPr>
          <w:color w:val="181618"/>
          <w:spacing w:val="0"/>
          <w:w w:val="100"/>
          <w:position w:val="0"/>
          <w:lang w:val="en-US" w:eastAsia="en-US" w:bidi="en-US"/>
        </w:rPr>
        <w:t>一</w:t>
      </w:r>
      <w:r>
        <w:rPr>
          <w:color w:val="181618"/>
          <w:spacing w:val="0"/>
          <w:w w:val="100"/>
          <w:position w:val="0"/>
        </w:rPr>
        <w:t>生，要到处 去找另一个家？”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懂了这些，就懂了自己。懂了自己， 就打破了时间的观念。打破了时间的观 念，就一切宁静。</w:t>
      </w:r>
      <w:r>
        <w:rPr>
          <w:color w:val="724A6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切宁静，思考变成了 也只是一种工具，人生也就脱胎换骨。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 xml:space="preserve">让我们深深体会生命的宝贵，再 也不会计较种种幻觉、思考、物质所带 来的无常的烦恼，我们也就突然体会到 </w:t>
      </w:r>
      <w:r>
        <w:rPr>
          <w:rFonts w:ascii="Times New Roman" w:hAnsi="Times New Roman" w:eastAsia="Times New Roman" w:cs="Times New Roman"/>
          <w:color w:val="000000"/>
          <w:spacing w:val="0"/>
          <w:w w:val="100"/>
          <w:position w:val="0"/>
          <w:sz w:val="20"/>
          <w:szCs w:val="20"/>
          <w:lang w:val="en-US" w:eastAsia="en-US" w:bidi="en-US"/>
        </w:rPr>
        <w:t xml:space="preserve">eternity </w:t>
      </w:r>
      <w:r>
        <w:rPr>
          <w:color w:val="181618"/>
          <w:spacing w:val="0"/>
          <w:w w:val="100"/>
          <w:position w:val="0"/>
        </w:rPr>
        <w:t>"永恒的我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“永恒</w:t>
      </w:r>
      <w:r>
        <w:rPr>
          <w:color w:val="181618"/>
          <w:spacing w:val="0"/>
          <w:w w:val="100"/>
          <w:position w:val="0"/>
        </w:rPr>
        <w:t>的我”包括一切、包括宇 宙，甚至包括无形的宇宙所带来的一切转 变。生命的</w:t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sz w:val="20"/>
          <w:szCs w:val="20"/>
          <w:lang w:val="en-US" w:eastAsia="en-US" w:bidi="en-US"/>
        </w:rPr>
        <w:t xml:space="preserve">seriousness </w:t>
      </w:r>
      <w:r>
        <w:rPr>
          <w:color w:val="181618"/>
          <w:spacing w:val="0"/>
          <w:w w:val="100"/>
          <w:position w:val="0"/>
        </w:rPr>
        <w:t>(当真、执着)</w:t>
      </w:r>
      <w:r>
        <w:rPr>
          <w:color w:val="000000"/>
          <w:spacing w:val="0"/>
          <w:w w:val="100"/>
          <w:position w:val="0"/>
        </w:rPr>
        <w:t xml:space="preserve">也 </w:t>
      </w:r>
      <w:r>
        <w:rPr>
          <w:color w:val="181618"/>
          <w:spacing w:val="0"/>
          <w:w w:val="100"/>
          <w:position w:val="0"/>
        </w:rPr>
        <w:t>就自然消失掉了，我们自然就活在光、喜 乐和爱中。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2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所以，我也只能很诚恳地说，我们 这一生来最大的目的，也只是觉醒，</w:t>
      </w:r>
      <w:r>
        <w:rPr>
          <w:color w:val="000000"/>
          <w:spacing w:val="0"/>
          <w:w w:val="100"/>
          <w:position w:val="0"/>
        </w:rPr>
        <w:t xml:space="preserve">从这 </w:t>
      </w:r>
      <w:r>
        <w:rPr>
          <w:color w:val="181618"/>
          <w:spacing w:val="0"/>
          <w:w w:val="100"/>
          <w:position w:val="0"/>
        </w:rPr>
        <w:t>个幻觉的梦中醒过来，把真正的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找 回来。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62" w:lineRule="exact"/>
        <w:ind w:left="0" w:right="0" w:firstLine="420"/>
        <w:jc w:val="both"/>
        <w:sectPr>
          <w:footnotePr>
            <w:numFmt w:val="decimal"/>
          </w:footnotePr>
          <w:type w:val="continuous"/>
          <w:pgSz w:w="8839" w:h="12940"/>
          <w:pgMar w:top="1833" w:right="767" w:bottom="1742" w:left="767" w:header="0" w:footer="3" w:gutter="125"/>
          <w:cols w:space="185" w:num="2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懂了这些，对自己、对别人自然而然 地也没有什么期待不期待了，就活下去吧。</w:t>
      </w:r>
    </w:p>
    <w:p>
      <w:pPr>
        <w:pStyle w:val="23"/>
        <w:keepNext w:val="0"/>
        <w:keepLines w:val="0"/>
        <w:widowControl w:val="0"/>
        <w:shd w:val="clear" w:color="auto" w:fill="auto"/>
        <w:bidi w:val="0"/>
        <w:spacing w:before="560" w:after="340" w:line="240" w:lineRule="auto"/>
        <w:ind w:left="0" w:right="0" w:firstLine="0"/>
        <w:jc w:val="both"/>
        <w:rPr>
          <w:sz w:val="24"/>
          <w:szCs w:val="24"/>
        </w:rPr>
      </w:pPr>
      <w:r>
        <w:rPr>
          <w:color w:val="181618"/>
          <w:spacing w:val="0"/>
          <w:w w:val="100"/>
          <w:position w:val="0"/>
          <w:sz w:val="24"/>
          <w:szCs w:val="24"/>
          <w:lang w:val="zh-TW" w:eastAsia="zh-TW" w:bidi="zh-TW"/>
        </w:rPr>
        <w:t>问与答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46" w:lineRule="exact"/>
        <w:ind w:left="400" w:right="0" w:firstLine="20"/>
        <w:jc w:val="both"/>
        <w:rPr>
          <w:sz w:val="17"/>
          <w:szCs w:val="17"/>
        </w:rPr>
      </w:pPr>
      <w:r>
        <w:rPr>
          <w:color w:val="181618"/>
          <w:spacing w:val="0"/>
          <w:w w:val="100"/>
          <w:position w:val="0"/>
          <w:sz w:val="17"/>
          <w:szCs w:val="17"/>
        </w:rPr>
        <w:t>［编按：这里所选录的杨定一博士与媒体朋友的问与答，集中在全部生命的理念如</w:t>
      </w:r>
      <w:r>
        <w:rPr>
          <w:color w:val="2B2A2B"/>
          <w:spacing w:val="0"/>
          <w:w w:val="100"/>
          <w:position w:val="0"/>
          <w:sz w:val="17"/>
          <w:szCs w:val="17"/>
        </w:rPr>
        <w:t>何落实 于</w:t>
      </w:r>
      <w:r>
        <w:rPr>
          <w:color w:val="181618"/>
          <w:spacing w:val="0"/>
          <w:w w:val="100"/>
          <w:position w:val="0"/>
          <w:sz w:val="17"/>
          <w:szCs w:val="17"/>
        </w:rPr>
        <w:t>人生，</w:t>
      </w:r>
      <w:r>
        <w:rPr>
          <w:color w:val="2B2A2B"/>
          <w:spacing w:val="0"/>
          <w:w w:val="100"/>
          <w:position w:val="0"/>
          <w:sz w:val="17"/>
          <w:szCs w:val="17"/>
        </w:rPr>
        <w:t>非但深刻务实而</w:t>
      </w:r>
      <w:r>
        <w:rPr>
          <w:color w:val="181618"/>
          <w:spacing w:val="0"/>
          <w:w w:val="100"/>
          <w:position w:val="0"/>
          <w:sz w:val="17"/>
          <w:szCs w:val="17"/>
        </w:rPr>
        <w:t>具有代表性，也带来与本书内文不同</w:t>
      </w:r>
      <w:r>
        <w:rPr>
          <w:color w:val="2B2A2B"/>
          <w:spacing w:val="0"/>
          <w:w w:val="100"/>
          <w:position w:val="0"/>
          <w:sz w:val="17"/>
          <w:szCs w:val="17"/>
        </w:rPr>
        <w:t>的阅读</w:t>
      </w:r>
      <w:r>
        <w:rPr>
          <w:color w:val="181618"/>
          <w:spacing w:val="0"/>
          <w:w w:val="100"/>
          <w:position w:val="0"/>
          <w:sz w:val="17"/>
          <w:szCs w:val="17"/>
        </w:rPr>
        <w:t>角度。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420" w:line="370" w:lineRule="exact"/>
        <w:ind w:left="400" w:right="0" w:firstLine="20"/>
        <w:jc w:val="both"/>
        <w:rPr>
          <w:sz w:val="17"/>
          <w:szCs w:val="17"/>
        </w:rPr>
      </w:pPr>
      <w:r>
        <w:rPr>
          <w:color w:val="181618"/>
          <w:spacing w:val="0"/>
          <w:w w:val="100"/>
          <w:position w:val="0"/>
          <w:sz w:val="17"/>
          <w:szCs w:val="17"/>
        </w:rPr>
        <w:t>感谢张燕如女士、胡忠信先生、兰萱</w:t>
      </w:r>
      <w:r>
        <w:rPr>
          <w:color w:val="2B2A2B"/>
          <w:spacing w:val="0"/>
          <w:w w:val="100"/>
          <w:position w:val="0"/>
          <w:sz w:val="17"/>
          <w:szCs w:val="17"/>
        </w:rPr>
        <w:t>女士、张慧心</w:t>
      </w:r>
      <w:r>
        <w:rPr>
          <w:color w:val="181618"/>
          <w:spacing w:val="0"/>
          <w:w w:val="100"/>
          <w:position w:val="0"/>
          <w:sz w:val="17"/>
          <w:szCs w:val="17"/>
        </w:rPr>
        <w:t>女士、季洁女士、</w:t>
      </w:r>
      <w:r>
        <w:rPr>
          <w:color w:val="2B2A2B"/>
          <w:spacing w:val="0"/>
          <w:w w:val="100"/>
          <w:position w:val="0"/>
          <w:sz w:val="17"/>
          <w:szCs w:val="17"/>
        </w:rPr>
        <w:t>康健杂</w:t>
      </w:r>
      <w:r>
        <w:rPr>
          <w:color w:val="181618"/>
          <w:spacing w:val="0"/>
          <w:w w:val="100"/>
          <w:position w:val="0"/>
          <w:sz w:val="17"/>
          <w:szCs w:val="17"/>
        </w:rPr>
        <w:t>志同仁</w:t>
      </w:r>
      <w:r>
        <w:rPr>
          <w:color w:val="2B2A2B"/>
          <w:spacing w:val="0"/>
          <w:w w:val="100"/>
          <w:position w:val="0"/>
          <w:sz w:val="17"/>
          <w:szCs w:val="17"/>
        </w:rPr>
        <w:t xml:space="preserve">的投入 </w:t>
      </w:r>
      <w:r>
        <w:rPr>
          <w:color w:val="181618"/>
          <w:spacing w:val="0"/>
          <w:w w:val="100"/>
          <w:position w:val="0"/>
          <w:sz w:val="17"/>
          <w:szCs w:val="17"/>
        </w:rPr>
        <w:t>与分享，让这些思辩能化为文字记录，继续与读者相互激荡。］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394" w:lineRule="exact"/>
        <w:ind w:left="0" w:right="0" w:firstLine="420"/>
        <w:jc w:val="both"/>
        <w:rPr>
          <w:sz w:val="15"/>
          <w:szCs w:val="15"/>
        </w:rPr>
      </w:pPr>
      <w:r>
        <w:rPr>
          <w:color w:val="181618"/>
          <w:spacing w:val="0"/>
          <w:w w:val="100"/>
          <w:position w:val="0"/>
          <w:sz w:val="18"/>
          <w:szCs w:val="18"/>
        </w:rPr>
        <w:t>问：杨博士，你通过《全部的你》想带给大家什么讯息？</w:t>
      </w:r>
      <w:r>
        <w:rPr>
          <w:color w:val="2B2A2B"/>
          <w:spacing w:val="0"/>
          <w:w w:val="100"/>
          <w:position w:val="0"/>
          <w:sz w:val="15"/>
          <w:szCs w:val="15"/>
        </w:rPr>
        <w:t>①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94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答：全部的你，是全部的生命，是有限的生命再加上无限大的生命。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394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通过《全部的你》我希望能探讨</w:t>
      </w:r>
      <w:r>
        <w:rPr>
          <w:color w:val="2B2A2B"/>
          <w:spacing w:val="0"/>
          <w:w w:val="100"/>
          <w:position w:val="0"/>
        </w:rPr>
        <w:t>生命的</w:t>
      </w:r>
      <w:r>
        <w:rPr>
          <w:color w:val="181618"/>
          <w:spacing w:val="0"/>
          <w:w w:val="100"/>
          <w:position w:val="0"/>
        </w:rPr>
        <w:t>全部。</w:t>
      </w:r>
    </w:p>
    <w:p>
      <w:pPr>
        <w:pStyle w:val="11"/>
        <w:keepNext w:val="0"/>
        <w:keepLines w:val="0"/>
        <w:widowControl w:val="0"/>
        <w:shd w:val="clear" w:color="auto" w:fill="auto"/>
        <w:tabs>
          <w:tab w:val="left" w:leader="hyphen" w:pos="1094"/>
        </w:tabs>
        <w:bidi w:val="0"/>
        <w:spacing w:before="0" w:after="0" w:line="394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我们在人间过这一生，从就学到就业，</w:t>
      </w:r>
      <w:r>
        <w:rPr>
          <w:color w:val="2B2A2B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直受到很大的</w:t>
      </w:r>
      <w:r>
        <w:rPr>
          <w:color w:val="2B2A2B"/>
          <w:spacing w:val="0"/>
          <w:w w:val="100"/>
          <w:position w:val="0"/>
        </w:rPr>
        <w:t>制约，</w:t>
      </w:r>
      <w:r>
        <w:rPr>
          <w:color w:val="181618"/>
          <w:spacing w:val="0"/>
          <w:w w:val="100"/>
          <w:position w:val="0"/>
        </w:rPr>
        <w:t xml:space="preserve">包括人与人 </w:t>
      </w:r>
      <w:r>
        <w:rPr>
          <w:color w:val="2B2A2B"/>
          <w:spacing w:val="0"/>
          <w:w w:val="100"/>
          <w:position w:val="0"/>
        </w:rPr>
        <w:t>的</w:t>
      </w:r>
      <w:r>
        <w:rPr>
          <w:color w:val="181618"/>
          <w:spacing w:val="0"/>
          <w:w w:val="100"/>
          <w:position w:val="0"/>
        </w:rPr>
        <w:t>互动、自己的设定、家庭的背景</w:t>
      </w:r>
      <w:r>
        <w:rPr>
          <w:color w:val="2B2A2B"/>
          <w:spacing w:val="0"/>
          <w:w w:val="100"/>
          <w:position w:val="0"/>
        </w:rPr>
        <w:t>都带来</w:t>
      </w:r>
      <w:r>
        <w:rPr>
          <w:color w:val="181618"/>
          <w:spacing w:val="0"/>
          <w:w w:val="100"/>
          <w:position w:val="0"/>
        </w:rPr>
        <w:t xml:space="preserve">制约。怎么从这些制约走出来，找 </w:t>
      </w:r>
      <w:r>
        <w:rPr>
          <w:color w:val="2B2A2B"/>
          <w:spacing w:val="0"/>
          <w:w w:val="100"/>
          <w:position w:val="0"/>
        </w:rPr>
        <w:t>回甚至</w:t>
      </w:r>
      <w:r>
        <w:rPr>
          <w:color w:val="181618"/>
          <w:spacing w:val="0"/>
          <w:w w:val="100"/>
          <w:position w:val="0"/>
        </w:rPr>
        <w:t>活出原</w:t>
      </w:r>
      <w:r>
        <w:rPr>
          <w:color w:val="2B2A2B"/>
          <w:spacing w:val="0"/>
          <w:w w:val="100"/>
          <w:position w:val="0"/>
        </w:rPr>
        <w:t>本意识不到、</w:t>
      </w:r>
      <w:r>
        <w:rPr>
          <w:color w:val="181618"/>
          <w:spacing w:val="0"/>
          <w:w w:val="100"/>
          <w:position w:val="0"/>
        </w:rPr>
        <w:t xml:space="preserve">体会不到的丰富生命潜能，在这一生，随时活出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“心”</w:t>
      </w:r>
      <w:r>
        <w:rPr>
          <w:color w:val="000000"/>
          <w:spacing w:val="0"/>
          <w:w w:val="100"/>
          <w:position w:val="0"/>
        </w:rPr>
        <w:tab/>
      </w:r>
      <w:r>
        <w:rPr>
          <w:color w:val="181618"/>
          <w:spacing w:val="0"/>
          <w:w w:val="100"/>
          <w:position w:val="0"/>
        </w:rPr>
        <w:t>种</w:t>
      </w:r>
      <w:r>
        <w:rPr>
          <w:color w:val="2B2A2B"/>
          <w:spacing w:val="0"/>
          <w:w w:val="100"/>
          <w:position w:val="0"/>
        </w:rPr>
        <w:t>完美、</w:t>
      </w:r>
      <w:r>
        <w:rPr>
          <w:color w:val="181618"/>
          <w:spacing w:val="0"/>
          <w:w w:val="100"/>
          <w:position w:val="0"/>
        </w:rPr>
        <w:t>完整的状态，是我通过这本书想跟大家分</w:t>
      </w:r>
      <w:r>
        <w:rPr>
          <w:color w:val="2B2A2B"/>
          <w:spacing w:val="0"/>
          <w:w w:val="100"/>
          <w:position w:val="0"/>
        </w:rPr>
        <w:t>享的。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我们看不见整体，然而还是可以隐约体会到，心里知</w:t>
      </w:r>
      <w:r>
        <w:rPr>
          <w:color w:val="2B2A2B"/>
          <w:spacing w:val="0"/>
          <w:w w:val="100"/>
          <w:position w:val="0"/>
        </w:rPr>
        <w:t>道有。</w:t>
      </w:r>
      <w:r>
        <w:rPr>
          <w:color w:val="181618"/>
          <w:spacing w:val="0"/>
          <w:w w:val="100"/>
          <w:position w:val="0"/>
        </w:rPr>
        <w:t>只是因为脑会 质疑它所意识不到的范围，所以我们会认为没有，会觉</w:t>
      </w:r>
      <w:r>
        <w:rPr>
          <w:color w:val="2B2A2B"/>
          <w:spacing w:val="0"/>
          <w:w w:val="100"/>
          <w:position w:val="0"/>
        </w:rPr>
        <w:t>得应该</w:t>
      </w:r>
      <w:r>
        <w:rPr>
          <w:color w:val="181618"/>
          <w:spacing w:val="0"/>
          <w:w w:val="100"/>
          <w:position w:val="0"/>
        </w:rPr>
        <w:t>做好、多努力， 许多的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才能把完美的生命找回来。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这本书是希</w:t>
      </w:r>
      <w:r>
        <w:rPr>
          <w:color w:val="2B2A2B"/>
          <w:spacing w:val="0"/>
          <w:w w:val="100"/>
          <w:position w:val="0"/>
        </w:rPr>
        <w:t>望提醒</w:t>
      </w:r>
      <w:r>
        <w:rPr>
          <w:color w:val="181618"/>
          <w:spacing w:val="0"/>
          <w:w w:val="100"/>
          <w:position w:val="0"/>
        </w:rPr>
        <w:t>大家，要找回完美，不需要这么复杂，</w:t>
      </w:r>
      <w:r>
        <w:rPr>
          <w:color w:val="2B2A2B"/>
          <w:spacing w:val="0"/>
          <w:w w:val="100"/>
          <w:position w:val="0"/>
        </w:rPr>
        <w:t>它其实比</w:t>
      </w:r>
      <w:r>
        <w:rPr>
          <w:color w:val="181618"/>
          <w:spacing w:val="0"/>
          <w:w w:val="100"/>
          <w:position w:val="0"/>
        </w:rPr>
        <w:t>我们任 何人的想象都简单，只是一个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“在”</w:t>
      </w:r>
      <w:r>
        <w:rPr>
          <w:color w:val="181618"/>
          <w:spacing w:val="0"/>
          <w:w w:val="100"/>
          <w:position w:val="0"/>
        </w:rPr>
        <w:t>的</w:t>
      </w:r>
      <w:r>
        <w:rPr>
          <w:color w:val="2B2A2B"/>
          <w:spacing w:val="0"/>
          <w:w w:val="100"/>
          <w:position w:val="0"/>
        </w:rPr>
        <w:t>观念。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正是因为是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“在</w:t>
      </w:r>
      <w:r>
        <w:rPr>
          <w:color w:val="181618"/>
          <w:spacing w:val="0"/>
          <w:w w:val="100"/>
          <w:position w:val="0"/>
        </w:rPr>
        <w:t>”，所以不是通过</w:t>
      </w:r>
      <w:r>
        <w:rPr>
          <w:color w:val="2B2A2B"/>
          <w:spacing w:val="0"/>
          <w:w w:val="100"/>
          <w:position w:val="0"/>
        </w:rPr>
        <w:t>不停的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>而可以取得，包括成为、取 得、得到，无不还是在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000000"/>
          <w:spacing w:val="0"/>
          <w:w w:val="100"/>
          <w:position w:val="0"/>
        </w:rPr>
        <w:t>中</w:t>
      </w:r>
      <w:r>
        <w:rPr>
          <w:color w:val="181618"/>
          <w:spacing w:val="0"/>
          <w:w w:val="100"/>
          <w:position w:val="0"/>
        </w:rPr>
        <w:t>打转。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20" w:line="407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“在“</w:t>
      </w:r>
      <w:r>
        <w:rPr>
          <w:color w:val="181618"/>
          <w:spacing w:val="0"/>
          <w:w w:val="100"/>
          <w:position w:val="0"/>
        </w:rPr>
        <w:t>只是清清醒醒的看着这个世界，觉察这个世界，</w:t>
      </w:r>
      <w:r>
        <w:rPr>
          <w:color w:val="2B2A2B"/>
          <w:spacing w:val="0"/>
          <w:w w:val="100"/>
          <w:position w:val="0"/>
        </w:rPr>
        <w:t>心里</w:t>
      </w:r>
      <w:r>
        <w:rPr>
          <w:color w:val="181618"/>
          <w:spacing w:val="0"/>
          <w:w w:val="100"/>
          <w:position w:val="0"/>
        </w:rPr>
        <w:t>晓得在所有的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“动” </w:t>
      </w:r>
      <w:r>
        <w:rPr>
          <w:color w:val="181618"/>
          <w:spacing w:val="0"/>
          <w:w w:val="100"/>
          <w:position w:val="0"/>
        </w:rPr>
        <w:t>中仍然</w:t>
      </w:r>
      <w:r>
        <w:rPr>
          <w:color w:val="2B2A2B"/>
          <w:spacing w:val="0"/>
          <w:w w:val="100"/>
          <w:position w:val="0"/>
        </w:rPr>
        <w:t>有一个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动”。是通过这个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动“的意识，也就是一体意识，我们才可 以体会到什么是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181618"/>
          <w:spacing w:val="0"/>
          <w:w w:val="100"/>
          <w:position w:val="0"/>
        </w:rPr>
        <w:t>”。</w:t>
      </w:r>
    </w:p>
    <w:p>
      <w:pPr>
        <w:pStyle w:val="23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0" w:right="0" w:firstLine="0"/>
        <w:jc w:val="both"/>
        <w:rPr>
          <w:sz w:val="15"/>
          <w:szCs w:val="15"/>
        </w:rPr>
      </w:pPr>
      <w:r>
        <w:rPr>
          <w:color w:val="2B2A2B"/>
          <w:spacing w:val="0"/>
          <w:w w:val="100"/>
          <w:position w:val="0"/>
          <w:sz w:val="15"/>
          <w:szCs w:val="15"/>
          <w:lang w:val="zh-TW" w:eastAsia="zh-TW" w:bidi="zh-TW"/>
        </w:rPr>
        <w:t>①张燕</w:t>
      </w:r>
      <w:r>
        <w:rPr>
          <w:color w:val="181618"/>
          <w:spacing w:val="0"/>
          <w:w w:val="100"/>
          <w:position w:val="0"/>
          <w:sz w:val="15"/>
          <w:szCs w:val="15"/>
          <w:lang w:val="zh-TW" w:eastAsia="zh-TW" w:bidi="zh-TW"/>
        </w:rPr>
        <w:t xml:space="preserve">如女士 </w:t>
      </w:r>
      <w:r>
        <w:rPr>
          <w:rFonts w:ascii="Times New Roman" w:hAnsi="Times New Roman" w:eastAsia="Times New Roman" w:cs="Times New Roman"/>
          <w:color w:val="181618"/>
          <w:spacing w:val="0"/>
          <w:w w:val="100"/>
          <w:position w:val="0"/>
          <w:sz w:val="16"/>
          <w:szCs w:val="16"/>
          <w:lang w:val="en-US" w:eastAsia="en-US" w:bidi="en-US"/>
        </w:rPr>
        <w:t>.2016-09-28.</w:t>
      </w:r>
      <w:r>
        <w:rPr>
          <w:color w:val="2B2A2B"/>
          <w:spacing w:val="0"/>
          <w:w w:val="100"/>
          <w:position w:val="0"/>
          <w:sz w:val="15"/>
          <w:szCs w:val="15"/>
          <w:lang w:val="zh-TW" w:eastAsia="zh-TW" w:bidi="zh-TW"/>
        </w:rPr>
        <w:t>正</w:t>
      </w:r>
      <w:r>
        <w:rPr>
          <w:color w:val="181618"/>
          <w:spacing w:val="0"/>
          <w:w w:val="100"/>
          <w:position w:val="0"/>
          <w:sz w:val="15"/>
          <w:szCs w:val="15"/>
          <w:lang w:val="zh-TW" w:eastAsia="zh-TW" w:bidi="zh-TW"/>
        </w:rPr>
        <w:t>声广播</w:t>
      </w:r>
      <w:r>
        <w:rPr>
          <w:color w:val="2B2A2B"/>
          <w:spacing w:val="0"/>
          <w:w w:val="100"/>
          <w:position w:val="0"/>
          <w:sz w:val="15"/>
          <w:szCs w:val="15"/>
          <w:lang w:val="zh-TW" w:eastAsia="zh-TW" w:bidi="zh-TW"/>
        </w:rPr>
        <w:t>《早</w:t>
      </w:r>
      <w:r>
        <w:rPr>
          <w:color w:val="181618"/>
          <w:spacing w:val="0"/>
          <w:w w:val="100"/>
          <w:position w:val="0"/>
          <w:sz w:val="15"/>
          <w:szCs w:val="15"/>
          <w:lang w:val="zh-TW" w:eastAsia="zh-TW" w:bidi="zh-TW"/>
        </w:rPr>
        <w:t>安大</w:t>
      </w:r>
      <w:r>
        <w:rPr>
          <w:color w:val="2B2A2B"/>
          <w:spacing w:val="0"/>
          <w:w w:val="100"/>
          <w:position w:val="0"/>
          <w:sz w:val="15"/>
          <w:szCs w:val="15"/>
          <w:lang w:val="zh-TW" w:eastAsia="zh-TW" w:bidi="zh-TW"/>
        </w:rPr>
        <w:t>家长》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然而，</w:t>
      </w:r>
      <w:r>
        <w:rPr>
          <w:color w:val="000000"/>
          <w:spacing w:val="0"/>
          <w:w w:val="100"/>
          <w:position w:val="0"/>
        </w:rPr>
        <w:t>我</w:t>
      </w:r>
      <w:r>
        <w:rPr>
          <w:color w:val="2B2A2B"/>
          <w:spacing w:val="0"/>
          <w:w w:val="100"/>
          <w:position w:val="0"/>
        </w:rPr>
        <w:t>们一般的注意力都被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2B2A2B"/>
          <w:spacing w:val="0"/>
          <w:w w:val="100"/>
          <w:position w:val="0"/>
        </w:rPr>
        <w:t>给吸引了。举例来说，在踢球、做事 时，我们都忘记了</w:t>
      </w:r>
      <w:r>
        <w:rPr>
          <w:color w:val="000000"/>
          <w:spacing w:val="0"/>
          <w:w w:val="100"/>
          <w:position w:val="0"/>
        </w:rPr>
        <w:t>自己，</w:t>
      </w:r>
      <w:r>
        <w:rPr>
          <w:color w:val="2B2A2B"/>
          <w:spacing w:val="0"/>
          <w:w w:val="100"/>
          <w:position w:val="0"/>
        </w:rPr>
        <w:t>而把踢球、做事的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2B2A2B"/>
          <w:spacing w:val="0"/>
          <w:w w:val="100"/>
          <w:position w:val="0"/>
        </w:rPr>
        <w:t>化成了自己，看不到</w:t>
      </w:r>
      <w:r>
        <w:rPr>
          <w:color w:val="2B2A2B"/>
          <w:spacing w:val="0"/>
          <w:w w:val="100"/>
          <w:position w:val="0"/>
          <w:lang w:val="zh-CN" w:eastAsia="zh-CN" w:bidi="zh-CN"/>
        </w:rPr>
        <w:t xml:space="preserve">“动” </w:t>
      </w:r>
      <w:r>
        <w:rPr>
          <w:color w:val="2B2A2B"/>
          <w:spacing w:val="0"/>
          <w:w w:val="100"/>
          <w:position w:val="0"/>
        </w:rPr>
        <w:t>以外的一切。我觉得这一点相当可惜，却也正是我们千万年来所受的制约。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80" w:line="410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很有意思的是，即使在人类共同的制约之下，古往今来的圣人包括耶稣、 佛陀、老子、苏格拉底都在谈同一个观念。这一观念不是出自于头脑的推理， 而是“心”的领悟与体会，这其实是我们每一个人都可以做到的。我最多是用 现代的语言重新表达，通过科学和心理的层面，让现代人能够听得懂，而且能 发现真实的全部生命是最简单的事，我们每一个人都有，也都做得到，都可以 从制约走出来。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问：书里提到由脑落到心，脑听起来是科学的，心则是另一种境界，你是 希望带我们找回一种感觉，是吗？①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答：《全部的你》所要表达的已经超过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“感</w:t>
      </w:r>
      <w:r>
        <w:rPr>
          <w:color w:val="2B2A2B"/>
          <w:spacing w:val="0"/>
          <w:w w:val="100"/>
          <w:position w:val="0"/>
        </w:rPr>
        <w:t>觉”的范围，精确一点来说，是 超越脑的思考与身心情绪感受的限制。是把念头和情绪当作工具，而不是任由 自己被念头和情绪带走。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假如一个人看清这一点，发现原来一点点小事情就引起自己情绪的反弹， 而这些反弹在生活中面对问题、处理事情时不断地浮出来，这时，不需要让自 己没有情绪，反而是趁这个时候看清、觉察、接受自己的反弹。这就是超越制 约的</w:t>
      </w:r>
      <w:r>
        <w:rPr>
          <w:color w:val="2B2A2B"/>
          <w:spacing w:val="0"/>
          <w:w w:val="100"/>
          <w:position w:val="0"/>
          <w:lang w:val="en-US" w:eastAsia="en-US" w:bidi="en-US"/>
        </w:rPr>
        <w:t>m</w:t>
      </w:r>
      <w:r>
        <w:rPr>
          <w:color w:val="2B2A2B"/>
          <w:spacing w:val="0"/>
          <w:w w:val="100"/>
          <w:position w:val="0"/>
        </w:rPr>
        <w:t>户。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知道自己有反弹、不高兴，就接受。不需要为此评判自己是好是坏，不需 要在这里又加一层分别，只是接受此时此刻的情绪。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620" w:line="405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接受了，自然发现这个情绪周围</w:t>
      </w:r>
      <w:r>
        <w:rPr>
          <w:color w:val="2B2A2B"/>
          <w:spacing w:val="0"/>
          <w:w w:val="100"/>
          <w:position w:val="0"/>
          <w:lang w:val="zh-CN" w:eastAsia="zh-CN" w:bidi="zh-CN"/>
        </w:rPr>
        <w:t xml:space="preserve">“空” </w:t>
      </w:r>
      <w:r>
        <w:rPr>
          <w:color w:val="2B2A2B"/>
          <w:spacing w:val="0"/>
          <w:w w:val="100"/>
          <w:position w:val="0"/>
        </w:rPr>
        <w:t>了，就好像一片宁静浮出来，静静 地包围着我，陪我一起面对这个世界。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200" w:line="240" w:lineRule="auto"/>
        <w:ind w:left="0" w:right="0" w:firstLine="0"/>
        <w:jc w:val="both"/>
      </w:pPr>
      <w:r>
        <w:rPr>
          <w:color w:val="2B2A2B"/>
          <w:spacing w:val="0"/>
          <w:w w:val="100"/>
          <w:position w:val="0"/>
        </w:rPr>
        <w:t>①张燕</w:t>
      </w:r>
      <w:r>
        <w:rPr>
          <w:color w:val="2B2A2B"/>
          <w:spacing w:val="0"/>
          <w:w w:val="100"/>
          <w:position w:val="0"/>
          <w:lang w:val="zh-CN" w:eastAsia="zh-CN" w:bidi="zh-CN"/>
        </w:rPr>
        <w:t xml:space="preserve">如女士 </w:t>
      </w:r>
      <w:r>
        <w:rPr>
          <w:rFonts w:ascii="Times New Roman" w:hAnsi="Times New Roman" w:eastAsia="Times New Roman" w:cs="Times New Roman"/>
          <w:b/>
          <w:bCs/>
          <w:color w:val="2B2A2B"/>
          <w:spacing w:val="0"/>
          <w:w w:val="100"/>
          <w:position w:val="0"/>
          <w:lang w:val="en-US" w:eastAsia="en-US" w:bidi="en-US"/>
        </w:rPr>
        <w:t>.2016-09-28.</w:t>
      </w:r>
      <w:r>
        <w:rPr>
          <w:color w:val="2B2A2B"/>
          <w:spacing w:val="0"/>
          <w:w w:val="100"/>
          <w:position w:val="0"/>
        </w:rPr>
        <w:t>正声广播《早安大家长》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突然，</w:t>
      </w:r>
      <w:r>
        <w:rPr>
          <w:color w:val="00000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切都好简单。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8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只是带着一个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“接</w:t>
      </w:r>
      <w:r>
        <w:rPr>
          <w:color w:val="181618"/>
          <w:spacing w:val="0"/>
          <w:w w:val="100"/>
          <w:position w:val="0"/>
        </w:rPr>
        <w:t>受”，我们自然从脑的境界，落入“心”无思无想的状态。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问：</w:t>
      </w:r>
      <w:r>
        <w:rPr>
          <w:color w:val="181618"/>
          <w:spacing w:val="0"/>
          <w:w w:val="100"/>
          <w:position w:val="0"/>
        </w:rPr>
        <w:t>《全部的你》提到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是靠不住、无</w:t>
      </w:r>
      <w:r>
        <w:rPr>
          <w:color w:val="000000"/>
          <w:spacing w:val="0"/>
          <w:w w:val="100"/>
          <w:position w:val="0"/>
        </w:rPr>
        <w:t>常的，</w:t>
      </w:r>
      <w:r>
        <w:rPr>
          <w:color w:val="181618"/>
          <w:spacing w:val="0"/>
          <w:w w:val="100"/>
          <w:position w:val="0"/>
        </w:rPr>
        <w:t>也有哲学家提过这样的一 个观点 我是“不是我”</w:t>
      </w:r>
      <w:r>
        <w:rPr>
          <w:color w:val="000000"/>
          <w:spacing w:val="0"/>
          <w:w w:val="100"/>
          <w:position w:val="0"/>
        </w:rPr>
        <w:t>的我。</w:t>
      </w:r>
      <w:r>
        <w:rPr>
          <w:color w:val="181618"/>
          <w:spacing w:val="0"/>
          <w:w w:val="100"/>
          <w:position w:val="0"/>
        </w:rPr>
        <w:t xml:space="preserve">那么，我是谁？ </w:t>
      </w:r>
      <w:r>
        <w:rPr>
          <w:color w:val="181618"/>
          <w:spacing w:val="0"/>
          <w:w w:val="100"/>
          <w:position w:val="0"/>
          <w:lang w:val="en-US" w:eastAsia="en-US" w:bidi="en-US"/>
        </w:rPr>
        <w:t>®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答：</w:t>
      </w:r>
      <w:r>
        <w:rPr>
          <w:color w:val="181618"/>
          <w:spacing w:val="0"/>
          <w:w w:val="100"/>
          <w:position w:val="0"/>
        </w:rPr>
        <w:t>这个观点，确实点出了一个重点。古往今来的大圣人，究竟领悟到什 么？其实也只是领悟到生命永恒的部分，不生不死的层面。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我们自己认为的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其实是由你我有别的客体意识组合出来的产物。而 我们最多是从现在的意识状态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“滑</w:t>
      </w:r>
      <w:r>
        <w:rPr>
          <w:color w:val="181618"/>
          <w:spacing w:val="0"/>
          <w:w w:val="100"/>
          <w:position w:val="0"/>
        </w:rPr>
        <w:t>到”生命永恒的层面，因为那是再轻松不过 的意识状态，倒不是去费心理解、去追求或得到。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这个更深的层面，借用你刚刚这句话来讲，最多也只有主词的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接下 来的受词，包括对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的种种补充根本不存在。因为只要一说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 xml:space="preserve">是谁,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是什么，马上就把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落入一个客体意识限制的范围。甚至光是说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“我 </w:t>
      </w:r>
      <w:r>
        <w:rPr>
          <w:color w:val="181618"/>
          <w:spacing w:val="0"/>
          <w:w w:val="100"/>
          <w:position w:val="0"/>
        </w:rPr>
        <w:t>是某某人，扮演某个角色”，这个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马上落入一个人间的故事，本身就是一 个人间的梦。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还是梦的一部分。离不开梦。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就像《圣经》里说的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“I Am.”</w:t>
      </w:r>
      <w:r>
        <w:rPr>
          <w:color w:val="181618"/>
          <w:spacing w:val="0"/>
          <w:w w:val="100"/>
          <w:position w:val="0"/>
        </w:rPr>
        <w:t>我是或我在。摩西当时在山上，问上帝是谁。 其实上帝只要说就好了，为什么要讲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 xml:space="preserve">“I Am 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 xml:space="preserve">that I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Am.”</w:t>
      </w:r>
      <w:r>
        <w:rPr>
          <w:b/>
          <w:bCs/>
          <w:color w:val="181618"/>
          <w:spacing w:val="0"/>
          <w:w w:val="100"/>
          <w:position w:val="0"/>
          <w:lang w:val="en-US" w:eastAsia="en-US" w:bidi="en-US"/>
        </w:rPr>
        <w:t>？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18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如果不用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 xml:space="preserve">“that I 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>Am”</w:t>
      </w:r>
      <w:r>
        <w:rPr>
          <w:color w:val="181618"/>
          <w:spacing w:val="0"/>
          <w:w w:val="100"/>
          <w:position w:val="0"/>
        </w:rPr>
        <w:t>来完成这个句子，我们的头脑自然会想去补充那个看 起来没有完成的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“IAm.”</w:t>
      </w:r>
      <w:r>
        <w:rPr>
          <w:b/>
          <w:bCs/>
          <w:color w:val="181618"/>
          <w:spacing w:val="0"/>
          <w:w w:val="100"/>
          <w:position w:val="0"/>
          <w:lang w:val="en-US" w:eastAsia="en-US" w:bidi="en-US"/>
        </w:rPr>
        <w:t>，</w:t>
      </w:r>
      <w:r>
        <w:rPr>
          <w:color w:val="181618"/>
          <w:spacing w:val="0"/>
          <w:w w:val="100"/>
          <w:position w:val="0"/>
        </w:rPr>
        <w:t>就落入了前面所说的局限。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25" w:lineRule="auto"/>
        <w:ind w:left="0" w:right="0" w:firstLine="400"/>
        <w:jc w:val="both"/>
      </w:pP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 xml:space="preserve">“lAmthatlAm.” </w:t>
      </w:r>
      <w:r>
        <w:rPr>
          <w:color w:val="181618"/>
          <w:spacing w:val="0"/>
          <w:w w:val="100"/>
          <w:position w:val="0"/>
        </w:rPr>
        <w:t>——我是我就是。没有别的，也不需要别的什么来完成了。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600" w:line="407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我是谁？我是我就是，也就是和宇宙之间不再有分别和隔离。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“我” </w:t>
      </w:r>
      <w:r>
        <w:rPr>
          <w:color w:val="181618"/>
          <w:spacing w:val="0"/>
          <w:w w:val="100"/>
          <w:position w:val="0"/>
        </w:rPr>
        <w:t>一个念 头出来，也就没有了，这个念头本身也就消失了。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80" w:line="240" w:lineRule="auto"/>
        <w:ind w:left="0" w:right="0" w:firstLine="0"/>
        <w:jc w:val="both"/>
      </w:pPr>
      <w:r>
        <w:rPr>
          <w:spacing w:val="0"/>
          <w:w w:val="100"/>
          <w:position w:val="0"/>
        </w:rPr>
        <w:t>①胡忠信先生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16"/>
          <w:szCs w:val="16"/>
          <w:lang w:val="en-US" w:eastAsia="en-US" w:bidi="en-US"/>
        </w:rPr>
        <w:t>.2016-06-11,</w:t>
      </w:r>
      <w:r>
        <w:rPr>
          <w:spacing w:val="0"/>
          <w:w w:val="100"/>
          <w:position w:val="0"/>
        </w:rPr>
        <w:t>中广新闻网《新闻大解读》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禅宗最大的话头，用参的方法去了解，参到后来很自然就到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是谁”这 个大话头。印度百年来最伟大的禅师拉玛那</w:t>
      </w:r>
      <w:r>
        <w:rPr>
          <w:color w:val="181618"/>
          <w:spacing w:val="0"/>
          <w:w w:val="100"/>
          <w:position w:val="0"/>
          <w:lang w:val="zh-CN" w:eastAsia="zh-CN" w:bidi="zh-CN"/>
        </w:rPr>
        <w:t>-</w:t>
      </w:r>
      <w:r>
        <w:rPr>
          <w:color w:val="181618"/>
          <w:spacing w:val="0"/>
          <w:w w:val="100"/>
          <w:position w:val="0"/>
        </w:rPr>
        <w:t>马哈希也提出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是谁”让学生 来参。这个问题没有一个理性的答案。你参到最后，原来我只是意识，只是生 命的背景，只是空，只是宁静，只是一体。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是站在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“空”</w:t>
      </w:r>
      <w:r>
        <w:rPr>
          <w:color w:val="181618"/>
          <w:spacing w:val="0"/>
          <w:w w:val="100"/>
          <w:position w:val="0"/>
        </w:rPr>
        <w:t>看到一切，看一切的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</w:t>
      </w:r>
      <w:r>
        <w:rPr>
          <w:color w:val="181618"/>
          <w:spacing w:val="0"/>
          <w:w w:val="100"/>
          <w:position w:val="0"/>
        </w:rPr>
        <w:t>”。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“空”</w:t>
      </w:r>
      <w:r>
        <w:rPr>
          <w:color w:val="484848"/>
          <w:spacing w:val="0"/>
          <w:w w:val="100"/>
          <w:position w:val="0"/>
        </w:rPr>
        <w:t>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“有”</w:t>
      </w:r>
      <w:r>
        <w:rPr>
          <w:color w:val="000000"/>
          <w:spacing w:val="0"/>
          <w:w w:val="100"/>
          <w:position w:val="0"/>
        </w:rPr>
        <w:t>远远</w:t>
      </w:r>
      <w:r>
        <w:rPr>
          <w:color w:val="181618"/>
          <w:spacing w:val="0"/>
          <w:w w:val="100"/>
          <w:position w:val="0"/>
        </w:rPr>
        <w:t>更大，而且 两者之间不是对立的关系，是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“空”</w:t>
      </w:r>
      <w:r>
        <w:rPr>
          <w:color w:val="181618"/>
          <w:spacing w:val="0"/>
          <w:w w:val="100"/>
          <w:position w:val="0"/>
        </w:rPr>
        <w:t>包含着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“有</w:t>
      </w:r>
      <w:r>
        <w:rPr>
          <w:color w:val="181618"/>
          <w:spacing w:val="0"/>
          <w:w w:val="100"/>
          <w:position w:val="0"/>
        </w:rPr>
        <w:t>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古今探讨生命的人，所领悟到的也就是这个。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这对我来说是很不可思议的，</w:t>
      </w:r>
      <w:r>
        <w:rPr>
          <w:color w:val="484848"/>
          <w:spacing w:val="0"/>
          <w:w w:val="100"/>
          <w:position w:val="0"/>
        </w:rPr>
        <w:t>无</w:t>
      </w:r>
      <w:r>
        <w:rPr>
          <w:color w:val="181618"/>
          <w:spacing w:val="0"/>
          <w:w w:val="100"/>
          <w:position w:val="0"/>
        </w:rPr>
        <w:t>论哪一个文化背景的圣人，探究到最后， 发现的都是同样的观念。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这一来，好消息就是</w:t>
      </w:r>
      <w:r>
        <w:rPr>
          <w:color w:val="2B2A2B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太简单了。简单到人人可以懂，甚至什么不用做。 只要想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想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“成</w:t>
      </w:r>
      <w:r>
        <w:rPr>
          <w:color w:val="181618"/>
          <w:spacing w:val="0"/>
          <w:w w:val="100"/>
          <w:position w:val="0"/>
        </w:rPr>
        <w:t>为”，它就是做不到、得不来的，</w:t>
      </w:r>
      <w:r>
        <w:rPr>
          <w:color w:val="484848"/>
          <w:spacing w:val="0"/>
          <w:w w:val="100"/>
          <w:position w:val="0"/>
        </w:rPr>
        <w:t>只</w:t>
      </w:r>
      <w:r>
        <w:rPr>
          <w:color w:val="181618"/>
          <w:spacing w:val="0"/>
          <w:w w:val="100"/>
          <w:position w:val="0"/>
        </w:rPr>
        <w:t>是轻轻松松的存在。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00" w:line="384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这就是我通过《全部的你》想和大家分享的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它比任何人间的功课都简 单。希望能带给大家一点信心和鼓励。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问：</w:t>
      </w:r>
      <w:r>
        <w:rPr>
          <w:color w:val="181618"/>
          <w:spacing w:val="0"/>
          <w:w w:val="100"/>
          <w:position w:val="0"/>
        </w:rPr>
        <w:t>虽然说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不过是个念头，然而我们就连看朋友聚会的照片，第一 眼一定是在找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”。那么</w:t>
      </w:r>
      <w:r>
        <w:rPr>
          <w:color w:val="181618"/>
          <w:spacing w:val="0"/>
          <w:w w:val="100"/>
          <w:position w:val="0"/>
        </w:rPr>
        <w:t>，怎么走出身份跟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 xml:space="preserve">”？ </w:t>
      </w:r>
      <w:r>
        <w:rPr>
          <w:color w:val="181618"/>
          <w:spacing w:val="0"/>
          <w:w w:val="100"/>
          <w:position w:val="0"/>
          <w:lang w:val="en-US" w:eastAsia="en-US" w:bidi="en-US"/>
        </w:rPr>
        <w:t>®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答：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本身是个大妄想，是昏迷、无明的状态才会有个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完 全跟形相绑在一起，把自己化为这个有形之物，才会跑出来一个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本身其实已经错过了真实，怎么走出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“我” </w:t>
      </w:r>
      <w:r>
        <w:rPr>
          <w:color w:val="000000"/>
          <w:spacing w:val="0"/>
          <w:w w:val="100"/>
          <w:position w:val="0"/>
        </w:rPr>
        <w:t>?</w:t>
      </w:r>
      <w:r>
        <w:rPr>
          <w:color w:val="181618"/>
          <w:spacing w:val="0"/>
          <w:w w:val="100"/>
          <w:position w:val="0"/>
        </w:rPr>
        <w:t>最简单的方法就是回到 瞬间。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 xml:space="preserve">回到“这里！现在！ </w:t>
      </w:r>
      <w:r>
        <w:rPr>
          <w:color w:val="000000"/>
          <w:spacing w:val="0"/>
          <w:w w:val="100"/>
          <w:position w:val="0"/>
        </w:rPr>
        <w:t>”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360"/>
        <w:jc w:val="both"/>
      </w:pPr>
      <w:r>
        <w:rPr>
          <w:color w:val="181618"/>
          <w:spacing w:val="0"/>
          <w:w w:val="100"/>
          <w:position w:val="0"/>
        </w:rPr>
        <w:t>《全部的你》的重点就是一个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里！现在！”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600" w:line="408" w:lineRule="exact"/>
        <w:ind w:left="0" w:right="0" w:firstLine="360"/>
        <w:jc w:val="both"/>
      </w:pPr>
      <w:r>
        <w:rPr>
          <w:color w:val="181618"/>
          <w:spacing w:val="0"/>
          <w:w w:val="100"/>
          <w:position w:val="0"/>
        </w:rPr>
        <w:t>人活着，为什么有这么多痛苦和烦恼？要改变生命，是此时此刻才可以改，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  <w:rPr>
          <w:sz w:val="20"/>
          <w:szCs w:val="20"/>
        </w:rPr>
      </w:pPr>
      <w:r>
        <w:rPr>
          <w:color w:val="2B2A2B"/>
          <w:spacing w:val="0"/>
          <w:w w:val="100"/>
          <w:position w:val="0"/>
          <w:sz w:val="15"/>
          <w:szCs w:val="15"/>
        </w:rPr>
        <w:t>①胡忠信先生</w:t>
      </w:r>
      <w:r>
        <w:rPr>
          <w:rFonts w:ascii="Times New Roman" w:hAnsi="Times New Roman" w:eastAsia="Times New Roman" w:cs="Times New Roman"/>
          <w:b/>
          <w:bCs/>
          <w:color w:val="2B2A2B"/>
          <w:spacing w:val="0"/>
          <w:w w:val="100"/>
          <w:position w:val="0"/>
          <w:sz w:val="15"/>
          <w:szCs w:val="15"/>
          <w:lang w:val="en-US" w:eastAsia="en-US" w:bidi="en-US"/>
        </w:rPr>
        <w:t>.2016-06-11.</w:t>
      </w:r>
      <w:r>
        <w:rPr>
          <w:color w:val="2B2A2B"/>
          <w:spacing w:val="0"/>
          <w:w w:val="100"/>
          <w:position w:val="0"/>
          <w:sz w:val="15"/>
          <w:szCs w:val="15"/>
        </w:rPr>
        <w:t xml:space="preserve">中广新闻网《新闻大解读〉. 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2B2A2B"/>
        </w:rPr>
        <w:t>没有第二个瞬间有这个能耐。其他的瞬间只存在于想象</w:t>
      </w:r>
      <w:r>
        <w:rPr>
          <w:rStyle w:val="10"/>
          <w:b w:val="0"/>
          <w:bCs w:val="0"/>
          <w:i w:val="0"/>
          <w:iCs w:val="0"/>
          <w:smallCaps w:val="0"/>
          <w:strike w:val="0"/>
        </w:rPr>
        <w:t>之中，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2B2A2B"/>
        </w:rPr>
        <w:t>是念头所带来的。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唯一跟生命真正产生交会的点是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“这</w:t>
      </w:r>
      <w:r>
        <w:rPr>
          <w:color w:val="2B2A2B"/>
          <w:spacing w:val="0"/>
          <w:w w:val="100"/>
          <w:position w:val="0"/>
        </w:rPr>
        <w:t>里！现在！ 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 xml:space="preserve">一个人假如清楚了，看着每一个瞬间，不要再加一个念头，不要再投射 </w:t>
      </w:r>
      <w:r>
        <w:rPr>
          <w:color w:val="000000"/>
          <w:spacing w:val="0"/>
          <w:w w:val="100"/>
          <w:position w:val="0"/>
        </w:rPr>
        <w:t>出</w:t>
      </w:r>
      <w:r>
        <w:rPr>
          <w:color w:val="2B2A2B"/>
          <w:spacing w:val="0"/>
          <w:w w:val="100"/>
          <w:position w:val="0"/>
        </w:rPr>
        <w:t>一个故事来加油添醋，他自然活在当下。甚至会发现这个当下好单纯，是 我们自己把它搞得很复杂。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80" w:line="414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一个人只要能够接受这个瞬间，容纳瞬间带来的一切变化，可以臣服—— 也就自然走出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“我</w:t>
      </w:r>
      <w:r>
        <w:rPr>
          <w:color w:val="2B2A2B"/>
          <w:spacing w:val="0"/>
          <w:w w:val="100"/>
          <w:position w:val="0"/>
        </w:rPr>
        <w:t>”，走出念相虚构出来的世界。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/>
        <w:jc w:val="both"/>
      </w:pPr>
      <w:r>
        <w:rPr>
          <w:color w:val="2B2A2B"/>
          <w:spacing w:val="0"/>
          <w:w w:val="100"/>
          <w:position w:val="0"/>
        </w:rPr>
        <w:t>问：怎么才能找回瞬间这个点？①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答：</w:t>
      </w:r>
      <w:r>
        <w:rPr>
          <w:color w:val="2B2A2B"/>
          <w:spacing w:val="0"/>
          <w:w w:val="100"/>
          <w:position w:val="0"/>
        </w:rPr>
        <w:t>容纳、接受、包容一切瞬间带来的变化。比如在这个瞬间，我听到不 满意、不顺，甚至处理很烦恼的事，在那瞬间也只是那样子，瞬间过了就过了。 但在这个瞬间中，我是否能容纳一切？再激烈的经验也没有什么了不起，它本 来就是很简单的。再怎么严重也不过如此，再怎么不顺，也就那个瞬间不顺， 不需要那么认真。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我们只是生命、宇宙的一部分，假如相信自己是宇宙的一部分，是否可以 相信真理、宇宙，相信瞬间带来的任何变化？答案是</w:t>
      </w:r>
      <w:r>
        <w:rPr>
          <w:rFonts w:ascii="Times New Roman" w:hAnsi="Times New Roman" w:eastAsia="Times New Roman" w:cs="Times New Roman"/>
          <w:b/>
          <w:bCs/>
          <w:color w:val="2B2A2B"/>
          <w:spacing w:val="0"/>
          <w:w w:val="100"/>
          <w:position w:val="0"/>
          <w:lang w:val="en-US" w:eastAsia="en-US" w:bidi="en-US"/>
        </w:rPr>
        <w:t>Yes!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如果相信，为什么还要抵抗、对立这个瞬间？如果我们样样都能接受，自 然会发现在无常中有一个宁静。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700" w:line="408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 xml:space="preserve">这个静很有意思，会让我们自然投入生命，发现原来通过静，我可以看到 一切，可以欣赏到人间带来的种种变化。通过宁静可以看清楚，不需要反弹， </w:t>
      </w:r>
      <w:r>
        <w:rPr>
          <w:color w:val="797A77"/>
          <w:spacing w:val="0"/>
          <w:w w:val="100"/>
          <w:position w:val="0"/>
        </w:rPr>
        <w:t>一</w:t>
      </w:r>
      <w:r>
        <w:rPr>
          <w:color w:val="2B2A2B"/>
          <w:spacing w:val="0"/>
          <w:w w:val="100"/>
          <w:position w:val="0"/>
        </w:rPr>
        <w:t>切就这样了，瞬间过去就过去了。而最不可思议的是，通过瞬间与瞬间当中， 会发现不顺的也就顺了；你认为不满意、不完整的也就圆满了。不用做任何事、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380" w:line="254" w:lineRule="exact"/>
        <w:ind w:left="220" w:right="0" w:hanging="220"/>
        <w:jc w:val="both"/>
      </w:pPr>
      <w:r>
        <w:rPr>
          <w:color w:val="2B2A2B"/>
          <w:spacing w:val="0"/>
          <w:w w:val="100"/>
          <w:position w:val="0"/>
        </w:rPr>
        <w:t>①林贞岑、陈秋华《内在宁静，外在一定会平安〉康健杂志</w:t>
      </w:r>
      <w:r>
        <w:rPr>
          <w:rFonts w:ascii="Times New Roman" w:hAnsi="Times New Roman" w:eastAsia="Times New Roman" w:cs="Times New Roman"/>
          <w:color w:val="2B2A2B"/>
          <w:spacing w:val="0"/>
          <w:w w:val="100"/>
          <w:position w:val="0"/>
          <w:sz w:val="16"/>
          <w:szCs w:val="16"/>
        </w:rPr>
        <w:t>212</w:t>
      </w:r>
      <w:r>
        <w:rPr>
          <w:color w:val="2B2A2B"/>
          <w:spacing w:val="0"/>
          <w:w w:val="100"/>
          <w:position w:val="0"/>
        </w:rPr>
        <w:t>期</w:t>
      </w:r>
      <w:r>
        <w:rPr>
          <w:rFonts w:ascii="Times New Roman" w:hAnsi="Times New Roman" w:eastAsia="Times New Roman" w:cs="Times New Roman"/>
          <w:color w:val="2B2A2B"/>
          <w:spacing w:val="0"/>
          <w:w w:val="100"/>
          <w:position w:val="0"/>
          <w:sz w:val="16"/>
          <w:szCs w:val="16"/>
          <w:lang w:val="en-US" w:eastAsia="en-US" w:bidi="en-US"/>
        </w:rPr>
        <w:t xml:space="preserve">2016.07.01 </w:t>
      </w:r>
      <w:r>
        <w:rPr>
          <w:color w:val="2B2A2B"/>
          <w:spacing w:val="0"/>
          <w:w w:val="100"/>
          <w:position w:val="0"/>
        </w:rPr>
        <w:t>（釆访：李瑟、黄</w:t>
      </w:r>
      <w:r>
        <w:rPr>
          <w:color w:val="484848"/>
          <w:spacing w:val="0"/>
          <w:w w:val="100"/>
          <w:position w:val="0"/>
        </w:rPr>
        <w:t xml:space="preserve">惠如、张 </w:t>
      </w:r>
      <w:r>
        <w:rPr>
          <w:color w:val="2B2A2B"/>
          <w:spacing w:val="0"/>
          <w:w w:val="100"/>
          <w:position w:val="0"/>
        </w:rPr>
        <w:t>晓卉、林贞岑、罗仪修、陈秋华</w:t>
      </w:r>
      <w:r>
        <w:rPr>
          <w:color w:val="000000"/>
          <w:spacing w:val="0"/>
          <w:w w:val="100"/>
          <w:position w:val="0"/>
        </w:rPr>
        <w:t>）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任何动作，</w:t>
      </w:r>
      <w:r>
        <w:rPr>
          <w:color w:val="2B2A2B"/>
          <w:spacing w:val="0"/>
          <w:w w:val="100"/>
          <w:position w:val="0"/>
        </w:rPr>
        <w:t>只是让</w:t>
      </w:r>
      <w:r>
        <w:rPr>
          <w:color w:val="181618"/>
          <w:spacing w:val="0"/>
          <w:w w:val="100"/>
          <w:position w:val="0"/>
        </w:rPr>
        <w:t>生命、瞬间存在，</w:t>
      </w:r>
      <w:r>
        <w:rPr>
          <w:color w:val="2B2A2B"/>
          <w:spacing w:val="0"/>
          <w:w w:val="100"/>
          <w:position w:val="0"/>
        </w:rPr>
        <w:t>让一</w:t>
      </w:r>
      <w:r>
        <w:rPr>
          <w:color w:val="181618"/>
          <w:spacing w:val="0"/>
          <w:w w:val="100"/>
          <w:position w:val="0"/>
        </w:rPr>
        <w:t>切变化无常存在。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通过人生很多</w:t>
      </w:r>
      <w:r>
        <w:rPr>
          <w:color w:val="2B2A2B"/>
          <w:spacing w:val="0"/>
          <w:w w:val="100"/>
          <w:position w:val="0"/>
        </w:rPr>
        <w:t>体验，</w:t>
      </w:r>
      <w:r>
        <w:rPr>
          <w:color w:val="181618"/>
          <w:spacing w:val="0"/>
          <w:w w:val="100"/>
          <w:position w:val="0"/>
        </w:rPr>
        <w:t>我们</w:t>
      </w:r>
      <w:r>
        <w:rPr>
          <w:color w:val="2B2A2B"/>
          <w:spacing w:val="0"/>
          <w:w w:val="100"/>
          <w:position w:val="0"/>
        </w:rPr>
        <w:t>会知道</w:t>
      </w:r>
      <w:r>
        <w:rPr>
          <w:color w:val="181618"/>
          <w:spacing w:val="0"/>
          <w:w w:val="100"/>
          <w:position w:val="0"/>
        </w:rPr>
        <w:t>人生有</w:t>
      </w:r>
      <w:r>
        <w:rPr>
          <w:color w:val="2B2A2B"/>
          <w:spacing w:val="0"/>
          <w:w w:val="100"/>
          <w:position w:val="0"/>
        </w:rPr>
        <w:t>更大的蓝图。</w:t>
      </w:r>
      <w:r>
        <w:rPr>
          <w:color w:val="181618"/>
          <w:spacing w:val="0"/>
          <w:w w:val="100"/>
          <w:position w:val="0"/>
        </w:rPr>
        <w:t>地</w:t>
      </w:r>
      <w:r>
        <w:rPr>
          <w:color w:val="2B2A2B"/>
          <w:spacing w:val="0"/>
          <w:w w:val="100"/>
          <w:position w:val="0"/>
        </w:rPr>
        <w:t>球变化</w:t>
      </w:r>
      <w:r>
        <w:rPr>
          <w:color w:val="181618"/>
          <w:spacing w:val="0"/>
          <w:w w:val="100"/>
          <w:position w:val="0"/>
        </w:rPr>
        <w:t>太快，</w:t>
      </w:r>
      <w:r>
        <w:rPr>
          <w:color w:val="2B2A2B"/>
          <w:spacing w:val="0"/>
          <w:w w:val="100"/>
          <w:position w:val="0"/>
        </w:rPr>
        <w:t xml:space="preserve">一句 </w:t>
      </w:r>
      <w:r>
        <w:rPr>
          <w:color w:val="181618"/>
          <w:spacing w:val="0"/>
          <w:w w:val="100"/>
          <w:position w:val="0"/>
        </w:rPr>
        <w:t>话造成</w:t>
      </w:r>
      <w:r>
        <w:rPr>
          <w:color w:val="2B2A2B"/>
          <w:spacing w:val="0"/>
          <w:w w:val="100"/>
          <w:position w:val="0"/>
        </w:rPr>
        <w:t>对立、</w:t>
      </w:r>
      <w:r>
        <w:rPr>
          <w:color w:val="181618"/>
          <w:spacing w:val="0"/>
          <w:w w:val="100"/>
          <w:position w:val="0"/>
        </w:rPr>
        <w:t>抗争、毁灭，</w:t>
      </w:r>
      <w:r>
        <w:rPr>
          <w:color w:val="2B2A2B"/>
          <w:spacing w:val="0"/>
          <w:w w:val="100"/>
          <w:position w:val="0"/>
        </w:rPr>
        <w:t>但在</w:t>
      </w:r>
      <w:r>
        <w:rPr>
          <w:color w:val="181618"/>
          <w:spacing w:val="0"/>
          <w:w w:val="100"/>
          <w:position w:val="0"/>
        </w:rPr>
        <w:t>这之中觉醒的机会就来了。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80" w:line="41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重点是这里、现在，</w:t>
      </w:r>
      <w:r>
        <w:rPr>
          <w:color w:val="2B2A2B"/>
          <w:spacing w:val="0"/>
          <w:w w:val="100"/>
          <w:position w:val="0"/>
        </w:rPr>
        <w:t>其</w:t>
      </w:r>
      <w:r>
        <w:rPr>
          <w:color w:val="181618"/>
          <w:spacing w:val="0"/>
          <w:w w:val="100"/>
          <w:position w:val="0"/>
        </w:rPr>
        <w:t>他都是</w:t>
      </w:r>
      <w:r>
        <w:rPr>
          <w:color w:val="2B2A2B"/>
          <w:spacing w:val="0"/>
          <w:w w:val="100"/>
          <w:position w:val="0"/>
        </w:rPr>
        <w:t>念头，而且</w:t>
      </w:r>
      <w:r>
        <w:rPr>
          <w:color w:val="181618"/>
          <w:spacing w:val="0"/>
          <w:w w:val="100"/>
          <w:position w:val="0"/>
        </w:rPr>
        <w:t>每个人</w:t>
      </w:r>
      <w:r>
        <w:rPr>
          <w:color w:val="2B2A2B"/>
          <w:spacing w:val="0"/>
          <w:w w:val="100"/>
          <w:position w:val="0"/>
        </w:rPr>
        <w:t>都可以做到。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问：</w:t>
      </w:r>
      <w:r>
        <w:rPr>
          <w:color w:val="181618"/>
          <w:spacing w:val="0"/>
          <w:w w:val="100"/>
          <w:position w:val="0"/>
        </w:rPr>
        <w:t>我们大多数人确实是一直在努力追求存折的数字、名望、权力，再高 层一点，就追求理想。</w:t>
      </w:r>
      <w:r>
        <w:rPr>
          <w:color w:val="000000"/>
          <w:spacing w:val="0"/>
          <w:w w:val="100"/>
          <w:position w:val="0"/>
        </w:rPr>
        <w:t>然而，</w:t>
      </w:r>
      <w:r>
        <w:rPr>
          <w:color w:val="181618"/>
          <w:spacing w:val="0"/>
          <w:w w:val="100"/>
          <w:position w:val="0"/>
        </w:rPr>
        <w:t>你说人本来就是圆满，又说我们都为着过去的记 忆，往未来投射，而忘记了现在。你的意思是让大家都停留在原地吗？这样就 会放下吗？圆满又是什么样的境界？</w:t>
      </w:r>
      <w:r>
        <w:rPr>
          <w:color w:val="2B2A2B"/>
          <w:spacing w:val="0"/>
          <w:w w:val="100"/>
          <w:position w:val="0"/>
        </w:rPr>
        <w:t>①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答；是的，这确实说中了</w:t>
      </w:r>
      <w:r>
        <w:rPr>
          <w:color w:val="2B2A2B"/>
          <w:spacing w:val="0"/>
          <w:w w:val="100"/>
          <w:position w:val="0"/>
        </w:rPr>
        <w:t>人类的追求。然而，</w:t>
      </w:r>
      <w:r>
        <w:rPr>
          <w:color w:val="181618"/>
          <w:spacing w:val="0"/>
          <w:w w:val="100"/>
          <w:position w:val="0"/>
        </w:rPr>
        <w:t>这些种种的追求带给</w:t>
      </w:r>
      <w:r>
        <w:rPr>
          <w:color w:val="2B2A2B"/>
          <w:spacing w:val="0"/>
          <w:w w:val="100"/>
          <w:position w:val="0"/>
        </w:rPr>
        <w:t xml:space="preserve">我们什 </w:t>
      </w:r>
      <w:r>
        <w:rPr>
          <w:color w:val="181618"/>
          <w:spacing w:val="0"/>
          <w:w w:val="100"/>
          <w:position w:val="0"/>
        </w:rPr>
        <w:t>么？</w:t>
      </w:r>
      <w:r>
        <w:rPr>
          <w:color w:val="2B2A2B"/>
          <w:spacing w:val="0"/>
          <w:w w:val="100"/>
          <w:position w:val="0"/>
        </w:rPr>
        <w:t>到最后带来的就是不愉快、</w:t>
      </w:r>
      <w:r>
        <w:rPr>
          <w:color w:val="181618"/>
          <w:spacing w:val="0"/>
          <w:w w:val="100"/>
          <w:position w:val="0"/>
        </w:rPr>
        <w:t>不快乐和</w:t>
      </w:r>
      <w:r>
        <w:rPr>
          <w:color w:val="2B2A2B"/>
          <w:spacing w:val="0"/>
          <w:w w:val="100"/>
          <w:position w:val="0"/>
        </w:rPr>
        <w:t>痛苦。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这种无</w:t>
      </w:r>
      <w:r>
        <w:rPr>
          <w:color w:val="2B2A2B"/>
          <w:spacing w:val="0"/>
          <w:w w:val="100"/>
          <w:position w:val="0"/>
        </w:rPr>
        <w:t>止尽的追求，其实</w:t>
      </w:r>
      <w:r>
        <w:rPr>
          <w:color w:val="181618"/>
          <w:spacing w:val="0"/>
          <w:w w:val="100"/>
          <w:position w:val="0"/>
        </w:rPr>
        <w:t>是我们</w:t>
      </w:r>
      <w:r>
        <w:rPr>
          <w:color w:val="2B2A2B"/>
          <w:spacing w:val="0"/>
          <w:w w:val="100"/>
          <w:position w:val="0"/>
        </w:rPr>
        <w:t>一生被</w:t>
      </w:r>
      <w:r>
        <w:rPr>
          <w:color w:val="181618"/>
          <w:spacing w:val="0"/>
          <w:w w:val="100"/>
          <w:position w:val="0"/>
        </w:rPr>
        <w:t>洗脑的结果，</w:t>
      </w:r>
      <w:r>
        <w:rPr>
          <w:color w:val="2B2A2B"/>
          <w:spacing w:val="0"/>
          <w:w w:val="100"/>
          <w:position w:val="0"/>
        </w:rPr>
        <w:t>甚至不</w:t>
      </w:r>
      <w:r>
        <w:rPr>
          <w:color w:val="181618"/>
          <w:spacing w:val="0"/>
          <w:w w:val="100"/>
          <w:position w:val="0"/>
        </w:rPr>
        <w:t>只是这</w:t>
      </w:r>
      <w:r>
        <w:rPr>
          <w:color w:val="2B2A2B"/>
          <w:spacing w:val="0"/>
          <w:w w:val="100"/>
          <w:position w:val="0"/>
        </w:rPr>
        <w:t xml:space="preserve">一生， </w:t>
      </w:r>
      <w:r>
        <w:rPr>
          <w:color w:val="181618"/>
          <w:spacing w:val="0"/>
          <w:w w:val="100"/>
          <w:position w:val="0"/>
        </w:rPr>
        <w:t>而是从</w:t>
      </w:r>
      <w:r>
        <w:rPr>
          <w:color w:val="2B2A2B"/>
          <w:spacing w:val="0"/>
          <w:w w:val="100"/>
          <w:position w:val="0"/>
        </w:rPr>
        <w:t>人类有文明以</w:t>
      </w:r>
      <w:r>
        <w:rPr>
          <w:color w:val="181618"/>
          <w:spacing w:val="0"/>
          <w:w w:val="100"/>
          <w:position w:val="0"/>
        </w:rPr>
        <w:t>来就是</w:t>
      </w:r>
      <w:r>
        <w:rPr>
          <w:color w:val="2B2A2B"/>
          <w:spacing w:val="0"/>
          <w:w w:val="100"/>
          <w:position w:val="0"/>
        </w:rPr>
        <w:t>如此。追求，可以</w:t>
      </w:r>
      <w:r>
        <w:rPr>
          <w:color w:val="181618"/>
          <w:spacing w:val="0"/>
          <w:w w:val="100"/>
          <w:position w:val="0"/>
        </w:rPr>
        <w:t>说是真</w:t>
      </w:r>
      <w:r>
        <w:rPr>
          <w:color w:val="2B2A2B"/>
          <w:spacing w:val="0"/>
          <w:w w:val="100"/>
          <w:position w:val="0"/>
        </w:rPr>
        <w:t>正的文明病。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连串的</w:t>
      </w:r>
      <w:r>
        <w:rPr>
          <w:color w:val="2B2A2B"/>
          <w:spacing w:val="0"/>
          <w:w w:val="100"/>
          <w:position w:val="0"/>
        </w:rPr>
        <w:t>追求，结果</w:t>
      </w:r>
      <w:r>
        <w:rPr>
          <w:color w:val="181618"/>
          <w:spacing w:val="0"/>
          <w:w w:val="100"/>
          <w:position w:val="0"/>
        </w:rPr>
        <w:t>就是不</w:t>
      </w:r>
      <w:r>
        <w:rPr>
          <w:color w:val="2B2A2B"/>
          <w:spacing w:val="0"/>
          <w:w w:val="100"/>
          <w:position w:val="0"/>
        </w:rPr>
        <w:t>快乐。</w:t>
      </w:r>
      <w:r>
        <w:rPr>
          <w:color w:val="181618"/>
          <w:spacing w:val="0"/>
          <w:w w:val="100"/>
          <w:position w:val="0"/>
        </w:rPr>
        <w:t>民族不快乐、社会不快乐、家庭不</w:t>
      </w:r>
      <w:r>
        <w:rPr>
          <w:color w:val="2B2A2B"/>
          <w:spacing w:val="0"/>
          <w:w w:val="100"/>
          <w:position w:val="0"/>
        </w:rPr>
        <w:t xml:space="preserve">快乐， </w:t>
      </w:r>
      <w:r>
        <w:rPr>
          <w:color w:val="181618"/>
          <w:spacing w:val="0"/>
          <w:w w:val="100"/>
          <w:position w:val="0"/>
        </w:rPr>
        <w:t>我们怎</w:t>
      </w:r>
      <w:r>
        <w:rPr>
          <w:color w:val="2B2A2B"/>
          <w:spacing w:val="0"/>
          <w:w w:val="100"/>
          <w:position w:val="0"/>
        </w:rPr>
        <w:t>么可能</w:t>
      </w:r>
      <w:r>
        <w:rPr>
          <w:color w:val="181618"/>
          <w:spacing w:val="0"/>
          <w:w w:val="100"/>
          <w:position w:val="0"/>
        </w:rPr>
        <w:t>快乐？这是相当严重的</w:t>
      </w:r>
      <w:r>
        <w:rPr>
          <w:color w:val="2B2A2B"/>
          <w:spacing w:val="0"/>
          <w:w w:val="100"/>
          <w:position w:val="0"/>
        </w:rPr>
        <w:t>问题。其</w:t>
      </w:r>
      <w:r>
        <w:rPr>
          <w:color w:val="181618"/>
          <w:spacing w:val="0"/>
          <w:w w:val="100"/>
          <w:position w:val="0"/>
        </w:rPr>
        <w:t>实就是集体的</w:t>
      </w:r>
      <w:r>
        <w:rPr>
          <w:color w:val="2B2A2B"/>
          <w:spacing w:val="0"/>
          <w:w w:val="100"/>
          <w:position w:val="0"/>
        </w:rPr>
        <w:t>制约。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古人很了不起，用业力</w:t>
      </w:r>
      <w:r>
        <w:rPr>
          <w:i/>
          <w:iCs/>
          <w:color w:val="181618"/>
          <w:spacing w:val="0"/>
          <w:w w:val="100"/>
          <w:position w:val="0"/>
          <w:sz w:val="18"/>
          <w:szCs w:val="18"/>
          <w:lang w:val="en-US" w:eastAsia="en-US" w:bidi="en-US"/>
        </w:rPr>
        <w:t>karma</w:t>
      </w:r>
      <w:r>
        <w:rPr>
          <w:color w:val="181618"/>
          <w:spacing w:val="0"/>
          <w:w w:val="100"/>
          <w:position w:val="0"/>
        </w:rPr>
        <w:t>这个词</w:t>
      </w:r>
      <w:r>
        <w:rPr>
          <w:color w:val="2B2A2B"/>
          <w:spacing w:val="0"/>
          <w:w w:val="100"/>
          <w:position w:val="0"/>
        </w:rPr>
        <w:t>来表达</w:t>
      </w:r>
      <w:r>
        <w:rPr>
          <w:color w:val="181618"/>
          <w:spacing w:val="0"/>
          <w:w w:val="100"/>
          <w:position w:val="0"/>
        </w:rPr>
        <w:t>因果的制约。大制约里带着小 制约，</w:t>
      </w:r>
      <w:r>
        <w:rPr>
          <w:color w:val="2B2A2B"/>
          <w:spacing w:val="0"/>
          <w:w w:val="100"/>
          <w:position w:val="0"/>
        </w:rPr>
        <w:t>里头又有小小的制约。</w:t>
      </w:r>
      <w:r>
        <w:rPr>
          <w:color w:val="181618"/>
          <w:spacing w:val="0"/>
          <w:w w:val="100"/>
          <w:position w:val="0"/>
        </w:rPr>
        <w:t>如</w:t>
      </w:r>
      <w:r>
        <w:rPr>
          <w:color w:val="2B2A2B"/>
          <w:spacing w:val="0"/>
          <w:w w:val="100"/>
          <w:position w:val="0"/>
        </w:rPr>
        <w:t>此环环</w:t>
      </w:r>
      <w:r>
        <w:rPr>
          <w:color w:val="181618"/>
          <w:spacing w:val="0"/>
          <w:w w:val="100"/>
          <w:position w:val="0"/>
        </w:rPr>
        <w:t>相扣，我们就在</w:t>
      </w:r>
      <w:r>
        <w:rPr>
          <w:color w:val="2B2A2B"/>
          <w:spacing w:val="0"/>
          <w:w w:val="100"/>
          <w:position w:val="0"/>
        </w:rPr>
        <w:t>制约之</w:t>
      </w:r>
      <w:r>
        <w:rPr>
          <w:color w:val="181618"/>
          <w:spacing w:val="0"/>
          <w:w w:val="100"/>
          <w:position w:val="0"/>
        </w:rPr>
        <w:t xml:space="preserve">中走不出来。我 </w:t>
      </w:r>
      <w:r>
        <w:rPr>
          <w:color w:val="000000"/>
          <w:spacing w:val="0"/>
          <w:w w:val="100"/>
          <w:position w:val="0"/>
        </w:rPr>
        <w:t>们</w:t>
      </w:r>
      <w:r>
        <w:rPr>
          <w:color w:val="181618"/>
          <w:spacing w:val="0"/>
          <w:w w:val="100"/>
          <w:position w:val="0"/>
        </w:rPr>
        <w:t>根本想</w:t>
      </w:r>
      <w:r>
        <w:rPr>
          <w:color w:val="2B2A2B"/>
          <w:spacing w:val="0"/>
          <w:w w:val="100"/>
          <w:position w:val="0"/>
        </w:rPr>
        <w:t>不到，</w:t>
      </w:r>
      <w:r>
        <w:rPr>
          <w:color w:val="181618"/>
          <w:spacing w:val="0"/>
          <w:w w:val="100"/>
          <w:position w:val="0"/>
        </w:rPr>
        <w:t>要从</w:t>
      </w:r>
      <w:r>
        <w:rPr>
          <w:color w:val="2B2A2B"/>
          <w:spacing w:val="0"/>
          <w:w w:val="100"/>
          <w:position w:val="0"/>
        </w:rPr>
        <w:t>这些制约中跳</w:t>
      </w:r>
      <w:r>
        <w:rPr>
          <w:color w:val="181618"/>
          <w:spacing w:val="0"/>
          <w:w w:val="100"/>
          <w:position w:val="0"/>
        </w:rPr>
        <w:t>出来，其实</w:t>
      </w:r>
      <w:r>
        <w:rPr>
          <w:color w:val="2B2A2B"/>
          <w:spacing w:val="0"/>
          <w:w w:val="100"/>
          <w:position w:val="0"/>
        </w:rPr>
        <w:t>比一口呼吸还简单。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我们都有一</w:t>
      </w:r>
      <w:r>
        <w:rPr>
          <w:color w:val="2B2A2B"/>
          <w:spacing w:val="0"/>
          <w:w w:val="100"/>
          <w:position w:val="0"/>
        </w:rPr>
        <w:t>条命，</w:t>
      </w:r>
      <w:r>
        <w:rPr>
          <w:color w:val="181618"/>
          <w:spacing w:val="0"/>
          <w:w w:val="100"/>
          <w:position w:val="0"/>
        </w:rPr>
        <w:t>远远大</w:t>
      </w:r>
      <w:r>
        <w:rPr>
          <w:color w:val="2B2A2B"/>
          <w:spacing w:val="0"/>
          <w:w w:val="100"/>
          <w:position w:val="0"/>
        </w:rPr>
        <w:t>于外在人生所</w:t>
      </w:r>
      <w:r>
        <w:rPr>
          <w:color w:val="181618"/>
          <w:spacing w:val="0"/>
          <w:w w:val="100"/>
          <w:position w:val="0"/>
        </w:rPr>
        <w:t>带来的</w:t>
      </w:r>
      <w:r>
        <w:rPr>
          <w:color w:val="2B2A2B"/>
          <w:spacing w:val="0"/>
          <w:w w:val="100"/>
          <w:position w:val="0"/>
        </w:rPr>
        <w:t>一切，</w:t>
      </w:r>
      <w:r>
        <w:rPr>
          <w:color w:val="181618"/>
          <w:spacing w:val="0"/>
          <w:w w:val="100"/>
          <w:position w:val="0"/>
        </w:rPr>
        <w:t>在等着我们回归。</w:t>
      </w:r>
      <w:r>
        <w:rPr>
          <w:color w:val="2B2A2B"/>
          <w:spacing w:val="0"/>
          <w:w w:val="100"/>
          <w:position w:val="0"/>
        </w:rPr>
        <w:t xml:space="preserve">等 </w:t>
      </w:r>
      <w:r>
        <w:rPr>
          <w:color w:val="181618"/>
          <w:spacing w:val="0"/>
          <w:w w:val="100"/>
          <w:position w:val="0"/>
        </w:rPr>
        <w:t>着我们重新发现，等着我们把这个生命用</w:t>
      </w:r>
      <w:r>
        <w:rPr>
          <w:color w:val="2B2A2B"/>
          <w:spacing w:val="0"/>
          <w:w w:val="100"/>
          <w:position w:val="0"/>
        </w:rPr>
        <w:t>出来。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懂了，与这个更大的生命合并，</w:t>
      </w:r>
      <w:r>
        <w:rPr>
          <w:color w:val="00000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个人也就醒觉过来。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600" w:line="409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回头</w:t>
      </w:r>
      <w:r>
        <w:rPr>
          <w:color w:val="181618"/>
          <w:spacing w:val="0"/>
          <w:w w:val="100"/>
          <w:position w:val="0"/>
        </w:rPr>
        <w:t>看这些追求，</w:t>
      </w:r>
      <w:r>
        <w:rPr>
          <w:color w:val="2B2A2B"/>
          <w:spacing w:val="0"/>
          <w:w w:val="100"/>
          <w:position w:val="0"/>
        </w:rPr>
        <w:t>其</w:t>
      </w:r>
      <w:r>
        <w:rPr>
          <w:color w:val="181618"/>
          <w:spacing w:val="0"/>
          <w:w w:val="100"/>
          <w:position w:val="0"/>
        </w:rPr>
        <w:t>实什么</w:t>
      </w:r>
      <w:r>
        <w:rPr>
          <w:color w:val="2B2A2B"/>
          <w:spacing w:val="0"/>
          <w:w w:val="100"/>
          <w:position w:val="0"/>
        </w:rPr>
        <w:t>都没有</w:t>
      </w:r>
      <w:r>
        <w:rPr>
          <w:color w:val="181618"/>
          <w:spacing w:val="0"/>
          <w:w w:val="100"/>
          <w:position w:val="0"/>
        </w:rPr>
        <w:t>发生，什么都没有得到，</w:t>
      </w:r>
      <w:r>
        <w:rPr>
          <w:color w:val="2B2A2B"/>
          <w:spacing w:val="0"/>
          <w:w w:val="100"/>
          <w:position w:val="0"/>
        </w:rPr>
        <w:t>甚至</w:t>
      </w:r>
      <w:r>
        <w:rPr>
          <w:color w:val="181618"/>
          <w:spacing w:val="0"/>
          <w:w w:val="100"/>
          <w:position w:val="0"/>
        </w:rPr>
        <w:t xml:space="preserve">也没有 </w:t>
      </w:r>
      <w:r>
        <w:rPr>
          <w:color w:val="2B2A2B"/>
          <w:spacing w:val="0"/>
          <w:w w:val="100"/>
          <w:position w:val="0"/>
        </w:rPr>
        <w:t>找到。可是</w:t>
      </w:r>
      <w:r>
        <w:rPr>
          <w:color w:val="181618"/>
          <w:spacing w:val="0"/>
          <w:w w:val="100"/>
          <w:position w:val="0"/>
        </w:rPr>
        <w:t>这个人脱胎换</w:t>
      </w:r>
      <w:r>
        <w:rPr>
          <w:color w:val="2B2A2B"/>
          <w:spacing w:val="0"/>
          <w:w w:val="100"/>
          <w:position w:val="0"/>
        </w:rPr>
        <w:t>骨了，</w:t>
      </w:r>
      <w:r>
        <w:rPr>
          <w:color w:val="181618"/>
          <w:spacing w:val="0"/>
          <w:w w:val="100"/>
          <w:position w:val="0"/>
        </w:rPr>
        <w:t>人生的</w:t>
      </w:r>
      <w:r>
        <w:rPr>
          <w:color w:val="2B2A2B"/>
          <w:spacing w:val="0"/>
          <w:w w:val="100"/>
          <w:position w:val="0"/>
        </w:rPr>
        <w:t>规划完</w:t>
      </w:r>
      <w:r>
        <w:rPr>
          <w:color w:val="181618"/>
          <w:spacing w:val="0"/>
          <w:w w:val="100"/>
          <w:position w:val="0"/>
        </w:rPr>
        <w:t>全不一样了。</w:t>
      </w:r>
      <w:r>
        <w:rPr>
          <w:color w:val="2B2A2B"/>
          <w:spacing w:val="0"/>
          <w:w w:val="100"/>
          <w:position w:val="0"/>
        </w:rPr>
        <w:t>他想做</w:t>
      </w:r>
      <w:r>
        <w:rPr>
          <w:color w:val="181618"/>
          <w:spacing w:val="0"/>
          <w:w w:val="100"/>
          <w:position w:val="0"/>
        </w:rPr>
        <w:t>什么就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  <w:rPr>
          <w:sz w:val="20"/>
          <w:szCs w:val="20"/>
        </w:rPr>
      </w:pPr>
      <w:r>
        <w:rPr>
          <w:color w:val="2B2A2B"/>
          <w:spacing w:val="0"/>
          <w:w w:val="100"/>
          <w:position w:val="0"/>
          <w:sz w:val="15"/>
          <w:szCs w:val="15"/>
        </w:rPr>
        <w:t xml:space="preserve">①兰萱女士 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sz w:val="15"/>
          <w:szCs w:val="15"/>
          <w:lang w:val="en-US" w:eastAsia="en-US" w:bidi="en-US"/>
        </w:rPr>
        <w:t>,2016-06-16.</w:t>
      </w:r>
      <w:r>
        <w:rPr>
          <w:color w:val="2B2A2B"/>
          <w:spacing w:val="0"/>
          <w:w w:val="100"/>
          <w:position w:val="0"/>
          <w:sz w:val="15"/>
          <w:szCs w:val="15"/>
        </w:rPr>
        <w:t xml:space="preserve">中广流行冋《兰萱时间》 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>做什么。这才是真正的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2B2A2B"/>
        </w:rPr>
        <w:t>自由。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人生第一次自由起来。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我们现在都以为自己是自由的，其实一点都不自由。我们从来没有做过主 人，</w:t>
      </w:r>
      <w:r>
        <w:rPr>
          <w:color w:val="2B2A2B"/>
          <w:spacing w:val="0"/>
          <w:w w:val="100"/>
          <w:position w:val="0"/>
        </w:rPr>
        <w:t>一直</w:t>
      </w:r>
      <w:r>
        <w:rPr>
          <w:color w:val="181618"/>
          <w:spacing w:val="0"/>
          <w:w w:val="100"/>
          <w:position w:val="0"/>
        </w:rPr>
        <w:t>跟着念头跑。</w:t>
      </w:r>
      <w:r>
        <w:rPr>
          <w:color w:val="2B2A2B"/>
          <w:spacing w:val="0"/>
          <w:w w:val="100"/>
          <w:position w:val="0"/>
        </w:rPr>
        <w:t>一个</w:t>
      </w:r>
      <w:r>
        <w:rPr>
          <w:color w:val="181618"/>
          <w:spacing w:val="0"/>
          <w:w w:val="100"/>
          <w:position w:val="0"/>
        </w:rPr>
        <w:t>人第一次醒觉过来，从制约里跳出来，想做什么就 做</w:t>
      </w:r>
      <w:r>
        <w:rPr>
          <w:color w:val="000000"/>
          <w:spacing w:val="0"/>
          <w:w w:val="100"/>
          <w:position w:val="0"/>
        </w:rPr>
        <w:t>什么，</w:t>
      </w:r>
      <w:r>
        <w:rPr>
          <w:color w:val="181618"/>
          <w:spacing w:val="0"/>
          <w:w w:val="100"/>
          <w:position w:val="0"/>
        </w:rPr>
        <w:t>每一个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>都是从内心爆发出来。全部的生命通过我们的心延伸 出来。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就好像通过我们，生命的内在希望流到每一个角落。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我们于是成为人间的恩典，成为人间最大的祝福。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就是这样子，我们通过每一个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181618"/>
          <w:spacing w:val="0"/>
          <w:w w:val="100"/>
          <w:position w:val="0"/>
        </w:rPr>
        <w:t>”，带给这个世界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“在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2B2A2B"/>
          <w:spacing w:val="0"/>
          <w:w w:val="100"/>
          <w:position w:val="0"/>
        </w:rPr>
        <w:t>带</w:t>
      </w:r>
      <w:r>
        <w:rPr>
          <w:color w:val="181618"/>
          <w:spacing w:val="0"/>
          <w:w w:val="100"/>
          <w:position w:val="0"/>
        </w:rPr>
        <w:t>给世界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“不 </w:t>
      </w:r>
      <w:r>
        <w:rPr>
          <w:color w:val="181618"/>
          <w:spacing w:val="0"/>
          <w:w w:val="100"/>
          <w:position w:val="0"/>
        </w:rPr>
        <w:t>动”的宁静。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4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就是这么</w:t>
      </w:r>
      <w:r>
        <w:rPr>
          <w:color w:val="2B2A2B"/>
          <w:spacing w:val="0"/>
          <w:w w:val="100"/>
          <w:position w:val="0"/>
        </w:rPr>
        <w:t>简单，</w:t>
      </w:r>
      <w:r>
        <w:rPr>
          <w:color w:val="181618"/>
          <w:spacing w:val="0"/>
          <w:w w:val="100"/>
          <w:position w:val="0"/>
        </w:rPr>
        <w:t>每一个人都可以做到。最不可思议的是，它和时间的架构 没有关系。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 ”就可以做到。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80" w:line="414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假</w:t>
      </w:r>
      <w:r>
        <w:rPr>
          <w:color w:val="2B2A2B"/>
          <w:spacing w:val="0"/>
          <w:w w:val="100"/>
          <w:position w:val="0"/>
        </w:rPr>
        <w:t>如全部</w:t>
      </w:r>
      <w:r>
        <w:rPr>
          <w:color w:val="181618"/>
          <w:spacing w:val="0"/>
          <w:w w:val="100"/>
          <w:position w:val="0"/>
        </w:rPr>
        <w:t>的生命还需要时间，还需要等到未来，那就不是永恒的。因为现 在没有，要以后才有，这本身就</w:t>
      </w:r>
      <w:r>
        <w:rPr>
          <w:color w:val="2B2A2B"/>
          <w:spacing w:val="0"/>
          <w:w w:val="100"/>
          <w:position w:val="0"/>
        </w:rPr>
        <w:t>不是永</w:t>
      </w:r>
      <w:r>
        <w:rPr>
          <w:color w:val="181618"/>
          <w:spacing w:val="0"/>
          <w:w w:val="100"/>
          <w:position w:val="0"/>
        </w:rPr>
        <w:t>恒的存在了。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/>
        <w:jc w:val="both"/>
      </w:pPr>
      <w:r>
        <w:rPr>
          <w:color w:val="181618"/>
          <w:spacing w:val="0"/>
          <w:w w:val="100"/>
          <w:position w:val="0"/>
        </w:rPr>
        <w:t>问：我们每个人都有不断的念头，</w:t>
      </w:r>
      <w:r>
        <w:rPr>
          <w:color w:val="000000"/>
          <w:spacing w:val="0"/>
          <w:w w:val="100"/>
          <w:position w:val="0"/>
        </w:rPr>
        <w:t>用</w:t>
      </w:r>
      <w:r>
        <w:rPr>
          <w:color w:val="181618"/>
          <w:spacing w:val="0"/>
          <w:w w:val="100"/>
          <w:position w:val="0"/>
        </w:rPr>
        <w:t>这个念头告诉自己、告诉世界一切， 就连卖一包米都要讲故事。讲着讲着，</w:t>
      </w:r>
      <w:r>
        <w:rPr>
          <w:color w:val="000000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>们都认为这些故事是真的，更走不出 来。然而，你想告诉我们的是，就连念头都还只是人生的前景，我们还有一个 更广大的、不动、</w:t>
      </w:r>
      <w:r>
        <w:rPr>
          <w:color w:val="000000"/>
          <w:spacing w:val="0"/>
          <w:w w:val="100"/>
          <w:position w:val="0"/>
        </w:rPr>
        <w:t>圆</w:t>
      </w:r>
      <w:r>
        <w:rPr>
          <w:color w:val="181618"/>
          <w:spacing w:val="0"/>
          <w:w w:val="100"/>
          <w:position w:val="0"/>
        </w:rPr>
        <w:t>满的生命在背景里，是吗？</w:t>
      </w:r>
      <w:r>
        <w:rPr>
          <w:color w:val="2B2A2B"/>
          <w:spacing w:val="0"/>
          <w:w w:val="100"/>
          <w:position w:val="0"/>
        </w:rPr>
        <w:t>①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答；在所有生物中，人类是唯一一个会在肉体的存在之上再加</w:t>
      </w:r>
      <w:r>
        <w:rPr>
          <w:color w:val="2B2A2B"/>
          <w:spacing w:val="0"/>
          <w:w w:val="100"/>
          <w:position w:val="0"/>
          <w:lang w:val="en-US" w:eastAsia="en-US" w:bidi="en-US"/>
        </w:rPr>
        <w:t>一</w:t>
      </w:r>
      <w:r>
        <w:rPr>
          <w:color w:val="181618"/>
          <w:spacing w:val="0"/>
          <w:w w:val="100"/>
          <w:position w:val="0"/>
        </w:rPr>
        <w:t>个体出来 的。这个体由念头虚构而成，但我们对这个念头体的反应就好像它</w:t>
      </w:r>
      <w:r>
        <w:rPr>
          <w:color w:val="2B2A2B"/>
          <w:spacing w:val="0"/>
          <w:w w:val="100"/>
          <w:position w:val="0"/>
        </w:rPr>
        <w:t>是真的</w:t>
      </w:r>
      <w:r>
        <w:rPr>
          <w:color w:val="181618"/>
          <w:spacing w:val="0"/>
          <w:w w:val="100"/>
          <w:position w:val="0"/>
        </w:rPr>
        <w:t>一样。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62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举例来说，要做某件事，我们会紧张，明明眼前并没</w:t>
      </w:r>
      <w:r>
        <w:rPr>
          <w:color w:val="2B2A2B"/>
          <w:spacing w:val="0"/>
          <w:w w:val="100"/>
          <w:position w:val="0"/>
        </w:rPr>
        <w:t>有狮子</w:t>
      </w:r>
      <w:r>
        <w:rPr>
          <w:color w:val="181618"/>
          <w:spacing w:val="0"/>
          <w:w w:val="100"/>
          <w:position w:val="0"/>
        </w:rPr>
        <w:t>老虎，那件事 也还没有来，可是我们已经开始紧张了。所紧张的是什么？是我们内心</w:t>
      </w:r>
      <w:r>
        <w:rPr>
          <w:color w:val="2B2A2B"/>
          <w:spacing w:val="0"/>
          <w:w w:val="100"/>
          <w:position w:val="0"/>
        </w:rPr>
        <w:t>里念头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both"/>
        <w:rPr>
          <w:sz w:val="20"/>
          <w:szCs w:val="20"/>
        </w:rPr>
      </w:pPr>
      <w:r>
        <w:rPr>
          <w:spacing w:val="0"/>
          <w:w w:val="100"/>
          <w:position w:val="0"/>
          <w:sz w:val="15"/>
          <w:szCs w:val="15"/>
        </w:rPr>
        <w:t xml:space="preserve">①兰萱女士 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16"/>
          <w:szCs w:val="16"/>
          <w:lang w:val="en-US" w:eastAsia="en-US" w:bidi="en-US"/>
        </w:rPr>
        <w:t>,2016-06-16,</w:t>
      </w:r>
      <w:r>
        <w:rPr>
          <w:spacing w:val="0"/>
          <w:w w:val="100"/>
          <w:position w:val="0"/>
          <w:sz w:val="15"/>
          <w:szCs w:val="15"/>
        </w:rPr>
        <w:t xml:space="preserve">中广流行网《兰萱时间》 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>所造出来的，这些念头也许在说着委屈、说着恐惧，都是在念相世界里的故事。 然而，我们的心脏和肺分不出虚实。整个身体的自律神経系统会认为眼前有真 实的威胁，所以心跳要加快，每一个部位要紧绷。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我们每一个人都活在这种境界。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然而，这一切都是虚的念头，通过情绪，把念头的指令和身体细胞的反应 更实时的联结起来。这就是我在书里谈到的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“萎</w:t>
      </w:r>
      <w:r>
        <w:rPr>
          <w:color w:val="181618"/>
          <w:spacing w:val="0"/>
          <w:w w:val="100"/>
          <w:position w:val="0"/>
        </w:rPr>
        <w:t>缩”。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我们的生命本来是圆满，为什么会带来萎缩？就是因为现代生活的步调比 较快，而我们通过念头扩大情绪，每一个人都是萎缩，都活在恐惧中。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 xml:space="preserve">这其实没有什么不对，只是我们的人生缺少了一部分，缺少了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“在</w:t>
      </w:r>
      <w:r>
        <w:rPr>
          <w:color w:val="181618"/>
          <w:spacing w:val="0"/>
          <w:w w:val="100"/>
          <w:position w:val="0"/>
        </w:rPr>
        <w:t>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时空是人虚构出来的幻觉，只是真实中很小的一部分。时空之外还有更大 的层面，通过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“在</w:t>
      </w:r>
      <w:r>
        <w:rPr>
          <w:color w:val="181618"/>
          <w:spacing w:val="0"/>
          <w:w w:val="100"/>
          <w:position w:val="0"/>
        </w:rPr>
        <w:t>”，通过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“觉”</w:t>
      </w:r>
      <w:r>
        <w:rPr>
          <w:color w:val="181618"/>
          <w:spacing w:val="0"/>
          <w:w w:val="100"/>
          <w:position w:val="0"/>
        </w:rPr>
        <w:t>才能够体会，而不是通过思考去揣摩的。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8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所以，怎么随时把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“在”</w:t>
      </w:r>
      <w:r>
        <w:rPr>
          <w:color w:val="181618"/>
          <w:spacing w:val="0"/>
          <w:w w:val="100"/>
          <w:position w:val="0"/>
        </w:rPr>
        <w:t>活出来，通过每一个动作把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“在”</w:t>
      </w:r>
      <w:r>
        <w:rPr>
          <w:color w:val="181618"/>
          <w:spacing w:val="0"/>
          <w:w w:val="100"/>
          <w:position w:val="0"/>
        </w:rPr>
        <w:t>带出来才是重 点。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>和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“在” </w:t>
      </w:r>
      <w:r>
        <w:rPr>
          <w:color w:val="181618"/>
          <w:spacing w:val="0"/>
          <w:w w:val="100"/>
          <w:position w:val="0"/>
        </w:rPr>
        <w:t>一点都没有矛盾。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>中带着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“在</w:t>
      </w:r>
      <w:r>
        <w:rPr>
          <w:color w:val="181618"/>
          <w:spacing w:val="0"/>
          <w:w w:val="100"/>
          <w:position w:val="0"/>
        </w:rPr>
        <w:t>”，那是不得了的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</w:t>
      </w:r>
      <w:r>
        <w:rPr>
          <w:color w:val="000000"/>
          <w:spacing w:val="0"/>
          <w:w w:val="100"/>
          <w:position w:val="0"/>
        </w:rPr>
        <w:t xml:space="preserve">”， </w:t>
      </w:r>
      <w:r>
        <w:rPr>
          <w:color w:val="181618"/>
          <w:spacing w:val="0"/>
          <w:w w:val="100"/>
          <w:position w:val="0"/>
        </w:rPr>
        <w:t>你的生活自然会变得比较顺。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问：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跟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“你”</w:t>
      </w:r>
      <w:r>
        <w:rPr>
          <w:color w:val="181618"/>
          <w:spacing w:val="0"/>
          <w:w w:val="100"/>
          <w:position w:val="0"/>
        </w:rPr>
        <w:t>本来就不一样。如果不强调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”，那么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 xml:space="preserve">又是什 么？我又是谁？我们难避免去描述它，去设立一些条件来满足理想或想象中的 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才代表自己真的存在，否则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就什么都不是了。然而，你强调的似 乎是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000000"/>
          <w:spacing w:val="0"/>
          <w:w w:val="100"/>
          <w:position w:val="0"/>
        </w:rPr>
        <w:t>不</w:t>
      </w:r>
      <w:r>
        <w:rPr>
          <w:color w:val="181618"/>
          <w:spacing w:val="0"/>
          <w:w w:val="100"/>
          <w:position w:val="0"/>
        </w:rPr>
        <w:t>要去想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“我” </w:t>
      </w:r>
      <w:r>
        <w:rPr>
          <w:color w:val="181618"/>
          <w:spacing w:val="0"/>
          <w:w w:val="100"/>
          <w:position w:val="0"/>
        </w:rPr>
        <w:t xml:space="preserve">？ </w:t>
      </w:r>
      <w:r>
        <w:rPr>
          <w:color w:val="181618"/>
          <w:spacing w:val="0"/>
          <w:w w:val="100"/>
          <w:position w:val="0"/>
          <w:lang w:val="en-US" w:eastAsia="en-US" w:bidi="en-US"/>
        </w:rPr>
        <w:t>®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答：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是谁？其实通过描述、通过设立条件去追求，永远不会知道自己 是谁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</w:rPr>
        <w:t>0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60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这都是通过语言和念头去追求，而语言和念头又离不开一个相对的境界， 总是在比较中成立。</w:t>
      </w:r>
      <w:r>
        <w:rPr>
          <w:color w:val="000000"/>
          <w:spacing w:val="0"/>
          <w:w w:val="100"/>
          <w:position w:val="0"/>
        </w:rPr>
        <w:t>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只要能被描述出来，它本身就沦为一个客体，不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200" w:line="240" w:lineRule="auto"/>
        <w:ind w:left="0" w:right="0" w:firstLine="0"/>
        <w:jc w:val="both"/>
        <w:sectPr>
          <w:headerReference r:id="rId541" w:type="first"/>
          <w:footerReference r:id="rId544" w:type="first"/>
          <w:headerReference r:id="rId539" w:type="default"/>
          <w:footerReference r:id="rId542" w:type="default"/>
          <w:headerReference r:id="rId540" w:type="even"/>
          <w:footerReference r:id="rId543" w:type="even"/>
          <w:footnotePr>
            <w:numFmt w:val="decimal"/>
          </w:footnotePr>
          <w:pgSz w:w="8839" w:h="12940"/>
          <w:pgMar w:top="1074" w:right="590" w:bottom="1315" w:left="590" w:header="0" w:footer="3" w:gutter="220"/>
          <w:cols w:space="720" w:num="1"/>
          <w:titlePg/>
          <w:rtlGutter w:val="0"/>
          <w:docGrid w:linePitch="360" w:charSpace="0"/>
        </w:sectPr>
      </w:pPr>
      <w:r>
        <w:rPr>
          <w:spacing w:val="0"/>
          <w:w w:val="100"/>
          <w:position w:val="0"/>
        </w:rPr>
        <w:t xml:space="preserve">①兰萱女士 </w:t>
      </w:r>
      <w:r>
        <w:rPr>
          <w:rFonts w:ascii="Times New Roman" w:hAnsi="Times New Roman" w:eastAsia="Times New Roman" w:cs="Times New Roman"/>
          <w:spacing w:val="0"/>
          <w:w w:val="100"/>
          <w:position w:val="0"/>
          <w:sz w:val="16"/>
          <w:szCs w:val="16"/>
          <w:lang w:val="en-US" w:eastAsia="en-US" w:bidi="en-US"/>
        </w:rPr>
        <w:t>.2016-06-16,</w:t>
      </w:r>
      <w:r>
        <w:rPr>
          <w:spacing w:val="0"/>
          <w:w w:val="100"/>
          <w:position w:val="0"/>
        </w:rPr>
        <w:t>中广流行网《兰萱时间》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再是主体。任何描述，</w:t>
      </w:r>
      <w:r>
        <w:rPr>
          <w:color w:val="000000"/>
          <w:spacing w:val="0"/>
          <w:w w:val="100"/>
          <w:position w:val="0"/>
        </w:rPr>
        <w:t>也无</w:t>
      </w:r>
      <w:r>
        <w:rPr>
          <w:color w:val="181618"/>
          <w:spacing w:val="0"/>
          <w:w w:val="100"/>
          <w:position w:val="0"/>
        </w:rPr>
        <w:t>法代表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181618"/>
          <w:spacing w:val="0"/>
          <w:w w:val="100"/>
          <w:position w:val="0"/>
        </w:rPr>
        <w:t>真实的生命。这些描述和条件也都是 无常，是落在制约中的。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以种种条件来描述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对一个想要了解生命真相的人来说是一个大误 导，可以说是我们每个人一生一直在遭受的洗脑。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我们所有的认知，不止物质的追求，包括更高一点的哲学的追求、灵性的 追求，都还是很浅、很局限、很限制的，既不是全面的追求，所得到的答案也 很有限。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走到最后，你会发现，原来好多东西是我不知道的，我也不可能知道，知 道也没有用。知识愈多，烦恼愈多。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left"/>
      </w:pPr>
      <w:r>
        <w:rPr>
          <w:color w:val="181618"/>
          <w:spacing w:val="0"/>
          <w:w w:val="100"/>
          <w:position w:val="0"/>
        </w:rPr>
        <w:t>这一点和我们所认定的刚好相反。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很多人追求知识和信息，认为自己知道很多而自豪。然而，无论知道再多， 所知的一切，在这个宇宙也只有一点很小的代表性，和整体不成比例，永远不 可能完全知道。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知识跟慧能不同，智慧从内心出来，而不是通过人间的种种学问去描述， 甚至走到最后，什么都不用知道。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8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一个人什么都不用知道，活在不知道、活在不确定，一个人才真正的活了 起来。没有规划，反而生命会来帮他规划。这是和生命真正的连结，真正的 接轨。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问：臣服了当</w:t>
      </w:r>
      <w:r>
        <w:rPr>
          <w:color w:val="000000"/>
          <w:spacing w:val="0"/>
          <w:w w:val="100"/>
          <w:position w:val="0"/>
        </w:rPr>
        <w:t>下的不</w:t>
      </w:r>
      <w:r>
        <w:rPr>
          <w:color w:val="181618"/>
          <w:spacing w:val="0"/>
          <w:w w:val="100"/>
          <w:position w:val="0"/>
        </w:rPr>
        <w:t xml:space="preserve">如意，是不是不用再努力了？会不会社会不进步了？ </w:t>
      </w:r>
      <w:r>
        <w:rPr>
          <w:color w:val="181618"/>
          <w:spacing w:val="0"/>
          <w:w w:val="100"/>
          <w:position w:val="0"/>
          <w:lang w:val="en-US" w:eastAsia="en-US" w:bidi="en-US"/>
        </w:rPr>
        <w:t xml:space="preserve">® </w:t>
      </w:r>
      <w:r>
        <w:rPr>
          <w:color w:val="181618"/>
          <w:spacing w:val="0"/>
          <w:w w:val="100"/>
          <w:position w:val="0"/>
        </w:rPr>
        <w:t>答；假如可以接受这个瞬间，也就把它包容起来，也就臣服了，已经在一 个宁静之中，不需要追着每一件事的后面跑。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620" w:line="410" w:lineRule="exact"/>
        <w:ind w:left="0" w:right="0" w:firstLine="400"/>
        <w:jc w:val="left"/>
      </w:pPr>
      <w:r>
        <w:rPr>
          <w:color w:val="181618"/>
          <w:spacing w:val="0"/>
          <w:w w:val="100"/>
          <w:position w:val="0"/>
        </w:rPr>
        <w:t>这不是教大家被动，而是投入这个瞬间，同时站在这个宁静中看这个瞬间。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0" w:right="0" w:firstLine="0"/>
        <w:jc w:val="both"/>
      </w:pPr>
      <w:r>
        <w:rPr>
          <w:spacing w:val="0"/>
          <w:w w:val="100"/>
          <w:position w:val="0"/>
        </w:rPr>
        <w:t xml:space="preserve">①张慧心女士 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  <w:lang w:val="en-US" w:eastAsia="en-US" w:bidi="en-US"/>
        </w:rPr>
        <w:t>,2016-06-08.</w:t>
      </w:r>
      <w:r>
        <w:rPr>
          <w:spacing w:val="0"/>
          <w:w w:val="100"/>
          <w:position w:val="0"/>
        </w:rPr>
        <w:t>教育广播《教育行动家》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left"/>
      </w:pPr>
      <w:r>
        <w:rPr>
          <w:color w:val="2B2A2B"/>
          <w:spacing w:val="0"/>
          <w:w w:val="100"/>
          <w:position w:val="0"/>
        </w:rPr>
        <w:t>只要这么做，痛苦、窝囊自然会消失。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left"/>
      </w:pPr>
      <w:r>
        <w:rPr>
          <w:color w:val="2B2A2B"/>
          <w:spacing w:val="0"/>
          <w:w w:val="100"/>
          <w:position w:val="0"/>
        </w:rPr>
        <w:t>臣服、接受、容纳一切，其实不是什么都不做，而是一个最自由的选择。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面对当下所带来的一切，不抵抗，不光是因为抵抗没有用，甚至还会造出 更多烦恼和更不顺。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我们通过每个瞬间所看到的，只是全部生命的一小丁点，它背后的一切， 我们什么都不知道。你去抵抗一个表面，其实是没有什么代表性的。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 xml:space="preserve">很多人希望自己的孩子是天才，这当然很好，每一个人都是天才。然而， 真正的天才是跳出时空，不受时空的限制。我们看看史上的天才，也许是艺术 </w:t>
      </w:r>
      <w:r>
        <w:rPr>
          <w:color w:val="000000"/>
          <w:spacing w:val="0"/>
          <w:w w:val="100"/>
          <w:position w:val="0"/>
        </w:rPr>
        <w:t>家，</w:t>
      </w:r>
      <w:r>
        <w:rPr>
          <w:color w:val="2B2A2B"/>
          <w:spacing w:val="0"/>
          <w:w w:val="100"/>
          <w:position w:val="0"/>
        </w:rPr>
        <w:t>也许是画家，他不是不动，甚至是很剧烈地动，活在当下的动。从而可以 完成_般人认为不可思议的事。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left"/>
      </w:pPr>
      <w:r>
        <w:rPr>
          <w:color w:val="2B2A2B"/>
          <w:spacing w:val="0"/>
          <w:w w:val="100"/>
          <w:position w:val="0"/>
        </w:rPr>
        <w:t>我现在想带大家进入这种不同的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“做</w:t>
      </w:r>
      <w:r>
        <w:rPr>
          <w:color w:val="2B2A2B"/>
          <w:spacing w:val="0"/>
          <w:w w:val="100"/>
          <w:position w:val="0"/>
        </w:rPr>
        <w:t>”，不同的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“动</w:t>
      </w:r>
      <w:r>
        <w:rPr>
          <w:color w:val="2B2A2B"/>
          <w:spacing w:val="0"/>
          <w:w w:val="100"/>
          <w:position w:val="0"/>
        </w:rPr>
        <w:t>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我们一■般人做事，其实很少是从内心的宁静出发，而将事情做好。内心的 宁静就是智慧，而我们都在知识的范围努力。然而，知识却是通过念头的对立、 归纳、比较而组合出来，它本身是虚构的。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我常跟朋友分享，一个人如果用智慧、宁静看待</w:t>
      </w:r>
      <w:r>
        <w:rPr>
          <w:color w:val="000000"/>
          <w:spacing w:val="0"/>
          <w:w w:val="100"/>
          <w:position w:val="0"/>
        </w:rPr>
        <w:t>一切，</w:t>
      </w:r>
      <w:r>
        <w:rPr>
          <w:color w:val="2B2A2B"/>
          <w:spacing w:val="0"/>
          <w:w w:val="100"/>
          <w:position w:val="0"/>
        </w:rPr>
        <w:t>做事情不光是更好、 更深入、更完整、更妥当。而且随时通过动，把内心发出来的光明带到世界。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世间的大突破，都是靠内心流出来的智慧才可能。落在一个系统中，在局 限的范围里，跳不出来的话，不会有大突破，最多是小小的突破，几年就没 有了。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 xml:space="preserve">华人的历史中，唐朝的文化是最发达的，那时候内心的理解最高。每一个 </w:t>
      </w:r>
      <w:r>
        <w:rPr>
          <w:color w:val="000000"/>
          <w:spacing w:val="0"/>
          <w:w w:val="100"/>
          <w:position w:val="0"/>
        </w:rPr>
        <w:t>国</w:t>
      </w:r>
      <w:r>
        <w:rPr>
          <w:color w:val="2B2A2B"/>
          <w:spacing w:val="0"/>
          <w:w w:val="100"/>
          <w:position w:val="0"/>
        </w:rPr>
        <w:t>家在发展的过程中，只要整合内在与外在，而不是偏重于某一方面，发展是 最好的。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2B2A2B"/>
          <w:spacing w:val="0"/>
          <w:w w:val="100"/>
          <w:position w:val="0"/>
        </w:rPr>
        <w:t>对一切接受，并不会让一个人死气沉沉而什么都不再追求。首先，一个人 对瞬间所带来的一切都可以接受，痛，也就痛到底。好，也就是一个瞬间。面 对这个瞬间之后，该怎么做，会很清楚。不会冲动，不会反弹。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一般情况下，面对坏事情，例如与家人冲突或分手，我们的第一反应自然 是反弹，把自己当作受害者，会责备别人，不会怪自己的。我相信很多父母和 老师已经遇到过这样的问题，年轻人很多情绪的问题，遇到事情，放不过别人, 也放不过自己。甚至自己也落在一样的情境中。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最重要的是，先将自己找回来，把自己的生命价值找回来。通过瞬间找回 一切，在宁静中去做全面的处理。这个处理，绝对是最好的，</w:t>
      </w:r>
      <w:r>
        <w:rPr>
          <w:color w:val="000000"/>
          <w:spacing w:val="0"/>
          <w:w w:val="100"/>
          <w:position w:val="0"/>
        </w:rPr>
        <w:t>比</w:t>
      </w:r>
      <w:r>
        <w:rPr>
          <w:color w:val="181618"/>
          <w:spacing w:val="0"/>
          <w:w w:val="100"/>
          <w:position w:val="0"/>
        </w:rPr>
        <w:t xml:space="preserve">在反弹的状态 </w:t>
      </w:r>
      <w:r>
        <w:rPr>
          <w:color w:val="000000"/>
          <w:spacing w:val="0"/>
          <w:w w:val="100"/>
          <w:position w:val="0"/>
        </w:rPr>
        <w:t>下</w:t>
      </w:r>
      <w:r>
        <w:rPr>
          <w:color w:val="181618"/>
          <w:spacing w:val="0"/>
          <w:w w:val="100"/>
          <w:position w:val="0"/>
        </w:rPr>
        <w:t>处理好多了。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这样的想法和人生态度，不需要时间，这是最不可思议的。这并不靠追求、 修练、得到而领悟的。随时回到当下，就已经活在这些观念当中。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所以，我很希望大家可以试试看。不要去追求，也没有什么好追求，它不 是通过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“动”</w:t>
      </w:r>
      <w:r>
        <w:rPr>
          <w:color w:val="181618"/>
          <w:spacing w:val="0"/>
          <w:w w:val="100"/>
          <w:position w:val="0"/>
        </w:rPr>
        <w:t>可以得来，而是通过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“在”</w:t>
      </w:r>
      <w:r>
        <w:rPr>
          <w:color w:val="181618"/>
          <w:spacing w:val="0"/>
          <w:w w:val="100"/>
          <w:position w:val="0"/>
        </w:rPr>
        <w:t>可以做到。</w:t>
      </w:r>
      <w:r>
        <w:rPr>
          <w:color w:val="000000"/>
          <w:spacing w:val="0"/>
          <w:w w:val="100"/>
          <w:position w:val="0"/>
        </w:rPr>
        <w:t>把</w:t>
      </w:r>
      <w:r>
        <w:rPr>
          <w:color w:val="181618"/>
          <w:spacing w:val="0"/>
          <w:w w:val="100"/>
          <w:position w:val="0"/>
        </w:rPr>
        <w:t>"动”放开，把不断的 念头放开，自然内心的宁静会浮现，像一束光亮出来。就这么简单。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我们可以自己观察，是不是能够这样走出一条路。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0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如果我们希望下一代能够活出自己的潜能，能够从人生中得到满足感，</w:t>
      </w:r>
      <w:r>
        <w:rPr>
          <w:color w:val="000000"/>
          <w:spacing w:val="0"/>
          <w:w w:val="100"/>
          <w:position w:val="0"/>
        </w:rPr>
        <w:t xml:space="preserve">一 </w:t>
      </w:r>
      <w:r>
        <w:rPr>
          <w:color w:val="181618"/>
          <w:spacing w:val="0"/>
          <w:w w:val="100"/>
          <w:position w:val="0"/>
        </w:rPr>
        <w:t>样的，是回到瞬间，而不是通过未来的投射或规划可以找到。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1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问：我的经验也告诉我，活在当下效率确实是最高的，因为完全不用担心过去 和未来，只要在现在好好的活着。是不是要活在觉醒的状态才是对的呢？如果无法 活在当下，该怎么办？①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600" w:line="406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答：醒觉，是我们这一生最大的目的，没有其他的目的比醒觉更重要。因 为我们本来就是醒觉的，只是忘记而把它盖住了。我们在人间流浪，还一生又 一生再来，有找不完的痛苦和烦恼。人类的历史是一连串的悲哀，史上的女巫 狩猎就是一个例子，</w:t>
      </w:r>
      <w:r>
        <w:rPr>
          <w:color w:val="000000"/>
          <w:spacing w:val="0"/>
          <w:w w:val="100"/>
          <w:position w:val="0"/>
        </w:rPr>
        <w:t>许</w:t>
      </w:r>
      <w:r>
        <w:rPr>
          <w:color w:val="181618"/>
          <w:spacing w:val="0"/>
          <w:w w:val="100"/>
          <w:position w:val="0"/>
        </w:rPr>
        <w:t>多女士只是因为能和动植物沟通、与自然结合，就被认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 w:firstLine="0"/>
        <w:jc w:val="left"/>
        <w:rPr>
          <w:sz w:val="20"/>
          <w:szCs w:val="20"/>
        </w:rPr>
      </w:pPr>
      <w:r>
        <w:rPr>
          <w:spacing w:val="0"/>
          <w:w w:val="100"/>
          <w:position w:val="0"/>
          <w:sz w:val="15"/>
          <w:szCs w:val="15"/>
        </w:rPr>
        <w:t xml:space="preserve">①张慧心女士 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  <w:sz w:val="15"/>
          <w:szCs w:val="15"/>
          <w:lang w:val="en-US" w:eastAsia="en-US" w:bidi="en-US"/>
        </w:rPr>
        <w:t>,2016-06-08.</w:t>
      </w:r>
      <w:r>
        <w:rPr>
          <w:spacing w:val="0"/>
          <w:w w:val="100"/>
          <w:position w:val="0"/>
          <w:sz w:val="15"/>
          <w:szCs w:val="15"/>
        </w:rPr>
        <w:t xml:space="preserve">教育广播《教育行动家〉 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 xml:space="preserve">为是女巫而遭到杀害。这类不公不义的事太多了，全都是念头造出来的，这是 </w:t>
      </w:r>
      <w:r>
        <w:rPr>
          <w:rStyle w:val="10"/>
          <w:b w:val="0"/>
          <w:bCs w:val="0"/>
          <w:i w:val="0"/>
          <w:iCs w:val="0"/>
          <w:smallCaps w:val="0"/>
          <w:strike w:val="0"/>
        </w:rPr>
        <w:t>我</w:t>
      </w:r>
      <w:r>
        <w:rPr>
          <w:rStyle w:val="10"/>
          <w:b w:val="0"/>
          <w:bCs w:val="0"/>
          <w:i w:val="0"/>
          <w:iCs w:val="0"/>
          <w:smallCaps w:val="0"/>
          <w:strike w:val="0"/>
          <w:color w:val="181618"/>
        </w:rPr>
        <w:t>觉得最不可思议的。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260" w:right="0" w:firstLine="420"/>
        <w:jc w:val="both"/>
      </w:pPr>
      <w:r>
        <w:rPr>
          <w:color w:val="181618"/>
          <w:spacing w:val="0"/>
          <w:w w:val="100"/>
          <w:position w:val="0"/>
        </w:rPr>
        <w:t>醒觉是什么呢？也就是念头与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“觉”</w:t>
      </w:r>
      <w:r>
        <w:rPr>
          <w:color w:val="181618"/>
          <w:spacing w:val="0"/>
          <w:w w:val="100"/>
          <w:position w:val="0"/>
        </w:rPr>
        <w:t>分开了。我们每个人都有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“觉</w:t>
      </w:r>
      <w:r>
        <w:rPr>
          <w:color w:val="000000"/>
          <w:spacing w:val="0"/>
          <w:w w:val="100"/>
          <w:position w:val="0"/>
        </w:rPr>
        <w:t>”，</w:t>
      </w:r>
      <w:r>
        <w:rPr>
          <w:color w:val="181618"/>
          <w:spacing w:val="0"/>
          <w:w w:val="100"/>
          <w:position w:val="0"/>
        </w:rPr>
        <w:t>在 看、听种种感官知觉的背后，都还有一个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“觉</w:t>
      </w:r>
      <w:r>
        <w:rPr>
          <w:color w:val="181618"/>
          <w:spacing w:val="0"/>
          <w:w w:val="100"/>
          <w:position w:val="0"/>
        </w:rPr>
        <w:t>”，而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“觉”</w:t>
      </w:r>
      <w:r>
        <w:rPr>
          <w:color w:val="181618"/>
          <w:spacing w:val="0"/>
          <w:w w:val="100"/>
          <w:position w:val="0"/>
        </w:rPr>
        <w:t>可以看着念头。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660"/>
        <w:jc w:val="both"/>
      </w:pPr>
      <w:r>
        <w:rPr>
          <w:color w:val="181618"/>
          <w:spacing w:val="0"/>
          <w:w w:val="100"/>
          <w:position w:val="0"/>
        </w:rPr>
        <w:t>对我们现代人来说，念头已经成了主人，我们每个人都在接受念头的指挥。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260" w:right="0" w:firstLine="420"/>
        <w:jc w:val="both"/>
      </w:pPr>
      <w:r>
        <w:rPr>
          <w:color w:val="181618"/>
          <w:spacing w:val="0"/>
          <w:w w:val="100"/>
          <w:position w:val="0"/>
        </w:rPr>
        <w:t>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“觉” </w:t>
      </w:r>
      <w:r>
        <w:rPr>
          <w:color w:val="000000"/>
          <w:spacing w:val="0"/>
          <w:w w:val="100"/>
          <w:position w:val="0"/>
        </w:rPr>
        <w:t>一个</w:t>
      </w:r>
      <w:r>
        <w:rPr>
          <w:color w:val="181618"/>
          <w:spacing w:val="0"/>
          <w:w w:val="100"/>
          <w:position w:val="0"/>
        </w:rPr>
        <w:t>人回到当下，自然会发现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 xml:space="preserve">我要用念头的时候，就把念 </w:t>
      </w:r>
      <w:r>
        <w:rPr>
          <w:color w:val="000000"/>
          <w:spacing w:val="0"/>
          <w:w w:val="100"/>
          <w:position w:val="0"/>
        </w:rPr>
        <w:t>头找</w:t>
      </w:r>
      <w:r>
        <w:rPr>
          <w:color w:val="181618"/>
          <w:spacing w:val="0"/>
          <w:w w:val="100"/>
          <w:position w:val="0"/>
        </w:rPr>
        <w:t>回来，当作一种工具，不需要的时候，就把念头摆到旁边。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660"/>
        <w:jc w:val="both"/>
      </w:pPr>
      <w:r>
        <w:rPr>
          <w:color w:val="181618"/>
          <w:spacing w:val="0"/>
          <w:w w:val="100"/>
          <w:position w:val="0"/>
        </w:rPr>
        <w:t>一切都好得很。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260" w:right="0" w:firstLine="420"/>
        <w:jc w:val="both"/>
      </w:pPr>
      <w:r>
        <w:rPr>
          <w:color w:val="181618"/>
          <w:spacing w:val="0"/>
          <w:w w:val="100"/>
          <w:position w:val="0"/>
        </w:rPr>
        <w:t>很多人会担心，没有念头，可能这世界就消失了。没错，这世界会消失， 但消失的是小我所组合的世界。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260" w:right="0" w:firstLine="420"/>
        <w:jc w:val="both"/>
      </w:pPr>
      <w:r>
        <w:rPr>
          <w:color w:val="181618"/>
          <w:spacing w:val="0"/>
          <w:w w:val="100"/>
          <w:position w:val="0"/>
        </w:rPr>
        <w:t>醒觉，其实不是靠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</w:t>
      </w:r>
      <w:r>
        <w:rPr>
          <w:color w:val="181618"/>
          <w:spacing w:val="0"/>
          <w:w w:val="100"/>
          <w:position w:val="0"/>
        </w:rPr>
        <w:t>”，而是轻轻松松理解这一切，把瞬间包容起来。</w:t>
      </w:r>
      <w:r>
        <w:rPr>
          <w:color w:val="000000"/>
          <w:spacing w:val="0"/>
          <w:w w:val="100"/>
          <w:position w:val="0"/>
        </w:rPr>
        <w:t xml:space="preserve">对 </w:t>
      </w:r>
      <w:r>
        <w:rPr>
          <w:color w:val="181618"/>
          <w:spacing w:val="0"/>
          <w:w w:val="100"/>
          <w:position w:val="0"/>
        </w:rPr>
        <w:t>于接连而来的瞬间，好像有一圈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“空”</w:t>
      </w:r>
      <w:r>
        <w:rPr>
          <w:color w:val="181618"/>
          <w:spacing w:val="0"/>
          <w:w w:val="100"/>
          <w:position w:val="0"/>
        </w:rPr>
        <w:t>和宁静把它包围起来，给自己一点空当。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260" w:right="0" w:firstLine="420"/>
        <w:jc w:val="both"/>
      </w:pPr>
      <w:r>
        <w:rPr>
          <w:color w:val="181618"/>
          <w:spacing w:val="0"/>
          <w:w w:val="100"/>
          <w:position w:val="0"/>
        </w:rPr>
        <w:t>怎么把这个空当、宁静找回来？答案再简单不过了，就是接受这个</w:t>
      </w:r>
      <w:r>
        <w:rPr>
          <w:color w:val="484848"/>
          <w:spacing w:val="0"/>
          <w:w w:val="100"/>
          <w:position w:val="0"/>
        </w:rPr>
        <w:t xml:space="preserve">瞬间。 </w:t>
      </w:r>
      <w:r>
        <w:rPr>
          <w:color w:val="181618"/>
          <w:spacing w:val="0"/>
          <w:w w:val="100"/>
          <w:position w:val="0"/>
        </w:rPr>
        <w:t>就那么简单，接受念头、接受心情、接受一切、容纳一切。就好像把自己当成 一个好大的桶子，怎么堆都堆不满的，都可以容纳，都让一切存在。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660"/>
        <w:jc w:val="both"/>
      </w:pPr>
      <w:r>
        <w:rPr>
          <w:color w:val="181618"/>
          <w:spacing w:val="0"/>
          <w:w w:val="100"/>
          <w:position w:val="0"/>
        </w:rPr>
        <w:t>这一来，自然会接纳，自然会臣服，对样样都会感恩。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260" w:right="0" w:firstLine="420"/>
        <w:jc w:val="both"/>
      </w:pPr>
      <w:r>
        <w:rPr>
          <w:color w:val="181618"/>
          <w:spacing w:val="0"/>
          <w:w w:val="100"/>
          <w:position w:val="0"/>
        </w:rPr>
        <w:t>感恩，其实就是接受。无论感恩、接受还是臣服，重点都是当下。</w:t>
      </w:r>
      <w:r>
        <w:rPr>
          <w:color w:val="484848"/>
          <w:spacing w:val="0"/>
          <w:w w:val="100"/>
          <w:position w:val="0"/>
        </w:rPr>
        <w:t>一个</w:t>
      </w:r>
      <w:r>
        <w:rPr>
          <w:color w:val="181618"/>
          <w:spacing w:val="0"/>
          <w:w w:val="100"/>
          <w:position w:val="0"/>
        </w:rPr>
        <w:t xml:space="preserve">人活在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”他</w:t>
      </w:r>
      <w:r>
        <w:rPr>
          <w:color w:val="181618"/>
          <w:spacing w:val="0"/>
          <w:w w:val="100"/>
          <w:position w:val="0"/>
        </w:rPr>
        <w:t xml:space="preserve">自然会感恩，自然不会生起攻击的念头，自然能够容纳别人。 </w:t>
      </w:r>
      <w:r>
        <w:rPr>
          <w:color w:val="000000"/>
          <w:spacing w:val="0"/>
          <w:w w:val="100"/>
          <w:position w:val="0"/>
        </w:rPr>
        <w:t>即</w:t>
      </w:r>
      <w:r>
        <w:rPr>
          <w:color w:val="181618"/>
          <w:spacing w:val="0"/>
          <w:w w:val="100"/>
          <w:position w:val="0"/>
        </w:rPr>
        <w:t>使不小心伤了别人，也能马上收回来，自然生起忏悔、道歉，自然去补救。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260" w:right="0" w:firstLine="420"/>
        <w:jc w:val="both"/>
      </w:pPr>
      <w:r>
        <w:rPr>
          <w:color w:val="181618"/>
          <w:spacing w:val="0"/>
          <w:w w:val="100"/>
          <w:position w:val="0"/>
        </w:rPr>
        <w:t>所以说，对自己不要看得这么认真。我们往往认为自己样样都是对的，我也设 计了一些有趣的反省功课，提醒自己</w:t>
      </w:r>
      <w:r>
        <w:rPr>
          <w:color w:val="000000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 xml:space="preserve">现在这么激动的事、这么绝对的想法，是 真的吗？ </w:t>
      </w:r>
      <w:r>
        <w:rPr>
          <w:color w:val="484848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>定是对的吗？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260" w:right="0" w:firstLine="420"/>
        <w:jc w:val="both"/>
      </w:pPr>
      <w:r>
        <w:rPr>
          <w:color w:val="181618"/>
          <w:spacing w:val="0"/>
          <w:w w:val="100"/>
          <w:position w:val="0"/>
        </w:rPr>
        <w:t xml:space="preserve">只要轻轻地反问一下，自然会把脑袋里转个不停的念头踩个刹车，你就自 然回到当下。而且，还会觉得有趣，觉得自己太认真了，不放过自己，也放不 </w:t>
      </w:r>
      <w:r>
        <w:rPr>
          <w:color w:val="000000"/>
          <w:spacing w:val="0"/>
          <w:w w:val="100"/>
          <w:position w:val="0"/>
        </w:rPr>
        <w:t>过</w:t>
      </w:r>
      <w:r>
        <w:rPr>
          <w:color w:val="181618"/>
          <w:spacing w:val="0"/>
          <w:w w:val="100"/>
          <w:position w:val="0"/>
        </w:rPr>
        <w:t>别人。会发现自己其实是通过一个大妄想在看世界，还看得那么认真。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260" w:right="0" w:firstLine="400"/>
        <w:jc w:val="both"/>
      </w:pPr>
      <w:r>
        <w:rPr>
          <w:color w:val="181618"/>
          <w:spacing w:val="0"/>
          <w:w w:val="100"/>
          <w:position w:val="0"/>
        </w:rPr>
        <w:t>其实，也只是每个人的角度不同而已，我用某一个角度，在强调某一个重 点，这个角度能否站得住脚，都还是问题。</w:t>
      </w:r>
      <w:r>
        <w:rPr>
          <w:color w:val="000000"/>
          <w:spacing w:val="0"/>
          <w:w w:val="100"/>
          <w:position w:val="0"/>
        </w:rPr>
        <w:t>为什</w:t>
      </w:r>
      <w:r>
        <w:rPr>
          <w:color w:val="181618"/>
          <w:spacing w:val="0"/>
          <w:w w:val="100"/>
          <w:position w:val="0"/>
        </w:rPr>
        <w:t>么不让别人有自己的角度，扮 演他的角色，让他可以发挥？每个人都有自己的角色可以发挥，天下就平安了。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80" w:line="408" w:lineRule="exact"/>
        <w:ind w:left="260" w:right="0" w:firstLine="400"/>
        <w:jc w:val="both"/>
      </w:pPr>
      <w:r>
        <w:rPr>
          <w:color w:val="181618"/>
          <w:spacing w:val="0"/>
          <w:w w:val="100"/>
          <w:position w:val="0"/>
        </w:rPr>
        <w:t>没有什么事情或观点是绝对真实的，脑用局限和相对去解读出来的观点， 怎么可能是绝对的？ 一路这样走下去，很多烦恼自然就消失了，甚至连生都不 会生起来。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640"/>
        <w:jc w:val="both"/>
      </w:pPr>
      <w:r>
        <w:rPr>
          <w:color w:val="000000"/>
          <w:spacing w:val="0"/>
          <w:w w:val="100"/>
          <w:position w:val="0"/>
        </w:rPr>
        <w:t>问；</w:t>
      </w:r>
      <w:r>
        <w:rPr>
          <w:color w:val="181618"/>
          <w:spacing w:val="0"/>
          <w:w w:val="100"/>
          <w:position w:val="0"/>
        </w:rPr>
        <w:t>人如果</w:t>
      </w:r>
      <w:r>
        <w:rPr>
          <w:color w:val="000000"/>
          <w:spacing w:val="0"/>
          <w:w w:val="100"/>
          <w:position w:val="0"/>
        </w:rPr>
        <w:t>无思无想了，</w:t>
      </w:r>
      <w:r>
        <w:rPr>
          <w:color w:val="181618"/>
          <w:spacing w:val="0"/>
          <w:w w:val="100"/>
          <w:position w:val="0"/>
        </w:rPr>
        <w:t>还可以运作吗？①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260" w:right="0" w:firstLine="400"/>
        <w:jc w:val="both"/>
      </w:pPr>
      <w:r>
        <w:rPr>
          <w:color w:val="181618"/>
          <w:spacing w:val="0"/>
          <w:w w:val="100"/>
          <w:position w:val="0"/>
        </w:rPr>
        <w:t>答：当然可以运作，而且还可以运作得更好。当你需要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“想”</w:t>
      </w:r>
      <w:r>
        <w:rPr>
          <w:color w:val="181618"/>
          <w:spacing w:val="0"/>
          <w:w w:val="100"/>
          <w:position w:val="0"/>
        </w:rPr>
        <w:t xml:space="preserve">的时候,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“想”</w:t>
      </w:r>
      <w:r>
        <w:rPr>
          <w:color w:val="181618"/>
          <w:spacing w:val="0"/>
          <w:w w:val="100"/>
          <w:position w:val="0"/>
        </w:rPr>
        <w:t>会来。然而，不是用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“想”</w:t>
      </w:r>
      <w:r>
        <w:rPr>
          <w:color w:val="181618"/>
          <w:spacing w:val="0"/>
          <w:w w:val="100"/>
          <w:position w:val="0"/>
        </w:rPr>
        <w:t>来活，也不是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000000"/>
          <w:spacing w:val="0"/>
          <w:w w:val="100"/>
          <w:position w:val="0"/>
        </w:rPr>
        <w:t>来</w:t>
      </w:r>
      <w:r>
        <w:rPr>
          <w:color w:val="181618"/>
          <w:spacing w:val="0"/>
          <w:w w:val="100"/>
          <w:position w:val="0"/>
        </w:rPr>
        <w:t>活这个生命。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260" w:right="0" w:firstLine="400"/>
        <w:jc w:val="both"/>
      </w:pPr>
      <w:r>
        <w:rPr>
          <w:color w:val="181618"/>
          <w:spacing w:val="0"/>
          <w:w w:val="100"/>
          <w:position w:val="0"/>
        </w:rPr>
        <w:t>我们日常生活中一定有过这种经验，完全投入</w:t>
      </w:r>
      <w:r>
        <w:rPr>
          <w:color w:val="000000"/>
          <w:spacing w:val="0"/>
          <w:w w:val="100"/>
          <w:position w:val="0"/>
        </w:rPr>
        <w:t>“</w:t>
      </w:r>
      <w:r>
        <w:rPr>
          <w:color w:val="181618"/>
          <w:spacing w:val="0"/>
          <w:w w:val="100"/>
          <w:position w:val="0"/>
        </w:rPr>
        <w:t>心”，在最安静、最没有念 头的时候，真正的突破就发生了。画家不可能在画画的时候，</w:t>
      </w:r>
      <w:r>
        <w:rPr>
          <w:color w:val="484848"/>
          <w:spacing w:val="0"/>
          <w:w w:val="100"/>
          <w:position w:val="0"/>
        </w:rPr>
        <w:t>一</w:t>
      </w:r>
      <w:r>
        <w:rPr>
          <w:color w:val="181618"/>
          <w:spacing w:val="0"/>
          <w:w w:val="100"/>
          <w:position w:val="0"/>
        </w:rPr>
        <w:t xml:space="preserve">直反复动脑问 </w:t>
      </w:r>
      <w:r>
        <w:rPr>
          <w:color w:val="000000"/>
          <w:spacing w:val="0"/>
          <w:w w:val="100"/>
          <w:position w:val="0"/>
        </w:rPr>
        <w:t>自己</w:t>
      </w:r>
      <w:r>
        <w:rPr>
          <w:color w:val="181618"/>
          <w:spacing w:val="0"/>
          <w:w w:val="100"/>
          <w:position w:val="0"/>
        </w:rPr>
        <w:t>“下一笔要画</w:t>
      </w:r>
      <w:r>
        <w:rPr>
          <w:color w:val="000000"/>
          <w:spacing w:val="0"/>
          <w:w w:val="100"/>
          <w:position w:val="0"/>
        </w:rPr>
        <w:t>什</w:t>
      </w:r>
      <w:r>
        <w:rPr>
          <w:color w:val="181618"/>
          <w:spacing w:val="0"/>
          <w:w w:val="100"/>
          <w:position w:val="0"/>
        </w:rPr>
        <w:t>么”，勒布朗</w:t>
      </w:r>
      <w:r>
        <w:rPr>
          <w:color w:val="000000"/>
          <w:spacing w:val="0"/>
          <w:w w:val="100"/>
          <w:position w:val="0"/>
          <w:lang w:val="en-US" w:eastAsia="en-US" w:bidi="en-US"/>
        </w:rPr>
        <w:t>•</w:t>
      </w:r>
      <w:r>
        <w:rPr>
          <w:color w:val="181618"/>
          <w:spacing w:val="0"/>
          <w:w w:val="100"/>
          <w:position w:val="0"/>
        </w:rPr>
        <w:t>詹姆斯</w:t>
      </w:r>
      <w:r>
        <w:rPr>
          <w:b/>
          <w:bCs/>
          <w:color w:val="181618"/>
          <w:spacing w:val="0"/>
          <w:w w:val="100"/>
          <w:position w:val="0"/>
        </w:rPr>
        <w:t>(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LeBron Ray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 xml:space="preserve">mone James 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)</w:t>
      </w:r>
      <w:r>
        <w:rPr>
          <w:color w:val="181618"/>
          <w:spacing w:val="0"/>
          <w:w w:val="100"/>
          <w:position w:val="0"/>
        </w:rPr>
        <w:t>在球场上 也不可能一直在思考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“下</w:t>
      </w:r>
      <w:r>
        <w:rPr>
          <w:color w:val="181618"/>
          <w:spacing w:val="0"/>
          <w:w w:val="100"/>
          <w:position w:val="0"/>
        </w:rPr>
        <w:t>一次要传给谁”，他就是把球交出去了。也许事后会检 讨，但在现场不可能有这个念头的。没有念头，一切还是可以运作，而且运作 得相当完美，是最有效率也最不费力的运作。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260" w:right="0" w:firstLine="400"/>
        <w:jc w:val="both"/>
      </w:pPr>
      <w:r>
        <w:rPr>
          <w:color w:val="181618"/>
          <w:spacing w:val="0"/>
          <w:w w:val="100"/>
          <w:position w:val="0"/>
        </w:rPr>
        <w:t>这一点，我希望大家可以自己去实验、去体会，把心胸打开，把自己当作 科学家，亲自去观察、验证这里说的话有没有道理。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260" w:right="0" w:firstLine="400"/>
        <w:jc w:val="both"/>
      </w:pPr>
      <w:r>
        <w:rPr>
          <w:color w:val="181618"/>
          <w:spacing w:val="0"/>
          <w:w w:val="100"/>
          <w:position w:val="0"/>
        </w:rPr>
        <w:t>就是这么简单，好好地去理解自己、接受自己，接受这个瞬间带来的所有 变化和考验。</w:t>
      </w:r>
      <w:r>
        <w:rPr>
          <w:color w:val="000000"/>
          <w:spacing w:val="0"/>
          <w:w w:val="100"/>
          <w:position w:val="0"/>
        </w:rPr>
        <w:t>观</w:t>
      </w:r>
      <w:r>
        <w:rPr>
          <w:color w:val="181618"/>
          <w:spacing w:val="0"/>
          <w:w w:val="100"/>
          <w:position w:val="0"/>
        </w:rPr>
        <w:t>察看看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这么接受，生命是不是运作得比较顺畅？日子是不 是比较好过？也许你会发现，很多原本解不开的难题，也许是工作、也许是关 系，突然之间有答案了。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620" w:line="409" w:lineRule="exact"/>
        <w:ind w:left="0" w:right="0" w:firstLine="640"/>
        <w:jc w:val="both"/>
      </w:pPr>
      <w:r>
        <w:rPr>
          <w:color w:val="181618"/>
          <w:spacing w:val="0"/>
          <w:w w:val="100"/>
          <w:position w:val="0"/>
        </w:rPr>
        <w:t>所以，《全部的你》谈的不是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做”。刚好相反，是最有效率的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</w:t>
      </w:r>
      <w:r>
        <w:rPr>
          <w:color w:val="181618"/>
          <w:spacing w:val="0"/>
          <w:w w:val="100"/>
          <w:position w:val="0"/>
        </w:rPr>
        <w:t>”。</w:t>
      </w:r>
    </w:p>
    <w:p>
      <w:pPr>
        <w:pStyle w:val="23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0" w:right="0" w:firstLine="260"/>
        <w:jc w:val="both"/>
        <w:rPr>
          <w:sz w:val="15"/>
          <w:szCs w:val="15"/>
        </w:rPr>
      </w:pPr>
      <w:r>
        <w:rPr>
          <w:color w:val="2B2A2B"/>
          <w:spacing w:val="0"/>
          <w:w w:val="100"/>
          <w:position w:val="0"/>
          <w:sz w:val="15"/>
          <w:szCs w:val="15"/>
          <w:lang w:val="zh-TW" w:eastAsia="zh-TW" w:bidi="zh-TW"/>
        </w:rPr>
        <w:t>①张燕</w:t>
      </w:r>
      <w:r>
        <w:rPr>
          <w:color w:val="181618"/>
          <w:spacing w:val="0"/>
          <w:w w:val="100"/>
          <w:position w:val="0"/>
          <w:sz w:val="15"/>
          <w:szCs w:val="15"/>
          <w:lang w:val="zh-TW" w:eastAsia="zh-TW" w:bidi="zh-TW"/>
        </w:rPr>
        <w:t xml:space="preserve">如女士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sz w:val="15"/>
          <w:szCs w:val="15"/>
          <w:lang w:val="en-US" w:eastAsia="en-US" w:bidi="en-US"/>
        </w:rPr>
        <w:t>.2016-09-28.</w:t>
      </w:r>
      <w:r>
        <w:rPr>
          <w:color w:val="2B2A2B"/>
          <w:spacing w:val="0"/>
          <w:w w:val="100"/>
          <w:position w:val="0"/>
          <w:sz w:val="15"/>
          <w:szCs w:val="15"/>
          <w:lang w:val="zh-TW" w:eastAsia="zh-TW" w:bidi="zh-TW"/>
        </w:rPr>
        <w:t>正</w:t>
      </w:r>
      <w:r>
        <w:rPr>
          <w:color w:val="181618"/>
          <w:spacing w:val="0"/>
          <w:w w:val="100"/>
          <w:position w:val="0"/>
          <w:sz w:val="15"/>
          <w:szCs w:val="15"/>
          <w:lang w:val="zh-TW" w:eastAsia="zh-TW" w:bidi="zh-TW"/>
        </w:rPr>
        <w:t>声广播《早安大</w:t>
      </w:r>
      <w:r>
        <w:rPr>
          <w:color w:val="2B2A2B"/>
          <w:spacing w:val="0"/>
          <w:w w:val="100"/>
          <w:position w:val="0"/>
          <w:sz w:val="15"/>
          <w:szCs w:val="15"/>
          <w:lang w:val="zh-TW" w:eastAsia="zh-TW" w:bidi="zh-TW"/>
        </w:rPr>
        <w:t>家长》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80" w:line="410" w:lineRule="exact"/>
        <w:ind w:left="0" w:right="0" w:firstLine="440"/>
        <w:jc w:val="both"/>
      </w:pPr>
      <w:r>
        <w:rPr>
          <w:color w:val="2B2A2B"/>
          <w:spacing w:val="0"/>
          <w:w w:val="100"/>
          <w:position w:val="0"/>
        </w:rPr>
        <w:t>做什么、追求什么，也不那么重要了。是掌握每个瞬间的“心”，也就是一 个人最高的意识状态，会突然发现是生命来活我们，而不是我们如临大敌地去 活生命。这是一种很有意思的体会，好像颠倒过来了。没有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2B2A2B"/>
          <w:spacing w:val="0"/>
          <w:w w:val="100"/>
          <w:position w:val="0"/>
        </w:rPr>
        <w:t>想得到、追 求什么，反而生命来活我。我成了一个管道或门户，是生命的智慧想通过我流 入这个世界，照亮这个人间，把光明带给身边的人和事物，带给大自然。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40"/>
        <w:jc w:val="both"/>
      </w:pPr>
      <w:r>
        <w:rPr>
          <w:color w:val="000000"/>
          <w:spacing w:val="0"/>
          <w:w w:val="100"/>
          <w:position w:val="0"/>
        </w:rPr>
        <w:t>问：</w:t>
      </w:r>
      <w:r>
        <w:rPr>
          <w:color w:val="2B2A2B"/>
          <w:spacing w:val="0"/>
          <w:w w:val="100"/>
          <w:position w:val="0"/>
        </w:rPr>
        <w:t>社会案件频传，做父母的不免担心，怎么办？①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40"/>
        <w:jc w:val="both"/>
      </w:pPr>
      <w:r>
        <w:rPr>
          <w:color w:val="000000"/>
          <w:spacing w:val="0"/>
          <w:w w:val="100"/>
          <w:position w:val="0"/>
        </w:rPr>
        <w:t>答：</w:t>
      </w:r>
      <w:r>
        <w:rPr>
          <w:color w:val="2B2A2B"/>
          <w:spacing w:val="0"/>
          <w:w w:val="100"/>
          <w:position w:val="0"/>
        </w:rPr>
        <w:t>担心是没有用的，然后呢？就算过马路也可能发生危险。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40"/>
        <w:jc w:val="both"/>
      </w:pPr>
      <w:r>
        <w:rPr>
          <w:color w:val="2B2A2B"/>
          <w:spacing w:val="0"/>
          <w:w w:val="100"/>
          <w:position w:val="0"/>
        </w:rPr>
        <w:t>你要相信：宇宙自有安排。你看我用名片，从这边的桌子切一条线过去， 切出很窄的范围，我们对宇宙的认知就是这么狭窄，了解的只是那么一点点， 就像昏暗的迪斯科舞厅，聚光灯从某处探照下来，你以为舞厅就这么大，其实 你看到的只是一个角落罢了。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40"/>
        <w:jc w:val="both"/>
      </w:pPr>
      <w:r>
        <w:rPr>
          <w:color w:val="2B2A2B"/>
          <w:spacing w:val="0"/>
          <w:w w:val="100"/>
          <w:position w:val="0"/>
        </w:rPr>
        <w:t>就像一般人以为平安是可以找来的，通常会通过种种练习或追求，希望最 终能达到平安。但是，站在外在世界绝对找不到平安，平安是内心宁静的结果。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40"/>
        <w:jc w:val="both"/>
      </w:pPr>
      <w:r>
        <w:rPr>
          <w:color w:val="2B2A2B"/>
          <w:spacing w:val="0"/>
          <w:w w:val="100"/>
          <w:position w:val="0"/>
        </w:rPr>
        <w:t>内心的宁静，也只是完全包容瞬间，接受瞬间带来的种种变化，</w:t>
      </w:r>
      <w:r>
        <w:rPr>
          <w:color w:val="000000"/>
          <w:spacing w:val="0"/>
          <w:w w:val="100"/>
          <w:position w:val="0"/>
        </w:rPr>
        <w:t>不</w:t>
      </w:r>
      <w:r>
        <w:rPr>
          <w:color w:val="2B2A2B"/>
          <w:spacing w:val="0"/>
          <w:w w:val="100"/>
          <w:position w:val="0"/>
        </w:rPr>
        <w:t>再对它 们有任何抵抗或对立，宁静是通过臣服、容纳、接受、放下而自然呈现的，我 们的本性随时都宁静，只要把</w:t>
      </w:r>
      <w:r>
        <w:rPr>
          <w:color w:val="2B2A2B"/>
          <w:spacing w:val="0"/>
          <w:w w:val="100"/>
          <w:position w:val="0"/>
          <w:lang w:val="zh-CN" w:eastAsia="zh-CN" w:bidi="zh-CN"/>
        </w:rPr>
        <w:t>“我”</w:t>
      </w:r>
      <w:r>
        <w:rPr>
          <w:color w:val="2B2A2B"/>
          <w:spacing w:val="0"/>
          <w:w w:val="100"/>
          <w:position w:val="0"/>
        </w:rPr>
        <w:t>挪开，生命自然就宁静。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40"/>
        <w:jc w:val="both"/>
      </w:pPr>
      <w:r>
        <w:rPr>
          <w:color w:val="2B2A2B"/>
          <w:spacing w:val="0"/>
          <w:w w:val="100"/>
          <w:position w:val="0"/>
        </w:rPr>
        <w:t>内心宁静，外在一定会平安；反过来，一个人外在不平安，内心不可能宁 静，更不可能随时找到生命的空当，更不用说活在瞬间。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40"/>
        <w:jc w:val="both"/>
      </w:pPr>
      <w:r>
        <w:rPr>
          <w:color w:val="2B2A2B"/>
          <w:spacing w:val="0"/>
          <w:w w:val="100"/>
          <w:position w:val="0"/>
        </w:rPr>
        <w:t>一个人只要平安，生命就已经脱胎换骨，命运也转变了。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40"/>
        <w:jc w:val="both"/>
      </w:pPr>
      <w:r>
        <w:rPr>
          <w:color w:val="2B2A2B"/>
          <w:spacing w:val="0"/>
          <w:w w:val="100"/>
          <w:position w:val="0"/>
        </w:rPr>
        <w:t>之前所面对的种种不顺，通过内心的宁静加上外在的平安，自然会发现， 生命的顺与不顺都是念头，活在每一个瞬间，面对它，外在的生命也就</w:t>
      </w:r>
      <w:r>
        <w:rPr>
          <w:color w:val="000000"/>
          <w:spacing w:val="0"/>
          <w:w w:val="100"/>
          <w:position w:val="0"/>
        </w:rPr>
        <w:t>顺了。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20" w:line="409" w:lineRule="exact"/>
        <w:ind w:left="0" w:right="0" w:firstLine="440"/>
        <w:jc w:val="both"/>
      </w:pPr>
      <w:r>
        <w:rPr>
          <w:color w:val="2B2A2B"/>
          <w:spacing w:val="0"/>
          <w:w w:val="100"/>
          <w:position w:val="0"/>
        </w:rPr>
        <w:t>瞬间与瞬间当中，只剩下平安。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160" w:line="240" w:lineRule="exact"/>
        <w:ind w:left="220" w:right="0" w:hanging="220"/>
        <w:jc w:val="both"/>
      </w:pPr>
      <w:r>
        <w:rPr>
          <w:color w:val="2B2A2B"/>
          <w:spacing w:val="0"/>
          <w:w w:val="100"/>
          <w:position w:val="0"/>
        </w:rPr>
        <w:t>①林贞岑、陈秋华《内在宁静，外在</w:t>
      </w:r>
      <w:r>
        <w:rPr>
          <w:color w:val="2B2A2B"/>
          <w:spacing w:val="0"/>
          <w:w w:val="100"/>
          <w:position w:val="0"/>
          <w:lang w:val="zh-CN" w:eastAsia="zh-CN" w:bidi="zh-CN"/>
        </w:rPr>
        <w:t>一定会</w:t>
      </w:r>
      <w:r>
        <w:rPr>
          <w:color w:val="2B2A2B"/>
          <w:spacing w:val="0"/>
          <w:w w:val="100"/>
          <w:position w:val="0"/>
        </w:rPr>
        <w:t>平安》康健杂志</w:t>
      </w:r>
      <w:r>
        <w:rPr>
          <w:rFonts w:ascii="Times New Roman" w:hAnsi="Times New Roman" w:eastAsia="Times New Roman" w:cs="Times New Roman"/>
          <w:b/>
          <w:bCs/>
          <w:color w:val="2B2A2B"/>
          <w:spacing w:val="0"/>
          <w:w w:val="100"/>
          <w:position w:val="0"/>
        </w:rPr>
        <w:t>212</w:t>
      </w:r>
      <w:r>
        <w:rPr>
          <w:color w:val="2B2A2B"/>
          <w:spacing w:val="0"/>
          <w:w w:val="100"/>
          <w:position w:val="0"/>
        </w:rPr>
        <w:t>期</w:t>
      </w:r>
      <w:r>
        <w:rPr>
          <w:rFonts w:ascii="Times New Roman" w:hAnsi="Times New Roman" w:eastAsia="Times New Roman" w:cs="Times New Roman"/>
          <w:b/>
          <w:bCs/>
          <w:color w:val="2B2A2B"/>
          <w:spacing w:val="0"/>
          <w:w w:val="100"/>
          <w:position w:val="0"/>
          <w:lang w:val="en-US" w:eastAsia="en-US" w:bidi="en-US"/>
        </w:rPr>
        <w:t xml:space="preserve">2016.07.01 </w:t>
      </w:r>
      <w:r>
        <w:rPr>
          <w:color w:val="2B2A2B"/>
          <w:spacing w:val="0"/>
          <w:w w:val="100"/>
          <w:position w:val="0"/>
        </w:rPr>
        <w:t>（采访」李瑟、黄恵如、张 晓卉、林贞岑、罗仪修、陈秋华）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000000"/>
          <w:spacing w:val="0"/>
          <w:w w:val="100"/>
          <w:position w:val="0"/>
        </w:rPr>
        <w:t>问：</w:t>
      </w:r>
      <w:r>
        <w:rPr>
          <w:color w:val="181618"/>
          <w:spacing w:val="0"/>
          <w:w w:val="100"/>
          <w:position w:val="0"/>
        </w:rPr>
        <w:t>我们每个人都很难面对死亡与失落，</w:t>
      </w:r>
      <w:r>
        <w:rPr>
          <w:color w:val="000000"/>
          <w:spacing w:val="0"/>
          <w:w w:val="100"/>
          <w:position w:val="0"/>
        </w:rPr>
        <w:t>你反</w:t>
      </w:r>
      <w:r>
        <w:rPr>
          <w:color w:val="181618"/>
          <w:spacing w:val="0"/>
          <w:w w:val="100"/>
          <w:position w:val="0"/>
        </w:rPr>
        <w:t>而认为死亡和失落带来意识 转变的机会，能不能请你说明一下。①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答：我们每个人都认为自己活在世上，是一个渺小的我，面对大大的宇宙。 都觉得自己受到委屈，充满无力感。看到别人拥有财富、拥有名声，我们都会 羡慕</w:t>
      </w:r>
      <w:r>
        <w:rPr>
          <w:color w:val="181618"/>
          <w:spacing w:val="0"/>
          <w:w w:val="100"/>
          <w:position w:val="0"/>
          <w:lang w:val="en-US" w:eastAsia="en-US" w:bidi="en-US"/>
        </w:rPr>
        <w:t>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我常对这些朋友说一些话，不是安慰，而是实话。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不用羡慕这些有身份、有财富的朋友。人间是无常，</w:t>
      </w:r>
      <w:r>
        <w:rPr>
          <w:color w:val="000000"/>
          <w:spacing w:val="0"/>
          <w:w w:val="100"/>
          <w:position w:val="0"/>
        </w:rPr>
        <w:t>而不明</w:t>
      </w:r>
      <w:r>
        <w:rPr>
          <w:color w:val="181618"/>
          <w:spacing w:val="0"/>
          <w:w w:val="100"/>
          <w:position w:val="0"/>
        </w:rPr>
        <w:t>白人间是无常 的人，他全力投入财富、名望和权力的追求，看不到更大的一个整体，所以也 没有什么想要解脱的动机。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反而，遇到了亲人死亡、孩子受伤、</w:t>
      </w:r>
      <w:r>
        <w:rPr>
          <w:color w:val="000000"/>
          <w:spacing w:val="0"/>
          <w:w w:val="100"/>
          <w:position w:val="0"/>
        </w:rPr>
        <w:t>自</w:t>
      </w:r>
      <w:r>
        <w:rPr>
          <w:color w:val="181618"/>
          <w:spacing w:val="0"/>
          <w:w w:val="100"/>
          <w:position w:val="0"/>
        </w:rPr>
        <w:t>己身体残缺等等大的失落，这才是 人生最大的机会。因为这些事件会从念相虚构出来的世界打开一个缺口，让你 体会到一切都是无常的。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正因如此，无常所带来的种种形相好坏，这一切都是要放开的。只是没有 亲自体验到，是不可能放手的。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8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所以，失落或死亡真的是给我们一个大机会。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  <w:rPr>
          <w:sz w:val="20"/>
          <w:szCs w:val="20"/>
        </w:rPr>
      </w:pPr>
      <w:r>
        <w:rPr>
          <w:color w:val="181618"/>
          <w:spacing w:val="0"/>
          <w:w w:val="100"/>
          <w:position w:val="0"/>
          <w:sz w:val="18"/>
          <w:szCs w:val="18"/>
        </w:rPr>
        <w:t>问：但，遇到生离死别，会心痛</w:t>
      </w:r>
      <w:r>
        <w:rPr>
          <w:color w:val="000000"/>
          <w:spacing w:val="0"/>
          <w:w w:val="100"/>
          <w:position w:val="0"/>
          <w:sz w:val="18"/>
          <w:szCs w:val="18"/>
        </w:rPr>
        <w:t>……</w:t>
      </w:r>
      <w:r>
        <w:rPr>
          <w:i/>
          <w:iCs/>
          <w:color w:val="181618"/>
          <w:spacing w:val="0"/>
          <w:w w:val="100"/>
          <w:position w:val="0"/>
          <w:sz w:val="20"/>
          <w:szCs w:val="20"/>
        </w:rPr>
        <w:t>②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答：任何的生离死别、无常、失去，</w:t>
      </w:r>
      <w:r>
        <w:rPr>
          <w:color w:val="000000"/>
          <w:spacing w:val="0"/>
          <w:w w:val="100"/>
          <w:position w:val="0"/>
        </w:rPr>
        <w:t>男</w:t>
      </w:r>
      <w:r>
        <w:rPr>
          <w:color w:val="181618"/>
          <w:spacing w:val="0"/>
          <w:w w:val="100"/>
          <w:position w:val="0"/>
        </w:rPr>
        <w:t>女朋友分手、亲人离别，其实都是 机会。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480" w:line="408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通过这些危机，可以发现人生的空当，发现其实生命和我很接近、很相关， 反而有时太忙、太顺就忘记了，就像古人所云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“住在</w:t>
      </w:r>
      <w:r>
        <w:rPr>
          <w:color w:val="181618"/>
          <w:spacing w:val="0"/>
          <w:w w:val="100"/>
          <w:position w:val="0"/>
        </w:rPr>
        <w:t>天堂不可能成佛”。</w:t>
      </w:r>
    </w:p>
    <w:p>
      <w:pPr>
        <w:pStyle w:val="33"/>
        <w:keepNext w:val="0"/>
        <w:keepLines w:val="0"/>
        <w:widowControl w:val="0"/>
        <w:numPr>
          <w:ilvl w:val="0"/>
          <w:numId w:val="18"/>
        </w:numPr>
        <w:shd w:val="clear" w:color="auto" w:fill="auto"/>
        <w:tabs>
          <w:tab w:val="left" w:pos="344"/>
        </w:tabs>
        <w:bidi w:val="0"/>
        <w:spacing w:before="0" w:after="0" w:line="245" w:lineRule="exact"/>
        <w:ind w:left="0" w:right="0" w:firstLine="0"/>
        <w:jc w:val="both"/>
      </w:pPr>
      <w:bookmarkStart w:id="353" w:name="bookmark359"/>
      <w:bookmarkEnd w:id="353"/>
      <w:r>
        <w:rPr>
          <w:spacing w:val="0"/>
          <w:w w:val="100"/>
          <w:position w:val="0"/>
        </w:rPr>
        <w:t>胡忠信先生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  <w:lang w:val="en-US" w:eastAsia="en-US" w:bidi="en-US"/>
        </w:rPr>
        <w:t>.2016-06-11,</w:t>
      </w:r>
      <w:r>
        <w:rPr>
          <w:spacing w:val="0"/>
          <w:w w:val="100"/>
          <w:position w:val="0"/>
        </w:rPr>
        <w:t>中广新闻网《新闻大解读＞</w:t>
      </w:r>
    </w:p>
    <w:p>
      <w:pPr>
        <w:pStyle w:val="33"/>
        <w:keepNext w:val="0"/>
        <w:keepLines w:val="0"/>
        <w:widowControl w:val="0"/>
        <w:numPr>
          <w:ilvl w:val="0"/>
          <w:numId w:val="18"/>
        </w:numPr>
        <w:shd w:val="clear" w:color="auto" w:fill="auto"/>
        <w:tabs>
          <w:tab w:val="left" w:pos="344"/>
        </w:tabs>
        <w:bidi w:val="0"/>
        <w:spacing w:before="0" w:after="0" w:line="245" w:lineRule="exact"/>
        <w:ind w:left="220" w:right="0" w:hanging="220"/>
        <w:jc w:val="both"/>
      </w:pPr>
      <w:bookmarkStart w:id="354" w:name="bookmark360"/>
      <w:bookmarkEnd w:id="354"/>
      <w:r>
        <w:rPr>
          <w:spacing w:val="0"/>
          <w:w w:val="100"/>
          <w:position w:val="0"/>
        </w:rPr>
        <w:t>林贞岑、陈秋华《内在宁静，外在一定会平安》康健杂志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212</w:t>
      </w:r>
      <w:r>
        <w:rPr>
          <w:color w:val="000000"/>
          <w:spacing w:val="0"/>
          <w:w w:val="100"/>
          <w:position w:val="0"/>
        </w:rPr>
        <w:t>期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  <w:lang w:val="en-US" w:eastAsia="en-US" w:bidi="en-US"/>
        </w:rPr>
        <w:t xml:space="preserve">2016.07.01 </w:t>
      </w:r>
      <w:r>
        <w:rPr>
          <w:spacing w:val="0"/>
          <w:w w:val="100"/>
          <w:position w:val="0"/>
        </w:rPr>
        <w:t>（采访；李諺、黄惠如、张 晓卉、林贞岑、罗仪修、陈秋华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</w:rPr>
        <w:t>I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人生本来就是天堂，不需要解脱。你会觉得这些跟我不相关，你认为人生 是痛苦的，是的，</w:t>
      </w:r>
      <w:r>
        <w:rPr>
          <w:color w:val="000000"/>
          <w:spacing w:val="0"/>
          <w:w w:val="100"/>
          <w:position w:val="0"/>
        </w:rPr>
        <w:t>人</w:t>
      </w:r>
      <w:r>
        <w:rPr>
          <w:color w:val="181618"/>
          <w:spacing w:val="0"/>
          <w:w w:val="100"/>
          <w:position w:val="0"/>
        </w:rPr>
        <w:t>生本来就是痛苦的。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生离死别令人伤心，是因为我们把人的关系看成人生的一切。从小范围来 看，会觉得不公平；但从更大的范围来看，无常本来就存在，而且是来刺激我 们、让我们理解生命的本质。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 xml:space="preserve">任何人的关系都是形相，是有限的。最坚固的建筑物都会崩坏，人的感情 </w:t>
      </w:r>
      <w:r>
        <w:rPr>
          <w:color w:val="000000"/>
          <w:spacing w:val="0"/>
          <w:w w:val="100"/>
          <w:position w:val="0"/>
        </w:rPr>
        <w:t>如</w:t>
      </w:r>
      <w:r>
        <w:rPr>
          <w:color w:val="181618"/>
          <w:spacing w:val="0"/>
          <w:w w:val="100"/>
          <w:position w:val="0"/>
        </w:rPr>
        <w:t>夫妻、父母、子女之间，不也一样？小孩长大了跟我们分开，那时候好痛心</w:t>
      </w:r>
      <w:r>
        <w:rPr>
          <w:color w:val="000000"/>
          <w:spacing w:val="0"/>
          <w:w w:val="100"/>
          <w:position w:val="0"/>
        </w:rPr>
        <w:t xml:space="preserve">， </w:t>
      </w:r>
      <w:r>
        <w:rPr>
          <w:color w:val="181618"/>
          <w:spacing w:val="0"/>
          <w:w w:val="100"/>
          <w:position w:val="0"/>
        </w:rPr>
        <w:t>种种失去带来了悲伤。但小孩小时候好可爱，也带给我们很多欢乐。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同一个人带来喜悦，也可以发展成悲伤，这是每个人随时在体验的，连一 个念头都有生有死，我大胆讲，人间没有任何一件事带来的结果是最后让人完 全满足的，有了就要更多，永远不会满足。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80" w:line="410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生命的意义是从人最深的内在发出来的。要从更深的层面着手，才可以把 生命的真正答案找回来。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问：在人生顺遂的时候，当然很容易接受。可是当我们遭逢变故，也许是 亲人离世或各式各样的不顺时，要接受，是很困难的。真的还能接受吗？①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答：没借，在人生不顺的时候，接受是更为困难的。然而，正因如此，这时 候更需要这堂功课。样样都顺的时候，不需要做这种功课，本来就很轻松嘛。 但是人间不是这样的，从早到晚都是考验、都是烦恼，这时候，更需要做这堂 功课。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620" w:line="409" w:lineRule="exact"/>
        <w:ind w:left="0" w:right="0" w:firstLine="420"/>
        <w:jc w:val="both"/>
      </w:pPr>
      <w:r>
        <w:rPr>
          <w:color w:val="181618"/>
          <w:spacing w:val="0"/>
          <w:w w:val="100"/>
          <w:position w:val="0"/>
        </w:rPr>
        <w:t>我常遇到有人问我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“杨</w:t>
      </w:r>
      <w:r>
        <w:rPr>
          <w:color w:val="181618"/>
          <w:spacing w:val="0"/>
          <w:w w:val="100"/>
          <w:position w:val="0"/>
        </w:rPr>
        <w:t>博士，可不可以教我静坐”，或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“你看</w:t>
      </w:r>
      <w:r>
        <w:rPr>
          <w:color w:val="181618"/>
          <w:spacing w:val="0"/>
          <w:w w:val="100"/>
          <w:position w:val="0"/>
        </w:rPr>
        <w:t>看我的功夫有 进步了，可以坐三四个小时不动”。这时，我总是劝他们：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“人间</w:t>
      </w:r>
      <w:r>
        <w:rPr>
          <w:color w:val="181618"/>
          <w:spacing w:val="0"/>
          <w:w w:val="100"/>
          <w:position w:val="0"/>
        </w:rPr>
        <w:t>是最好磨炼的 道场，倘若一天从早到晚都能掌握自己的’心</w:t>
      </w:r>
      <w:r>
        <w:rPr>
          <w:color w:val="000000"/>
          <w:spacing w:val="0"/>
          <w:w w:val="100"/>
          <w:position w:val="0"/>
          <w:lang w:val="en-US" w:eastAsia="en-US" w:bidi="en-US"/>
        </w:rPr>
        <w:t>’，</w:t>
      </w:r>
      <w:r>
        <w:rPr>
          <w:color w:val="181618"/>
          <w:spacing w:val="0"/>
          <w:w w:val="100"/>
          <w:position w:val="0"/>
        </w:rPr>
        <w:t>那就是最好的静坐。”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380" w:line="240" w:lineRule="auto"/>
        <w:ind w:left="0" w:right="0" w:firstLine="0"/>
        <w:jc w:val="both"/>
        <w:sectPr>
          <w:headerReference r:id="rId545" w:type="default"/>
          <w:footerReference r:id="rId547" w:type="default"/>
          <w:headerReference r:id="rId546" w:type="even"/>
          <w:footerReference r:id="rId548" w:type="even"/>
          <w:footnotePr>
            <w:numFmt w:val="decimal"/>
          </w:footnotePr>
          <w:type w:val="continuous"/>
          <w:pgSz w:w="8839" w:h="12940"/>
          <w:pgMar w:top="1074" w:right="590" w:bottom="1315" w:left="590" w:header="0" w:footer="3" w:gutter="220"/>
          <w:cols w:space="720" w:num="1"/>
          <w:rtlGutter w:val="0"/>
          <w:docGrid w:linePitch="360" w:charSpace="0"/>
        </w:sectPr>
      </w:pPr>
      <w:r>
        <w:rPr>
          <w:spacing w:val="0"/>
          <w:w w:val="100"/>
          <w:position w:val="0"/>
        </w:rPr>
        <w:t>①张蒸如女</w:t>
      </w:r>
      <w:r>
        <w:rPr>
          <w:color w:val="000000"/>
          <w:spacing w:val="0"/>
          <w:w w:val="100"/>
          <w:position w:val="0"/>
        </w:rPr>
        <w:t xml:space="preserve">士 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  <w:lang w:val="en-US" w:eastAsia="en-US" w:bidi="en-US"/>
        </w:rPr>
        <w:t>.2016-09-28.</w:t>
      </w:r>
      <w:r>
        <w:rPr>
          <w:spacing w:val="0"/>
          <w:w w:val="100"/>
          <w:position w:val="0"/>
        </w:rPr>
        <w:t>正声广播《早安大家长》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那就是最好的磨炼，随时都清醒，也随时都放松，都在看着这世界是不是 把自己带走。为什么我一再的提醒，要接受困难的现状？</w:t>
      </w:r>
      <w:r>
        <w:rPr>
          <w:color w:val="000000"/>
          <w:spacing w:val="0"/>
          <w:w w:val="100"/>
          <w:position w:val="0"/>
        </w:rPr>
        <w:t>即</w:t>
      </w:r>
      <w:r>
        <w:rPr>
          <w:color w:val="181618"/>
          <w:spacing w:val="0"/>
          <w:w w:val="100"/>
          <w:position w:val="0"/>
        </w:rPr>
        <w:t>使你不接受，它还 是在发生嘛。它发不发生，跟你接不接受已经不相关了。最多是片刻的抵抗。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因为我们不理解生命的全部，没有充分的领悟，认为眼前这一个小小的不 顺的瞬间是全部，</w:t>
      </w:r>
      <w:r>
        <w:rPr>
          <w:color w:val="000000"/>
          <w:spacing w:val="0"/>
          <w:w w:val="100"/>
          <w:position w:val="0"/>
        </w:rPr>
        <w:t>根本不</w:t>
      </w:r>
      <w:r>
        <w:rPr>
          <w:color w:val="181618"/>
          <w:spacing w:val="0"/>
          <w:w w:val="100"/>
          <w:position w:val="0"/>
        </w:rPr>
        <w:t>相信宇宙或全部的生命自有安排，</w:t>
      </w:r>
      <w:r>
        <w:rPr>
          <w:color w:val="000000"/>
          <w:spacing w:val="0"/>
          <w:w w:val="100"/>
          <w:position w:val="0"/>
        </w:rPr>
        <w:t>内</w:t>
      </w:r>
      <w:r>
        <w:rPr>
          <w:color w:val="181618"/>
          <w:spacing w:val="0"/>
          <w:w w:val="100"/>
          <w:position w:val="0"/>
        </w:rPr>
        <w:t>心还有质疑。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所以，真正重要的是知道这个宇宙不可能犯错。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我是宇宙的一小部分，是全部生命的一小部分。全部的生命和宇宙与我也 是不可分的。通过这个瞬间，完全接受眼前的一切。该做什么，生命自然会告 诉我下一步要怎么做。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这</w:t>
      </w:r>
      <w:r>
        <w:rPr>
          <w:color w:val="181618"/>
          <w:spacing w:val="0"/>
          <w:w w:val="100"/>
          <w:position w:val="0"/>
        </w:rPr>
        <w:t>一来，生命突然变得好简单。从早到晩，你看我们要踏多少步、做多少 决定，突然简化到现在这一步。也只剩下一个决定</w:t>
      </w:r>
      <w:r>
        <w:rPr>
          <w:color w:val="484848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这一步要怎么走？掌握 了这一步，自然会发现，假如还有个结果好谈的话，这个结果完全是靠你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“这 </w:t>
      </w:r>
      <w:r>
        <w:rPr>
          <w:color w:val="181618"/>
          <w:spacing w:val="0"/>
          <w:w w:val="100"/>
          <w:position w:val="0"/>
        </w:rPr>
        <w:t xml:space="preserve">里！现在！ </w:t>
      </w:r>
      <w:r>
        <w:rPr>
          <w:color w:val="000000"/>
          <w:spacing w:val="0"/>
          <w:w w:val="100"/>
          <w:position w:val="0"/>
        </w:rPr>
        <w:t>”</w:t>
      </w:r>
      <w:r>
        <w:rPr>
          <w:color w:val="181618"/>
          <w:spacing w:val="0"/>
          <w:w w:val="100"/>
          <w:position w:val="0"/>
        </w:rPr>
        <w:t>的这一步。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8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这_关，</w:t>
      </w:r>
      <w:r>
        <w:rPr>
          <w:color w:val="000000"/>
          <w:spacing w:val="0"/>
          <w:w w:val="100"/>
          <w:position w:val="0"/>
          <w:lang w:val="zh-CN" w:eastAsia="zh-CN" w:bidi="zh-CN"/>
        </w:rPr>
        <w:t>一般</w:t>
      </w:r>
      <w:r>
        <w:rPr>
          <w:color w:val="181618"/>
          <w:spacing w:val="0"/>
          <w:w w:val="100"/>
          <w:position w:val="0"/>
        </w:rPr>
        <w:t>人很难跨得过去。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问；</w:t>
      </w:r>
      <w:r>
        <w:rPr>
          <w:color w:val="181618"/>
          <w:spacing w:val="0"/>
          <w:w w:val="100"/>
          <w:position w:val="0"/>
        </w:rPr>
        <w:t>你提到活在当下，然而古人教我们未雨</w:t>
      </w:r>
      <w:r>
        <w:rPr>
          <w:color w:val="181618"/>
          <w:spacing w:val="0"/>
          <w:w w:val="100"/>
          <w:position w:val="0"/>
          <w:lang w:val="zh-CN" w:eastAsia="zh-CN" w:bidi="zh-CN"/>
        </w:rPr>
        <w:t>绸缪，</w:t>
      </w:r>
      <w:r>
        <w:rPr>
          <w:color w:val="181618"/>
          <w:spacing w:val="0"/>
          <w:w w:val="100"/>
          <w:position w:val="0"/>
        </w:rPr>
        <w:t xml:space="preserve">要一直为下一步打算， 不是吗？ </w:t>
      </w:r>
      <w:r>
        <w:rPr>
          <w:color w:val="181618"/>
          <w:spacing w:val="0"/>
          <w:w w:val="100"/>
          <w:position w:val="0"/>
          <w:lang w:val="en-US" w:eastAsia="en-US" w:bidi="en-US"/>
        </w:rPr>
        <w:t>®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答：活在当下，其实一点都没有冲突。我们谈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“一</w:t>
      </w:r>
      <w:r>
        <w:rPr>
          <w:color w:val="181618"/>
          <w:spacing w:val="0"/>
          <w:w w:val="100"/>
          <w:position w:val="0"/>
        </w:rPr>
        <w:t>直为下一步打算”，其实 是落在时间的观念里。</w:t>
      </w:r>
      <w:r>
        <w:rPr>
          <w:color w:val="000000"/>
          <w:spacing w:val="0"/>
          <w:w w:val="100"/>
          <w:position w:val="0"/>
        </w:rPr>
        <w:t>然而，</w:t>
      </w:r>
      <w:r>
        <w:rPr>
          <w:color w:val="181618"/>
          <w:spacing w:val="0"/>
          <w:w w:val="100"/>
          <w:position w:val="0"/>
        </w:rPr>
        <w:t xml:space="preserve">从物理的定义来谈，我要强调的是，也只有当下 这个瞬间，我们才有改变的机会。下一步的规划还没有发生，只是我们内心对 过去的忧虑投射出去，还只是个念头。你要真正改变，也只能通过当下这个瞬 </w:t>
      </w:r>
      <w:r>
        <w:rPr>
          <w:color w:val="000000"/>
          <w:spacing w:val="0"/>
          <w:w w:val="100"/>
          <w:position w:val="0"/>
        </w:rPr>
        <w:t>间，</w:t>
      </w:r>
      <w:r>
        <w:rPr>
          <w:color w:val="181618"/>
          <w:spacing w:val="0"/>
          <w:w w:val="100"/>
          <w:position w:val="0"/>
        </w:rPr>
        <w:t>唯有此时此刻，才可能着手做一个变更。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60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你再怎么抱怨生命，没有用的。只有通过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 ”才能变动。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180" w:line="240" w:lineRule="auto"/>
        <w:ind w:left="0" w:right="0" w:firstLine="0"/>
        <w:jc w:val="both"/>
      </w:pPr>
      <w:r>
        <w:rPr>
          <w:spacing w:val="0"/>
          <w:w w:val="100"/>
          <w:position w:val="0"/>
        </w:rPr>
        <w:t xml:space="preserve">①张燕如女士 </w:t>
      </w:r>
      <w:r>
        <w:rPr>
          <w:rFonts w:ascii="Times New Roman" w:hAnsi="Times New Roman" w:eastAsia="Times New Roman" w:cs="Times New Roman"/>
          <w:b/>
          <w:bCs/>
          <w:spacing w:val="0"/>
          <w:w w:val="100"/>
          <w:position w:val="0"/>
          <w:lang w:val="en-US" w:eastAsia="en-US" w:bidi="en-US"/>
        </w:rPr>
        <w:t>.2016-09-28.</w:t>
      </w:r>
      <w:r>
        <w:rPr>
          <w:spacing w:val="0"/>
          <w:w w:val="100"/>
          <w:position w:val="0"/>
        </w:rPr>
        <w:t>正声广播《早安大家长》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这</w:t>
      </w:r>
      <w:r>
        <w:rPr>
          <w:color w:val="181618"/>
          <w:spacing w:val="0"/>
          <w:w w:val="100"/>
          <w:position w:val="0"/>
        </w:rPr>
        <w:t>一点，没有人可以</w:t>
      </w:r>
      <w:r>
        <w:rPr>
          <w:color w:val="2B2A2B"/>
          <w:spacing w:val="0"/>
          <w:w w:val="100"/>
          <w:position w:val="0"/>
        </w:rPr>
        <w:t>否定。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2B2A2B"/>
          <w:spacing w:val="0"/>
          <w:w w:val="100"/>
          <w:position w:val="0"/>
        </w:rPr>
        <w:t>在这个</w:t>
      </w:r>
      <w:r>
        <w:rPr>
          <w:color w:val="181618"/>
          <w:spacing w:val="0"/>
          <w:w w:val="100"/>
          <w:position w:val="0"/>
        </w:rPr>
        <w:t>瞬间，我将自己完全</w:t>
      </w:r>
      <w:r>
        <w:rPr>
          <w:color w:val="2B2A2B"/>
          <w:spacing w:val="0"/>
          <w:w w:val="100"/>
          <w:position w:val="0"/>
        </w:rPr>
        <w:t>投入，</w:t>
      </w:r>
      <w:r>
        <w:rPr>
          <w:color w:val="181618"/>
          <w:spacing w:val="0"/>
          <w:w w:val="100"/>
          <w:position w:val="0"/>
        </w:rPr>
        <w:t>完全接受、完全容纳。我和生命</w:t>
      </w:r>
      <w:r>
        <w:rPr>
          <w:color w:val="2B2A2B"/>
          <w:spacing w:val="0"/>
          <w:w w:val="100"/>
          <w:position w:val="0"/>
        </w:rPr>
        <w:t xml:space="preserve">完全接 </w:t>
      </w:r>
      <w:r>
        <w:rPr>
          <w:color w:val="181618"/>
          <w:spacing w:val="0"/>
          <w:w w:val="100"/>
          <w:position w:val="0"/>
        </w:rPr>
        <w:t>轨。试试看，</w:t>
      </w:r>
      <w:r>
        <w:rPr>
          <w:color w:val="2B2A2B"/>
          <w:spacing w:val="0"/>
          <w:w w:val="100"/>
          <w:position w:val="0"/>
        </w:rPr>
        <w:t>生</w:t>
      </w:r>
      <w:r>
        <w:rPr>
          <w:color w:val="181618"/>
          <w:spacing w:val="0"/>
          <w:w w:val="100"/>
          <w:position w:val="0"/>
        </w:rPr>
        <w:t>命会突然好像伸出一只手来</w:t>
      </w:r>
      <w:r>
        <w:rPr>
          <w:color w:val="2B2A2B"/>
          <w:spacing w:val="0"/>
          <w:w w:val="100"/>
          <w:position w:val="0"/>
        </w:rPr>
        <w:t>带我们</w:t>
      </w:r>
      <w:r>
        <w:rPr>
          <w:color w:val="181618"/>
          <w:spacing w:val="0"/>
          <w:w w:val="100"/>
          <w:position w:val="0"/>
        </w:rPr>
        <w:t>转变，或带来一个新的灵感。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一路这样走下去，就是修行。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所</w:t>
      </w:r>
      <w:r>
        <w:rPr>
          <w:color w:val="2B2A2B"/>
          <w:spacing w:val="0"/>
          <w:w w:val="100"/>
          <w:position w:val="0"/>
        </w:rPr>
        <w:t>有的圣</w:t>
      </w:r>
      <w:r>
        <w:rPr>
          <w:color w:val="181618"/>
          <w:spacing w:val="0"/>
          <w:w w:val="100"/>
          <w:position w:val="0"/>
        </w:rPr>
        <w:t>人其实</w:t>
      </w:r>
      <w:r>
        <w:rPr>
          <w:color w:val="2B2A2B"/>
          <w:spacing w:val="0"/>
          <w:w w:val="100"/>
          <w:position w:val="0"/>
        </w:rPr>
        <w:t>都在传</w:t>
      </w:r>
      <w:r>
        <w:rPr>
          <w:color w:val="181618"/>
          <w:spacing w:val="0"/>
          <w:w w:val="100"/>
          <w:position w:val="0"/>
        </w:rPr>
        <w:t>达这个道理。耶</w:t>
      </w:r>
      <w:r>
        <w:rPr>
          <w:color w:val="2B2A2B"/>
          <w:spacing w:val="0"/>
          <w:w w:val="100"/>
          <w:position w:val="0"/>
        </w:rPr>
        <w:t>稣说天</w:t>
      </w:r>
      <w:r>
        <w:rPr>
          <w:color w:val="181618"/>
          <w:spacing w:val="0"/>
          <w:w w:val="100"/>
          <w:position w:val="0"/>
        </w:rPr>
        <w:t>国不在外面，在</w:t>
      </w:r>
      <w:r>
        <w:rPr>
          <w:color w:val="2B2A2B"/>
          <w:spacing w:val="0"/>
          <w:w w:val="100"/>
          <w:position w:val="0"/>
        </w:rPr>
        <w:t>心中。</w:t>
      </w:r>
      <w:r>
        <w:rPr>
          <w:color w:val="181618"/>
          <w:spacing w:val="0"/>
          <w:w w:val="100"/>
          <w:position w:val="0"/>
        </w:rPr>
        <w:t xml:space="preserve">巴巴 </w:t>
      </w:r>
      <w:r>
        <w:rPr>
          <w:color w:val="2B2A2B"/>
          <w:spacing w:val="0"/>
          <w:w w:val="100"/>
          <w:position w:val="0"/>
        </w:rPr>
        <w:t>大师</w:t>
      </w:r>
      <w:r>
        <w:rPr>
          <w:color w:val="181618"/>
          <w:spacing w:val="0"/>
          <w:w w:val="100"/>
          <w:position w:val="0"/>
        </w:rPr>
        <w:t>也说，把瞬间当作</w:t>
      </w:r>
      <w:r>
        <w:rPr>
          <w:color w:val="2B2A2B"/>
          <w:spacing w:val="0"/>
          <w:w w:val="100"/>
          <w:position w:val="0"/>
        </w:rPr>
        <w:t>永恒来</w:t>
      </w:r>
      <w:r>
        <w:rPr>
          <w:color w:val="181618"/>
          <w:spacing w:val="0"/>
          <w:w w:val="100"/>
          <w:position w:val="0"/>
        </w:rPr>
        <w:t>对待，</w:t>
      </w:r>
      <w:r>
        <w:rPr>
          <w:color w:val="2B2A2B"/>
          <w:spacing w:val="0"/>
          <w:w w:val="100"/>
          <w:position w:val="0"/>
        </w:rPr>
        <w:t>这就是</w:t>
      </w:r>
      <w:r>
        <w:rPr>
          <w:color w:val="181618"/>
          <w:spacing w:val="0"/>
          <w:w w:val="100"/>
          <w:position w:val="0"/>
        </w:rPr>
        <w:t xml:space="preserve">修行。你完全投入这个瞬间，为这 </w:t>
      </w:r>
      <w:r>
        <w:rPr>
          <w:color w:val="2B2A2B"/>
          <w:spacing w:val="0"/>
          <w:w w:val="100"/>
          <w:position w:val="0"/>
        </w:rPr>
        <w:t>一步踏</w:t>
      </w:r>
      <w:r>
        <w:rPr>
          <w:color w:val="181618"/>
          <w:spacing w:val="0"/>
          <w:w w:val="100"/>
          <w:position w:val="0"/>
        </w:rPr>
        <w:t>进去，没</w:t>
      </w:r>
      <w:r>
        <w:rPr>
          <w:color w:val="2B2A2B"/>
          <w:spacing w:val="0"/>
          <w:w w:val="100"/>
          <w:position w:val="0"/>
        </w:rPr>
        <w:t>有对下一步的</w:t>
      </w:r>
      <w:r>
        <w:rPr>
          <w:color w:val="181618"/>
          <w:spacing w:val="0"/>
          <w:w w:val="100"/>
          <w:position w:val="0"/>
        </w:rPr>
        <w:t>顾虑。突然之间，这个瞬间就扩大了，</w:t>
      </w:r>
      <w:r>
        <w:rPr>
          <w:color w:val="2B2A2B"/>
          <w:spacing w:val="0"/>
          <w:w w:val="100"/>
          <w:position w:val="0"/>
        </w:rPr>
        <w:t>时</w:t>
      </w:r>
      <w:r>
        <w:rPr>
          <w:color w:val="181618"/>
          <w:spacing w:val="0"/>
          <w:w w:val="100"/>
          <w:position w:val="0"/>
        </w:rPr>
        <w:t>间也慢 下来了，变成</w:t>
      </w:r>
      <w:r>
        <w:rPr>
          <w:color w:val="2B2A2B"/>
          <w:spacing w:val="0"/>
          <w:w w:val="100"/>
          <w:position w:val="0"/>
        </w:rPr>
        <w:t>永恒。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老子也是这么说，</w:t>
      </w:r>
      <w:r>
        <w:rPr>
          <w:color w:val="2B2A2B"/>
          <w:spacing w:val="0"/>
          <w:w w:val="100"/>
          <w:position w:val="0"/>
        </w:rPr>
        <w:t>真正</w:t>
      </w:r>
      <w:r>
        <w:rPr>
          <w:color w:val="181618"/>
          <w:spacing w:val="0"/>
          <w:w w:val="100"/>
          <w:position w:val="0"/>
        </w:rPr>
        <w:t>的道，</w:t>
      </w:r>
      <w:r>
        <w:rPr>
          <w:color w:val="2B2A2B"/>
          <w:spacing w:val="0"/>
          <w:w w:val="100"/>
          <w:position w:val="0"/>
        </w:rPr>
        <w:t>是</w:t>
      </w:r>
      <w:r>
        <w:rPr>
          <w:color w:val="181618"/>
          <w:spacing w:val="0"/>
          <w:w w:val="100"/>
          <w:position w:val="0"/>
        </w:rPr>
        <w:t>无为。也就</w:t>
      </w:r>
      <w:r>
        <w:rPr>
          <w:color w:val="2B2A2B"/>
          <w:spacing w:val="0"/>
          <w:w w:val="100"/>
          <w:position w:val="0"/>
        </w:rPr>
        <w:t>是说，一个人没有</w:t>
      </w:r>
      <w:r>
        <w:rPr>
          <w:color w:val="181618"/>
          <w:spacing w:val="0"/>
          <w:w w:val="100"/>
          <w:position w:val="0"/>
        </w:rPr>
        <w:t>念头，</w:t>
      </w:r>
      <w:r>
        <w:rPr>
          <w:color w:val="2B2A2B"/>
          <w:spacing w:val="0"/>
          <w:w w:val="100"/>
          <w:position w:val="0"/>
        </w:rPr>
        <w:t xml:space="preserve">就是 </w:t>
      </w:r>
      <w:r>
        <w:rPr>
          <w:color w:val="181618"/>
          <w:spacing w:val="0"/>
          <w:w w:val="100"/>
          <w:position w:val="0"/>
        </w:rPr>
        <w:t>在当下的境界，</w:t>
      </w:r>
      <w:r>
        <w:rPr>
          <w:color w:val="2B2A2B"/>
          <w:spacing w:val="0"/>
          <w:w w:val="100"/>
          <w:position w:val="0"/>
        </w:rPr>
        <w:t>跟着生命走，而</w:t>
      </w:r>
      <w:r>
        <w:rPr>
          <w:color w:val="181618"/>
          <w:spacing w:val="0"/>
          <w:w w:val="100"/>
          <w:position w:val="0"/>
        </w:rPr>
        <w:t>且是生</w:t>
      </w:r>
      <w:r>
        <w:rPr>
          <w:color w:val="2B2A2B"/>
          <w:spacing w:val="0"/>
          <w:w w:val="100"/>
          <w:position w:val="0"/>
        </w:rPr>
        <w:t>命带着</w:t>
      </w:r>
      <w:r>
        <w:rPr>
          <w:color w:val="181618"/>
          <w:spacing w:val="0"/>
          <w:w w:val="100"/>
          <w:position w:val="0"/>
        </w:rPr>
        <w:t>你走。这是</w:t>
      </w:r>
      <w:r>
        <w:rPr>
          <w:color w:val="2B2A2B"/>
          <w:spacing w:val="0"/>
          <w:w w:val="100"/>
          <w:position w:val="0"/>
        </w:rPr>
        <w:t>最高的</w:t>
      </w:r>
      <w:r>
        <w:rPr>
          <w:color w:val="181618"/>
          <w:spacing w:val="0"/>
          <w:w w:val="100"/>
          <w:position w:val="0"/>
        </w:rPr>
        <w:t>效率。无论一 个人做的是什么，也许</w:t>
      </w:r>
      <w:r>
        <w:rPr>
          <w:color w:val="2B2A2B"/>
          <w:spacing w:val="0"/>
          <w:w w:val="100"/>
          <w:position w:val="0"/>
        </w:rPr>
        <w:t>是经营管理、</w:t>
      </w:r>
      <w:r>
        <w:rPr>
          <w:color w:val="181618"/>
          <w:spacing w:val="0"/>
          <w:w w:val="100"/>
          <w:position w:val="0"/>
        </w:rPr>
        <w:t>也许</w:t>
      </w:r>
      <w:r>
        <w:rPr>
          <w:color w:val="2B2A2B"/>
          <w:spacing w:val="0"/>
          <w:w w:val="100"/>
          <w:position w:val="0"/>
        </w:rPr>
        <w:t>是技术</w:t>
      </w:r>
      <w:r>
        <w:rPr>
          <w:color w:val="181618"/>
          <w:spacing w:val="0"/>
          <w:w w:val="100"/>
          <w:position w:val="0"/>
        </w:rPr>
        <w:t>工程、也许还在求学，</w:t>
      </w:r>
      <w:r>
        <w:rPr>
          <w:color w:val="2B2A2B"/>
          <w:spacing w:val="0"/>
          <w:w w:val="100"/>
          <w:position w:val="0"/>
        </w:rPr>
        <w:t xml:space="preserve">唯有兴 </w:t>
      </w:r>
      <w:r>
        <w:rPr>
          <w:color w:val="181618"/>
          <w:spacing w:val="0"/>
          <w:w w:val="100"/>
          <w:position w:val="0"/>
        </w:rPr>
        <w:t>趣</w:t>
      </w:r>
      <w:r>
        <w:rPr>
          <w:color w:val="2B2A2B"/>
          <w:spacing w:val="0"/>
          <w:w w:val="100"/>
          <w:position w:val="0"/>
        </w:rPr>
        <w:t>带着人</w:t>
      </w:r>
      <w:r>
        <w:rPr>
          <w:color w:val="181618"/>
          <w:spacing w:val="0"/>
          <w:w w:val="100"/>
          <w:position w:val="0"/>
        </w:rPr>
        <w:t>投入，</w:t>
      </w:r>
      <w:r>
        <w:rPr>
          <w:color w:val="2B2A2B"/>
          <w:spacing w:val="0"/>
          <w:w w:val="100"/>
          <w:position w:val="0"/>
        </w:rPr>
        <w:t>才会有真正的成果。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努力，</w:t>
      </w:r>
      <w:r>
        <w:rPr>
          <w:color w:val="2B2A2B"/>
          <w:spacing w:val="0"/>
          <w:w w:val="100"/>
          <w:position w:val="0"/>
        </w:rPr>
        <w:t>不是</w:t>
      </w:r>
      <w:r>
        <w:rPr>
          <w:color w:val="181618"/>
          <w:spacing w:val="0"/>
          <w:w w:val="100"/>
          <w:position w:val="0"/>
        </w:rPr>
        <w:t>抓着一个念头不放。</w:t>
      </w:r>
      <w:r>
        <w:rPr>
          <w:color w:val="2B2A2B"/>
          <w:spacing w:val="0"/>
          <w:w w:val="100"/>
          <w:position w:val="0"/>
        </w:rPr>
        <w:t>反而是</w:t>
      </w:r>
      <w:r>
        <w:rPr>
          <w:color w:val="181618"/>
          <w:spacing w:val="0"/>
          <w:w w:val="100"/>
          <w:position w:val="0"/>
        </w:rPr>
        <w:t>轻松的投入，</w:t>
      </w:r>
      <w:r>
        <w:rPr>
          <w:color w:val="2B2A2B"/>
          <w:spacing w:val="0"/>
          <w:w w:val="100"/>
          <w:position w:val="0"/>
        </w:rPr>
        <w:t>意识到更大的</w:t>
      </w:r>
      <w:r>
        <w:rPr>
          <w:color w:val="181618"/>
          <w:spacing w:val="0"/>
          <w:w w:val="100"/>
          <w:position w:val="0"/>
        </w:rPr>
        <w:t xml:space="preserve">范围， </w:t>
      </w:r>
      <w:r>
        <w:rPr>
          <w:color w:val="2B2A2B"/>
          <w:spacing w:val="0"/>
          <w:w w:val="100"/>
          <w:position w:val="0"/>
        </w:rPr>
        <w:t>才有</w:t>
      </w:r>
      <w:r>
        <w:rPr>
          <w:color w:val="181618"/>
          <w:spacing w:val="0"/>
          <w:w w:val="100"/>
          <w:position w:val="0"/>
        </w:rPr>
        <w:t>更好的</w:t>
      </w:r>
      <w:r>
        <w:rPr>
          <w:color w:val="2B2A2B"/>
          <w:spacing w:val="0"/>
          <w:w w:val="100"/>
          <w:position w:val="0"/>
        </w:rPr>
        <w:t>绩效或成绩。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这是很务实的策略。很多人觉</w:t>
      </w:r>
      <w:r>
        <w:rPr>
          <w:color w:val="2B2A2B"/>
          <w:spacing w:val="0"/>
          <w:w w:val="100"/>
          <w:position w:val="0"/>
        </w:rPr>
        <w:t>得全部</w:t>
      </w:r>
      <w:r>
        <w:rPr>
          <w:color w:val="181618"/>
          <w:spacing w:val="0"/>
          <w:w w:val="100"/>
          <w:position w:val="0"/>
        </w:rPr>
        <w:t>的生命</w:t>
      </w:r>
      <w:r>
        <w:rPr>
          <w:color w:val="2B2A2B"/>
          <w:spacing w:val="0"/>
          <w:w w:val="100"/>
          <w:position w:val="0"/>
        </w:rPr>
        <w:t>跟自己</w:t>
      </w:r>
      <w:r>
        <w:rPr>
          <w:color w:val="181618"/>
          <w:spacing w:val="0"/>
          <w:w w:val="100"/>
          <w:position w:val="0"/>
        </w:rPr>
        <w:t>没什么关系，其实刚好 相反，从这个角度来看，关系</w:t>
      </w:r>
      <w:r>
        <w:rPr>
          <w:color w:val="2B2A2B"/>
          <w:spacing w:val="0"/>
          <w:w w:val="100"/>
          <w:position w:val="0"/>
        </w:rPr>
        <w:t>是最密</w:t>
      </w:r>
      <w:r>
        <w:rPr>
          <w:color w:val="181618"/>
          <w:spacing w:val="0"/>
          <w:w w:val="100"/>
          <w:position w:val="0"/>
        </w:rPr>
        <w:t>切的。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560" w:line="410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你把生命的意义找回来，</w:t>
      </w:r>
      <w:r>
        <w:rPr>
          <w:color w:val="000000"/>
          <w:spacing w:val="0"/>
          <w:w w:val="100"/>
          <w:position w:val="0"/>
        </w:rPr>
        <w:t>自</w:t>
      </w:r>
      <w:r>
        <w:rPr>
          <w:color w:val="181618"/>
          <w:spacing w:val="0"/>
          <w:w w:val="100"/>
          <w:position w:val="0"/>
        </w:rPr>
        <w:t>然发现</w:t>
      </w:r>
      <w:r>
        <w:rPr>
          <w:color w:val="2B2A2B"/>
          <w:spacing w:val="0"/>
          <w:w w:val="100"/>
          <w:position w:val="0"/>
        </w:rPr>
        <w:t>很多事</w:t>
      </w:r>
      <w:r>
        <w:rPr>
          <w:color w:val="181618"/>
          <w:spacing w:val="0"/>
          <w:w w:val="100"/>
          <w:position w:val="0"/>
        </w:rPr>
        <w:t>没有绝对的重要性，样样</w:t>
      </w:r>
      <w:r>
        <w:rPr>
          <w:color w:val="2B2A2B"/>
          <w:spacing w:val="0"/>
          <w:w w:val="100"/>
          <w:position w:val="0"/>
        </w:rPr>
        <w:t xml:space="preserve">都是相 </w:t>
      </w:r>
      <w:r>
        <w:rPr>
          <w:color w:val="181618"/>
          <w:spacing w:val="0"/>
          <w:w w:val="100"/>
          <w:position w:val="0"/>
        </w:rPr>
        <w:t>对，都是从比</w:t>
      </w:r>
      <w:r>
        <w:rPr>
          <w:color w:val="2B2A2B"/>
          <w:spacing w:val="0"/>
          <w:w w:val="100"/>
          <w:position w:val="0"/>
        </w:rPr>
        <w:t>较得出来的。</w:t>
      </w:r>
      <w:r>
        <w:rPr>
          <w:color w:val="181618"/>
          <w:spacing w:val="0"/>
          <w:w w:val="100"/>
          <w:position w:val="0"/>
        </w:rPr>
        <w:t>真的没有必要那么严肃、那么</w:t>
      </w:r>
      <w:r>
        <w:rPr>
          <w:color w:val="2B2A2B"/>
          <w:spacing w:val="0"/>
          <w:w w:val="100"/>
          <w:position w:val="0"/>
        </w:rPr>
        <w:t>认真，</w:t>
      </w:r>
      <w:r>
        <w:rPr>
          <w:color w:val="181618"/>
          <w:spacing w:val="0"/>
          <w:w w:val="100"/>
          <w:position w:val="0"/>
        </w:rPr>
        <w:t>到了把这些事 化成</w:t>
      </w:r>
      <w:r>
        <w:rPr>
          <w:color w:val="2B2A2B"/>
          <w:spacing w:val="0"/>
          <w:w w:val="100"/>
          <w:position w:val="0"/>
        </w:rPr>
        <w:t>自己的地步。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240" w:lineRule="auto"/>
        <w:ind w:left="0" w:right="0"/>
        <w:jc w:val="both"/>
      </w:pPr>
      <w:r>
        <w:rPr>
          <w:color w:val="181618"/>
          <w:spacing w:val="0"/>
          <w:w w:val="100"/>
          <w:position w:val="0"/>
        </w:rPr>
        <w:t xml:space="preserve">问：你平常应该相当忙碌，要怎么在百忙之中投入眼前这个瞬间？ </w:t>
      </w:r>
      <w:r>
        <w:rPr>
          <w:color w:val="2B2A2B"/>
          <w:spacing w:val="0"/>
          <w:w w:val="100"/>
          <w:position w:val="0"/>
          <w:lang w:val="en-US" w:eastAsia="en-US" w:bidi="en-US"/>
        </w:rPr>
        <w:t>®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620" w:line="403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答；</w:t>
      </w:r>
      <w:r>
        <w:rPr>
          <w:color w:val="181618"/>
          <w:spacing w:val="0"/>
          <w:w w:val="100"/>
          <w:position w:val="0"/>
        </w:rPr>
        <w:t>这就要靠自己不断的提醒，我在接下来的《神圣的你》</w:t>
      </w:r>
      <w:r>
        <w:rPr>
          <w:color w:val="2B2A2B"/>
          <w:spacing w:val="0"/>
          <w:w w:val="100"/>
          <w:position w:val="0"/>
        </w:rPr>
        <w:t>借用了</w:t>
      </w:r>
      <w:r>
        <w:rPr>
          <w:color w:val="181618"/>
          <w:spacing w:val="0"/>
          <w:w w:val="100"/>
          <w:position w:val="0"/>
        </w:rPr>
        <w:t>武士的 形</w:t>
      </w:r>
      <w:r>
        <w:rPr>
          <w:color w:val="2B2A2B"/>
          <w:spacing w:val="0"/>
          <w:w w:val="100"/>
          <w:position w:val="0"/>
        </w:rPr>
        <w:t>相表达</w:t>
      </w:r>
      <w:r>
        <w:rPr>
          <w:color w:val="181618"/>
          <w:spacing w:val="0"/>
          <w:w w:val="100"/>
          <w:position w:val="0"/>
        </w:rPr>
        <w:t>——投入眼前这个</w:t>
      </w:r>
      <w:r>
        <w:rPr>
          <w:color w:val="2B2A2B"/>
          <w:spacing w:val="0"/>
          <w:w w:val="100"/>
          <w:position w:val="0"/>
        </w:rPr>
        <w:t>瞬间，</w:t>
      </w:r>
      <w:r>
        <w:rPr>
          <w:color w:val="181618"/>
          <w:spacing w:val="0"/>
          <w:w w:val="100"/>
          <w:position w:val="0"/>
        </w:rPr>
        <w:t>是每个瞬间要重复再重复的决定。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280" w:line="240" w:lineRule="auto"/>
        <w:ind w:left="0" w:right="0" w:firstLine="0"/>
        <w:jc w:val="both"/>
      </w:pPr>
      <w:r>
        <w:rPr>
          <w:color w:val="2B2A2B"/>
          <w:spacing w:val="0"/>
          <w:w w:val="100"/>
          <w:position w:val="0"/>
        </w:rPr>
        <w:t xml:space="preserve">①张燕如女士 </w:t>
      </w:r>
      <w:r>
        <w:rPr>
          <w:rFonts w:ascii="Times New Roman" w:hAnsi="Times New Roman" w:eastAsia="Times New Roman" w:cs="Times New Roman"/>
          <w:b/>
          <w:bCs/>
          <w:color w:val="2B2A2B"/>
          <w:spacing w:val="0"/>
          <w:w w:val="100"/>
          <w:position w:val="0"/>
          <w:lang w:val="en-US" w:eastAsia="en-US" w:bidi="en-US"/>
        </w:rPr>
        <w:t>.2016-09-28.</w:t>
      </w:r>
      <w:r>
        <w:rPr>
          <w:color w:val="2B2A2B"/>
          <w:spacing w:val="0"/>
          <w:w w:val="100"/>
          <w:position w:val="0"/>
        </w:rPr>
        <w:t>正声广播《早安大家长》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我们每个人其实都活在一种无意识的昏迷。我知道这种说法，很多</w:t>
      </w:r>
      <w:r>
        <w:rPr>
          <w:color w:val="000000"/>
          <w:spacing w:val="0"/>
          <w:w w:val="100"/>
          <w:position w:val="0"/>
        </w:rPr>
        <w:t xml:space="preserve">人听了 </w:t>
      </w:r>
      <w:r>
        <w:rPr>
          <w:color w:val="181618"/>
          <w:spacing w:val="0"/>
          <w:w w:val="100"/>
          <w:position w:val="0"/>
        </w:rPr>
        <w:t>会不舒服，心里都会嘀咕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这不就在听你说话，怎么说我昏迷呢？”我这里 所说的昏迷，指的是我们的意识都在一个分别、局限的小范围里运作，自己却 不知道。所以，我们大家要跳出来，从这个有限的小范围跳出来。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你第一次真正跳出来，醒过来，不是靠你的努力，不是靠你打坐多少时间， 它是靠着种种条件成熟。宇宙不会放过这个机会，甚至会通过一缕微风，把你 吹醒。也就是说，醒觉，并不是一件要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“你”</w:t>
      </w:r>
      <w:r>
        <w:rPr>
          <w:color w:val="181618"/>
          <w:spacing w:val="0"/>
          <w:w w:val="100"/>
          <w:position w:val="0"/>
        </w:rPr>
        <w:t>费力的事。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也许你在喝咖啡、散步，突然之间发现原来人间是个大妄想。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这个发现，不是在心里自己对自己讲，不是一句空话而已。而是一个新鲜 的领悟，你每一个细胞，身体每一个部位都充分理解这个观念。这时一个人就 突然醒过来了。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第一次醒过来，是靠恩典。是通过生命的际遇，</w:t>
      </w:r>
      <w:r>
        <w:rPr>
          <w:color w:val="000000"/>
          <w:spacing w:val="0"/>
          <w:w w:val="100"/>
          <w:position w:val="0"/>
        </w:rPr>
        <w:t>从内</w:t>
      </w:r>
      <w:r>
        <w:rPr>
          <w:color w:val="181618"/>
          <w:spacing w:val="0"/>
          <w:w w:val="100"/>
          <w:position w:val="0"/>
        </w:rPr>
        <w:t>把我们敲醒。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接下来，一个人要随时看清</w:t>
      </w:r>
      <w:r>
        <w:rPr>
          <w:color w:val="2B2A2B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 xml:space="preserve">原来瞬间随时可以把自己带走。就像前面 </w:t>
      </w:r>
      <w:r>
        <w:rPr>
          <w:color w:val="000000"/>
          <w:spacing w:val="0"/>
          <w:w w:val="100"/>
          <w:position w:val="0"/>
        </w:rPr>
        <w:t>提</w:t>
      </w:r>
      <w:r>
        <w:rPr>
          <w:color w:val="181618"/>
          <w:spacing w:val="0"/>
          <w:w w:val="100"/>
          <w:position w:val="0"/>
        </w:rPr>
        <w:t>到的，一个人可能觉得自己小有成就，很忙碌，随时就失去了这个觉察，</w:t>
      </w:r>
      <w:r>
        <w:rPr>
          <w:color w:val="000000"/>
          <w:spacing w:val="0"/>
          <w:w w:val="100"/>
          <w:position w:val="0"/>
        </w:rPr>
        <w:t xml:space="preserve">而 </w:t>
      </w:r>
      <w:r>
        <w:rPr>
          <w:color w:val="181618"/>
          <w:spacing w:val="0"/>
          <w:w w:val="100"/>
          <w:position w:val="0"/>
        </w:rPr>
        <w:t>把自己化为一个角色、一个身份，又重新回到这个人间。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然而，知道了，想起来了，又回来了。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这也没什么。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我认识很多人，曾经有过领悟，过了几十年，没有把生命的内和外做一个 贯通，没有充分的整合。于是，他会觉得自己退步了。然而，说退步，也退不 到哪里。最多是一个念头</w:t>
      </w:r>
      <w:r>
        <w:rPr>
          <w:color w:val="181618"/>
          <w:spacing w:val="0"/>
          <w:w w:val="100"/>
          <w:position w:val="0"/>
          <w:lang w:val="zh-CN" w:eastAsia="zh-CN" w:bidi="zh-CN"/>
        </w:rPr>
        <w:t xml:space="preserve">“哦！ </w:t>
      </w:r>
      <w:r>
        <w:rPr>
          <w:color w:val="181618"/>
          <w:spacing w:val="0"/>
          <w:w w:val="100"/>
          <w:position w:val="0"/>
        </w:rPr>
        <w:t>”知道自己又落回人间，一知道就回来了。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回到哪里？其实也没有哪里好回的。也就是知道而已。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就这样，一个人一天下来，随时可以不费力地在做事。可以完成很多事， 也可以什么都不用做。做不做，都不相关了。最重要的是轻轻松松的，做任何 事，都是神圣的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“做气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400"/>
        <w:jc w:val="both"/>
        <w:sectPr>
          <w:headerReference r:id="rId549" w:type="default"/>
          <w:footerReference r:id="rId551" w:type="default"/>
          <w:headerReference r:id="rId550" w:type="even"/>
          <w:footerReference r:id="rId552" w:type="even"/>
          <w:footnotePr>
            <w:numFmt w:val="decimal"/>
          </w:footnotePr>
          <w:type w:val="continuous"/>
          <w:pgSz w:w="8839" w:h="12940"/>
          <w:pgMar w:top="1074" w:right="590" w:bottom="1315" w:left="590" w:header="0" w:footer="3" w:gutter="220"/>
          <w:cols w:space="720" w:num="1"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我下一本书《神圣的你》正是要表达我们每个人都有这个神圣的部分，</w:t>
      </w:r>
      <w:r>
        <w:rPr>
          <w:color w:val="000000"/>
          <w:spacing w:val="0"/>
          <w:w w:val="100"/>
          <w:position w:val="0"/>
        </w:rPr>
        <w:t xml:space="preserve">而 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5" w:lineRule="exact"/>
        <w:ind w:left="0" w:right="0" w:firstLine="0"/>
        <w:jc w:val="both"/>
      </w:pPr>
      <w:r>
        <w:rPr>
          <w:color w:val="181618"/>
          <w:spacing w:val="0"/>
          <w:w w:val="100"/>
          <w:position w:val="0"/>
        </w:rPr>
        <w:t>且不需要费力。举一个例子来说，麦克</w:t>
      </w:r>
      <w:r>
        <w:rPr>
          <w:color w:val="181618"/>
          <w:spacing w:val="0"/>
          <w:w w:val="100"/>
          <w:position w:val="0"/>
          <w:lang w:val="en-US" w:eastAsia="en-US" w:bidi="en-US"/>
        </w:rPr>
        <w:t>•</w:t>
      </w:r>
      <w:r>
        <w:rPr>
          <w:color w:val="181618"/>
          <w:spacing w:val="0"/>
          <w:w w:val="100"/>
          <w:position w:val="0"/>
        </w:rPr>
        <w:t>乔丹</w:t>
      </w:r>
      <w:r>
        <w:rPr>
          <w:b/>
          <w:bCs/>
          <w:color w:val="000000"/>
          <w:spacing w:val="0"/>
          <w:w w:val="100"/>
          <w:position w:val="0"/>
          <w:lang w:val="en-US" w:eastAsia="en-US" w:bidi="en-US"/>
        </w:rPr>
        <w:t>(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  <w:lang w:val="en-US" w:eastAsia="en-US" w:bidi="en-US"/>
        </w:rPr>
        <w:t xml:space="preserve">Michael </w:t>
      </w:r>
      <w:r>
        <w:rPr>
          <w:rFonts w:ascii="Times New Roman" w:hAnsi="Times New Roman" w:eastAsia="Times New Roman" w:cs="Times New Roman"/>
          <w:b/>
          <w:bCs/>
          <w:color w:val="181618"/>
          <w:spacing w:val="0"/>
          <w:w w:val="100"/>
          <w:position w:val="0"/>
          <w:lang w:val="en-US" w:eastAsia="en-US" w:bidi="en-US"/>
        </w:rPr>
        <w:t>Jordan</w:t>
      </w:r>
      <w:r>
        <w:rPr>
          <w:rFonts w:ascii="Times New Roman" w:hAnsi="Times New Roman" w:eastAsia="Times New Roman" w:cs="Times New Roman"/>
          <w:b/>
          <w:bCs/>
          <w:color w:val="000000"/>
          <w:spacing w:val="0"/>
          <w:w w:val="100"/>
          <w:position w:val="0"/>
        </w:rPr>
        <w:t>)</w:t>
      </w:r>
      <w:r>
        <w:rPr>
          <w:color w:val="181618"/>
          <w:spacing w:val="0"/>
          <w:w w:val="100"/>
          <w:position w:val="0"/>
        </w:rPr>
        <w:t>在场上最关键 的时候，他其实是最轻松的，完全投入，而不是特别用劲费神。假如他是靠费 力去打球，他达不到后来的成就。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所以，不费力、活在当下、完全投入，听起来很矛盾，其实一点矛盾都没 有，而是符合生命真正的科学。我们可以通过量子物理的发现，体会其中的 道理。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80" w:line="411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这些都是古人用生命亲自验证过的智慧，完全是现代人最需要的答案。活 出这些智慧，地球自然和谐，人自然爱护生命、爱护环境。这些都不是刻意的 去做、去追求，而是通过此时此刻活出全部生命自然的结果。</w:t>
      </w:r>
    </w:p>
    <w:p>
      <w:pPr>
        <w:pStyle w:val="29"/>
        <w:keepNext w:val="0"/>
        <w:keepLines w:val="0"/>
        <w:widowControl w:val="0"/>
        <w:shd w:val="clear" w:color="auto" w:fill="auto"/>
        <w:bidi w:val="0"/>
        <w:spacing w:before="0" w:after="0" w:line="403" w:lineRule="exact"/>
        <w:ind w:left="0" w:right="0"/>
        <w:jc w:val="both"/>
      </w:pPr>
      <w:r>
        <w:rPr>
          <w:color w:val="000000"/>
          <w:spacing w:val="0"/>
          <w:w w:val="100"/>
          <w:position w:val="0"/>
        </w:rPr>
        <w:t>问：你</w:t>
      </w:r>
      <w:r>
        <w:rPr>
          <w:color w:val="181618"/>
          <w:spacing w:val="0"/>
          <w:w w:val="100"/>
          <w:position w:val="0"/>
        </w:rPr>
        <w:t>在书里提到用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 xml:space="preserve">选择”的心态面对每一个瞬间，可以多说一点 吗？ </w:t>
      </w:r>
      <w:r>
        <w:rPr>
          <w:color w:val="181618"/>
          <w:spacing w:val="0"/>
          <w:w w:val="100"/>
          <w:position w:val="0"/>
          <w:lang w:val="en-US" w:eastAsia="en-US" w:bidi="en-US"/>
        </w:rPr>
        <w:t>®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答：这一堂功课很重要。假如我们有自由意志，让我自由地选择，我可能 还是选择这个瞬间，选择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里！现在！”当下所带来的一切。包括好事、包 括悲哀、包括种种的危机，一个人通过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选择”对自己做一个最深的肯定 我选，我还是只会选择这个瞬间。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这种肯定的力量，是不得了的。肯定全部生命所带来的安排，把瞬间带来 的看似不顺的事，当作一个学习的机会也好、当作一个对我们磨炼的机会也好， 它本身就有存在的价值，只是在我们局限的理解中还看不到全部。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完全信赖生命，</w:t>
      </w:r>
      <w:r>
        <w:rPr>
          <w:color w:val="000000"/>
          <w:spacing w:val="0"/>
          <w:w w:val="100"/>
          <w:position w:val="0"/>
        </w:rPr>
        <w:t>把</w:t>
      </w:r>
      <w:r>
        <w:rPr>
          <w:color w:val="181618"/>
          <w:spacing w:val="0"/>
          <w:w w:val="100"/>
          <w:position w:val="0"/>
        </w:rPr>
        <w:t>自己交出来。让我自己选择，我还是只会这样选择。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这一来，还有什么好抱怨，好谈的呢？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6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这一来，生命就不再是敌人，而是我们的朋友。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600" w:line="406" w:lineRule="exact"/>
        <w:ind w:left="0" w:right="0" w:firstLine="400"/>
        <w:jc w:val="both"/>
      </w:pPr>
      <w:r>
        <w:rPr>
          <w:color w:val="000000"/>
          <w:spacing w:val="0"/>
          <w:w w:val="100"/>
          <w:position w:val="0"/>
        </w:rPr>
        <w:t>我</w:t>
      </w:r>
      <w:r>
        <w:rPr>
          <w:color w:val="181618"/>
          <w:spacing w:val="0"/>
          <w:w w:val="100"/>
          <w:position w:val="0"/>
        </w:rPr>
        <w:t>们接受一切，有趣的是，瞬间的不顺也就开始顺起来了，带着我们度过。</w:t>
      </w:r>
    </w:p>
    <w:p>
      <w:pPr>
        <w:pStyle w:val="33"/>
        <w:keepNext w:val="0"/>
        <w:keepLines w:val="0"/>
        <w:widowControl w:val="0"/>
        <w:shd w:val="clear" w:color="auto" w:fill="auto"/>
        <w:bidi w:val="0"/>
        <w:spacing w:before="0" w:after="200" w:line="240" w:lineRule="auto"/>
        <w:ind w:left="0" w:right="0" w:firstLine="0"/>
        <w:jc w:val="both"/>
      </w:pPr>
      <w:r>
        <w:rPr>
          <w:color w:val="2B2A2B"/>
          <w:spacing w:val="0"/>
          <w:w w:val="100"/>
          <w:position w:val="0"/>
        </w:rPr>
        <w:t xml:space="preserve">①季洁女士 </w:t>
      </w:r>
      <w:r>
        <w:rPr>
          <w:rFonts w:ascii="Times New Roman" w:hAnsi="Times New Roman" w:eastAsia="Times New Roman" w:cs="Times New Roman"/>
          <w:b/>
          <w:bCs/>
          <w:color w:val="2B2A2B"/>
          <w:spacing w:val="0"/>
          <w:w w:val="100"/>
          <w:position w:val="0"/>
          <w:lang w:val="en-US" w:eastAsia="en-US" w:bidi="en-US"/>
        </w:rPr>
        <w:t>.2016-06-15,</w:t>
      </w:r>
      <w:r>
        <w:rPr>
          <w:color w:val="2B2A2B"/>
          <w:spacing w:val="0"/>
          <w:w w:val="100"/>
          <w:position w:val="0"/>
        </w:rPr>
        <w:t>教育广播《麻辣学堂》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8" w:lineRule="exact"/>
        <w:ind w:left="0" w:right="0" w:firstLine="400"/>
        <w:jc w:val="both"/>
        <w:sectPr>
          <w:headerReference r:id="rId555" w:type="first"/>
          <w:footerReference r:id="rId558" w:type="first"/>
          <w:headerReference r:id="rId553" w:type="default"/>
          <w:footerReference r:id="rId556" w:type="default"/>
          <w:headerReference r:id="rId554" w:type="even"/>
          <w:footerReference r:id="rId557" w:type="even"/>
          <w:footnotePr>
            <w:numFmt w:val="decimal"/>
          </w:footnotePr>
          <w:pgSz w:w="8839" w:h="12940"/>
          <w:pgMar w:top="1074" w:right="590" w:bottom="1315" w:left="590" w:header="0" w:footer="3" w:gutter="220"/>
          <w:cols w:space="720" w:num="1"/>
          <w:titlePg/>
          <w:rtlGutter w:val="0"/>
          <w:docGrid w:linePitch="360" w:charSpace="0"/>
        </w:sectPr>
      </w:pPr>
      <w:r>
        <w:rPr>
          <w:color w:val="181618"/>
          <w:spacing w:val="0"/>
          <w:w w:val="100"/>
          <w:position w:val="0"/>
        </w:rPr>
        <w:t>把瞬间当成敌人是没用的，它只是生命中</w:t>
      </w:r>
      <w:r>
        <w:rPr>
          <w:color w:val="2B2A2B"/>
          <w:spacing w:val="0"/>
          <w:w w:val="100"/>
          <w:position w:val="0"/>
        </w:rPr>
        <w:t>的一小</w:t>
      </w:r>
      <w:r>
        <w:rPr>
          <w:color w:val="181618"/>
          <w:spacing w:val="0"/>
          <w:w w:val="100"/>
          <w:position w:val="0"/>
        </w:rPr>
        <w:t>部分，</w:t>
      </w:r>
      <w:r>
        <w:rPr>
          <w:color w:val="2B2A2B"/>
          <w:spacing w:val="0"/>
          <w:w w:val="100"/>
          <w:position w:val="0"/>
        </w:rPr>
        <w:t>一</w:t>
      </w:r>
      <w:r>
        <w:rPr>
          <w:color w:val="000000"/>
          <w:spacing w:val="0"/>
          <w:w w:val="100"/>
          <w:position w:val="0"/>
        </w:rPr>
        <w:t>个点。</w:t>
      </w:r>
      <w:r>
        <w:rPr>
          <w:color w:val="181618"/>
          <w:spacing w:val="0"/>
          <w:w w:val="100"/>
          <w:position w:val="0"/>
        </w:rPr>
        <w:t>我们抵抗 它，不了解全部的生命不只是那个小点，还没看清楚生命的整体。抵抗它，也 抵挡不了生命的全部，不如去接受包容，</w:t>
      </w:r>
      <w:r>
        <w:rPr>
          <w:color w:val="2B2A2B"/>
          <w:spacing w:val="0"/>
          <w:w w:val="100"/>
          <w:position w:val="0"/>
        </w:rPr>
        <w:t>自</w:t>
      </w:r>
      <w:r>
        <w:rPr>
          <w:color w:val="181618"/>
          <w:spacing w:val="0"/>
          <w:w w:val="100"/>
          <w:position w:val="0"/>
        </w:rPr>
        <w:t>然会带来空的宁静。这可说是西方 解释的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“存</w:t>
      </w:r>
      <w:r>
        <w:rPr>
          <w:color w:val="181618"/>
          <w:spacing w:val="0"/>
          <w:w w:val="100"/>
          <w:position w:val="0"/>
        </w:rPr>
        <w:t>在”或佛教谈的</w:t>
      </w:r>
      <w:r>
        <w:rPr>
          <w:color w:val="000000"/>
          <w:spacing w:val="0"/>
          <w:w w:val="100"/>
          <w:position w:val="0"/>
          <w:lang w:val="zh-CN" w:eastAsia="zh-CN" w:bidi="zh-CN"/>
        </w:rPr>
        <w:t>“定</w:t>
      </w:r>
      <w:r>
        <w:rPr>
          <w:color w:val="181618"/>
          <w:spacing w:val="0"/>
          <w:w w:val="100"/>
          <w:position w:val="0"/>
        </w:rPr>
        <w:t>”。由宁静观察这瞬间，体会到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“觉</w:t>
      </w:r>
      <w:r>
        <w:rPr>
          <w:color w:val="181618"/>
          <w:spacing w:val="0"/>
          <w:w w:val="100"/>
          <w:position w:val="0"/>
        </w:rPr>
        <w:t>”，不再被 瞬间带走，自然会发现，生命原来是这么一回事。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正因为全部生命的道理很简单，简単到不可思议，我们自然会生出很多问 题。然而，也就是如此而已。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最直接的方法还是一个人亲自去体验。这些话，不是因为是我说的，也不 是你必须相信。</w:t>
      </w:r>
      <w:r>
        <w:rPr>
          <w:color w:val="000000"/>
          <w:spacing w:val="0"/>
          <w:w w:val="100"/>
          <w:position w:val="0"/>
        </w:rPr>
        <w:t>它</w:t>
      </w:r>
      <w:r>
        <w:rPr>
          <w:color w:val="181618"/>
          <w:spacing w:val="0"/>
          <w:w w:val="100"/>
          <w:position w:val="0"/>
        </w:rPr>
        <w:t>只是符合人类从古至今流传下来的智慧。</w:t>
      </w:r>
      <w:r>
        <w:rPr>
          <w:color w:val="484848"/>
          <w:spacing w:val="0"/>
          <w:w w:val="100"/>
          <w:position w:val="0"/>
        </w:rPr>
        <w:t>自</w:t>
      </w:r>
      <w:r>
        <w:rPr>
          <w:color w:val="181618"/>
          <w:spacing w:val="0"/>
          <w:w w:val="100"/>
          <w:position w:val="0"/>
        </w:rPr>
        <w:t>己去做实验，试 试看有没有道理，最多也只是如此。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我一点都不希望《全部的你》被盲目的接受或排斥，以为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“这</w:t>
      </w:r>
      <w:r>
        <w:rPr>
          <w:color w:val="181618"/>
          <w:spacing w:val="0"/>
          <w:w w:val="100"/>
          <w:position w:val="0"/>
        </w:rPr>
        <w:t>是某某人说 的，一定很科学”，或任意地安上一个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>科学”的</w:t>
      </w:r>
      <w:r>
        <w:rPr>
          <w:color w:val="484848"/>
          <w:spacing w:val="0"/>
          <w:w w:val="100"/>
          <w:position w:val="0"/>
        </w:rPr>
        <w:t>标签而</w:t>
      </w:r>
      <w:r>
        <w:rPr>
          <w:color w:val="181618"/>
          <w:spacing w:val="0"/>
          <w:w w:val="100"/>
          <w:position w:val="0"/>
        </w:rPr>
        <w:t>拒绝。我很恳切地希 望每位朋友客观地了解、客观地去观察，不要管别人怎么说。</w:t>
      </w:r>
      <w:r>
        <w:rPr>
          <w:color w:val="484848"/>
          <w:spacing w:val="0"/>
          <w:w w:val="100"/>
          <w:position w:val="0"/>
        </w:rPr>
        <w:t>毕</w:t>
      </w:r>
      <w:r>
        <w:rPr>
          <w:color w:val="181618"/>
          <w:spacing w:val="0"/>
          <w:w w:val="100"/>
          <w:position w:val="0"/>
        </w:rPr>
        <w:t>竟每个人生活 所面临的考验不同，总要亲自去解，才能得到自己的答案。别人的解答是没有 帮助的。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接受《全部的</w:t>
      </w:r>
      <w:r>
        <w:rPr>
          <w:color w:val="484848"/>
          <w:spacing w:val="0"/>
          <w:w w:val="100"/>
          <w:position w:val="0"/>
        </w:rPr>
        <w:t>你》，</w:t>
      </w:r>
      <w:r>
        <w:rPr>
          <w:color w:val="181618"/>
          <w:spacing w:val="0"/>
          <w:w w:val="100"/>
          <w:position w:val="0"/>
        </w:rPr>
        <w:t xml:space="preserve">要把自己的心胸打开。很有意思的是，在我知道的人之 </w:t>
      </w:r>
      <w:r>
        <w:rPr>
          <w:color w:val="000000"/>
          <w:spacing w:val="0"/>
          <w:w w:val="100"/>
          <w:position w:val="0"/>
        </w:rPr>
        <w:t>中，</w:t>
      </w:r>
      <w:r>
        <w:rPr>
          <w:color w:val="181618"/>
          <w:spacing w:val="0"/>
          <w:w w:val="100"/>
          <w:position w:val="0"/>
        </w:rPr>
        <w:t>反而是愈需要这一套观念的，反弹愈大。他会说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“不</w:t>
      </w:r>
      <w:r>
        <w:rPr>
          <w:color w:val="181618"/>
          <w:spacing w:val="0"/>
          <w:w w:val="100"/>
          <w:position w:val="0"/>
        </w:rPr>
        <w:t xml:space="preserve">可能这么简单”，或说 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“我</w:t>
      </w:r>
      <w:r>
        <w:rPr>
          <w:color w:val="181618"/>
          <w:spacing w:val="0"/>
          <w:w w:val="100"/>
          <w:position w:val="0"/>
        </w:rPr>
        <w:t>懂，但是</w:t>
      </w:r>
      <w:r>
        <w:rPr>
          <w:color w:val="181618"/>
          <w:spacing w:val="0"/>
          <w:w w:val="100"/>
          <w:position w:val="0"/>
          <w:lang w:val="zh-CN" w:eastAsia="zh-CN" w:bidi="zh-CN"/>
        </w:rPr>
        <w:t>……</w:t>
      </w:r>
      <w:r>
        <w:rPr>
          <w:color w:val="181618"/>
          <w:spacing w:val="0"/>
          <w:w w:val="100"/>
          <w:position w:val="0"/>
        </w:rPr>
        <w:t>”，然后就是一连串的但是和质疑。实在太可惜了。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160" w:line="409" w:lineRule="exact"/>
        <w:ind w:left="0" w:right="0" w:firstLine="400"/>
        <w:jc w:val="both"/>
      </w:pPr>
      <w:r>
        <w:rPr>
          <w:color w:val="181618"/>
          <w:spacing w:val="0"/>
          <w:w w:val="100"/>
          <w:position w:val="0"/>
        </w:rPr>
        <w:t>当然，这是急不来的。既然是宇宙来敲醒你，早一点或晩一点，多吃一点 苦或少受一点罪，都还是在时</w:t>
      </w:r>
      <w:r>
        <w:rPr>
          <w:color w:val="484848"/>
          <w:spacing w:val="0"/>
          <w:w w:val="100"/>
          <w:position w:val="0"/>
        </w:rPr>
        <w:t>空局限</w:t>
      </w:r>
      <w:r>
        <w:rPr>
          <w:color w:val="181618"/>
          <w:spacing w:val="0"/>
          <w:w w:val="100"/>
          <w:position w:val="0"/>
        </w:rPr>
        <w:t>之下的思考，站在全部生命或宇宙的角度 来看</w:t>
      </w:r>
      <w:r>
        <w:rPr>
          <w:color w:val="000000"/>
          <w:spacing w:val="0"/>
          <w:w w:val="100"/>
          <w:position w:val="0"/>
        </w:rPr>
        <w:t>——</w:t>
      </w:r>
      <w:r>
        <w:rPr>
          <w:color w:val="181618"/>
          <w:spacing w:val="0"/>
          <w:w w:val="100"/>
          <w:position w:val="0"/>
        </w:rPr>
        <w:t>急什么？慢不了，也急不来。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line="240" w:lineRule="auto"/>
        <w:ind w:left="0" w:right="0" w:firstLine="400"/>
        <w:jc w:val="both"/>
        <w:sectPr>
          <w:headerReference r:id="rId559" w:type="default"/>
          <w:footerReference r:id="rId561" w:type="default"/>
          <w:headerReference r:id="rId560" w:type="even"/>
          <w:footerReference r:id="rId562" w:type="even"/>
          <w:footnotePr>
            <w:numFmt w:val="decimal"/>
          </w:footnotePr>
          <w:pgSz w:w="8839" w:h="12940"/>
          <w:pgMar w:top="4368" w:right="714" w:bottom="1627" w:left="714" w:header="0" w:footer="3" w:gutter="264"/>
          <w:cols w:space="720" w:num="1"/>
          <w:rtlGutter w:val="0"/>
          <w:docGrid w:linePitch="360" w:charSpace="0"/>
        </w:sectPr>
      </w:pPr>
      <w:r>
        <w:rPr>
          <w:color w:val="2B2A2B"/>
          <w:spacing w:val="0"/>
          <w:w w:val="100"/>
          <w:position w:val="0"/>
        </w:rPr>
        <w:t>你我早已经圆满。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40" w:line="372" w:lineRule="exact"/>
        <w:ind w:left="880" w:right="0" w:firstLine="0"/>
        <w:jc w:val="both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</w:rPr>
        <w:t>人类千万年的演化，从来没有离开过脑的分别，也没有离开过脑海与 逻辑带来的限制与制约。我们把人生活成一种自动的反弹。认为生命 就是烦恼、是限制。早晚都要失落、痛心、无能为力。这竟然成了人 类共同的传承。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40" w:line="360" w:lineRule="exact"/>
        <w:ind w:left="880" w:right="0" w:firstLine="0"/>
        <w:jc w:val="both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</w:rPr>
        <w:t>谁都想不到，</w:t>
      </w:r>
      <w:r>
        <w:rPr>
          <w:color w:val="4C448C"/>
          <w:spacing w:val="0"/>
          <w:w w:val="100"/>
          <w:position w:val="0"/>
          <w:sz w:val="19"/>
          <w:szCs w:val="19"/>
        </w:rPr>
        <w:t>其实生命有一个永恒、完美、无限大的部分。这就是一 体意识，从来没有生过，也没有消失过。透过这一体意识，才有脑的 运作，才有人间。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40" w:line="358" w:lineRule="exact"/>
        <w:ind w:left="880" w:right="0" w:firstLine="0"/>
        <w:jc w:val="both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</w:rPr>
        <w:t>我们的脑老早就布好了完整的神经线路，让我们体会——全部生命的 每一个层面，远远超过左脑和交感神经又局限、又紧张、又被时空绑 住的境界。</w:t>
      </w:r>
      <w:r>
        <w:rPr>
          <w:color w:val="4C448C"/>
          <w:spacing w:val="0"/>
          <w:w w:val="100"/>
          <w:position w:val="0"/>
          <w:sz w:val="19"/>
          <w:szCs w:val="19"/>
        </w:rPr>
        <w:t>人类最基本的神经系统，最放松的情况下，本来就安歇在 一个爱、快乐' 平静的状态，它本身就可以体会到瞬间，甚至可以让 我们体会到超越。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40" w:line="360" w:lineRule="exact"/>
        <w:ind w:left="880" w:right="0" w:firstLine="0"/>
        <w:jc w:val="both"/>
        <w:rPr>
          <w:sz w:val="19"/>
          <w:szCs w:val="19"/>
        </w:rPr>
      </w:pPr>
      <w:r>
        <w:rPr>
          <w:color w:val="4C448C"/>
          <w:spacing w:val="0"/>
          <w:w w:val="100"/>
          <w:position w:val="0"/>
          <w:sz w:val="19"/>
          <w:szCs w:val="19"/>
        </w:rPr>
        <w:t>所以，怎么把一体意识找回来，其实比任何人想象的都简单。</w:t>
      </w:r>
      <w:r>
        <w:rPr>
          <w:color w:val="000000"/>
          <w:spacing w:val="0"/>
          <w:w w:val="100"/>
          <w:position w:val="0"/>
          <w:sz w:val="19"/>
          <w:szCs w:val="19"/>
        </w:rPr>
        <w:t>它本身 就含着人生的秘密，</w:t>
      </w:r>
      <w:r>
        <w:rPr>
          <w:color w:val="4C448C"/>
          <w:spacing w:val="0"/>
          <w:w w:val="100"/>
          <w:position w:val="0"/>
          <w:sz w:val="19"/>
          <w:szCs w:val="19"/>
        </w:rPr>
        <w:t>透过</w:t>
      </w:r>
      <w:r>
        <w:rPr>
          <w:color w:val="4C448C"/>
          <w:spacing w:val="0"/>
          <w:w w:val="100"/>
          <w:position w:val="0"/>
          <w:sz w:val="19"/>
          <w:szCs w:val="19"/>
          <w:lang w:val="zh-CN" w:eastAsia="zh-CN" w:bidi="zh-CN"/>
        </w:rPr>
        <w:t>“这里</w:t>
      </w:r>
      <w:r>
        <w:rPr>
          <w:color w:val="7575A3"/>
          <w:spacing w:val="0"/>
          <w:w w:val="100"/>
          <w:position w:val="0"/>
          <w:sz w:val="19"/>
          <w:szCs w:val="19"/>
        </w:rPr>
        <w:t>！</w:t>
      </w:r>
      <w:r>
        <w:rPr>
          <w:color w:val="4C448C"/>
          <w:spacing w:val="0"/>
          <w:w w:val="100"/>
          <w:position w:val="0"/>
          <w:sz w:val="19"/>
          <w:szCs w:val="19"/>
        </w:rPr>
        <w:t>现在！”每一个瞬间，钥匙就在眼 前。</w:t>
      </w:r>
      <w:r>
        <w:rPr>
          <w:color w:val="000000"/>
          <w:spacing w:val="0"/>
          <w:w w:val="100"/>
          <w:position w:val="0"/>
          <w:sz w:val="19"/>
          <w:szCs w:val="19"/>
        </w:rPr>
        <w:t>把这个瞬间包容起来，甚至与瞬间合作，我们自然从</w:t>
      </w:r>
      <w:r>
        <w:rPr>
          <w:color w:val="000000"/>
          <w:spacing w:val="0"/>
          <w:w w:val="100"/>
          <w:position w:val="0"/>
          <w:sz w:val="19"/>
          <w:szCs w:val="19"/>
          <w:lang w:val="zh-CN" w:eastAsia="zh-CN" w:bidi="zh-CN"/>
        </w:rPr>
        <w:t xml:space="preserve">“有”或“做” </w:t>
      </w:r>
      <w:r>
        <w:rPr>
          <w:color w:val="000000"/>
          <w:spacing w:val="0"/>
          <w:w w:val="100"/>
          <w:position w:val="0"/>
          <w:sz w:val="19"/>
          <w:szCs w:val="19"/>
        </w:rPr>
        <w:t>进入</w:t>
      </w:r>
      <w:r>
        <w:rPr>
          <w:color w:val="000000"/>
          <w:spacing w:val="0"/>
          <w:w w:val="100"/>
          <w:position w:val="0"/>
          <w:sz w:val="19"/>
          <w:szCs w:val="19"/>
          <w:lang w:val="zh-CN" w:eastAsia="zh-CN" w:bidi="zh-CN"/>
        </w:rPr>
        <w:t>“在”</w:t>
      </w:r>
      <w:r>
        <w:rPr>
          <w:color w:val="000000"/>
          <w:spacing w:val="0"/>
          <w:w w:val="100"/>
          <w:position w:val="0"/>
          <w:sz w:val="19"/>
          <w:szCs w:val="19"/>
        </w:rPr>
        <w:t>或</w:t>
      </w:r>
      <w:r>
        <w:rPr>
          <w:color w:val="000000"/>
          <w:spacing w:val="0"/>
          <w:w w:val="100"/>
          <w:position w:val="0"/>
          <w:sz w:val="19"/>
          <w:szCs w:val="19"/>
          <w:lang w:val="zh-CN" w:eastAsia="zh-CN" w:bidi="zh-CN"/>
        </w:rPr>
        <w:t>“静</w:t>
      </w:r>
      <w:r>
        <w:rPr>
          <w:color w:val="000000"/>
          <w:spacing w:val="0"/>
          <w:w w:val="100"/>
          <w:position w:val="0"/>
          <w:sz w:val="19"/>
          <w:szCs w:val="19"/>
        </w:rPr>
        <w:t>”，从局限的意识回到无限的一体意识。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40" w:line="364" w:lineRule="exact"/>
        <w:ind w:left="880" w:right="0" w:firstLine="0"/>
        <w:jc w:val="both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</w:rPr>
        <w:t>内心所存的一体意识，透过我们回到这个人间。每一个人活出最完美、 最快乐的心理状态。这种超越思考的境界，也就是人类下一个演化的 阶段，是你、我都可以活岀来的。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600" w:line="360" w:lineRule="exact"/>
        <w:ind w:left="880" w:right="0" w:firstLine="0"/>
        <w:jc w:val="both"/>
        <w:rPr>
          <w:sz w:val="19"/>
          <w:szCs w:val="19"/>
        </w:rPr>
      </w:pPr>
      <w:r>
        <w:drawing>
          <wp:anchor distT="0" distB="0" distL="114300" distR="1385570" simplePos="0" relativeHeight="251661312" behindDoc="0" locked="0" layoutInCell="1" allowOverlap="1">
            <wp:simplePos x="0" y="0"/>
            <wp:positionH relativeFrom="page">
              <wp:posOffset>3023235</wp:posOffset>
            </wp:positionH>
            <wp:positionV relativeFrom="paragraph">
              <wp:posOffset>520700</wp:posOffset>
            </wp:positionV>
            <wp:extent cx="755650" cy="1029970"/>
            <wp:effectExtent l="0" t="0" r="6350" b="17780"/>
            <wp:wrapSquare wrapText="bothSides"/>
            <wp:docPr id="1161" name="Shape 11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" name="Shape 1161"/>
                    <pic:cNvPicPr/>
                  </pic:nvPicPr>
                  <pic:blipFill>
                    <a:blip r:embed="rId678"/>
                    <a:stretch>
                      <a:fillRect/>
                    </a:stretch>
                  </pic:blipFill>
                  <pic:spPr>
                    <a:xfrm>
                      <a:off x="0" y="0"/>
                      <a:ext cx="755650" cy="1029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22860" distB="31750" distL="1184275" distR="114300" simplePos="0" relativeHeight="251661312" behindDoc="0" locked="0" layoutInCell="1" allowOverlap="1">
            <wp:simplePos x="0" y="0"/>
            <wp:positionH relativeFrom="page">
              <wp:posOffset>4093210</wp:posOffset>
            </wp:positionH>
            <wp:positionV relativeFrom="paragraph">
              <wp:posOffset>543560</wp:posOffset>
            </wp:positionV>
            <wp:extent cx="956945" cy="975360"/>
            <wp:effectExtent l="0" t="0" r="14605" b="15240"/>
            <wp:wrapSquare wrapText="bothSides"/>
            <wp:docPr id="1163" name="Shape 11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" name="Shape 1163"/>
                    <pic:cNvPicPr/>
                  </pic:nvPicPr>
                  <pic:blipFill>
                    <a:blip r:embed="rId679"/>
                    <a:stretch>
                      <a:fillRect/>
                    </a:stretch>
                  </pic:blipFill>
                  <pic:spPr>
                    <a:xfrm>
                      <a:off x="0" y="0"/>
                      <a:ext cx="956945" cy="975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0000"/>
          <w:spacing w:val="0"/>
          <w:w w:val="100"/>
          <w:position w:val="0"/>
          <w:sz w:val="19"/>
          <w:szCs w:val="19"/>
        </w:rPr>
        <w:t>这才是我们这一生来最大的目的。</w:t>
      </w:r>
    </w:p>
    <w:p>
      <w:pPr>
        <w:pStyle w:val="11"/>
        <w:keepNext w:val="0"/>
        <w:keepLines w:val="0"/>
        <w:widowControl w:val="0"/>
        <w:shd w:val="clear" w:color="auto" w:fill="auto"/>
        <w:bidi w:val="0"/>
        <w:spacing w:before="0" w:after="340" w:line="302" w:lineRule="exact"/>
        <w:ind w:left="0" w:right="0" w:firstLine="0"/>
        <w:jc w:val="both"/>
        <w:rPr>
          <w:sz w:val="19"/>
          <w:szCs w:val="19"/>
        </w:rPr>
      </w:pPr>
      <w:r>
        <w:rPr>
          <w:color w:val="000000"/>
          <w:spacing w:val="0"/>
          <w:w w:val="100"/>
          <w:position w:val="0"/>
          <w:sz w:val="19"/>
          <w:szCs w:val="19"/>
        </w:rPr>
        <w:t>责任编辑：黄巍 责任印制：李未圻 作者摄影：林守晟 封面设计：卢岐噤 插 画：李研慧曾曼榕</w:t>
      </w:r>
    </w:p>
    <w:sectPr>
      <w:headerReference r:id="rId563" w:type="default"/>
      <w:footerReference r:id="rId565" w:type="default"/>
      <w:headerReference r:id="rId564" w:type="even"/>
      <w:footerReference r:id="rId566" w:type="even"/>
      <w:footnotePr>
        <w:numFmt w:val="decimal"/>
      </w:footnotePr>
      <w:pgSz w:w="8400" w:h="11900"/>
      <w:pgMar w:top="373" w:right="542" w:bottom="139" w:left="297" w:header="0" w:footer="3" w:gutter="0"/>
      <w:pgNumType w:start="359"/>
      <w:cols w:space="720" w:num="1"/>
      <w:rtlGutter w:val="0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</w:p>
  </w:endnote>
  <w:endnote w:type="continuationSeparator" w:id="1">
    <w:p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353695</wp:posOffset>
              </wp:positionH>
              <wp:positionV relativeFrom="page">
                <wp:posOffset>7420610</wp:posOffset>
              </wp:positionV>
              <wp:extent cx="692150" cy="109855"/>
              <wp:effectExtent l="0" t="0" r="0" b="0"/>
              <wp:wrapNone/>
              <wp:docPr id="11" name="Shape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921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1080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II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" o:spid="_x0000_s1026" o:spt="202" type="#_x0000_t202" style="position:absolute;left:0pt;margin-left:27.85pt;margin-top:584.3pt;height:8.65pt;width:54.5pt;mso-position-horizontal-relative:page;mso-position-vertical-relative:page;z-index:-251657216;mso-width-relative:page;mso-height-relative:page;" filled="f" stroked="f" coordsize="21600,21600" o:gfxdata="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1080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II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10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269875</wp:posOffset>
              </wp:positionH>
              <wp:positionV relativeFrom="page">
                <wp:posOffset>7379335</wp:posOffset>
              </wp:positionV>
              <wp:extent cx="777240" cy="109855"/>
              <wp:effectExtent l="0" t="0" r="0" b="0"/>
              <wp:wrapNone/>
              <wp:docPr id="414" name="Shape 4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1210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14" o:spid="_x0000_s1026" o:spt="202" type="#_x0000_t202" style="position:absolute;left:0pt;margin-left:21.25pt;margin-top:581.05pt;height:8.65pt;width:61.2pt;mso-position-horizontal-relative:page;mso-position-vertical-relative:page;z-index:-251657216;mso-width-relative:page;mso-height-relative:page;" filled="f" stroked="f" coordsize="21600,21600" o:gfxdata="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MAXFsLXAAAADAEAAA8A&#10;AAAAAAAAAQAgAAAAIgAAAGRycy9kb3ducmV2LnhtbFBLAQIUABQAAAAIAIdO4kCGMeDkpgEAAGcD&#10;AAAOAAAAAAAAAAEAIAAAACY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1210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0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2510155</wp:posOffset>
              </wp:positionH>
              <wp:positionV relativeFrom="page">
                <wp:posOffset>7530465</wp:posOffset>
              </wp:positionV>
              <wp:extent cx="2621280" cy="109855"/>
              <wp:effectExtent l="0" t="0" r="0" b="0"/>
              <wp:wrapNone/>
              <wp:docPr id="422" name="Shape 4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2128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4128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第三卷这里！现在!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开启人生的钥匙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22" o:spid="_x0000_s1026" o:spt="202" type="#_x0000_t202" style="position:absolute;left:0pt;margin-left:197.65pt;margin-top:592.95pt;height:8.65pt;width:206.4pt;mso-position-horizontal-relative:page;mso-position-vertical-relative:page;z-index:-251657216;mso-width-relative:page;mso-height-relative:page;" filled="f" stroked="f" coordsize="21600,21600" o:gfxdata="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LaUgr3ZAAAADQEA&#10;AA8AAAAAAAAAAQAgAAAAIgAAAGRycy9kb3ducmV2LnhtbFBLAQIUABQAAAAIAIdO4kCnZ9yepwEA&#10;AGgDAAAOAAAAAAAAAAEAIAAAACgBAABkcnMvZTJvRG9jLnhtbFBLBQYAAAAABgAGAFkBAABBBQAA&#10;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4128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第三卷这里！现在!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开启人生的钥匙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0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385445</wp:posOffset>
              </wp:positionH>
              <wp:positionV relativeFrom="page">
                <wp:posOffset>7579360</wp:posOffset>
              </wp:positionV>
              <wp:extent cx="765175" cy="109855"/>
              <wp:effectExtent l="0" t="0" r="0" b="0"/>
              <wp:wrapNone/>
              <wp:docPr id="426" name="Shape 4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6517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26" o:spid="_x0000_s1026" o:spt="202" type="#_x0000_t202" style="position:absolute;left:0pt;margin-left:30.35pt;margin-top:596.8pt;height:8.65pt;width:60.2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BNegIB&#10;1wAAAAwBAAAPAAAAAAAAAAEAIAAAACIAAABkcnMvZG93bnJldi54bWxQSwECFAAUAAAACACHTuJA&#10;qru/brABAABzAwAADgAAAAAAAAABACAAAAAm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0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2487930</wp:posOffset>
              </wp:positionH>
              <wp:positionV relativeFrom="page">
                <wp:posOffset>7519670</wp:posOffset>
              </wp:positionV>
              <wp:extent cx="2667000" cy="109855"/>
              <wp:effectExtent l="0" t="0" r="0" b="0"/>
              <wp:wrapNone/>
              <wp:docPr id="431" name="Shape 4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6700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center" w:pos="3010"/>
                              <w:tab w:val="right" w:pos="4138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第三卷这里！现在!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开启人生的钥匙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31" o:spid="_x0000_s1026" o:spt="202" type="#_x0000_t202" style="position:absolute;left:0pt;margin-left:195.9pt;margin-top:592.1pt;height:8.65pt;width:210pt;mso-position-horizontal-relative:page;mso-position-vertical-relative:page;z-index:-251657216;mso-width-relative:page;mso-height-relative:page;" filled="f" stroked="f" coordsize="21600,21600" o:gfxdata="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D1yh27YAAAADQEA&#10;AA8AAAAAAAAAAQAgAAAAIgAAAGRycy9kb3ducmV2LnhtbFBLAQIUABQAAAAIAIdO4kC3cIpAqAEA&#10;AGgDAAAOAAAAAAAAAAEAIAAAACcBAABkcnMvZTJvRG9jLnhtbFBLBQYAAAAABgAGAFkBAABBBQAA&#10;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center" w:pos="3010"/>
                        <w:tab w:val="right" w:pos="4138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第三卷这里！现在!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开启人生的钥匙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0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344170</wp:posOffset>
              </wp:positionH>
              <wp:positionV relativeFrom="page">
                <wp:posOffset>7625715</wp:posOffset>
              </wp:positionV>
              <wp:extent cx="814070" cy="109855"/>
              <wp:effectExtent l="0" t="0" r="0" b="0"/>
              <wp:wrapNone/>
              <wp:docPr id="435" name="Shape 4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407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528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35" o:spid="_x0000_s1026" o:spt="202" type="#_x0000_t202" style="position:absolute;left:0pt;margin-left:27.1pt;margin-top:600.45pt;height:8.65pt;width:64.1pt;mso-position-horizontal-relative:page;mso-position-vertical-relative:page;z-index:-251657216;mso-width-relative:page;mso-height-relative:page;" filled="f" stroked="f" coordsize="21600,21600" o:gfxdata="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GHFJYrWAAAADAEAAA8A&#10;AAAAAAAAAQAgAAAAIgAAAGRycy9kb3ducmV2LnhtbFBLAQIUABQAAAAIAIdO4kA0A217pwEAAGcD&#10;AAAOAAAAAAAAAAEAIAAAACU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528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0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331470</wp:posOffset>
              </wp:positionH>
              <wp:positionV relativeFrom="page">
                <wp:posOffset>7599045</wp:posOffset>
              </wp:positionV>
              <wp:extent cx="819785" cy="106680"/>
              <wp:effectExtent l="0" t="0" r="0" b="0"/>
              <wp:wrapNone/>
              <wp:docPr id="445" name="Shape 4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978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45" o:spid="_x0000_s1026" o:spt="202" type="#_x0000_t202" style="position:absolute;left:0pt;margin-left:26.1pt;margin-top:598.35pt;height:8.4pt;width:64.5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DzC6RW&#10;1wAAAAwBAAAPAAAAAAAAAAEAIAAAACIAAABkcnMvZG93bnJldi54bWxQSwECFAAUAAAACACHTuJA&#10;HH00A7ABAABzAwAADgAAAAAAAAABACAAAAAm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0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331470</wp:posOffset>
              </wp:positionH>
              <wp:positionV relativeFrom="page">
                <wp:posOffset>7599045</wp:posOffset>
              </wp:positionV>
              <wp:extent cx="819785" cy="106680"/>
              <wp:effectExtent l="0" t="0" r="0" b="0"/>
              <wp:wrapNone/>
              <wp:docPr id="449" name="Shape 44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978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49" o:spid="_x0000_s1026" o:spt="202" type="#_x0000_t202" style="position:absolute;left:0pt;margin-left:26.1pt;margin-top:598.35pt;height:8.4pt;width:64.5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DzC6RW&#10;1wAAAAwBAAAPAAAAAAAAAAEAIAAAACIAAABkcnMvZG93bnJldi54bWxQSwECFAAUAAAACACHTuJA&#10;4uMn1bABAABzAwAADgAAAAAAAAABACAAAAAm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0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2521585</wp:posOffset>
              </wp:positionH>
              <wp:positionV relativeFrom="page">
                <wp:posOffset>7465060</wp:posOffset>
              </wp:positionV>
              <wp:extent cx="2682240" cy="115570"/>
              <wp:effectExtent l="0" t="0" r="0" b="0"/>
              <wp:wrapNone/>
              <wp:docPr id="453" name="Shape 4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224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第三卷这里！现在！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——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开启人生的钥匙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53" o:spid="_x0000_s1026" o:spt="202" type="#_x0000_t202" style="position:absolute;left:0pt;margin-left:198.55pt;margin-top:587.8pt;height:9.1pt;width:211.2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Ei1x&#10;3dgAAAANAQAADwAAAAAAAAABACAAAAAiAAAAZHJzL2Rvd25yZXYueG1sUEsBAhQAFAAAAAgAh07i&#10;QKIozbCwAQAAdAMAAA4AAAAAAAAAAQAgAAAAJwEAAGRycy9lMm9Eb2MueG1sUEsFBgAAAAAGAAYA&#10;WQEAAEk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第三卷这里！现在！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——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开启人生的钥匙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0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2497455</wp:posOffset>
              </wp:positionH>
              <wp:positionV relativeFrom="page">
                <wp:posOffset>7559675</wp:posOffset>
              </wp:positionV>
              <wp:extent cx="2682240" cy="109855"/>
              <wp:effectExtent l="0" t="0" r="0" b="0"/>
              <wp:wrapNone/>
              <wp:docPr id="457" name="Shape 4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224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center" w:pos="3000"/>
                              <w:tab w:val="right" w:pos="4171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第三卷这里！现在!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开启人生的钥匙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57" o:spid="_x0000_s1026" o:spt="202" type="#_x0000_t202" style="position:absolute;left:0pt;margin-left:196.65pt;margin-top:595.25pt;height:8.65pt;width:211.2pt;mso-position-horizontal-relative:page;mso-position-vertical-relative:page;z-index:-251657216;mso-width-relative:page;mso-height-relative:page;" filled="f" stroked="f" coordsize="21600,21600" o:gfxdata="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center" w:pos="3000"/>
                        <w:tab w:val="right" w:pos="4171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第三卷这里！现在!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开启人生的钥匙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0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2497455</wp:posOffset>
              </wp:positionH>
              <wp:positionV relativeFrom="page">
                <wp:posOffset>7559675</wp:posOffset>
              </wp:positionV>
              <wp:extent cx="2682240" cy="109855"/>
              <wp:effectExtent l="0" t="0" r="0" b="0"/>
              <wp:wrapNone/>
              <wp:docPr id="461" name="Shape 4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224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center" w:pos="3000"/>
                              <w:tab w:val="right" w:pos="4171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第三卷这里！现在!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开启人生的钥匙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61" o:spid="_x0000_s1026" o:spt="202" type="#_x0000_t202" style="position:absolute;left:0pt;margin-left:196.65pt;margin-top:595.25pt;height:8.65pt;width:211.2pt;mso-position-horizontal-relative:page;mso-position-vertical-relative:page;z-index:-251657216;mso-width-relative:page;mso-height-relative:page;" filled="f" stroked="f" coordsize="21600,21600" o:gfxdata="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MR1Ep3ZAAAADQEA&#10;AA8AAAAAAAAAAQAgAAAAIgAAAGRycy9kb3ducmV2LnhtbFBLAQIUABQAAAAIAIdO4kBarpHhpwEA&#10;AGgDAAAOAAAAAAAAAAEAIAAAACgBAABkcnMvZTJvRG9jLnhtbFBLBQYAAAAABgAGAFkBAABBBQAA&#10;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center" w:pos="3000"/>
                        <w:tab w:val="right" w:pos="4171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第三卷这里！现在!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开启人生的钥匙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595630</wp:posOffset>
              </wp:positionH>
              <wp:positionV relativeFrom="page">
                <wp:posOffset>7428865</wp:posOffset>
              </wp:positionV>
              <wp:extent cx="457200" cy="106680"/>
              <wp:effectExtent l="0" t="0" r="0" b="0"/>
              <wp:wrapNone/>
              <wp:docPr id="43" name="Shape 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720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3" o:spid="_x0000_s1026" o:spt="202" type="#_x0000_t202" style="position:absolute;left:0pt;margin-left:46.9pt;margin-top:584.95pt;height:8.4pt;width:36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BTJiTj1gAA&#10;AAwBAAAPAAAAAAAAAAEAIAAAACIAAABkcnMvZG93bnJldi54bWxQSwECFAAUAAAACACHTuJA9TjD&#10;Eq4BAABxAwAADgAAAAAAAAABACAAAAAl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321310</wp:posOffset>
              </wp:positionH>
              <wp:positionV relativeFrom="page">
                <wp:posOffset>7671435</wp:posOffset>
              </wp:positionV>
              <wp:extent cx="816610" cy="109855"/>
              <wp:effectExtent l="0" t="0" r="0" b="0"/>
              <wp:wrapNone/>
              <wp:docPr id="465" name="Shape 46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661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en-US" w:eastAsia="en-US" w:bidi="en-US"/>
                            </w:rPr>
                            <w:t xml:space="preserve">no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65" o:spid="_x0000_s1026" o:spt="202" type="#_x0000_t202" style="position:absolute;left:0pt;margin-left:25.3pt;margin-top:604.05pt;height:8.65pt;width:64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PiotoHX&#10;AAAADAEAAA8AAAAAAAAAAQAgAAAAIgAAAGRycy9kb3ducmV2LnhtbFBLAQIUABQAAAAIAIdO4kCy&#10;vTAZrwEAAHMDAAAOAAAAAAAAAAEAIAAAACY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en-US" w:eastAsia="en-US" w:bidi="en-US"/>
                      </w:rPr>
                      <w:t xml:space="preserve">no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321310</wp:posOffset>
              </wp:positionH>
              <wp:positionV relativeFrom="page">
                <wp:posOffset>7671435</wp:posOffset>
              </wp:positionV>
              <wp:extent cx="816610" cy="109855"/>
              <wp:effectExtent l="0" t="0" r="0" b="0"/>
              <wp:wrapNone/>
              <wp:docPr id="469" name="Shape 46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661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en-US" w:eastAsia="en-US" w:bidi="en-US"/>
                            </w:rPr>
                            <w:t xml:space="preserve">no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69" o:spid="_x0000_s1026" o:spt="202" type="#_x0000_t202" style="position:absolute;left:0pt;margin-left:25.3pt;margin-top:604.05pt;height:8.65pt;width:64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+Ki2gdcA&#10;AAAMAQAADwAAAAAAAAABACAAAAAiAAAAZHJzL2Rvd25yZXYueG1sUEsBAhQAFAAAAAgAh07iQEwj&#10;I8+uAQAAcwMAAA4AAAAAAAAAAQAgAAAAJgEAAGRycy9lMm9Eb2MueG1sUEsFBgAAAAAGAAYAWQEA&#10;AEY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en-US" w:eastAsia="en-US" w:bidi="en-US"/>
                      </w:rPr>
                      <w:t xml:space="preserve">no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2497455</wp:posOffset>
              </wp:positionH>
              <wp:positionV relativeFrom="page">
                <wp:posOffset>7559675</wp:posOffset>
              </wp:positionV>
              <wp:extent cx="2682240" cy="109855"/>
              <wp:effectExtent l="0" t="0" r="0" b="0"/>
              <wp:wrapNone/>
              <wp:docPr id="473" name="Shape 4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224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center" w:pos="3000"/>
                              <w:tab w:val="right" w:pos="4171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第三卷这里！现在!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开启人生的钥匙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73" o:spid="_x0000_s1026" o:spt="202" type="#_x0000_t202" style="position:absolute;left:0pt;margin-left:196.65pt;margin-top:595.25pt;height:8.65pt;width:211.2pt;mso-position-horizontal-relative:page;mso-position-vertical-relative:page;z-index:-251657216;mso-width-relative:page;mso-height-relative:page;" filled="f" stroked="f" coordsize="21600,21600" o:gfxdata="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center" w:pos="3000"/>
                        <w:tab w:val="right" w:pos="4171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第三卷这里！现在!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开启人生的钥匙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2497455</wp:posOffset>
              </wp:positionH>
              <wp:positionV relativeFrom="page">
                <wp:posOffset>7559675</wp:posOffset>
              </wp:positionV>
              <wp:extent cx="2682240" cy="109855"/>
              <wp:effectExtent l="0" t="0" r="0" b="0"/>
              <wp:wrapNone/>
              <wp:docPr id="477" name="Shape 4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224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center" w:pos="3000"/>
                              <w:tab w:val="right" w:pos="4171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第三卷这里！现在!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开启人生的钥匙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77" o:spid="_x0000_s1026" o:spt="202" type="#_x0000_t202" style="position:absolute;left:0pt;margin-left:196.65pt;margin-top:595.25pt;height:8.65pt;width:211.2pt;mso-position-horizontal-relative:page;mso-position-vertical-relative:page;z-index:-251657216;mso-width-relative:page;mso-height-relative:page;" filled="f" stroked="f" coordsize="21600,21600" o:gfxdata="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center" w:pos="3000"/>
                        <w:tab w:val="right" w:pos="4171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第三卷这里！现在!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开启人生的钥匙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2490470</wp:posOffset>
              </wp:positionH>
              <wp:positionV relativeFrom="page">
                <wp:posOffset>7580630</wp:posOffset>
              </wp:positionV>
              <wp:extent cx="2685415" cy="109855"/>
              <wp:effectExtent l="0" t="0" r="0" b="0"/>
              <wp:wrapNone/>
              <wp:docPr id="482" name="Shape 48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541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center" w:pos="3005"/>
                              <w:tab w:val="right" w:pos="4195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第三卷 这里！现在!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开启人生的钥匙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丨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82" o:spid="_x0000_s1026" o:spt="202" type="#_x0000_t202" style="position:absolute;left:0pt;margin-left:196.1pt;margin-top:596.9pt;height:8.65pt;width:211.45pt;mso-position-horizontal-relative:page;mso-position-vertical-relative:page;z-index:-251657216;mso-width-relative:page;mso-height-relative:page;" filled="f" stroked="f" coordsize="21600,21600" o:gfxdata="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MAD4snYAAAADQEA&#10;AA8AAAAAAAAAAQAgAAAAIgAAAGRycy9kb3ducmV2LnhtbFBLAQIUABQAAAAIAIdO4kCHnayeqAEA&#10;AGgDAAAOAAAAAAAAAAEAIAAAACcBAABkcnMvZTJvRG9jLnhtbFBLBQYAAAAABgAGAFkBAABBBQAA&#10;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center" w:pos="3005"/>
                        <w:tab w:val="right" w:pos="4195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第三卷 这里！现在!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开启人生的钥匙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丨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331470</wp:posOffset>
              </wp:positionH>
              <wp:positionV relativeFrom="page">
                <wp:posOffset>7599045</wp:posOffset>
              </wp:positionV>
              <wp:extent cx="819785" cy="106680"/>
              <wp:effectExtent l="0" t="0" r="0" b="0"/>
              <wp:wrapNone/>
              <wp:docPr id="486" name="Shape 48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978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86" o:spid="_x0000_s1026" o:spt="202" type="#_x0000_t202" style="position:absolute;left:0pt;margin-left:26.1pt;margin-top:598.35pt;height:8.4pt;width:64.5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DzC6RW&#10;1wAAAAwBAAAPAAAAAAAAAAEAIAAAACIAAABkcnMvZG93bnJldi54bWxQSwECFAAUAAAACACHTuJA&#10;BtXbgbABAABzAwAADgAAAAAAAAABACAAAAAm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2490470</wp:posOffset>
              </wp:positionH>
              <wp:positionV relativeFrom="page">
                <wp:posOffset>7580630</wp:posOffset>
              </wp:positionV>
              <wp:extent cx="2685415" cy="109855"/>
              <wp:effectExtent l="0" t="0" r="0" b="0"/>
              <wp:wrapNone/>
              <wp:docPr id="493" name="Shape 49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541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center" w:pos="3005"/>
                              <w:tab w:val="right" w:pos="4195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第三卷 这里！现在!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开启人生的钥匙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丨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93" o:spid="_x0000_s1026" o:spt="202" type="#_x0000_t202" style="position:absolute;left:0pt;margin-left:196.1pt;margin-top:596.9pt;height:8.65pt;width:211.45pt;mso-position-horizontal-relative:page;mso-position-vertical-relative:page;z-index:-251657216;mso-width-relative:page;mso-height-relative:page;" filled="f" stroked="f" coordsize="21600,21600" o:gfxdata="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MAD4snYAAAADQEA&#10;AA8AAAAAAAAAAQAgAAAAIgAAAGRycy9kb3ducmV2LnhtbFBLAQIUABQAAAAIAIdO4kCMtpIvqAEA&#10;AGgDAAAOAAAAAAAAAAEAIAAAACcBAABkcnMvZTJvRG9jLnhtbFBLBQYAAAAABgAGAFkBAABBBQAA&#10;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center" w:pos="3005"/>
                        <w:tab w:val="right" w:pos="4195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第三卷 这里！现在!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开启人生的钥匙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丨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2490470</wp:posOffset>
              </wp:positionH>
              <wp:positionV relativeFrom="page">
                <wp:posOffset>7580630</wp:posOffset>
              </wp:positionV>
              <wp:extent cx="2685415" cy="109855"/>
              <wp:effectExtent l="0" t="0" r="0" b="0"/>
              <wp:wrapNone/>
              <wp:docPr id="497" name="Shape 49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541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center" w:pos="3005"/>
                              <w:tab w:val="right" w:pos="4195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第三卷 这里！现在!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开启人生的钥匙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丨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97" o:spid="_x0000_s1026" o:spt="202" type="#_x0000_t202" style="position:absolute;left:0pt;margin-left:196.1pt;margin-top:596.9pt;height:8.65pt;width:211.45pt;mso-position-horizontal-relative:page;mso-position-vertical-relative:page;z-index:-251657216;mso-width-relative:page;mso-height-relative:page;" filled="f" stroked="f" coordsize="21600,21600" o:gfxdata="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MAD4snYAAAADQEA&#10;AA8AAAAAAAAAAQAgAAAAIgAAAGRycy9kb3ducmV2LnhtbFBLAQIUABQAAAAIAIdO4kDFJF+JqAEA&#10;AGgDAAAOAAAAAAAAAAEAIAAAACcBAABkcnMvZTJvRG9jLnhtbFBLBQYAAAAABgAGAFkBAABBBQAA&#10;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center" w:pos="3005"/>
                        <w:tab w:val="right" w:pos="4195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第三卷 这里！现在!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开启人生的钥匙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丨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2509520</wp:posOffset>
              </wp:positionH>
              <wp:positionV relativeFrom="page">
                <wp:posOffset>7567295</wp:posOffset>
              </wp:positionV>
              <wp:extent cx="2688590" cy="113030"/>
              <wp:effectExtent l="0" t="0" r="0" b="0"/>
              <wp:wrapNone/>
              <wp:docPr id="501" name="Shape 50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859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第三卷 这里！现在！ 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——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开启人生的钥匙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01" o:spid="_x0000_s1026" o:spt="202" type="#_x0000_t202" style="position:absolute;left:0pt;margin-left:197.6pt;margin-top:595.85pt;height:8.9pt;width:211.7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第三卷 这里！现在！ 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——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开启人生的钥匙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2509520</wp:posOffset>
              </wp:positionH>
              <wp:positionV relativeFrom="page">
                <wp:posOffset>7567295</wp:posOffset>
              </wp:positionV>
              <wp:extent cx="2688590" cy="113030"/>
              <wp:effectExtent l="0" t="0" r="0" b="0"/>
              <wp:wrapNone/>
              <wp:docPr id="505" name="Shape 50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859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第三卷 这里！现在！ 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——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开启人生的钥匙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05" o:spid="_x0000_s1026" o:spt="202" type="#_x0000_t202" style="position:absolute;left:0pt;margin-left:197.6pt;margin-top:595.85pt;height:8.9pt;width:211.7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第三卷 这里！现在！ 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——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开启人生的钥匙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595630</wp:posOffset>
              </wp:positionH>
              <wp:positionV relativeFrom="page">
                <wp:posOffset>7428865</wp:posOffset>
              </wp:positionV>
              <wp:extent cx="457200" cy="106680"/>
              <wp:effectExtent l="0" t="0" r="0" b="0"/>
              <wp:wrapNone/>
              <wp:docPr id="47" name="Shape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720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7" o:spid="_x0000_s1026" o:spt="202" type="#_x0000_t202" style="position:absolute;left:0pt;margin-left:46.9pt;margin-top:584.95pt;height:8.4pt;width:36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BTJiTj1gAA&#10;AAwBAAAPAAAAAAAAAAEAIAAAACIAAABkcnMvZG93bnJldi54bWxQSwECFAAUAAAACACHTuJAtDw7&#10;qK4BAABxAwAADgAAAAAAAAABACAAAAAl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318135</wp:posOffset>
              </wp:positionH>
              <wp:positionV relativeFrom="page">
                <wp:posOffset>7613015</wp:posOffset>
              </wp:positionV>
              <wp:extent cx="819785" cy="113030"/>
              <wp:effectExtent l="0" t="0" r="0" b="0"/>
              <wp:wrapNone/>
              <wp:docPr id="509" name="Shape 5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9785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09" o:spid="_x0000_s1026" o:spt="202" type="#_x0000_t202" style="position:absolute;left:0pt;margin-left:25.05pt;margin-top:599.45pt;height:8.9pt;width:64.5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DgOV3H&#10;1wAAAAwBAAAPAAAAAAAAAAEAIAAAACIAAABkcnMvZG93bnJldi54bWxQSwECFAAUAAAACACHTuJA&#10;iVaBhLABAABzAwAADgAAAAAAAAABACAAAAAm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334645</wp:posOffset>
              </wp:positionH>
              <wp:positionV relativeFrom="page">
                <wp:posOffset>7655560</wp:posOffset>
              </wp:positionV>
              <wp:extent cx="819785" cy="109855"/>
              <wp:effectExtent l="0" t="0" r="0" b="0"/>
              <wp:wrapNone/>
              <wp:docPr id="514" name="Shape 5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978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en-US" w:eastAsia="en-US" w:bidi="en-US"/>
                            </w:rPr>
                            <w:t xml:space="preserve">H8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14" o:spid="_x0000_s1026" o:spt="202" type="#_x0000_t202" style="position:absolute;left:0pt;margin-left:26.35pt;margin-top:602.8pt;height:8.65pt;width:64.5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BQFtsA1QAA&#10;AAwBAAAPAAAAAAAAAAEAIAAAACIAAABkcnMvZG93bnJldi54bWxQSwECFAAUAAAACACHTuJAFW6F&#10;s68BAABzAwAADgAAAAAAAAABACAAAAAk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en-US" w:eastAsia="en-US" w:bidi="en-US"/>
                      </w:rPr>
                      <w:t xml:space="preserve">H8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334645</wp:posOffset>
              </wp:positionH>
              <wp:positionV relativeFrom="page">
                <wp:posOffset>7655560</wp:posOffset>
              </wp:positionV>
              <wp:extent cx="819785" cy="109855"/>
              <wp:effectExtent l="0" t="0" r="0" b="0"/>
              <wp:wrapNone/>
              <wp:docPr id="518" name="Shape 5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978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en-US" w:eastAsia="en-US" w:bidi="en-US"/>
                            </w:rPr>
                            <w:t xml:space="preserve">H8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18" o:spid="_x0000_s1026" o:spt="202" type="#_x0000_t202" style="position:absolute;left:0pt;margin-left:26.35pt;margin-top:602.8pt;height:8.65pt;width:64.5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BQFtsA1QAA&#10;AAwBAAAPAAAAAAAAAAEAIAAAACIAAABkcnMvZG93bnJldi54bWxQSwECFAAUAAAACACHTuJA6/CW&#10;Za8BAABzAwAADgAAAAAAAAABACAAAAAk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en-US" w:eastAsia="en-US" w:bidi="en-US"/>
                      </w:rPr>
                      <w:t xml:space="preserve">H8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2513965</wp:posOffset>
              </wp:positionH>
              <wp:positionV relativeFrom="page">
                <wp:posOffset>7570470</wp:posOffset>
              </wp:positionV>
              <wp:extent cx="2685415" cy="115570"/>
              <wp:effectExtent l="0" t="0" r="0" b="0"/>
              <wp:wrapNone/>
              <wp:docPr id="522" name="Shape 5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5415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4229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第三卷这里！现在!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开启人生的钥匙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22" o:spid="_x0000_s1026" o:spt="202" type="#_x0000_t202" style="position:absolute;left:0pt;margin-left:197.95pt;margin-top:596.1pt;height:9.1pt;width:211.45pt;mso-position-horizontal-relative:page;mso-position-vertical-relative:page;z-index:-251657216;mso-width-relative:page;mso-height-relative:page;" filled="f" stroked="f" coordsize="21600,21600" o:gfxdata="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BdAj/nYAAAADQEA&#10;AA8AAAAAAAAAAQAgAAAAIgAAAGRycy9kb3ducmV2LnhtbFBLAQIUABQAAAAIAIdO4kDunEChqAEA&#10;AGgDAAAOAAAAAAAAAAEAIAAAACcBAABkcnMvZTJvRG9jLnhtbFBLBQYAAAAABgAGAFkBAABBBQAA&#10;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4229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第三卷这里！现在!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开启人生的钥匙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318135</wp:posOffset>
              </wp:positionH>
              <wp:positionV relativeFrom="page">
                <wp:posOffset>7613015</wp:posOffset>
              </wp:positionV>
              <wp:extent cx="819785" cy="113030"/>
              <wp:effectExtent l="0" t="0" r="0" b="0"/>
              <wp:wrapNone/>
              <wp:docPr id="526" name="Shape 5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9785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26" o:spid="_x0000_s1026" o:spt="202" type="#_x0000_t202" style="position:absolute;left:0pt;margin-left:25.05pt;margin-top:599.45pt;height:8.9pt;width:64.5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DgOV3H&#10;1wAAAAwBAAAPAAAAAAAAAAEAIAAAACIAAABkcnMvZG93bnJldi54bWxQSwECFAAUAAAACACHTuJA&#10;CXIxfLABAABzAwAADgAAAAAAAAABACAAAAAm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334010</wp:posOffset>
              </wp:positionH>
              <wp:positionV relativeFrom="page">
                <wp:posOffset>7595235</wp:posOffset>
              </wp:positionV>
              <wp:extent cx="816610" cy="109855"/>
              <wp:effectExtent l="0" t="0" r="0" b="0"/>
              <wp:wrapNone/>
              <wp:docPr id="530" name="Shape 5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661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30" o:spid="_x0000_s1026" o:spt="202" type="#_x0000_t202" style="position:absolute;left:0pt;margin-left:26.3pt;margin-top:598.05pt;height:8.65pt;width:64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MeFWj9cA&#10;AAAMAQAADwAAAAAAAAABACAAAAAiAAAAZHJzL2Rvd25yZXYueG1sUEsBAhQAFAAAAAgAh07iQBln&#10;QWGuAQAAcwMAAA4AAAAAAAAAAQAgAAAAJgEAAGRycy9lMm9Eb2MueG1sUEsFBgAAAAAGAAYAWQEA&#10;AEY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334010</wp:posOffset>
              </wp:positionH>
              <wp:positionV relativeFrom="page">
                <wp:posOffset>7595235</wp:posOffset>
              </wp:positionV>
              <wp:extent cx="816610" cy="109855"/>
              <wp:effectExtent l="0" t="0" r="0" b="0"/>
              <wp:wrapNone/>
              <wp:docPr id="534" name="Shape 53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661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34" o:spid="_x0000_s1026" o:spt="202" type="#_x0000_t202" style="position:absolute;left:0pt;margin-left:26.3pt;margin-top:598.05pt;height:8.65pt;width:64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DHhVo/X&#10;AAAADAEAAA8AAAAAAAAAAQAgAAAAIgAAAGRycy9kb3ducmV2LnhtbFBLAQIUABQAAAAIAIdO4kCz&#10;ErAsrwEAAHMDAAAOAAAAAAAAAAEAIAAAACY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2509520</wp:posOffset>
              </wp:positionH>
              <wp:positionV relativeFrom="page">
                <wp:posOffset>7567295</wp:posOffset>
              </wp:positionV>
              <wp:extent cx="2688590" cy="113030"/>
              <wp:effectExtent l="0" t="0" r="0" b="0"/>
              <wp:wrapNone/>
              <wp:docPr id="537" name="Shape 5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859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第三卷 这里！现在！ 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——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开启人生的钥匙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37" o:spid="_x0000_s1026" o:spt="202" type="#_x0000_t202" style="position:absolute;left:0pt;margin-left:197.6pt;margin-top:595.85pt;height:8.9pt;width:211.7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第三卷 这里！现在！ 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——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开启人生的钥匙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2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2509520</wp:posOffset>
              </wp:positionH>
              <wp:positionV relativeFrom="page">
                <wp:posOffset>7567295</wp:posOffset>
              </wp:positionV>
              <wp:extent cx="2688590" cy="113030"/>
              <wp:effectExtent l="0" t="0" r="0" b="0"/>
              <wp:wrapNone/>
              <wp:docPr id="539" name="Shape 53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859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第三卷 这里！现在！ 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——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开启人生的钥匙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39" o:spid="_x0000_s1026" o:spt="202" type="#_x0000_t202" style="position:absolute;left:0pt;margin-left:197.6pt;margin-top:595.85pt;height:8.9pt;width:211.7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第三卷 这里！现在！ 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——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开启人生的钥匙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2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4268470</wp:posOffset>
              </wp:positionH>
              <wp:positionV relativeFrom="page">
                <wp:posOffset>7388860</wp:posOffset>
              </wp:positionV>
              <wp:extent cx="460375" cy="109855"/>
              <wp:effectExtent l="0" t="0" r="0" b="0"/>
              <wp:wrapNone/>
              <wp:docPr id="51" name="Shape 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037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增订版序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1" o:spid="_x0000_s1026" o:spt="202" type="#_x0000_t202" style="position:absolute;left:0pt;margin-left:336.1pt;margin-top:581.8pt;height:8.65pt;width:36.2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DUfzQt&#10;2AAAAA0BAAAPAAAAAAAAAAEAIAAAACIAAABkcnMvZG93bnJldi54bWxQSwECFAAUAAAACACHTuJA&#10;eu79868BAABx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增订版序</w:t>
                    </w:r>
                  </w:p>
                </w:txbxContent>
              </v:textbox>
            </v:shape>
          </w:pict>
        </mc:Fallback>
      </mc:AlternateContent>
    </w:r>
  </w:p>
</w:ftr>
</file>

<file path=word/footer13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13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13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13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13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13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3561715</wp:posOffset>
              </wp:positionH>
              <wp:positionV relativeFrom="page">
                <wp:posOffset>7516495</wp:posOffset>
              </wp:positionV>
              <wp:extent cx="1633855" cy="118745"/>
              <wp:effectExtent l="0" t="0" r="0" b="0"/>
              <wp:wrapNone/>
              <wp:docPr id="552" name="Shape 55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33855" cy="11874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第四卷通过形相，醒觉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52" o:spid="_x0000_s1026" o:spt="202" type="#_x0000_t202" style="position:absolute;left:0pt;margin-left:280.45pt;margin-top:591.85pt;height:9.35pt;width:128.6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e2JS&#10;SdgAAAANAQAADwAAAAAAAAABACAAAAAiAAAAZHJzL2Rvd25yZXYueG1sUEsBAhQAFAAAAAgAh07i&#10;QP3CfUGwAQAAdAMAAA4AAAAAAAAAAQAgAAAAJwEAAGRycy9lMm9Eb2MueG1sUEsFBgAAAAAGAAYA&#10;WQEAAEk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第四卷通过形相，醒觉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3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334010</wp:posOffset>
              </wp:positionH>
              <wp:positionV relativeFrom="page">
                <wp:posOffset>7595235</wp:posOffset>
              </wp:positionV>
              <wp:extent cx="816610" cy="109855"/>
              <wp:effectExtent l="0" t="0" r="0" b="0"/>
              <wp:wrapNone/>
              <wp:docPr id="556" name="Shape 5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661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56" o:spid="_x0000_s1026" o:spt="202" type="#_x0000_t202" style="position:absolute;left:0pt;margin-left:26.3pt;margin-top:598.05pt;height:8.65pt;width:64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Ax4VaP1wAA&#10;AAwBAAAPAAAAAAAAAAEAIAAAACIAAABkcnMvZG93bnJldi54bWxQSwECFAAUAAAACACHTuJABM2Z&#10;yq0BAABzAwAADgAAAAAAAAABACAAAAAm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3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3521075</wp:posOffset>
              </wp:positionH>
              <wp:positionV relativeFrom="page">
                <wp:posOffset>7531735</wp:posOffset>
              </wp:positionV>
              <wp:extent cx="1654810" cy="113030"/>
              <wp:effectExtent l="0" t="0" r="0" b="0"/>
              <wp:wrapNone/>
              <wp:docPr id="562" name="Shape 56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第四卷 通过形相，醒觉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62" o:spid="_x0000_s1026" o:spt="202" type="#_x0000_t202" style="position:absolute;left:0pt;margin-left:277.25pt;margin-top:593.05pt;height:8.9pt;width:130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DJuWe4&#10;2AAAAA0BAAAPAAAAAAAAAAEAIAAAACIAAABkcnMvZG93bnJldi54bWxQSwECFAAUAAAACACHTuJA&#10;DOk4QK8BAAB0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第四卷 通过形相，醒觉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3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313055</wp:posOffset>
              </wp:positionH>
              <wp:positionV relativeFrom="page">
                <wp:posOffset>7578725</wp:posOffset>
              </wp:positionV>
              <wp:extent cx="819785" cy="113030"/>
              <wp:effectExtent l="0" t="0" r="0" b="0"/>
              <wp:wrapNone/>
              <wp:docPr id="566" name="Shape 56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9785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53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66" o:spid="_x0000_s1026" o:spt="202" type="#_x0000_t202" style="position:absolute;left:0pt;margin-left:24.65pt;margin-top:596.75pt;height:8.9pt;width:64.55pt;mso-position-horizontal-relative:page;mso-position-vertical-relative:page;z-index:-251657216;mso-width-relative:page;mso-height-relative:page;" filled="f" stroked="f" coordsize="21600,21600" o:gfxdata="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PASvHTYAAAADAEA&#10;AA8AAAAAAAAAAQAgAAAAIgAAAGRycy9kb3ducmV2LnhtbFBLAQIUABQAAAAIAIdO4kD631SFqAEA&#10;AGcDAAAOAAAAAAAAAAEAIAAAACcBAABkcnMvZTJvRG9jLnhtbFBLBQYAAAAABgAGAFkBAABBBQAA&#10;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53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3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3529965</wp:posOffset>
              </wp:positionH>
              <wp:positionV relativeFrom="page">
                <wp:posOffset>7509510</wp:posOffset>
              </wp:positionV>
              <wp:extent cx="1630680" cy="115570"/>
              <wp:effectExtent l="0" t="0" r="0" b="0"/>
              <wp:wrapNone/>
              <wp:docPr id="586" name="Shape 58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3068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第四卷通过形相，醒觉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86" o:spid="_x0000_s1026" o:spt="202" type="#_x0000_t202" style="position:absolute;left:0pt;margin-left:277.95pt;margin-top:591.3pt;height:9.1pt;width:128.4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PEkA1zX&#10;AAAADQEAAA8AAAAAAAAAAQAgAAAAIgAAAGRycy9kb3ducmV2LnhtbFBLAQIUABQAAAAIAIdO4kCG&#10;542prwEAAHQDAAAOAAAAAAAAAAEAIAAAACY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第四卷通过形相，醒觉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336550</wp:posOffset>
              </wp:positionH>
              <wp:positionV relativeFrom="page">
                <wp:posOffset>7401560</wp:posOffset>
              </wp:positionV>
              <wp:extent cx="722630" cy="106680"/>
              <wp:effectExtent l="0" t="0" r="0" b="0"/>
              <wp:wrapNone/>
              <wp:docPr id="55" name="Shape 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2263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1099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t>IV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5" o:spid="_x0000_s1026" o:spt="202" type="#_x0000_t202" style="position:absolute;left:0pt;margin-left:26.5pt;margin-top:582.8pt;height:8.4pt;width:56.9pt;mso-position-horizontal-relative:page;mso-position-vertical-relative:page;z-index:-251657216;mso-width-relative:page;mso-height-relative:page;" filled="f" stroked="f" coordsize="21600,21600" o:gfxdata="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N68PkPXAAAADAEAAA8A&#10;AAAAAAAAAQAgAAAAIgAAAGRycy9kb3ducmV2LnhtbFBLAQIUABQAAAAIAIdO4kDZWYFHpgEAAGUD&#10;AAAOAAAAAAAAAAEAIAAAACY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1099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t>IV</w:t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4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3529965</wp:posOffset>
              </wp:positionH>
              <wp:positionV relativeFrom="page">
                <wp:posOffset>7509510</wp:posOffset>
              </wp:positionV>
              <wp:extent cx="1630680" cy="115570"/>
              <wp:effectExtent l="0" t="0" r="0" b="0"/>
              <wp:wrapNone/>
              <wp:docPr id="590" name="Shape 59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3068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第四卷通过形相，醒觉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90" o:spid="_x0000_s1026" o:spt="202" type="#_x0000_t202" style="position:absolute;left:0pt;margin-left:277.95pt;margin-top:591.3pt;height:9.1pt;width:128.4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PEkA1zX&#10;AAAADQEAAA8AAAAAAAAAAQAgAAAAIgAAAGRycy9kb3ducmV2LnhtbFBLAQIUABQAAAAIAIdO4kB8&#10;JKECrwEAAHQDAAAOAAAAAAAAAAEAIAAAACY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第四卷通过形相，醒觉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4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313055</wp:posOffset>
              </wp:positionH>
              <wp:positionV relativeFrom="page">
                <wp:posOffset>7567295</wp:posOffset>
              </wp:positionV>
              <wp:extent cx="819785" cy="103505"/>
              <wp:effectExtent l="0" t="0" r="0" b="0"/>
              <wp:wrapNone/>
              <wp:docPr id="594" name="Shape 59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9785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94" o:spid="_x0000_s1026" o:spt="202" type="#_x0000_t202" style="position:absolute;left:0pt;margin-left:24.65pt;margin-top:595.85pt;height:8.15pt;width:64.5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D9bU4M&#10;1wAAAAwBAAAPAAAAAAAAAAEAIAAAACIAAABkcnMvZG93bnJldi54bWxQSwECFAAUAAAACACHTuJA&#10;NaNYo7ABAABzAwAADgAAAAAAAAABACAAAAAm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4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3523615</wp:posOffset>
              </wp:positionH>
              <wp:positionV relativeFrom="page">
                <wp:posOffset>7774940</wp:posOffset>
              </wp:positionV>
              <wp:extent cx="1654810" cy="115570"/>
              <wp:effectExtent l="0" t="0" r="0" b="0"/>
              <wp:wrapNone/>
              <wp:docPr id="598" name="Shape 5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第四卷通过形相，醒觉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98" o:spid="_x0000_s1026" o:spt="202" type="#_x0000_t202" style="position:absolute;left:0pt;margin-left:277.45pt;margin-top:612.2pt;height:9.1pt;width:130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CTotlM&#10;2AAAAA0BAAAPAAAAAAAAAAEAIAAAACIAAABkcnMvZG93bnJldi54bWxQSwECFAAUAAAACACHTuJA&#10;X+P4Gq8BAAB0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第四卷通过形相，醒觉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4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304800</wp:posOffset>
              </wp:positionH>
              <wp:positionV relativeFrom="page">
                <wp:posOffset>7567295</wp:posOffset>
              </wp:positionV>
              <wp:extent cx="816610" cy="109855"/>
              <wp:effectExtent l="0" t="0" r="0" b="0"/>
              <wp:wrapNone/>
              <wp:docPr id="602" name="Shape 60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661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528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02" o:spid="_x0000_s1026" o:spt="202" type="#_x0000_t202" style="position:absolute;left:0pt;margin-left:24pt;margin-top:595.85pt;height:8.65pt;width:64.3pt;mso-position-horizontal-relative:page;mso-position-vertical-relative:page;z-index:-251657216;mso-width-relative:page;mso-height-relative:page;" filled="f" stroked="f" coordsize="21600,21600" o:gfxdata="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KzXKDbYAAAADAEAAA8A&#10;AAAAAAAAAQAgAAAAIgAAAGRycy9kb3ducmV2LnhtbFBLAQIUABQAAAAIAIdO4kCmw1YepQEAAGcD&#10;AAAOAAAAAAAAAAEAIAAAACc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528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4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3517265</wp:posOffset>
              </wp:positionH>
              <wp:positionV relativeFrom="page">
                <wp:posOffset>7868920</wp:posOffset>
              </wp:positionV>
              <wp:extent cx="1654810" cy="69850"/>
              <wp:effectExtent l="0" t="0" r="0" b="0"/>
              <wp:wrapNone/>
              <wp:docPr id="607" name="Shape 60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6985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笛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IJD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 xml:space="preserve">涯涯待?飓帯 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144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07" o:spid="_x0000_s1026" o:spt="202" type="#_x0000_t202" style="position:absolute;left:0pt;margin-left:276.95pt;margin-top:619.6pt;height:5.5pt;width:130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DenjxU&#10;2AAAAA0BAAAPAAAAAAAAAAEAIAAAACIAAABkcnMvZG93bnJldi54bWxQSwECFAAUAAAACACHTuJA&#10;f/8r168BAABz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笛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IJD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 xml:space="preserve">涯涯待?飓帯 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144</w:t>
                    </w:r>
                  </w:p>
                </w:txbxContent>
              </v:textbox>
            </v:shape>
          </w:pict>
        </mc:Fallback>
      </mc:AlternateContent>
    </w:r>
  </w:p>
</w:ftr>
</file>

<file path=word/footer14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3517265</wp:posOffset>
              </wp:positionH>
              <wp:positionV relativeFrom="page">
                <wp:posOffset>7868920</wp:posOffset>
              </wp:positionV>
              <wp:extent cx="1654810" cy="69850"/>
              <wp:effectExtent l="0" t="0" r="0" b="0"/>
              <wp:wrapNone/>
              <wp:docPr id="611" name="Shape 6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6985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笛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IJD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 xml:space="preserve">涯涯待?飓帯 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144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11" o:spid="_x0000_s1026" o:spt="202" type="#_x0000_t202" style="position:absolute;left:0pt;margin-left:276.95pt;margin-top:619.6pt;height:5.5pt;width:130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N6ePFTY&#10;AAAADQEAAA8AAAAAAAAAAQAgAAAAIgAAAGRycy9kb3ducmV2LnhtbFBLAQIUABQAAAAIAIdO4kBQ&#10;XNUqrgEAAHMDAAAOAAAAAAAAAAEAIAAAACc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笛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IJD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 xml:space="preserve">涯涯待?飓帯 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144</w:t>
                    </w:r>
                  </w:p>
                </w:txbxContent>
              </v:textbox>
            </v:shape>
          </w:pict>
        </mc:Fallback>
      </mc:AlternateContent>
    </w:r>
  </w:p>
</w:ftr>
</file>

<file path=word/footer14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14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14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3523615</wp:posOffset>
              </wp:positionH>
              <wp:positionV relativeFrom="page">
                <wp:posOffset>7774940</wp:posOffset>
              </wp:positionV>
              <wp:extent cx="1654810" cy="115570"/>
              <wp:effectExtent l="0" t="0" r="0" b="0"/>
              <wp:wrapNone/>
              <wp:docPr id="619" name="Shape 6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第四卷通过形相，醒觉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19" o:spid="_x0000_s1026" o:spt="202" type="#_x0000_t202" style="position:absolute;left:0pt;margin-left:277.45pt;margin-top:612.2pt;height:9.1pt;width:130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k6LZ&#10;TNgAAAANAQAADwAAAAAAAAABACAAAAAiAAAAZHJzL2Rvd25yZXYueG1sUEsBAhQAFAAAAAgAh07i&#10;QHyasb2wAQAAdAMAAA4AAAAAAAAAAQAgAAAAJwEAAGRycy9lMm9Eb2MueG1sUEsFBgAAAAAGAAYA&#10;WQEAAEk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第四卷通过形相，醒觉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4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3523615</wp:posOffset>
              </wp:positionH>
              <wp:positionV relativeFrom="page">
                <wp:posOffset>7774940</wp:posOffset>
              </wp:positionV>
              <wp:extent cx="1654810" cy="115570"/>
              <wp:effectExtent l="0" t="0" r="0" b="0"/>
              <wp:wrapNone/>
              <wp:docPr id="623" name="Shape 6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第四卷通过形相，醒觉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23" o:spid="_x0000_s1026" o:spt="202" type="#_x0000_t202" style="position:absolute;left:0pt;margin-left:277.45pt;margin-top:612.2pt;height:9.1pt;width:130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k6LZ&#10;TNgAAAANAQAADwAAAAAAAAABACAAAAAiAAAAZHJzL2Rvd25yZXYueG1sUEsBAhQAFAAAAAgAh07i&#10;QDPYtZuwAQAAdAMAAA4AAAAAAAAAAQAgAAAAJwEAAGRycy9lMm9Eb2MueG1sUEsFBgAAAAAGAAYA&#10;WQEAAEk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第四卷通过形相，醒觉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336550</wp:posOffset>
              </wp:positionH>
              <wp:positionV relativeFrom="page">
                <wp:posOffset>7401560</wp:posOffset>
              </wp:positionV>
              <wp:extent cx="722630" cy="106680"/>
              <wp:effectExtent l="0" t="0" r="0" b="0"/>
              <wp:wrapNone/>
              <wp:docPr id="59" name="Shape 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2263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1099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t>IV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9" o:spid="_x0000_s1026" o:spt="202" type="#_x0000_t202" style="position:absolute;left:0pt;margin-left:26.5pt;margin-top:582.8pt;height:8.4pt;width:56.9pt;mso-position-horizontal-relative:page;mso-position-vertical-relative:page;z-index:-251657216;mso-width-relative:page;mso-height-relative:page;" filled="f" stroked="f" coordsize="21600,21600" o:gfxdata="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N68PkPXAAAADAEAAA8A&#10;AAAAAAAAAQAgAAAAIgAAAGRycy9kb3ducmV2LnhtbFBLAQIUABQAAAAIAIdO4kA3b7CbpgEAAGUD&#10;AAAOAAAAAAAAAAEAIAAAACY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1099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t>IV</w:t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5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3542030</wp:posOffset>
              </wp:positionH>
              <wp:positionV relativeFrom="page">
                <wp:posOffset>7722870</wp:posOffset>
              </wp:positionV>
              <wp:extent cx="1654810" cy="113030"/>
              <wp:effectExtent l="0" t="0" r="0" b="0"/>
              <wp:wrapNone/>
              <wp:docPr id="630" name="Shape 6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第四卷 通过形相，醒觉 】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30" o:spid="_x0000_s1026" o:spt="202" type="#_x0000_t202" style="position:absolute;left:0pt;margin-left:278.9pt;margin-top:608.1pt;height:8.9pt;width:130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LwmBfHY&#10;AAAADQEAAA8AAAAAAAAAAQAgAAAAIgAAAGRycy9kb3ducmV2LnhtbFBLAQIUABQAAAAIAIdO4kBl&#10;IGxxrgEAAHQDAAAOAAAAAAAAAAEAIAAAACc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第四卷 通过形相，醒觉 】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5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329565</wp:posOffset>
              </wp:positionH>
              <wp:positionV relativeFrom="page">
                <wp:posOffset>7795895</wp:posOffset>
              </wp:positionV>
              <wp:extent cx="814070" cy="109855"/>
              <wp:effectExtent l="0" t="0" r="0" b="0"/>
              <wp:wrapNone/>
              <wp:docPr id="634" name="Shape 63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407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34" o:spid="_x0000_s1026" o:spt="202" type="#_x0000_t202" style="position:absolute;left:0pt;margin-left:25.95pt;margin-top:613.85pt;height:8.65pt;width:64.1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NGL7XNYA&#10;AAAMAQAADwAAAAAAAAABACAAAAAiAAAAZHJzL2Rvd25yZXYueG1sUEsBAhQAFAAAAAgAh07iQHia&#10;QhWvAQAAcwMAAA4AAAAAAAAAAQAgAAAAJQEAAGRycy9lMm9Eb2MueG1sUEsFBgAAAAAGAAYAWQEA&#10;AEY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5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3532505</wp:posOffset>
              </wp:positionH>
              <wp:positionV relativeFrom="page">
                <wp:posOffset>7694930</wp:posOffset>
              </wp:positionV>
              <wp:extent cx="1652270" cy="109855"/>
              <wp:effectExtent l="0" t="0" r="0" b="0"/>
              <wp:wrapNone/>
              <wp:docPr id="639" name="Shape 63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227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第四卷 通过形相，醒觉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39" o:spid="_x0000_s1026" o:spt="202" type="#_x0000_t202" style="position:absolute;left:0pt;margin-left:278.15pt;margin-top:605.9pt;height:8.65pt;width:130.1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AZ5+Rn&#10;2AAAAA0BAAAPAAAAAAAAAAEAIAAAACIAAABkcnMvZG93bnJldi54bWxQSwECFAAUAAAACACHTuJA&#10;Bz9STK8BAAB0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第四卷 通过形相，醒觉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5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329565</wp:posOffset>
              </wp:positionH>
              <wp:positionV relativeFrom="page">
                <wp:posOffset>7795895</wp:posOffset>
              </wp:positionV>
              <wp:extent cx="814070" cy="109855"/>
              <wp:effectExtent l="0" t="0" r="0" b="0"/>
              <wp:wrapNone/>
              <wp:docPr id="643" name="Shape 6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407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43" o:spid="_x0000_s1026" o:spt="202" type="#_x0000_t202" style="position:absolute;left:0pt;margin-left:25.95pt;margin-top:613.85pt;height:8.65pt;width:64.1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NGL7XNYA&#10;AAAMAQAADwAAAAAAAAABACAAAAAiAAAAZHJzL2Rvd25yZXYueG1sUEsBAhQAFAAAAAgAh07iQH+C&#10;qdavAQAAcwMAAA4AAAAAAAAAAQAgAAAAJQEAAGRycy9lMm9Eb2MueG1sUEsFBgAAAAAGAAYAWQEA&#10;AEY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5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3538855</wp:posOffset>
              </wp:positionH>
              <wp:positionV relativeFrom="page">
                <wp:posOffset>7630795</wp:posOffset>
              </wp:positionV>
              <wp:extent cx="1654810" cy="113030"/>
              <wp:effectExtent l="0" t="0" r="0" b="0"/>
              <wp:wrapNone/>
              <wp:docPr id="647" name="Shape 6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第四卷 通过形相，醒觉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47" o:spid="_x0000_s1026" o:spt="202" type="#_x0000_t202" style="position:absolute;left:0pt;margin-left:278.65pt;margin-top:600.85pt;height:8.9pt;width:130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jZZl&#10;sdgAAAANAQAADwAAAAAAAAABACAAAAAiAAAAZHJzL2Rvd25yZXYueG1sUEsBAhQAFAAAAAgAh07i&#10;QN5ey++wAQAAdAMAAA4AAAAAAAAAAQAgAAAAJwEAAGRycy9lMm9Eb2MueG1sUEsFBgAAAAAGAAYA&#10;WQEAAEk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第四卷 通过形相，醒觉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5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320675</wp:posOffset>
              </wp:positionH>
              <wp:positionV relativeFrom="page">
                <wp:posOffset>7733030</wp:posOffset>
              </wp:positionV>
              <wp:extent cx="819785" cy="106680"/>
              <wp:effectExtent l="0" t="0" r="0" b="0"/>
              <wp:wrapNone/>
              <wp:docPr id="651" name="Shape 6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978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51" o:spid="_x0000_s1026" o:spt="202" type="#_x0000_t202" style="position:absolute;left:0pt;margin-left:25.25pt;margin-top:608.9pt;height:8.4pt;width:64.5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MK3u6DW&#10;AAAADAEAAA8AAAAAAAAAAQAgAAAAIgAAAGRycy9kb3ducmV2LnhtbFBLAQIUABQAAAAIAIdO4kDW&#10;KckPsAEAAHMDAAAOAAAAAAAAAAEAIAAAACU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5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3521075</wp:posOffset>
              </wp:positionH>
              <wp:positionV relativeFrom="page">
                <wp:posOffset>7586345</wp:posOffset>
              </wp:positionV>
              <wp:extent cx="1637030" cy="109855"/>
              <wp:effectExtent l="0" t="0" r="0" b="0"/>
              <wp:wrapNone/>
              <wp:docPr id="658" name="Shape 6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3703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第四卷通过形相，醒觉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58" o:spid="_x0000_s1026" o:spt="202" type="#_x0000_t202" style="position:absolute;left:0pt;margin-left:277.25pt;margin-top:597.35pt;height:8.65pt;width:128.9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ZwIy&#10;RtkAAAANAQAADwAAAAAAAAABACAAAAAiAAAAZHJzL2Rvd25yZXYueG1sUEsBAhQAFAAAAAgAh07i&#10;QHV+CCWvAQAAdAMAAA4AAAAAAAAAAQAgAAAAKAEAAGRycy9lMm9Eb2MueG1sUEsFBgAAAAAGAAYA&#10;WQEAAEk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第四卷通过形相，醒觉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5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332740</wp:posOffset>
              </wp:positionH>
              <wp:positionV relativeFrom="page">
                <wp:posOffset>7695565</wp:posOffset>
              </wp:positionV>
              <wp:extent cx="816610" cy="106680"/>
              <wp:effectExtent l="0" t="0" r="0" b="0"/>
              <wp:wrapNone/>
              <wp:docPr id="662" name="Shape 66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661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62" o:spid="_x0000_s1026" o:spt="202" type="#_x0000_t202" style="position:absolute;left:0pt;margin-left:26.2pt;margin-top:605.95pt;height:8.4pt;width:64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5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3524250</wp:posOffset>
              </wp:positionH>
              <wp:positionV relativeFrom="page">
                <wp:posOffset>7568565</wp:posOffset>
              </wp:positionV>
              <wp:extent cx="1654810" cy="115570"/>
              <wp:effectExtent l="0" t="0" r="0" b="0"/>
              <wp:wrapNone/>
              <wp:docPr id="666" name="Shape 66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第四巻 通过形相，醒觉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169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66" o:spid="_x0000_s1026" o:spt="202" type="#_x0000_t202" style="position:absolute;left:0pt;margin-left:277.5pt;margin-top:595.95pt;height:9.1pt;width:130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DVTxYd&#10;2AAAAA0BAAAPAAAAAAAAAAEAIAAAACIAAABkcnMvZG93bnJldi54bWxQSwECFAAUAAAACACHTuJA&#10;wZOLT68BAAB0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第四巻 通过形相，醒觉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169</w:t>
                    </w:r>
                  </w:p>
                </w:txbxContent>
              </v:textbox>
            </v:shape>
          </w:pict>
        </mc:Fallback>
      </mc:AlternateContent>
    </w:r>
  </w:p>
</w:ftr>
</file>

<file path=word/footer15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3524250</wp:posOffset>
              </wp:positionH>
              <wp:positionV relativeFrom="page">
                <wp:posOffset>7568565</wp:posOffset>
              </wp:positionV>
              <wp:extent cx="1654810" cy="115570"/>
              <wp:effectExtent l="0" t="0" r="0" b="0"/>
              <wp:wrapNone/>
              <wp:docPr id="670" name="Shape 67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第四巻 通过形相，醒觉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169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70" o:spid="_x0000_s1026" o:spt="202" type="#_x0000_t202" style="position:absolute;left:0pt;margin-left:277.5pt;margin-top:595.95pt;height:9.1pt;width:130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NVPFh3Y&#10;AAAADQEAAA8AAAAAAAAAAQAgAAAAIgAAAGRycy9kb3ducmV2LnhtbFBLAQIUABQAAAAIAIdO4kA7&#10;UKfkrgEAAHQDAAAOAAAAAAAAAAEAIAAAACc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第四巻 通过形相，醒觉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169</w:t>
                    </w:r>
                  </w:p>
                </w:txbxContent>
              </v:textbox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4266565</wp:posOffset>
              </wp:positionH>
              <wp:positionV relativeFrom="page">
                <wp:posOffset>7355840</wp:posOffset>
              </wp:positionV>
              <wp:extent cx="713105" cy="109855"/>
              <wp:effectExtent l="0" t="0" r="0" b="0"/>
              <wp:wrapNone/>
              <wp:docPr id="63" name="Shape 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1310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增订版序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>iii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3" o:spid="_x0000_s1026" o:spt="202" type="#_x0000_t202" style="position:absolute;left:0pt;margin-left:335.95pt;margin-top:579.2pt;height:8.65pt;width:56.1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IZMNrzY&#10;AAAADQEAAA8AAAAAAAAAAQAgAAAAIgAAAGRycy9kb3ducmV2LnhtbFBLAQIUABQAAAAIAIdO4kC7&#10;1xhcrgEAAHEDAAAOAAAAAAAAAAEAIAAAACc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0"/>
                        <w:szCs w:val="20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增订版序</w:t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>iii</w:t>
                    </w:r>
                  </w:p>
                </w:txbxContent>
              </v:textbox>
            </v:shape>
          </w:pict>
        </mc:Fallback>
      </mc:AlternateContent>
    </w:r>
  </w:p>
</w:ftr>
</file>

<file path=word/footer16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3521075</wp:posOffset>
              </wp:positionH>
              <wp:positionV relativeFrom="page">
                <wp:posOffset>7586345</wp:posOffset>
              </wp:positionV>
              <wp:extent cx="1637030" cy="109855"/>
              <wp:effectExtent l="0" t="0" r="0" b="0"/>
              <wp:wrapNone/>
              <wp:docPr id="675" name="Shape 67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3703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第四卷通过形相，醒觉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75" o:spid="_x0000_s1026" o:spt="202" type="#_x0000_t202" style="position:absolute;left:0pt;margin-left:277.25pt;margin-top:597.35pt;height:8.65pt;width:128.9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第四卷通过形相，醒觉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6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3521075</wp:posOffset>
              </wp:positionH>
              <wp:positionV relativeFrom="page">
                <wp:posOffset>7586345</wp:posOffset>
              </wp:positionV>
              <wp:extent cx="1637030" cy="109855"/>
              <wp:effectExtent l="0" t="0" r="0" b="0"/>
              <wp:wrapNone/>
              <wp:docPr id="679" name="Shape 67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3703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第四卷通过形相，醒觉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79" o:spid="_x0000_s1026" o:spt="202" type="#_x0000_t202" style="position:absolute;left:0pt;margin-left:277.25pt;margin-top:597.35pt;height:8.65pt;width:128.9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ZwIy&#10;RtkAAAANAQAADwAAAAAAAAABACAAAAAiAAAAZHJzL2Rvd25yZXYueG1sUEsBAhQAFAAAAAgAh07i&#10;QBVfBGSvAQAAdAMAAA4AAAAAAAAAAQAgAAAAKAEAAGRycy9lMm9Eb2MueG1sUEsFBgAAAAAGAAYA&#10;WQEAAEk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第四卷通过形相，醒觉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6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332740</wp:posOffset>
              </wp:positionH>
              <wp:positionV relativeFrom="page">
                <wp:posOffset>7695565</wp:posOffset>
              </wp:positionV>
              <wp:extent cx="816610" cy="106680"/>
              <wp:effectExtent l="0" t="0" r="0" b="0"/>
              <wp:wrapNone/>
              <wp:docPr id="683" name="Shape 68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661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83" o:spid="_x0000_s1026" o:spt="202" type="#_x0000_t202" style="position:absolute;left:0pt;margin-left:26.2pt;margin-top:605.95pt;height:8.4pt;width:64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6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3529965</wp:posOffset>
              </wp:positionH>
              <wp:positionV relativeFrom="page">
                <wp:posOffset>7631430</wp:posOffset>
              </wp:positionV>
              <wp:extent cx="1654810" cy="113030"/>
              <wp:effectExtent l="0" t="0" r="0" b="0"/>
              <wp:wrapNone/>
              <wp:docPr id="688" name="Shape 68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第四卷 通过形相，醒觉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88" o:spid="_x0000_s1026" o:spt="202" type="#_x0000_t202" style="position:absolute;left:0pt;margin-left:277.95pt;margin-top:600.9pt;height:8.9pt;width:130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JuyhP7X&#10;AAAADQEAAA8AAAAAAAAAAQAgAAAAIgAAAGRycy9kb3ducmV2LnhtbFBLAQIUABQAAAAIAIdO4kCJ&#10;hPhIrwEAAHQDAAAOAAAAAAAAAAEAIAAAACY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第四卷 通过形相，醒觉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6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327660</wp:posOffset>
              </wp:positionH>
              <wp:positionV relativeFrom="page">
                <wp:posOffset>7747000</wp:posOffset>
              </wp:positionV>
              <wp:extent cx="819785" cy="109855"/>
              <wp:effectExtent l="0" t="0" r="0" b="0"/>
              <wp:wrapNone/>
              <wp:docPr id="692" name="Shape 69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978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92" o:spid="_x0000_s1026" o:spt="202" type="#_x0000_t202" style="position:absolute;left:0pt;margin-left:25.8pt;margin-top:610pt;height:8.65pt;width:64.5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BX65hv1QAA&#10;AAwBAAAPAAAAAAAAAAEAIAAAACIAAABkcnMvZG93bnJldi54bWxQSwECFAAUAAAACACHTuJAxD0X&#10;CK8BAABzAwAADgAAAAAAAAABACAAAAAk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6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329565</wp:posOffset>
              </wp:positionH>
              <wp:positionV relativeFrom="page">
                <wp:posOffset>7643495</wp:posOffset>
              </wp:positionV>
              <wp:extent cx="816610" cy="106680"/>
              <wp:effectExtent l="0" t="0" r="0" b="0"/>
              <wp:wrapNone/>
              <wp:docPr id="696" name="Shape 69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661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96" o:spid="_x0000_s1026" o:spt="202" type="#_x0000_t202" style="position:absolute;left:0pt;margin-left:25.95pt;margin-top:601.85pt;height:8.4pt;width:64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KxSBYzWAAAA&#10;DAEAAA8AAAAAAAAAAQAgAAAAIgAAAGRycy9kb3ducmV2LnhtbFBLAQIUABQAAAAIAIdO4kAhVn2p&#10;rQEAAHMDAAAOAAAAAAAAAAEAIAAAACUBAABkcnMvZTJvRG9jLnhtbFBLBQYAAAAABgAGAFkBAABE&#10;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6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329565</wp:posOffset>
              </wp:positionH>
              <wp:positionV relativeFrom="page">
                <wp:posOffset>7643495</wp:posOffset>
              </wp:positionV>
              <wp:extent cx="816610" cy="106680"/>
              <wp:effectExtent l="0" t="0" r="0" b="0"/>
              <wp:wrapNone/>
              <wp:docPr id="700" name="Shape 70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661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00" o:spid="_x0000_s1026" o:spt="202" type="#_x0000_t202" style="position:absolute;left:0pt;margin-left:25.95pt;margin-top:601.85pt;height:8.4pt;width:64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6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329565</wp:posOffset>
              </wp:positionH>
              <wp:positionV relativeFrom="page">
                <wp:posOffset>7643495</wp:posOffset>
              </wp:positionV>
              <wp:extent cx="816610" cy="106680"/>
              <wp:effectExtent l="0" t="0" r="0" b="0"/>
              <wp:wrapNone/>
              <wp:docPr id="704" name="Shape 70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661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04" o:spid="_x0000_s1026" o:spt="202" type="#_x0000_t202" style="position:absolute;left:0pt;margin-left:25.95pt;margin-top:601.85pt;height:8.4pt;width:64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CsUgWM1gAA&#10;AAwBAAAPAAAAAAAAAAEAIAAAACIAAABkcnMvZG93bnJldi54bWxQSwECFAAUAAAACACHTuJAOlES&#10;Hq4BAABzAwAADgAAAAAAAAABACAAAAAl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6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16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347345</wp:posOffset>
              </wp:positionH>
              <wp:positionV relativeFrom="page">
                <wp:posOffset>7392035</wp:posOffset>
              </wp:positionV>
              <wp:extent cx="725170" cy="103505"/>
              <wp:effectExtent l="0" t="0" r="0" b="0"/>
              <wp:wrapNone/>
              <wp:docPr id="67" name="Shape 6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25170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 xml:space="preserve">Vi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7" o:spid="_x0000_s1026" o:spt="202" type="#_x0000_t202" style="position:absolute;left:0pt;margin-left:27.35pt;margin-top:582.05pt;height:8.15pt;width:57.1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DSL3UjWAAAA&#10;DAEAAA8AAAAAAAAAAQAgAAAAIgAAAGRycy9kb3ducmV2LnhtbFBLAQIUABQAAAAIAIdO4kBMNWB1&#10;rQEAAHEDAAAOAAAAAAAAAAEAIAAAACUBAABkcnMvZTJvRG9jLnhtbFBLBQYAAAAABgAGAFkBAABE&#10;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 xml:space="preserve">Vi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7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17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17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314960</wp:posOffset>
              </wp:positionH>
              <wp:positionV relativeFrom="page">
                <wp:posOffset>7736840</wp:posOffset>
              </wp:positionV>
              <wp:extent cx="819785" cy="109855"/>
              <wp:effectExtent l="0" t="0" r="0" b="0"/>
              <wp:wrapNone/>
              <wp:docPr id="716" name="Shape 7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978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16" o:spid="_x0000_s1026" o:spt="202" type="#_x0000_t202" style="position:absolute;left:0pt;margin-left:24.8pt;margin-top:609.2pt;height:8.65pt;width:64.5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CA8wWbX&#10;AAAADAEAAA8AAAAAAAAAAQAgAAAAIgAAAGRycy9kb3ducmV2LnhtbFBLAQIUABQAAAAIAIdO4kDw&#10;mYZCrwEAAHMDAAAOAAAAAAAAAAEAIAAAACY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7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314960</wp:posOffset>
              </wp:positionH>
              <wp:positionV relativeFrom="page">
                <wp:posOffset>7736840</wp:posOffset>
              </wp:positionV>
              <wp:extent cx="819785" cy="109855"/>
              <wp:effectExtent l="0" t="0" r="0" b="0"/>
              <wp:wrapNone/>
              <wp:docPr id="720" name="Shape 7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978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20" o:spid="_x0000_s1026" o:spt="202" type="#_x0000_t202" style="position:absolute;left:0pt;margin-left:24.8pt;margin-top:609.2pt;height:8.65pt;width:64.5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CA8wWbX&#10;AAAADAEAAA8AAAAAAAAAAQAgAAAAIgAAAGRycy9kb3ducmV2LnhtbFBLAQIUABQAAAAIAIdO4kA+&#10;5OdJrwEAAHMDAAAOAAAAAAAAAAEAIAAAACY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7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3392170</wp:posOffset>
              </wp:positionH>
              <wp:positionV relativeFrom="page">
                <wp:posOffset>7644130</wp:posOffset>
              </wp:positionV>
              <wp:extent cx="1767840" cy="113030"/>
              <wp:effectExtent l="0" t="0" r="0" b="0"/>
              <wp:wrapNone/>
              <wp:docPr id="724" name="Shape 7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6784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2741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第五卷一切也只能是这样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24" o:spid="_x0000_s1026" o:spt="202" type="#_x0000_t202" style="position:absolute;left:0pt;margin-left:267.1pt;margin-top:601.9pt;height:8.9pt;width:139.2pt;mso-position-horizontal-relative:page;mso-position-vertical-relative:page;z-index:-251657216;mso-width-relative:page;mso-height-relative:page;" filled="f" stroked="f" coordsize="21600,21600" o:gfxdata="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BssYuTYAAAADQEA&#10;AA8AAAAAAAAAAQAgAAAAIgAAAGRycy9kb3ducmV2LnhtbFBLAQIUABQAAAAIAIdO4kCBuaeSqAEA&#10;AGgDAAAOAAAAAAAAAAEAIAAAACcBAABkcnMvZTJvRG9jLnhtbFBLBQYAAAAABgAGAFkBAABBBQAA&#10;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2741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第五卷一切也只能是这样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7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3404870</wp:posOffset>
              </wp:positionH>
              <wp:positionV relativeFrom="page">
                <wp:posOffset>7639685</wp:posOffset>
              </wp:positionV>
              <wp:extent cx="1752600" cy="109855"/>
              <wp:effectExtent l="0" t="0" r="0" b="0"/>
              <wp:wrapNone/>
              <wp:docPr id="728" name="Shape 7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5260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2462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第五卷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一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切也只能是这样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TW" w:eastAsia="zh-TW" w:bidi="zh-TW"/>
                            </w:rPr>
                            <w:t>18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】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28" o:spid="_x0000_s1026" o:spt="202" type="#_x0000_t202" style="position:absolute;left:0pt;margin-left:268.1pt;margin-top:601.55pt;height:8.65pt;width:138pt;mso-position-horizontal-relative:page;mso-position-vertical-relative:page;z-index:-251657216;mso-width-relative:page;mso-height-relative:page;" filled="f" stroked="f" coordsize="21600,21600" o:gfxdata="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G4s913XAAAADQEAAA8A&#10;AAAAAAAAAQAgAAAAIgAAAGRycy9kb3ducmV2LnhtbFBLAQIUABQAAAAIAIdO4kDnzxYIpgEAAGgD&#10;AAAOAAAAAAAAAAEAIAAAACY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2462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第五卷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一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切也只能是这样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spacing w:val="0"/>
                        <w:w w:val="100"/>
                        <w:position w:val="0"/>
                        <w:sz w:val="17"/>
                        <w:szCs w:val="17"/>
                        <w:lang w:val="zh-TW" w:eastAsia="zh-TW" w:bidi="zh-TW"/>
                      </w:rPr>
                      <w:t>18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】</w:t>
                    </w:r>
                  </w:p>
                </w:txbxContent>
              </v:textbox>
            </v:shape>
          </w:pict>
        </mc:Fallback>
      </mc:AlternateContent>
    </w:r>
  </w:p>
</w:ftr>
</file>

<file path=word/footer17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3404870</wp:posOffset>
              </wp:positionH>
              <wp:positionV relativeFrom="page">
                <wp:posOffset>7639685</wp:posOffset>
              </wp:positionV>
              <wp:extent cx="1752600" cy="109855"/>
              <wp:effectExtent l="0" t="0" r="0" b="0"/>
              <wp:wrapNone/>
              <wp:docPr id="732" name="Shape 73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5260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2462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第五卷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一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切也只能是这样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spacing w:val="0"/>
                              <w:w w:val="100"/>
                              <w:position w:val="0"/>
                              <w:sz w:val="17"/>
                              <w:szCs w:val="17"/>
                              <w:lang w:val="zh-TW" w:eastAsia="zh-TW" w:bidi="zh-TW"/>
                            </w:rPr>
                            <w:t>18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】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32" o:spid="_x0000_s1026" o:spt="202" type="#_x0000_t202" style="position:absolute;left:0pt;margin-left:268.1pt;margin-top:601.55pt;height:8.65pt;width:138pt;mso-position-horizontal-relative:page;mso-position-vertical-relative:page;z-index:-251657216;mso-width-relative:page;mso-height-relative:page;" filled="f" stroked="f" coordsize="21600,21600" o:gfxdata="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uLPdd1wAAAA0BAAAP&#10;AAAAAAAAAAEAIAAAACIAAABkcnMvZG93bnJldi54bWxQSwECFAAUAAAACACHTuJAOalzzqcBAABo&#10;AwAADgAAAAAAAAABACAAAAAm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2462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第五卷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一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切也只能是这样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spacing w:val="0"/>
                        <w:w w:val="100"/>
                        <w:position w:val="0"/>
                        <w:sz w:val="17"/>
                        <w:szCs w:val="17"/>
                        <w:lang w:val="zh-TW" w:eastAsia="zh-TW" w:bidi="zh-TW"/>
                      </w:rPr>
                      <w:t>18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】</w:t>
                    </w:r>
                  </w:p>
                </w:txbxContent>
              </v:textbox>
            </v:shape>
          </w:pict>
        </mc:Fallback>
      </mc:AlternateContent>
    </w:r>
  </w:p>
</w:ftr>
</file>

<file path=word/footer17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269875</wp:posOffset>
              </wp:positionH>
              <wp:positionV relativeFrom="page">
                <wp:posOffset>7379335</wp:posOffset>
              </wp:positionV>
              <wp:extent cx="777240" cy="109855"/>
              <wp:effectExtent l="0" t="0" r="0" b="0"/>
              <wp:wrapNone/>
              <wp:docPr id="735" name="Shape 7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1210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35" o:spid="_x0000_s1026" o:spt="202" type="#_x0000_t202" style="position:absolute;left:0pt;margin-left:21.25pt;margin-top:581.05pt;height:8.65pt;width:61.2pt;mso-position-horizontal-relative:page;mso-position-vertical-relative:page;z-index:-251657216;mso-width-relative:page;mso-height-relative:page;" filled="f" stroked="f" coordsize="21600,21600" o:gfxdata="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AFxbC1wAAAAwBAAAP&#10;AAAAAAAAAAEAIAAAACIAAABkcnMvZG93bnJldi54bWxQSwECFAAUAAAACACHTuJA4WUR2acBAABn&#10;AwAADgAAAAAAAAABACAAAAAm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1210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7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269875</wp:posOffset>
              </wp:positionH>
              <wp:positionV relativeFrom="page">
                <wp:posOffset>7379335</wp:posOffset>
              </wp:positionV>
              <wp:extent cx="777240" cy="109855"/>
              <wp:effectExtent l="0" t="0" r="0" b="0"/>
              <wp:wrapNone/>
              <wp:docPr id="737" name="Shape 7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1210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37" o:spid="_x0000_s1026" o:spt="202" type="#_x0000_t202" style="position:absolute;left:0pt;margin-left:21.25pt;margin-top:581.05pt;height:8.65pt;width:61.2pt;mso-position-horizontal-relative:page;mso-position-vertical-relative:page;z-index:-251657216;mso-width-relative:page;mso-height-relative:page;" filled="f" stroked="f" coordsize="21600,21600" o:gfxdata="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AFxbC1wAAAAwBAAAP&#10;AAAAAAAAAAEAIAAAACIAAABkcnMvZG93bnJldi54bWxQSwECFAAUAAAACACHTuJAk3FLDKcBAABn&#10;AwAADgAAAAAAAAABACAAAAAm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1210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7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314960</wp:posOffset>
              </wp:positionH>
              <wp:positionV relativeFrom="page">
                <wp:posOffset>7736840</wp:posOffset>
              </wp:positionV>
              <wp:extent cx="819785" cy="109855"/>
              <wp:effectExtent l="0" t="0" r="0" b="0"/>
              <wp:wrapNone/>
              <wp:docPr id="741" name="Shape 74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978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41" o:spid="_x0000_s1026" o:spt="202" type="#_x0000_t202" style="position:absolute;left:0pt;margin-left:24.8pt;margin-top:609.2pt;height:8.65pt;width:64.5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AgPMFm&#10;1wAAAAwBAAAPAAAAAAAAAAEAIAAAACIAAABkcnMvZG93bnJldi54bWxQSwECFAAUAAAACACHTuJA&#10;Fl/yd7ABAABzAwAADgAAAAAAAAABACAAAAAm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347345</wp:posOffset>
              </wp:positionH>
              <wp:positionV relativeFrom="page">
                <wp:posOffset>7392035</wp:posOffset>
              </wp:positionV>
              <wp:extent cx="725170" cy="103505"/>
              <wp:effectExtent l="0" t="0" r="0" b="0"/>
              <wp:wrapNone/>
              <wp:docPr id="71" name="Shape 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25170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 xml:space="preserve">Vi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1" o:spid="_x0000_s1026" o:spt="202" type="#_x0000_t202" style="position:absolute;left:0pt;margin-left:27.35pt;margin-top:582.05pt;height:8.15pt;width:57.1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 xml:space="preserve">Vi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8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314960</wp:posOffset>
              </wp:positionH>
              <wp:positionV relativeFrom="page">
                <wp:posOffset>7736840</wp:posOffset>
              </wp:positionV>
              <wp:extent cx="819785" cy="109855"/>
              <wp:effectExtent l="0" t="0" r="0" b="0"/>
              <wp:wrapNone/>
              <wp:docPr id="745" name="Shape 7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978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45" o:spid="_x0000_s1026" o:spt="202" type="#_x0000_t202" style="position:absolute;left:0pt;margin-left:24.8pt;margin-top:609.2pt;height:8.65pt;width:64.5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AgPMFm&#10;1wAAAAwBAAAPAAAAAAAAAAEAIAAAACIAAABkcnMvZG93bnJldi54bWxQSwECFAAUAAAACACHTuJA&#10;vCoDOrABAABzAwAADgAAAAAAAAABACAAAAAm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8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3422015</wp:posOffset>
              </wp:positionH>
              <wp:positionV relativeFrom="page">
                <wp:posOffset>7666990</wp:posOffset>
              </wp:positionV>
              <wp:extent cx="1774190" cy="109855"/>
              <wp:effectExtent l="0" t="0" r="0" b="0"/>
              <wp:wrapNone/>
              <wp:docPr id="749" name="Shape 74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7419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第五卷一切也只能是这样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49" o:spid="_x0000_s1026" o:spt="202" type="#_x0000_t202" style="position:absolute;left:0pt;margin-left:269.45pt;margin-top:603.7pt;height:8.65pt;width:139.7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BppuKE&#10;2AAAAA0BAAAPAAAAAAAAAAEAIAAAACIAAABkcnMvZG93bnJldi54bWxQSwECFAAUAAAACACHTuJA&#10;huo9ta8BAAB0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第五卷一切也只能是这样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8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18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18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3583305</wp:posOffset>
              </wp:positionH>
              <wp:positionV relativeFrom="page">
                <wp:posOffset>7774940</wp:posOffset>
              </wp:positionV>
              <wp:extent cx="1771015" cy="118745"/>
              <wp:effectExtent l="0" t="0" r="0" b="0"/>
              <wp:wrapNone/>
              <wp:docPr id="759" name="Shape 7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71015" cy="11874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2462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第五巻一切也只能是这样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59" o:spid="_x0000_s1026" o:spt="202" type="#_x0000_t202" style="position:absolute;left:0pt;margin-left:282.15pt;margin-top:612.2pt;height:9.35pt;width:139.45pt;mso-position-horizontal-relative:page;mso-position-vertical-relative:page;z-index:-251657216;mso-width-relative:page;mso-height-relative:page;" filled="f" stroked="f" coordsize="21600,21600" o:gfxdata="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cJfpU9gAAAANAQAA&#10;DwAAAAAAAAABACAAAAAiAAAAZHJzL2Rvd25yZXYueG1sUEsBAhQAFAAAAAgAh07iQFqF3JmnAQAA&#10;aAMAAA4AAAAAAAAAAQAgAAAAJw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2462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第五巻一切也只能是这样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8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311785</wp:posOffset>
              </wp:positionH>
              <wp:positionV relativeFrom="page">
                <wp:posOffset>7797800</wp:posOffset>
              </wp:positionV>
              <wp:extent cx="814070" cy="106680"/>
              <wp:effectExtent l="0" t="0" r="0" b="0"/>
              <wp:wrapNone/>
              <wp:docPr id="763" name="Shape 7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407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63" o:spid="_x0000_s1026" o:spt="202" type="#_x0000_t202" style="position:absolute;left:0pt;margin-left:24.55pt;margin-top:614pt;height:8.4pt;width:64.1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zwn9MtYA&#10;AAAMAQAADwAAAAAAAAABACAAAAAiAAAAZHJzL2Rvd25yZXYueG1sUEsBAhQAFAAAAAgAh07iQA5G&#10;+s6vAQAAcwMAAA4AAAAAAAAAAQAgAAAAJQEAAGRycy9lMm9Eb2MueG1sUEsFBgAAAAAGAAYAWQEA&#10;AEY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8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3427095</wp:posOffset>
              </wp:positionH>
              <wp:positionV relativeFrom="page">
                <wp:posOffset>7935595</wp:posOffset>
              </wp:positionV>
              <wp:extent cx="1774190" cy="115570"/>
              <wp:effectExtent l="0" t="0" r="0" b="0"/>
              <wp:wrapNone/>
              <wp:docPr id="767" name="Shape 76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7419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第五巻一切也只能是这样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67" o:spid="_x0000_s1026" o:spt="202" type="#_x0000_t202" style="position:absolute;left:0pt;margin-left:269.85pt;margin-top:624.85pt;height:9.1pt;width:139.7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MKZX&#10;m9gAAAANAQAADwAAAAAAAAABACAAAAAiAAAAZHJzL2Rvd25yZXYueG1sUEsBAhQAFAAAAAgAh07i&#10;QNVN4qawAQAAdAMAAA4AAAAAAAAAAQAgAAAAJwEAAGRycy9lMm9Eb2MueG1sUEsFBgAAAAAGAAYA&#10;WQEAAEk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第五巻一切也只能是这样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8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3576955</wp:posOffset>
              </wp:positionH>
              <wp:positionV relativeFrom="page">
                <wp:posOffset>7804150</wp:posOffset>
              </wp:positionV>
              <wp:extent cx="1749425" cy="115570"/>
              <wp:effectExtent l="0" t="0" r="0" b="0"/>
              <wp:wrapNone/>
              <wp:docPr id="776" name="Shape 77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49425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2462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第五卷 一切也只能是这样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76" o:spid="_x0000_s1026" o:spt="202" type="#_x0000_t202" style="position:absolute;left:0pt;margin-left:281.65pt;margin-top:614.5pt;height:9.1pt;width:137.75pt;mso-position-horizontal-relative:page;mso-position-vertical-relative:page;z-index:-251657216;mso-width-relative:page;mso-height-relative:page;" filled="f" stroked="f" coordsize="21600,21600" o:gfxdata="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2462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第五卷 一切也只能是这样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8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311785</wp:posOffset>
              </wp:positionH>
              <wp:positionV relativeFrom="page">
                <wp:posOffset>7797800</wp:posOffset>
              </wp:positionV>
              <wp:extent cx="814070" cy="106680"/>
              <wp:effectExtent l="0" t="0" r="0" b="0"/>
              <wp:wrapNone/>
              <wp:docPr id="780" name="Shape 78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407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80" o:spid="_x0000_s1026" o:spt="202" type="#_x0000_t202" style="position:absolute;left:0pt;margin-left:24.55pt;margin-top:614pt;height:8.4pt;width:64.1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M8J/TLWAAAA&#10;DAEAAA8AAAAAAAAAAQAgAAAAIgAAAGRycy9kb3ducmV2LnhtbFBLAQIUABQAAAAIAIdO4kD1MIq6&#10;rQEAAHMDAAAOAAAAAAAAAAEAIAAAACUBAABkcnMvZTJvRG9jLnhtbFBLBQYAAAAABgAGAFkBAABE&#10;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8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3515995</wp:posOffset>
              </wp:positionH>
              <wp:positionV relativeFrom="page">
                <wp:posOffset>7598410</wp:posOffset>
              </wp:positionV>
              <wp:extent cx="1774190" cy="115570"/>
              <wp:effectExtent l="0" t="0" r="0" b="0"/>
              <wp:wrapNone/>
              <wp:docPr id="787" name="Shape 78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7419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第五卷一切也只能是这样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87" o:spid="_x0000_s1026" o:spt="202" type="#_x0000_t202" style="position:absolute;left:0pt;margin-left:276.85pt;margin-top:598.3pt;height:9.1pt;width:139.7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第五卷一切也只能是这样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4265295</wp:posOffset>
              </wp:positionH>
              <wp:positionV relativeFrom="page">
                <wp:posOffset>7325360</wp:posOffset>
              </wp:positionV>
              <wp:extent cx="463550" cy="109855"/>
              <wp:effectExtent l="0" t="0" r="0" b="0"/>
              <wp:wrapNone/>
              <wp:docPr id="75" name="Shape 7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35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増订版序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5" o:spid="_x0000_s1026" o:spt="202" type="#_x0000_t202" style="position:absolute;left:0pt;margin-left:335.85pt;margin-top:576.8pt;height:8.65pt;width:36.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KpocsrX&#10;AAAADQEAAA8AAAAAAAAAAQAgAAAAIgAAAGRycy9kb3ducmV2LnhtbFBLAQIUABQAAAAIAIdO4kD/&#10;Lny+rwEAAHEDAAAOAAAAAAAAAAEAIAAAACY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増订版序</w:t>
                    </w:r>
                  </w:p>
                </w:txbxContent>
              </v:textbox>
            </v:shape>
          </w:pict>
        </mc:Fallback>
      </mc:AlternateContent>
    </w:r>
  </w:p>
</w:ftr>
</file>

<file path=word/footer19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3515995</wp:posOffset>
              </wp:positionH>
              <wp:positionV relativeFrom="page">
                <wp:posOffset>7598410</wp:posOffset>
              </wp:positionV>
              <wp:extent cx="1774190" cy="115570"/>
              <wp:effectExtent l="0" t="0" r="0" b="0"/>
              <wp:wrapNone/>
              <wp:docPr id="791" name="Shape 79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7419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第五卷一切也只能是这样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91" o:spid="_x0000_s1026" o:spt="202" type="#_x0000_t202" style="position:absolute;left:0pt;margin-left:276.85pt;margin-top:598.3pt;height:9.1pt;width:139.7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第五卷一切也只能是这样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9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337185</wp:posOffset>
              </wp:positionH>
              <wp:positionV relativeFrom="page">
                <wp:posOffset>7610475</wp:posOffset>
              </wp:positionV>
              <wp:extent cx="829310" cy="109855"/>
              <wp:effectExtent l="0" t="0" r="0" b="0"/>
              <wp:wrapNone/>
              <wp:docPr id="795" name="Shape 79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2931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95" o:spid="_x0000_s1026" o:spt="202" type="#_x0000_t202" style="position:absolute;left:0pt;margin-left:26.55pt;margin-top:599.25pt;height:8.65pt;width:65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BYtdabX&#10;AAAADAEAAA8AAAAAAAAAAQAgAAAAIgAAAGRycy9kb3ducmV2LnhtbFBLAQIUABQAAAAIAIdO4kDg&#10;pfnirwEAAHMDAAAOAAAAAAAAAAEAIAAAACY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9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3475355</wp:posOffset>
              </wp:positionH>
              <wp:positionV relativeFrom="page">
                <wp:posOffset>7599680</wp:posOffset>
              </wp:positionV>
              <wp:extent cx="1774190" cy="113030"/>
              <wp:effectExtent l="0" t="0" r="0" b="0"/>
              <wp:wrapNone/>
              <wp:docPr id="801" name="Shape 80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7419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2458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第五卷一切也只能是这样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01" o:spid="_x0000_s1026" o:spt="202" type="#_x0000_t202" style="position:absolute;left:0pt;margin-left:273.65pt;margin-top:598.4pt;height:8.9pt;width:139.7pt;mso-position-horizontal-relative:page;mso-position-vertical-relative:page;z-index:-251657216;mso-width-relative:page;mso-height-relative:page;" filled="f" stroked="f" coordsize="21600,21600" o:gfxdata="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DtPpfHZAAAADQEA&#10;AA8AAAAAAAAAAQAgAAAAIgAAAGRycy9kb3ducmV2LnhtbFBLAQIUABQAAAAIAIdO4kCVA7VYpwEA&#10;AGgDAAAOAAAAAAAAAAEAIAAAACgBAABkcnMvZTJvRG9jLnhtbFBLBQYAAAAABgAGAFkBAABBBQAA&#10;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2458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第五卷一切也只能是这样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9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337185</wp:posOffset>
              </wp:positionH>
              <wp:positionV relativeFrom="page">
                <wp:posOffset>7610475</wp:posOffset>
              </wp:positionV>
              <wp:extent cx="829310" cy="109855"/>
              <wp:effectExtent l="0" t="0" r="0" b="0"/>
              <wp:wrapNone/>
              <wp:docPr id="805" name="Shape 80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2931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05" o:spid="_x0000_s1026" o:spt="202" type="#_x0000_t202" style="position:absolute;left:0pt;margin-left:26.55pt;margin-top:599.25pt;height:8.65pt;width:65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BYtdabX&#10;AAAADAEAAA8AAAAAAAAAAQAgAAAAIgAAAGRycy9kb3ducmV2LnhtbFBLAQIUABQAAAAIAIdO4kB9&#10;8R05rwEAAHMDAAAOAAAAAAAAAAEAIAAAACY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9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352425</wp:posOffset>
              </wp:positionH>
              <wp:positionV relativeFrom="page">
                <wp:posOffset>7663815</wp:posOffset>
              </wp:positionV>
              <wp:extent cx="819785" cy="106680"/>
              <wp:effectExtent l="0" t="0" r="0" b="0"/>
              <wp:wrapNone/>
              <wp:docPr id="809" name="Shape 8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1978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09" o:spid="_x0000_s1026" o:spt="202" type="#_x0000_t202" style="position:absolute;left:0pt;margin-left:27.75pt;margin-top:603.45pt;height:8.4pt;width:64.5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JFCNBDX&#10;AAAADAEAAA8AAAAAAAAAAQAgAAAAIgAAAGRycy9kb3ducmV2LnhtbFBLAQIUABQAAAAIAIdO4kAC&#10;/OF+rwEAAHMDAAAOAAAAAAAAAAEAIAAAACY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9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3477260</wp:posOffset>
              </wp:positionH>
              <wp:positionV relativeFrom="page">
                <wp:posOffset>7553960</wp:posOffset>
              </wp:positionV>
              <wp:extent cx="1774190" cy="113030"/>
              <wp:effectExtent l="0" t="0" r="0" b="0"/>
              <wp:wrapNone/>
              <wp:docPr id="814" name="Shape 8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7419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245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第五卷一切也只能是这样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14" o:spid="_x0000_s1026" o:spt="202" type="#_x0000_t202" style="position:absolute;left:0pt;margin-left:273.8pt;margin-top:594.8pt;height:8.9pt;width:139.7pt;mso-position-horizontal-relative:page;mso-position-vertical-relative:page;z-index:-251657216;mso-width-relative:page;mso-height-relative:page;" filled="f" stroked="f" coordsize="21600,21600" o:gfxdata="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245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第五卷一切也只能是这样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9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358775</wp:posOffset>
              </wp:positionH>
              <wp:positionV relativeFrom="page">
                <wp:posOffset>7639050</wp:posOffset>
              </wp:positionV>
              <wp:extent cx="831850" cy="109855"/>
              <wp:effectExtent l="0" t="0" r="0" b="0"/>
              <wp:wrapNone/>
              <wp:docPr id="818" name="Shape 8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18" o:spid="_x0000_s1026" o:spt="202" type="#_x0000_t202" style="position:absolute;left:0pt;margin-left:28.25pt;margin-top:601.5pt;height:8.65pt;width:65.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9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3425190</wp:posOffset>
              </wp:positionH>
              <wp:positionV relativeFrom="page">
                <wp:posOffset>7568565</wp:posOffset>
              </wp:positionV>
              <wp:extent cx="1749425" cy="115570"/>
              <wp:effectExtent l="0" t="0" r="0" b="0"/>
              <wp:wrapNone/>
              <wp:docPr id="823" name="Shape 8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49425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2448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第五卷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CN" w:eastAsia="zh-CN" w:bidi="zh-CN"/>
                            </w:rPr>
                            <w:t>一切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也只能是这样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23" o:spid="_x0000_s1026" o:spt="202" type="#_x0000_t202" style="position:absolute;left:0pt;margin-left:269.7pt;margin-top:595.95pt;height:9.1pt;width:137.75pt;mso-position-horizontal-relative:page;mso-position-vertical-relative:page;z-index:-251657216;mso-width-relative:page;mso-height-relative:page;" filled="f" stroked="f" coordsize="21600,21600" o:gfxdata="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2448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第五卷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CN" w:eastAsia="zh-CN" w:bidi="zh-CN"/>
                      </w:rPr>
                      <w:t>一切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也只能是这样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19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361950</wp:posOffset>
              </wp:positionH>
              <wp:positionV relativeFrom="page">
                <wp:posOffset>7608570</wp:posOffset>
              </wp:positionV>
              <wp:extent cx="826135" cy="113030"/>
              <wp:effectExtent l="0" t="0" r="0" b="0"/>
              <wp:wrapNone/>
              <wp:docPr id="827" name="Shape 8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26135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27" o:spid="_x0000_s1026" o:spt="202" type="#_x0000_t202" style="position:absolute;left:0pt;margin-left:28.5pt;margin-top:599.1pt;height:8.9pt;width:65.0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CfhoUb&#10;1wAAAAwBAAAPAAAAAAAAAAEAIAAAACIAAABkcnMvZG93bnJldi54bWxQSwECFAAUAAAACACHTuJA&#10;pl78XbABAABzAwAADgAAAAAAAAABACAAAAAm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19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353695</wp:posOffset>
              </wp:positionH>
              <wp:positionV relativeFrom="page">
                <wp:posOffset>7420610</wp:posOffset>
              </wp:positionV>
              <wp:extent cx="692150" cy="109855"/>
              <wp:effectExtent l="0" t="0" r="0" b="0"/>
              <wp:wrapNone/>
              <wp:docPr id="15" name="Shape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921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1080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II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5" o:spid="_x0000_s1026" o:spt="202" type="#_x0000_t202" style="position:absolute;left:0pt;margin-left:27.85pt;margin-top:584.3pt;height:8.65pt;width:54.5pt;mso-position-horizontal-relative:page;mso-position-vertical-relative:page;z-index:-251657216;mso-width-relative:page;mso-height-relative:page;" filled="f" stroked="f" coordsize="21600,21600" o:gfxdata="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BGnAoi1gAAAAwBAAAPAAAA&#10;AAAAAAEAIAAAACIAAABkcnMvZG93bnJldi54bWxQSwECFAAUAAAACACHTuJA8KeZl6UBAABlAwAA&#10;DgAAAAAAAAABACAAAAAlAQAAZHJzL2Uyb0RvYy54bWxQSwUGAAAAAAYABgBZAQAAP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1080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II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4667250</wp:posOffset>
              </wp:positionH>
              <wp:positionV relativeFrom="page">
                <wp:posOffset>7339965</wp:posOffset>
              </wp:positionV>
              <wp:extent cx="402590" cy="115570"/>
              <wp:effectExtent l="0" t="0" r="0" b="0"/>
              <wp:wrapNone/>
              <wp:docPr id="79" name="Shape 7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259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序 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>vii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9" o:spid="_x0000_s1026" o:spt="202" type="#_x0000_t202" style="position:absolute;left:0pt;margin-left:367.5pt;margin-top:577.95pt;height:9.1pt;width:31.7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CT8dSnY&#10;AAAADQEAAA8AAAAAAAAAAQAgAAAAIgAAAGRycy9kb3ducmV2LnhtbFBLAQIUABQAAAAIAIdO4kAz&#10;MFbgrgEAAHEDAAAOAAAAAAAAAAEAIAAAACc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0"/>
                        <w:szCs w:val="20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序 </w:t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>vii</w:t>
                    </w:r>
                  </w:p>
                </w:txbxContent>
              </v:textbox>
            </v:shape>
          </w:pict>
        </mc:Fallback>
      </mc:AlternateContent>
    </w:r>
  </w:p>
</w:ftr>
</file>

<file path=word/footer20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20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3860165</wp:posOffset>
              </wp:positionH>
              <wp:positionV relativeFrom="page">
                <wp:posOffset>7556500</wp:posOffset>
              </wp:positionV>
              <wp:extent cx="1423670" cy="118745"/>
              <wp:effectExtent l="0" t="0" r="0" b="0"/>
              <wp:wrapNone/>
              <wp:docPr id="837" name="Shape 8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23670" cy="11874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第六卷更多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的路标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37" o:spid="_x0000_s1026" o:spt="202" type="#_x0000_t202" style="position:absolute;left:0pt;margin-left:303.95pt;margin-top:595pt;height:9.35pt;width:112.1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AI3voe&#10;2AAAAA0BAAAPAAAAAAAAAAEAIAAAACIAAABkcnMvZG93bnJldi54bWxQSwECFAAUAAAACACHTuJA&#10;8DYXLq8BAAB0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第六卷更多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的路标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0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316865</wp:posOffset>
              </wp:positionH>
              <wp:positionV relativeFrom="page">
                <wp:posOffset>7620635</wp:posOffset>
              </wp:positionV>
              <wp:extent cx="829310" cy="109855"/>
              <wp:effectExtent l="0" t="0" r="0" b="0"/>
              <wp:wrapNone/>
              <wp:docPr id="841" name="Shape 84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2931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41" o:spid="_x0000_s1026" o:spt="202" type="#_x0000_t202" style="position:absolute;left:0pt;margin-left:24.95pt;margin-top:600.05pt;height:8.65pt;width:65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F6eIKzVAAAA&#10;DAEAAA8AAAAAAAAAAQAgAAAAIgAAAGRycy9kb3ducmV2LnhtbFBLAQIUABQAAAAIAIdO4kBUP6JC&#10;rgEAAHMDAAAOAAAAAAAAAAEAIAAAACQBAABkcnMvZTJvRG9jLnhtbFBLBQYAAAAABgAGAFkBAABE&#10;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0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3855085</wp:posOffset>
              </wp:positionH>
              <wp:positionV relativeFrom="page">
                <wp:posOffset>7532370</wp:posOffset>
              </wp:positionV>
              <wp:extent cx="1417320" cy="109855"/>
              <wp:effectExtent l="0" t="0" r="0" b="0"/>
              <wp:wrapNone/>
              <wp:docPr id="845" name="Shape 8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1732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第六巻更多的路标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45" o:spid="_x0000_s1026" o:spt="202" type="#_x0000_t202" style="position:absolute;left:0pt;margin-left:303.55pt;margin-top:593.1pt;height:8.65pt;width:111.6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DQdv&#10;w9gAAAANAQAADwAAAAAAAAABACAAAAAiAAAAZHJzL2Rvd25yZXYueG1sUEsBAhQAFAAAAAgAh07i&#10;QESA/i2wAQAAdAMAAA4AAAAAAAAAAQAgAAAAJwEAAGRycy9lMm9Eb2MueG1sUEsFBgAAAAAGAAYA&#10;WQEAAEk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第六巻更多的路标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0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3855085</wp:posOffset>
              </wp:positionH>
              <wp:positionV relativeFrom="page">
                <wp:posOffset>7532370</wp:posOffset>
              </wp:positionV>
              <wp:extent cx="1417320" cy="109855"/>
              <wp:effectExtent l="0" t="0" r="0" b="0"/>
              <wp:wrapNone/>
              <wp:docPr id="849" name="Shape 84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1732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第六巻更多的路标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49" o:spid="_x0000_s1026" o:spt="202" type="#_x0000_t202" style="position:absolute;left:0pt;margin-left:303.55pt;margin-top:593.1pt;height:8.65pt;width:111.6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ANB2/D&#10;2AAAAA0BAAAPAAAAAAAAAAEAIAAAACIAAABkcnMvZG93bnJldi54bWxQSwECFAAUAAAACACHTuJA&#10;wUwtd68BAAB0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第六巻更多的路标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0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3866515</wp:posOffset>
              </wp:positionH>
              <wp:positionV relativeFrom="page">
                <wp:posOffset>7538085</wp:posOffset>
              </wp:positionV>
              <wp:extent cx="1398905" cy="113030"/>
              <wp:effectExtent l="0" t="0" r="0" b="0"/>
              <wp:wrapNone/>
              <wp:docPr id="855" name="Shape 8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98905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第六卷更多的路标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55" o:spid="_x0000_s1026" o:spt="202" type="#_x0000_t202" style="position:absolute;left:0pt;margin-left:304.45pt;margin-top:593.55pt;height:8.9pt;width:110.1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j7oG&#10;JdgAAAANAQAADwAAAAAAAAABACAAAAAiAAAAZHJzL2Rvd25yZXYueG1sUEsBAhQAFAAAAAgAh07i&#10;QGkZJQWwAQAAdAMAAA4AAAAAAAAAAQAgAAAAJwEAAGRycy9lMm9Eb2MueG1sUEsFBgAAAAAGAAYA&#10;WQEAAEk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第六卷更多的路标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0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309245</wp:posOffset>
              </wp:positionH>
              <wp:positionV relativeFrom="page">
                <wp:posOffset>7605395</wp:posOffset>
              </wp:positionV>
              <wp:extent cx="831850" cy="109855"/>
              <wp:effectExtent l="0" t="0" r="0" b="0"/>
              <wp:wrapNone/>
              <wp:docPr id="859" name="Shape 8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59" o:spid="_x0000_s1026" o:spt="202" type="#_x0000_t202" style="position:absolute;left:0pt;margin-left:24.35pt;margin-top:598.85pt;height:8.65pt;width:65.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B+w3W51gAA&#10;AAwBAAAPAAAAAAAAAAEAIAAAACIAAABkcnMvZG93bnJldi54bWxQSwECFAAUAAAACACHTuJAh6th&#10;IK4BAABzAwAADgAAAAAAAAABACAAAAAl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0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3876675</wp:posOffset>
              </wp:positionH>
              <wp:positionV relativeFrom="page">
                <wp:posOffset>7522845</wp:posOffset>
              </wp:positionV>
              <wp:extent cx="1417320" cy="115570"/>
              <wp:effectExtent l="0" t="0" r="0" b="0"/>
              <wp:wrapNone/>
              <wp:docPr id="863" name="Shape 8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1732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1901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第六卷更多的路标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63" o:spid="_x0000_s1026" o:spt="202" type="#_x0000_t202" style="position:absolute;left:0pt;margin-left:305.25pt;margin-top:592.35pt;height:9.1pt;width:111.6pt;mso-position-horizontal-relative:page;mso-position-vertical-relative:page;z-index:-251657216;mso-width-relative:page;mso-height-relative:page;" filled="f" stroked="f" coordsize="21600,21600" o:gfxdata="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NkPMhLYAAAADQEA&#10;AA8AAAAAAAAAAQAgAAAAIgAAAGRycy9kb3ducmV2LnhtbFBLAQIUABQAAAAIAIdO4kAlw5fhqAEA&#10;AGgDAAAOAAAAAAAAAAEAIAAAACcBAABkcnMvZTJvRG9jLnhtbFBLBQYAAAAABgAGAFkBAABBBQAA&#10;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1901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第六卷更多的路标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0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3876675</wp:posOffset>
              </wp:positionH>
              <wp:positionV relativeFrom="page">
                <wp:posOffset>7522845</wp:posOffset>
              </wp:positionV>
              <wp:extent cx="1417320" cy="115570"/>
              <wp:effectExtent l="0" t="0" r="0" b="0"/>
              <wp:wrapNone/>
              <wp:docPr id="867" name="Shape 86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1732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1901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第六卷更多的路标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67" o:spid="_x0000_s1026" o:spt="202" type="#_x0000_t202" style="position:absolute;left:0pt;margin-left:305.25pt;margin-top:592.35pt;height:9.1pt;width:111.6pt;mso-position-horizontal-relative:page;mso-position-vertical-relative:page;z-index:-251657216;mso-width-relative:page;mso-height-relative:page;" filled="f" stroked="f" coordsize="21600,21600" o:gfxdata="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NkPMhLYAAAADQEA&#10;AA8AAAAAAAAAAQAgAAAAIgAAAGRycy9kb3ducmV2LnhtbFBLAQIUABQAAAAIAIdO4kBsUVpHqAEA&#10;AGgDAAAOAAAAAAAAAAEAIAAAACcBAABkcnMvZTJvRG9jLnhtbFBLBQYAAAAABgAGAFkBAABBBQAA&#10;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1901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第六卷更多的路标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0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334645</wp:posOffset>
              </wp:positionH>
              <wp:positionV relativeFrom="page">
                <wp:posOffset>7602220</wp:posOffset>
              </wp:positionV>
              <wp:extent cx="831850" cy="109855"/>
              <wp:effectExtent l="0" t="0" r="0" b="0"/>
              <wp:wrapNone/>
              <wp:docPr id="871" name="Shape 8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71" o:spid="_x0000_s1026" o:spt="202" type="#_x0000_t202" style="position:absolute;left:0pt;margin-left:26.35pt;margin-top:598.6pt;height:8.65pt;width:65.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A1diMvY&#10;AAAADAEAAA8AAAAAAAAAAQAgAAAAIgAAAGRycy9kb3ducmV2LnhtbFBLAQIUABQAAAAIAIdO4kAy&#10;nhxNrgEAAHMDAAAOAAAAAAAAAAEAIAAAACc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4667250</wp:posOffset>
              </wp:positionH>
              <wp:positionV relativeFrom="page">
                <wp:posOffset>7339965</wp:posOffset>
              </wp:positionV>
              <wp:extent cx="402590" cy="115570"/>
              <wp:effectExtent l="0" t="0" r="0" b="0"/>
              <wp:wrapNone/>
              <wp:docPr id="83" name="Shape 8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259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序 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>vii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3" o:spid="_x0000_s1026" o:spt="202" type="#_x0000_t202" style="position:absolute;left:0pt;margin-left:367.5pt;margin-top:577.95pt;height:9.1pt;width:31.7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Ak/HUp&#10;2AAAAA0BAAAPAAAAAAAAAAEAIAAAACIAAABkcnMvZG93bnJldi54bWxQSwECFAAUAAAACACHTuJA&#10;FwHhEK8BAABx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0"/>
                        <w:szCs w:val="20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序 </w:t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>vii</w:t>
                    </w:r>
                  </w:p>
                </w:txbxContent>
              </v:textbox>
            </v:shape>
          </w:pict>
        </mc:Fallback>
      </mc:AlternateContent>
    </w:r>
  </w:p>
</w:ftr>
</file>

<file path=word/footer2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269875</wp:posOffset>
              </wp:positionH>
              <wp:positionV relativeFrom="page">
                <wp:posOffset>7379335</wp:posOffset>
              </wp:positionV>
              <wp:extent cx="777240" cy="109855"/>
              <wp:effectExtent l="0" t="0" r="0" b="0"/>
              <wp:wrapNone/>
              <wp:docPr id="878" name="Shape 87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1210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78" o:spid="_x0000_s1026" o:spt="202" type="#_x0000_t202" style="position:absolute;left:0pt;margin-left:21.25pt;margin-top:581.05pt;height:8.65pt;width:61.2pt;mso-position-horizontal-relative:page;mso-position-vertical-relative:page;z-index:-251657216;mso-width-relative:page;mso-height-relative:page;" filled="f" stroked="f" coordsize="21600,21600" o:gfxdata="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MAXFsLXAAAADAEAAA8A&#10;AAAAAAAAAQAgAAAAIgAAAGRycy9kb3ducmV2LnhtbFBLAQIUABQAAAAIAIdO4kDOx1Z+pgEAAGcD&#10;AAAOAAAAAAAAAAEAIAAAACY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1210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269875</wp:posOffset>
              </wp:positionH>
              <wp:positionV relativeFrom="page">
                <wp:posOffset>7379335</wp:posOffset>
              </wp:positionV>
              <wp:extent cx="777240" cy="109855"/>
              <wp:effectExtent l="0" t="0" r="0" b="0"/>
              <wp:wrapNone/>
              <wp:docPr id="880" name="Shape 88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1210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80" o:spid="_x0000_s1026" o:spt="202" type="#_x0000_t202" style="position:absolute;left:0pt;margin-left:21.25pt;margin-top:581.05pt;height:8.65pt;width:61.2pt;mso-position-horizontal-relative:page;mso-position-vertical-relative:page;z-index:-251657216;mso-width-relative:page;mso-height-relative:page;" filled="f" stroked="f" coordsize="21600,21600" o:gfxdata="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MAXFsLXAAAADAEAAA8A&#10;AAAAAAAAAQAgAAAAIgAAAGRycy9kb3ducmV2LnhtbFBLAQIUABQAAAAIAIdO4kAYRUpMpgEAAGcD&#10;AAAOAAAAAAAAAAEAIAAAACY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1210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3876675</wp:posOffset>
              </wp:positionH>
              <wp:positionV relativeFrom="page">
                <wp:posOffset>7522845</wp:posOffset>
              </wp:positionV>
              <wp:extent cx="1417320" cy="115570"/>
              <wp:effectExtent l="0" t="0" r="0" b="0"/>
              <wp:wrapNone/>
              <wp:docPr id="885" name="Shape 88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1732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1901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第六卷更多的路标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85" o:spid="_x0000_s1026" o:spt="202" type="#_x0000_t202" style="position:absolute;left:0pt;margin-left:305.25pt;margin-top:592.35pt;height:9.1pt;width:111.6pt;mso-position-horizontal-relative:page;mso-position-vertical-relative:page;z-index:-251657216;mso-width-relative:page;mso-height-relative:page;" filled="f" stroked="f" coordsize="21600,21600" o:gfxdata="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NkPMhLYAAAADQEA&#10;AA8AAAAAAAAAAQAgAAAAIgAAAGRycy9kb3ducmV2LnhtbFBLAQIUABQAAAAIAIdO4kDRXL3uqAEA&#10;AGgDAAAOAAAAAAAAAAEAIAAAACcBAABkcnMvZTJvRG9jLnhtbFBLBQYAAAAABgAGAFkBAABBBQAA&#10;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1901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第六卷更多的路标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334645</wp:posOffset>
              </wp:positionH>
              <wp:positionV relativeFrom="page">
                <wp:posOffset>7602220</wp:posOffset>
              </wp:positionV>
              <wp:extent cx="831850" cy="109855"/>
              <wp:effectExtent l="0" t="0" r="0" b="0"/>
              <wp:wrapNone/>
              <wp:docPr id="889" name="Shape 88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89" o:spid="_x0000_s1026" o:spt="202" type="#_x0000_t202" style="position:absolute;left:0pt;margin-left:26.35pt;margin-top:598.6pt;height:8.65pt;width:65.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A1diMvY&#10;AAAADAEAAA8AAAAAAAAAAQAgAAAAIgAAAGRycy9kb3ducmV2LnhtbFBLAQIUABQAAAAIAIdO4kBS&#10;C0XsrgEAAHMDAAAOAAAAAAAAAAEAIAAAACc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3734435</wp:posOffset>
              </wp:positionH>
              <wp:positionV relativeFrom="page">
                <wp:posOffset>7583805</wp:posOffset>
              </wp:positionV>
              <wp:extent cx="1423670" cy="109855"/>
              <wp:effectExtent l="0" t="0" r="0" b="0"/>
              <wp:wrapNone/>
              <wp:docPr id="893" name="Shape 89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2367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第六卷更多的路标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93" o:spid="_x0000_s1026" o:spt="202" type="#_x0000_t202" style="position:absolute;left:0pt;margin-left:294.05pt;margin-top:597.15pt;height:8.65pt;width:112.1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7H/s&#10;K9gAAAANAQAADwAAAAAAAAABACAAAAAiAAAAZHJzL2Rvd25yZXYueG1sUEsBAhQAFAAAAAgAh07i&#10;QHNl1qqwAQAAdAMAAA4AAAAAAAAAAQAgAAAAJwEAAGRycy9lMm9Eb2MueG1sUEsFBgAAAAAGAAYA&#10;WQEAAEk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0"/>
                        <w:szCs w:val="20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第六卷更多的路标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335915</wp:posOffset>
              </wp:positionH>
              <wp:positionV relativeFrom="page">
                <wp:posOffset>7610475</wp:posOffset>
              </wp:positionV>
              <wp:extent cx="831850" cy="109855"/>
              <wp:effectExtent l="0" t="0" r="0" b="0"/>
              <wp:wrapNone/>
              <wp:docPr id="897" name="Shape 89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97" o:spid="_x0000_s1026" o:spt="202" type="#_x0000_t202" style="position:absolute;left:0pt;margin-left:26.45pt;margin-top:599.25pt;height:8.65pt;width:65.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n3duINcA&#10;AAAMAQAADwAAAAAAAAABACAAAAAiAAAAZHJzL2Rvd25yZXYueG1sUEsBAhQAFAAAAAgAh07iQClD&#10;WYquAQAAcwMAAA4AAAAAAAAAAQAgAAAAJgEAAGRycy9lMm9Eb2MueG1sUEsFBgAAAAAGAAYAWQEA&#10;AEY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2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2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3842385</wp:posOffset>
              </wp:positionH>
              <wp:positionV relativeFrom="page">
                <wp:posOffset>7656195</wp:posOffset>
              </wp:positionV>
              <wp:extent cx="1417320" cy="113030"/>
              <wp:effectExtent l="0" t="0" r="0" b="0"/>
              <wp:wrapNone/>
              <wp:docPr id="917" name="Shape 9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1732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第六巻更多的路标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17" o:spid="_x0000_s1026" o:spt="202" type="#_x0000_t202" style="position:absolute;left:0pt;margin-left:302.55pt;margin-top:602.85pt;height:8.9pt;width:111.6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DIgmJI&#10;2AAAAA0BAAAPAAAAAAAAAAEAIAAAACIAAABkcnMvZG93bnJldi54bWxQSwECFAAUAAAACACHTuJA&#10;tJaAs68BAAB0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第六巻更多的路标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337820</wp:posOffset>
              </wp:positionH>
              <wp:positionV relativeFrom="page">
                <wp:posOffset>7720330</wp:posOffset>
              </wp:positionV>
              <wp:extent cx="831850" cy="103505"/>
              <wp:effectExtent l="0" t="0" r="0" b="0"/>
              <wp:wrapNone/>
              <wp:docPr id="921" name="Shape 9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21" o:spid="_x0000_s1026" o:spt="202" type="#_x0000_t202" style="position:absolute;left:0pt;margin-left:26.6pt;margin-top:607.9pt;height:8.15pt;width:65.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ApiEv01gAA&#10;AAwBAAAPAAAAAAAAAAEAIAAAACIAAABkcnMvZG93bnJldi54bWxQSwECFAAUAAAACACHTuJAX1UY&#10;+q4BAABzAwAADgAAAAAAAAABACAAAAAl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269875</wp:posOffset>
              </wp:positionH>
              <wp:positionV relativeFrom="page">
                <wp:posOffset>7379335</wp:posOffset>
              </wp:positionV>
              <wp:extent cx="777240" cy="109855"/>
              <wp:effectExtent l="0" t="0" r="0" b="0"/>
              <wp:wrapNone/>
              <wp:docPr id="87" name="Shape 8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1210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7" o:spid="_x0000_s1026" o:spt="202" type="#_x0000_t202" style="position:absolute;left:0pt;margin-left:21.25pt;margin-top:581.05pt;height:8.65pt;width:61.2pt;mso-position-horizontal-relative:page;mso-position-vertical-relative:page;z-index:-251657216;mso-width-relative:page;mso-height-relative:page;" filled="f" stroked="f" coordsize="21600,21600" o:gfxdata="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wBcWwtcAAAAMAQAADwAA&#10;AAAAAAABACAAAAAiAAAAZHJzL2Rvd25yZXYueG1sUEsBAhQAFAAAAAgAh07iQGHLekGlAQAAZQMA&#10;AA4AAAAAAAAAAQAgAAAAJg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1210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3828415</wp:posOffset>
              </wp:positionH>
              <wp:positionV relativeFrom="page">
                <wp:posOffset>7637780</wp:posOffset>
              </wp:positionV>
              <wp:extent cx="1423670" cy="113030"/>
              <wp:effectExtent l="0" t="0" r="0" b="0"/>
              <wp:wrapNone/>
              <wp:docPr id="925" name="Shape 9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2367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1901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第六卷更多的路标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25" o:spid="_x0000_s1026" o:spt="202" type="#_x0000_t202" style="position:absolute;left:0pt;margin-left:301.45pt;margin-top:601.4pt;height:8.9pt;width:112.1pt;mso-position-horizontal-relative:page;mso-position-vertical-relative:page;z-index:-251657216;mso-width-relative:page;mso-height-relative:page;" filled="f" stroked="f" coordsize="21600,21600" o:gfxdata="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Zxi/U1gAAAA0BAAAP&#10;AAAAAAAAAAEAIAAAACIAAABkcnMvZG93bnJldi54bWxQSwECFAAUAAAACACHTuJAhVe0Eq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1901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第六卷更多的路标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337820</wp:posOffset>
              </wp:positionH>
              <wp:positionV relativeFrom="page">
                <wp:posOffset>7720330</wp:posOffset>
              </wp:positionV>
              <wp:extent cx="831850" cy="103505"/>
              <wp:effectExtent l="0" t="0" r="0" b="0"/>
              <wp:wrapNone/>
              <wp:docPr id="929" name="Shape 9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29" o:spid="_x0000_s1026" o:spt="202" type="#_x0000_t202" style="position:absolute;left:0pt;margin-left:26.6pt;margin-top:607.9pt;height:8.15pt;width:65.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ApiEv01gAA&#10;AAwBAAAPAAAAAAAAAAEAIAAAACIAAABkcnMvZG93bnJldi54bWxQSwECFAAUAAAACACHTuJAC776&#10;Ya4BAABzAwAADgAAAAAAAAABACAAAAAl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337820</wp:posOffset>
              </wp:positionH>
              <wp:positionV relativeFrom="page">
                <wp:posOffset>7720330</wp:posOffset>
              </wp:positionV>
              <wp:extent cx="831850" cy="103505"/>
              <wp:effectExtent l="0" t="0" r="0" b="0"/>
              <wp:wrapNone/>
              <wp:docPr id="933" name="Shape 9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33" o:spid="_x0000_s1026" o:spt="202" type="#_x0000_t202" style="position:absolute;left:0pt;margin-left:26.6pt;margin-top:607.9pt;height:8.15pt;width:65.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ApiEv01gAA&#10;AAwBAAAPAAAAAAAAAAEAIAAAACIAAABkcnMvZG93bnJldi54bWxQSwECFAAUAAAACACHTuJA2oMX&#10;Sq4BAABzAwAADgAAAAAAAAABACAAAAAl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3828415</wp:posOffset>
              </wp:positionH>
              <wp:positionV relativeFrom="page">
                <wp:posOffset>7637780</wp:posOffset>
              </wp:positionV>
              <wp:extent cx="1423670" cy="113030"/>
              <wp:effectExtent l="0" t="0" r="0" b="0"/>
              <wp:wrapNone/>
              <wp:docPr id="937" name="Shape 9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2367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1901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第六卷更多的路标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37" o:spid="_x0000_s1026" o:spt="202" type="#_x0000_t202" style="position:absolute;left:0pt;margin-left:301.45pt;margin-top:601.4pt;height:8.9pt;width:112.1pt;mso-position-horizontal-relative:page;mso-position-vertical-relative:page;z-index:-251657216;mso-width-relative:page;mso-height-relative:page;" filled="f" stroked="f" coordsize="21600,21600" o:gfxdata="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Zxi/U1gAAAA0BAAAP&#10;AAAAAAAAAAEAIAAAACIAAABkcnMvZG93bnJldi54bWxQSwECFAAUAAAACACHTuJAiBM7Qq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1901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第六卷更多的路标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2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2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3743325</wp:posOffset>
              </wp:positionH>
              <wp:positionV relativeFrom="page">
                <wp:posOffset>7637780</wp:posOffset>
              </wp:positionV>
              <wp:extent cx="1423670" cy="113030"/>
              <wp:effectExtent l="0" t="0" r="0" b="0"/>
              <wp:wrapNone/>
              <wp:docPr id="955" name="Shape 9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2367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第六卷更多的路标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55" o:spid="_x0000_s1026" o:spt="202" type="#_x0000_t202" style="position:absolute;left:0pt;margin-left:294.75pt;margin-top:601.4pt;height:8.9pt;width:112.1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r7q0&#10;l9gAAAANAQAADwAAAAAAAAABACAAAAAiAAAAZHJzL2Rvd25yZXYueG1sUEsBAhQAFAAAAAgAh07i&#10;QNpWFICwAQAAdAMAAA4AAAAAAAAAAQAgAAAAJwEAAGRycy9lMm9Eb2MueG1sUEsFBgAAAAAGAAYA&#10;WQEAAEk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第六卷更多的路标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417830</wp:posOffset>
              </wp:positionH>
              <wp:positionV relativeFrom="page">
                <wp:posOffset>7696200</wp:posOffset>
              </wp:positionV>
              <wp:extent cx="831850" cy="109855"/>
              <wp:effectExtent l="0" t="0" r="0" b="0"/>
              <wp:wrapNone/>
              <wp:docPr id="959" name="Shape 9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59" o:spid="_x0000_s1026" o:spt="202" type="#_x0000_t202" style="position:absolute;left:0pt;margin-left:32.9pt;margin-top:606pt;height:8.65pt;width:65.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A+eoA51gAA&#10;AAwBAAAPAAAAAAAAAAEAIAAAACIAAABkcnMvZG93bnJldi54bWxQSwECFAAUAAAACACHTuJAHw2c&#10;S64BAABzAwAADgAAAAAAAAABACAAAAAl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2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22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269875</wp:posOffset>
              </wp:positionH>
              <wp:positionV relativeFrom="page">
                <wp:posOffset>7379335</wp:posOffset>
              </wp:positionV>
              <wp:extent cx="777240" cy="109855"/>
              <wp:effectExtent l="0" t="0" r="0" b="0"/>
              <wp:wrapNone/>
              <wp:docPr id="91" name="Shape 9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1210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1" o:spid="_x0000_s1026" o:spt="202" type="#_x0000_t202" style="position:absolute;left:0pt;margin-left:21.25pt;margin-top:581.05pt;height:8.65pt;width:61.2pt;mso-position-horizontal-relative:page;mso-position-vertical-relative:page;z-index:-251657216;mso-width-relative:page;mso-height-relative:page;" filled="f" stroked="f" coordsize="21600,21600" o:gfxdata="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MAXFsLXAAAADAEAAA8A&#10;AAAAAAAAAQAgAAAAIgAAAGRycy9kb3ducmV2LnhtbFBLAQIUABQAAAAIAIdO4kDoBZ8NpgEAAGUD&#10;AAAOAAAAAAAAAAEAIAAAACY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1210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3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3970655</wp:posOffset>
              </wp:positionH>
              <wp:positionV relativeFrom="page">
                <wp:posOffset>7751445</wp:posOffset>
              </wp:positionV>
              <wp:extent cx="1301750" cy="115570"/>
              <wp:effectExtent l="0" t="0" r="0" b="0"/>
              <wp:wrapNone/>
              <wp:docPr id="968" name="Shape 96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0175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第七卷实践当下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68" o:spid="_x0000_s1026" o:spt="202" type="#_x0000_t202" style="position:absolute;left:0pt;margin-left:312.65pt;margin-top:610.35pt;height:9.1pt;width:102.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AGRxrHX&#10;AAAADQEAAA8AAAAAAAAAAQAgAAAAIgAAAGRycy9kb3ducmV2LnhtbFBLAQIUABQAAAAIAIdO4kDr&#10;IhVZrwEAAHQDAAAOAAAAAAAAAAEAIAAAACY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第七卷实践当下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3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283210</wp:posOffset>
              </wp:positionH>
              <wp:positionV relativeFrom="page">
                <wp:posOffset>7790815</wp:posOffset>
              </wp:positionV>
              <wp:extent cx="831850" cy="109855"/>
              <wp:effectExtent l="0" t="0" r="0" b="0"/>
              <wp:wrapNone/>
              <wp:docPr id="972" name="Shape 97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72" o:spid="_x0000_s1026" o:spt="202" type="#_x0000_t202" style="position:absolute;left:0pt;margin-left:22.3pt;margin-top:613.45pt;height:8.65pt;width:65.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gHJsktYA&#10;AAAMAQAADwAAAAAAAAABACAAAAAiAAAAZHJzL2Rvd25yZXYueG1sUEsBAhQAFAAAAAgAh07iQDVc&#10;3f6vAQAAcwMAAA4AAAAAAAAAAQAgAAAAJQEAAGRycy9lMm9Eb2MueG1sUEsFBgAAAAAGAAYAWQEA&#10;AEY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3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4010025</wp:posOffset>
              </wp:positionH>
              <wp:positionV relativeFrom="page">
                <wp:posOffset>7604760</wp:posOffset>
              </wp:positionV>
              <wp:extent cx="1298575" cy="115570"/>
              <wp:effectExtent l="0" t="0" r="0" b="0"/>
              <wp:wrapNone/>
              <wp:docPr id="976" name="Shape 97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98575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2006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第七卷实践当下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76" o:spid="_x0000_s1026" o:spt="202" type="#_x0000_t202" style="position:absolute;left:0pt;margin-left:315.75pt;margin-top:598.8pt;height:9.1pt;width:102.25pt;mso-position-horizontal-relative:page;mso-position-vertical-relative:page;z-index:-251657216;mso-width-relative:page;mso-height-relative:page;" filled="f" stroked="f" coordsize="21600,21600" o:gfxdata="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2006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第七卷实践当下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3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3970655</wp:posOffset>
              </wp:positionH>
              <wp:positionV relativeFrom="page">
                <wp:posOffset>7751445</wp:posOffset>
              </wp:positionV>
              <wp:extent cx="1301750" cy="115570"/>
              <wp:effectExtent l="0" t="0" r="0" b="0"/>
              <wp:wrapNone/>
              <wp:docPr id="980" name="Shape 98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0175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第七卷实践当下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80" o:spid="_x0000_s1026" o:spt="202" type="#_x0000_t202" style="position:absolute;left:0pt;margin-left:312.65pt;margin-top:610.35pt;height:9.1pt;width:102.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AGRxrHX&#10;AAAADQEAAA8AAAAAAAAAAQAgAAAAIgAAAGRycy9kb3ducmV2LnhtbFBLAQIUABQAAAAIAIdO4kC+&#10;vPt/rwEAAHQDAAAOAAAAAAAAAAEAIAAAACY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第七卷实践当下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3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283210</wp:posOffset>
              </wp:positionH>
              <wp:positionV relativeFrom="page">
                <wp:posOffset>7790815</wp:posOffset>
              </wp:positionV>
              <wp:extent cx="831850" cy="109855"/>
              <wp:effectExtent l="0" t="0" r="0" b="0"/>
              <wp:wrapNone/>
              <wp:docPr id="984" name="Shape 98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84" o:spid="_x0000_s1026" o:spt="202" type="#_x0000_t202" style="position:absolute;left:0pt;margin-left:22.3pt;margin-top:613.45pt;height:8.65pt;width:65.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CAcmyS1gAA&#10;AAwBAAAPAAAAAAAAAAEAIAAAACIAAABkcnMvZG93bnJldi54bWxQSwECFAAUAAAACACHTuJAfu1v&#10;r64BAABzAwAADgAAAAAAAAABACAAAAAl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3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4012565</wp:posOffset>
              </wp:positionH>
              <wp:positionV relativeFrom="page">
                <wp:posOffset>7668895</wp:posOffset>
              </wp:positionV>
              <wp:extent cx="1301750" cy="115570"/>
              <wp:effectExtent l="0" t="0" r="0" b="0"/>
              <wp:wrapNone/>
              <wp:docPr id="988" name="Shape 98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0175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第七巻实践当下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88" o:spid="_x0000_s1026" o:spt="202" type="#_x0000_t202" style="position:absolute;left:0pt;margin-left:315.95pt;margin-top:603.85pt;height:9.1pt;width:102.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BeKbVX&#10;2AAAAA0BAAAPAAAAAAAAAAEAIAAAACIAAABkcnMvZG93bnJldi54bWxQSwECFAAUAAAACACHTuJA&#10;uMtmE68BAAB0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第七巻实践当下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3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3937635</wp:posOffset>
              </wp:positionH>
              <wp:positionV relativeFrom="page">
                <wp:posOffset>7717155</wp:posOffset>
              </wp:positionV>
              <wp:extent cx="1304290" cy="113030"/>
              <wp:effectExtent l="0" t="0" r="0" b="0"/>
              <wp:wrapNone/>
              <wp:docPr id="993" name="Shape 99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0429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1709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第七卷实践当下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93" o:spid="_x0000_s1026" o:spt="202" type="#_x0000_t202" style="position:absolute;left:0pt;margin-left:310.05pt;margin-top:607.65pt;height:8.9pt;width:102.7pt;mso-position-horizontal-relative:page;mso-position-vertical-relative:page;z-index:-251657216;mso-width-relative:page;mso-height-relative:page;" filled="f" stroked="f" coordsize="21600,21600" o:gfxdata="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Ip24sbXAAAADQEAAA8A&#10;AAAAAAAAAQAgAAAAIgAAAGRycy9kb3ducmV2LnhtbFBLAQIUABQAAAAIAIdO4kAfhm1FpgEAAGgD&#10;AAAOAAAAAAAAAAEAIAAAACY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1709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第七卷实践当下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3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332105</wp:posOffset>
              </wp:positionH>
              <wp:positionV relativeFrom="page">
                <wp:posOffset>7774940</wp:posOffset>
              </wp:positionV>
              <wp:extent cx="831850" cy="109855"/>
              <wp:effectExtent l="0" t="0" r="0" b="0"/>
              <wp:wrapNone/>
              <wp:docPr id="997" name="Shape 99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97" o:spid="_x0000_s1026" o:spt="202" type="#_x0000_t202" style="position:absolute;left:0pt;margin-left:26.15pt;margin-top:612.2pt;height:8.65pt;width:65.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h0fxQ9YA&#10;AAAMAQAADwAAAAAAAAABACAAAAAiAAAAZHJzL2Rvd25yZXYueG1sUEsBAhQAFAAAAAgAh07iQLHl&#10;pOGvAQAAcwMAAA4AAAAAAAAAAQAgAAAAJQEAAGRycy9lMm9Eb2MueG1sUEsFBgAAAAAGAAYAWQEA&#10;AEY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3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3934460</wp:posOffset>
              </wp:positionH>
              <wp:positionV relativeFrom="page">
                <wp:posOffset>7656195</wp:posOffset>
              </wp:positionV>
              <wp:extent cx="1286510" cy="113030"/>
              <wp:effectExtent l="0" t="0" r="0" b="0"/>
              <wp:wrapNone/>
              <wp:docPr id="1001" name="Shape 100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651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1987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第七卷实践当下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27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】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01" o:spid="_x0000_s1026" o:spt="202" type="#_x0000_t202" style="position:absolute;left:0pt;margin-left:309.8pt;margin-top:602.85pt;height:8.9pt;width:101.3pt;mso-position-horizontal-relative:page;mso-position-vertical-relative:page;z-index:-251657216;mso-width-relative:page;mso-height-relative:page;" filled="f" stroked="f" coordsize="21600,21600" o:gfxdata="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NN9oytgAAAANAQAA&#10;DwAAAAAAAAABACAAAAAiAAAAZHJzL2Rvd25yZXYueG1sUEsBAhQAFAAAAAgAh07iQMDW5YqnAQAA&#10;agMAAA4AAAAAAAAAAQAgAAAAJw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1987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第七卷实践当下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27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】</w:t>
                    </w:r>
                  </w:p>
                </w:txbxContent>
              </v:textbox>
            </v:shape>
          </w:pict>
        </mc:Fallback>
      </mc:AlternateContent>
    </w:r>
  </w:p>
</w:ftr>
</file>

<file path=word/footer23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3934460</wp:posOffset>
              </wp:positionH>
              <wp:positionV relativeFrom="page">
                <wp:posOffset>7656195</wp:posOffset>
              </wp:positionV>
              <wp:extent cx="1286510" cy="113030"/>
              <wp:effectExtent l="0" t="0" r="0" b="0"/>
              <wp:wrapNone/>
              <wp:docPr id="1005" name="Shape 100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651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1987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第七卷实践当下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27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】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05" o:spid="_x0000_s1026" o:spt="202" type="#_x0000_t202" style="position:absolute;left:0pt;margin-left:309.8pt;margin-top:602.85pt;height:8.9pt;width:101.3pt;mso-position-horizontal-relative:page;mso-position-vertical-relative:page;z-index:-251657216;mso-width-relative:page;mso-height-relative:page;" filled="f" stroked="f" coordsize="21600,21600" o:gfxdata="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NN9oytgAAAANAQAA&#10;DwAAAAAAAAABACAAAAAiAAAAZHJzL2Rvd25yZXYueG1sUEsBAhQAFAAAAAgAh07iQFb/Y5CnAQAA&#10;agMAAA4AAAAAAAAAAQAgAAAAJw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1987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第七卷实践当下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27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】</w:t>
                    </w:r>
                  </w:p>
                </w:txbxContent>
              </v:textbox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3543300</wp:posOffset>
              </wp:positionH>
              <wp:positionV relativeFrom="page">
                <wp:posOffset>7338695</wp:posOffset>
              </wp:positionV>
              <wp:extent cx="1463040" cy="113030"/>
              <wp:effectExtent l="0" t="0" r="0" b="0"/>
              <wp:wrapNone/>
              <wp:docPr id="95" name="Shape 9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6304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编者的话神圣的会晤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>ix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5" o:spid="_x0000_s1026" o:spt="202" type="#_x0000_t202" style="position:absolute;left:0pt;margin-left:279pt;margin-top:577.85pt;height:8.9pt;width:115.2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CdCAuc&#10;2AAAAA0BAAAPAAAAAAAAAAEAIAAAACIAAABkcnMvZG93bnJldi54bWxQSwECFAAUAAAACACHTuJA&#10;OqhTFK8BAABy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0"/>
                        <w:szCs w:val="20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编者的话神圣的会晤</w:t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>ix</w:t>
                    </w:r>
                  </w:p>
                </w:txbxContent>
              </v:textbox>
            </v:shape>
          </w:pict>
        </mc:Fallback>
      </mc:AlternateContent>
    </w:r>
  </w:p>
</w:ftr>
</file>

<file path=word/footer24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3937635</wp:posOffset>
              </wp:positionH>
              <wp:positionV relativeFrom="page">
                <wp:posOffset>7717155</wp:posOffset>
              </wp:positionV>
              <wp:extent cx="1304290" cy="113030"/>
              <wp:effectExtent l="0" t="0" r="0" b="0"/>
              <wp:wrapNone/>
              <wp:docPr id="1009" name="Shape 10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0429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1709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第七卷实践当下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09" o:spid="_x0000_s1026" o:spt="202" type="#_x0000_t202" style="position:absolute;left:0pt;margin-left:310.05pt;margin-top:607.65pt;height:8.9pt;width:102.7pt;mso-position-horizontal-relative:page;mso-position-vertical-relative:page;z-index:-251657216;mso-width-relative:page;mso-height-relative:page;" filled="f" stroked="f" coordsize="21600,21600" o:gfxdata="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inbixtcAAAANAQAADwAA&#10;AAAAAAABACAAAAAiAAAAZHJzL2Rvd25yZXYueG1sUEsBAhQAFAAAAAgAh07iQDgPIASlAQAAagMA&#10;AA4AAAAAAAAAAQAgAAAAJg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1709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第七卷实践当下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4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332105</wp:posOffset>
              </wp:positionH>
              <wp:positionV relativeFrom="page">
                <wp:posOffset>7774940</wp:posOffset>
              </wp:positionV>
              <wp:extent cx="831850" cy="109855"/>
              <wp:effectExtent l="0" t="0" r="0" b="0"/>
              <wp:wrapNone/>
              <wp:docPr id="1013" name="Shape 10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13" o:spid="_x0000_s1026" o:spt="202" type="#_x0000_t202" style="position:absolute;left:0pt;margin-left:26.15pt;margin-top:612.2pt;height:8.65pt;width:65.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CHR/FD1gAA&#10;AAwBAAAPAAAAAAAAAAEAIAAAACIAAABkcnMvZG93bnJldi54bWxQSwECFAAUAAAACACHTuJANWs2&#10;Rq4BAAB1AwAADgAAAAAAAAABACAAAAAl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4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3994785</wp:posOffset>
              </wp:positionH>
              <wp:positionV relativeFrom="page">
                <wp:posOffset>7689850</wp:posOffset>
              </wp:positionV>
              <wp:extent cx="1301750" cy="115570"/>
              <wp:effectExtent l="0" t="0" r="0" b="0"/>
              <wp:wrapNone/>
              <wp:docPr id="1017" name="Shape 10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0175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1709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第七卷实践当下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17" o:spid="_x0000_s1026" o:spt="202" type="#_x0000_t202" style="position:absolute;left:0pt;margin-left:314.55pt;margin-top:605.5pt;height:9.1pt;width:102.5pt;mso-position-horizontal-relative:page;mso-position-vertical-relative:page;z-index:-251657216;mso-width-relative:page;mso-height-relative:page;" filled="f" stroked="f" coordsize="21600,21600" o:gfxdata="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ATQkErXAAAADQEAAA8A&#10;AAAAAAAAAQAgAAAAIgAAAGRycy9kb3ducmV2LnhtbFBLAQIUABQAAAAIAIdO4kBuqL+tpgEAAGoD&#10;AAAOAAAAAAAAAAEAIAAAACY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1709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第七卷实践当下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4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300990</wp:posOffset>
              </wp:positionH>
              <wp:positionV relativeFrom="page">
                <wp:posOffset>7774940</wp:posOffset>
              </wp:positionV>
              <wp:extent cx="831850" cy="109855"/>
              <wp:effectExtent l="0" t="0" r="0" b="0"/>
              <wp:wrapNone/>
              <wp:docPr id="1021" name="Shape 10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21" o:spid="_x0000_s1026" o:spt="202" type="#_x0000_t202" style="position:absolute;left:0pt;margin-left:23.7pt;margin-top:612.2pt;height:8.65pt;width:65.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OWvR3nVAAAA&#10;DAEAAA8AAAAAAAAAAQAgAAAAIgAAAGRycy9kb3ducmV2LnhtbFBLAQIUABQAAAAIAIdO4kBSEG+d&#10;rgEAAHUDAAAOAAAAAAAAAAEAIAAAACQBAABkcnMvZTJvRG9jLnhtbFBLBQYAAAAABgAGAFkBAABE&#10;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4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269875</wp:posOffset>
              </wp:positionH>
              <wp:positionV relativeFrom="page">
                <wp:posOffset>7379335</wp:posOffset>
              </wp:positionV>
              <wp:extent cx="777240" cy="109855"/>
              <wp:effectExtent l="0" t="0" r="0" b="0"/>
              <wp:wrapNone/>
              <wp:docPr id="1024" name="Shape 10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1210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24" o:spid="_x0000_s1026" o:spt="202" type="#_x0000_t202" style="position:absolute;left:0pt;margin-left:21.25pt;margin-top:581.05pt;height:8.65pt;width:61.2pt;mso-position-horizontal-relative:page;mso-position-vertical-relative:page;z-index:-251657216;mso-width-relative:page;mso-height-relative:page;" filled="f" stroked="f" coordsize="21600,21600" o:gfxdata="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AFxbC1wAAAAwBAAAP&#10;AAAAAAAAAAEAIAAAACIAAABkcnMvZG93bnJldi54bWxQSwECFAAUAAAACACHTuJAwWQK9KcBAABp&#10;AwAADgAAAAAAAAABACAAAAAm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1210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4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269875</wp:posOffset>
              </wp:positionH>
              <wp:positionV relativeFrom="page">
                <wp:posOffset>7379335</wp:posOffset>
              </wp:positionV>
              <wp:extent cx="777240" cy="109855"/>
              <wp:effectExtent l="0" t="0" r="0" b="0"/>
              <wp:wrapNone/>
              <wp:docPr id="1026" name="Shape 10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1210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26" o:spid="_x0000_s1026" o:spt="202" type="#_x0000_t202" style="position:absolute;left:0pt;margin-left:21.25pt;margin-top:581.05pt;height:8.65pt;width:61.2pt;mso-position-horizontal-relative:page;mso-position-vertical-relative:page;z-index:-251657216;mso-width-relative:page;mso-height-relative:page;" filled="f" stroked="f" coordsize="21600,21600" o:gfxdata="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AFxbC1wAAAAwBAAAP&#10;AAAAAAAAAAEAIAAAACIAAABkcnMvZG93bnJldi54bWxQSwECFAAUAAAACACHTuJAS5F02qcBAABp&#10;AwAADgAAAAAAAAABACAAAAAm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1210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4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300990</wp:posOffset>
              </wp:positionH>
              <wp:positionV relativeFrom="page">
                <wp:posOffset>7774940</wp:posOffset>
              </wp:positionV>
              <wp:extent cx="831850" cy="109855"/>
              <wp:effectExtent l="0" t="0" r="0" b="0"/>
              <wp:wrapNone/>
              <wp:docPr id="1031" name="Shape 10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31" o:spid="_x0000_s1026" o:spt="202" type="#_x0000_t202" style="position:absolute;left:0pt;margin-left:23.7pt;margin-top:612.2pt;height:8.65pt;width:65.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OWvR3nVAAAA&#10;DAEAAA8AAAAAAAAAAQAgAAAAIgAAAGRycy9kb3ducmV2LnhtbFBLAQIUABQAAAAIAIdO4kAjWzot&#10;rgEAAHUDAAAOAAAAAAAAAAEAIAAAACQBAABkcnMvZTJvRG9jLnhtbFBLBQYAAAAABgAGAFkBAABE&#10;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4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300990</wp:posOffset>
              </wp:positionH>
              <wp:positionV relativeFrom="page">
                <wp:posOffset>7774940</wp:posOffset>
              </wp:positionV>
              <wp:extent cx="831850" cy="109855"/>
              <wp:effectExtent l="0" t="0" r="0" b="0"/>
              <wp:wrapNone/>
              <wp:docPr id="1035" name="Shape 10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35" o:spid="_x0000_s1026" o:spt="202" type="#_x0000_t202" style="position:absolute;left:0pt;margin-left:23.7pt;margin-top:612.2pt;height:8.65pt;width:65.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OWvR3nVAAAA&#10;DAEAAA8AAAAAAAAAAQAgAAAAIgAAAGRycy9kb3ducmV2LnhtbFBLAQIUABQAAAAIAIdO4kAIHORX&#10;rgEAAHUDAAAOAAAAAAAAAAEAIAAAACQBAABkcnMvZTJvRG9jLnhtbFBLBQYAAAAABgAGAFkBAABE&#10;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4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3994785</wp:posOffset>
              </wp:positionH>
              <wp:positionV relativeFrom="page">
                <wp:posOffset>7691120</wp:posOffset>
              </wp:positionV>
              <wp:extent cx="1286510" cy="113030"/>
              <wp:effectExtent l="0" t="0" r="0" b="0"/>
              <wp:wrapNone/>
              <wp:docPr id="1039" name="Shape 103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651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第七巻实践当下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39" o:spid="_x0000_s1026" o:spt="202" type="#_x0000_t202" style="position:absolute;left:0pt;margin-left:314.55pt;margin-top:605.6pt;height:8.9pt;width:101.3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HyMTMbX&#10;AAAADQEAAA8AAAAAAAAAAQAgAAAAIgAAAGRycy9kb3ducmV2LnhtbFBLAQIUABQAAAAIAIdO4kDQ&#10;c4qbrwEAAHYDAAAOAAAAAAAAAAEAIAAAACY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第七巻实践当下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4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3994785</wp:posOffset>
              </wp:positionH>
              <wp:positionV relativeFrom="page">
                <wp:posOffset>7689850</wp:posOffset>
              </wp:positionV>
              <wp:extent cx="1301750" cy="115570"/>
              <wp:effectExtent l="0" t="0" r="0" b="0"/>
              <wp:wrapNone/>
              <wp:docPr id="1043" name="Shape 10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0175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1709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第七卷实践当下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43" o:spid="_x0000_s1026" o:spt="202" type="#_x0000_t202" style="position:absolute;left:0pt;margin-left:314.55pt;margin-top:605.5pt;height:9.1pt;width:102.5pt;mso-position-horizontal-relative:page;mso-position-vertical-relative:page;z-index:-251656192;mso-width-relative:page;mso-height-relative:page;" filled="f" stroked="f" coordsize="21600,21600" o:gfxdata="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BNCQStcAAAANAQAA&#10;DwAAAAAAAAABACAAAAAiAAAAZHJzL2Rvd25yZXYueG1sUEsBAhQAFAAAAAgAh07iQLadEqioAQAA&#10;agMAAA4AAAAAAAAAAQAgAAAAJg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1709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第七卷实践当下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3543300</wp:posOffset>
              </wp:positionH>
              <wp:positionV relativeFrom="page">
                <wp:posOffset>7338695</wp:posOffset>
              </wp:positionV>
              <wp:extent cx="1463040" cy="113030"/>
              <wp:effectExtent l="0" t="0" r="0" b="0"/>
              <wp:wrapNone/>
              <wp:docPr id="99" name="Shape 9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6304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编者的话神圣的会晤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>ix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9" o:spid="_x0000_s1026" o:spt="202" type="#_x0000_t202" style="position:absolute;left:0pt;margin-left:279pt;margin-top:577.85pt;height:8.9pt;width:115.2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J0IC5zY&#10;AAAADQEAAA8AAAAAAAAAAQAgAAAAIgAAAGRycy9kb3ducmV2LnhtbFBLAQIUABQAAAAIAIdO4kA8&#10;M/EXrgEAAHIDAAAOAAAAAAAAAAEAIAAAACc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0"/>
                        <w:szCs w:val="20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编者的话神圣的会晤</w:t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>ix</w:t>
                    </w:r>
                  </w:p>
                </w:txbxContent>
              </v:textbox>
            </v:shape>
          </w:pict>
        </mc:Fallback>
      </mc:AlternateContent>
    </w:r>
  </w:p>
</w:ftr>
</file>

<file path=word/footer25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3994785</wp:posOffset>
              </wp:positionH>
              <wp:positionV relativeFrom="page">
                <wp:posOffset>7689850</wp:posOffset>
              </wp:positionV>
              <wp:extent cx="1301750" cy="115570"/>
              <wp:effectExtent l="0" t="0" r="0" b="0"/>
              <wp:wrapNone/>
              <wp:docPr id="1047" name="Shape 10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0175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1709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第七卷实践当下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47" o:spid="_x0000_s1026" o:spt="202" type="#_x0000_t202" style="position:absolute;left:0pt;margin-left:314.55pt;margin-top:605.5pt;height:9.1pt;width:102.5pt;mso-position-horizontal-relative:page;mso-position-vertical-relative:page;z-index:-251656192;mso-width-relative:page;mso-height-relative:page;" filled="f" stroked="f" coordsize="21600,21600" o:gfxdata="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BNCQStcAAAANAQAA&#10;DwAAAAAAAAABACAAAAAiAAAAZHJzL2Rvd25yZXYueG1sUEsBAhQAFAAAAAgAh07iQCC0lLKoAQAA&#10;agMAAA4AAAAAAAAAAQAgAAAAJg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1709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第七卷实践当下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5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3996690</wp:posOffset>
              </wp:positionH>
              <wp:positionV relativeFrom="page">
                <wp:posOffset>7678420</wp:posOffset>
              </wp:positionV>
              <wp:extent cx="1301750" cy="113030"/>
              <wp:effectExtent l="0" t="0" r="0" b="0"/>
              <wp:wrapNone/>
              <wp:docPr id="1055" name="Shape 10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0175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第七卷实践当下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55" o:spid="_x0000_s1026" o:spt="202" type="#_x0000_t202" style="position:absolute;left:0pt;margin-left:314.7pt;margin-top:604.6pt;height:8.9pt;width:102.5pt;mso-position-horizontal-relative:page;mso-position-vertical-relative:page;mso-wrap-style:none;z-index:-251656192;mso-width-relative:page;mso-height-relative:page;" filled="f" stroked="f" coordsize="21600,21600" o:gfxdata="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D9ZtsrY&#10;AAAADQEAAA8AAAAAAAAAAQAgAAAAIgAAAGRycy9kb3ducmV2LnhtbFBLAQIUABQAAAAIAIdO4kD8&#10;zsvArgEAAHYDAAAOAAAAAAAAAAEAIAAAACc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第七卷实践当下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5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314325</wp:posOffset>
              </wp:positionH>
              <wp:positionV relativeFrom="page">
                <wp:posOffset>7745730</wp:posOffset>
              </wp:positionV>
              <wp:extent cx="831850" cy="103505"/>
              <wp:effectExtent l="0" t="0" r="0" b="0"/>
              <wp:wrapNone/>
              <wp:docPr id="1059" name="Shape 10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59" o:spid="_x0000_s1026" o:spt="202" type="#_x0000_t202" style="position:absolute;left:0pt;margin-left:24.75pt;margin-top:609.9pt;height:8.15pt;width:65.5pt;mso-position-horizontal-relative:page;mso-position-vertical-relative:page;mso-wrap-style:none;z-index:-251656192;mso-width-relative:page;mso-height-relative:page;" filled="f" stroked="f" coordsize="21600,21600" o:gfxdata="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AfM88R1gAA&#10;AAwBAAAPAAAAAAAAAAEAIAAAACIAAABkcnMvZG93bnJldi54bWxQSwECFAAUAAAACACHTuJA99jb&#10;s64BAAB1AwAADgAAAAAAAAABACAAAAAl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5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4034790</wp:posOffset>
              </wp:positionH>
              <wp:positionV relativeFrom="page">
                <wp:posOffset>7668260</wp:posOffset>
              </wp:positionV>
              <wp:extent cx="1307465" cy="115570"/>
              <wp:effectExtent l="0" t="0" r="0" b="0"/>
              <wp:wrapNone/>
              <wp:docPr id="1063" name="Shape 10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07465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172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第七卷实践当下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63" o:spid="_x0000_s1026" o:spt="202" type="#_x0000_t202" style="position:absolute;left:0pt;margin-left:317.7pt;margin-top:603.8pt;height:9.1pt;width:102.95pt;mso-position-horizontal-relative:page;mso-position-vertical-relative:page;z-index:-251656192;mso-width-relative:page;mso-height-relative:page;" filled="f" stroked="f" coordsize="21600,21600" o:gfxdata="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172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第七卷实践当下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5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276225</wp:posOffset>
              </wp:positionH>
              <wp:positionV relativeFrom="page">
                <wp:posOffset>7729855</wp:posOffset>
              </wp:positionV>
              <wp:extent cx="831850" cy="109855"/>
              <wp:effectExtent l="0" t="0" r="0" b="0"/>
              <wp:wrapNone/>
              <wp:docPr id="1067" name="Shape 106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67" o:spid="_x0000_s1026" o:spt="202" type="#_x0000_t202" style="position:absolute;left:0pt;margin-left:21.75pt;margin-top:608.65pt;height:8.65pt;width:65.5pt;mso-position-horizontal-relative:page;mso-position-vertical-relative:page;mso-wrap-style:none;z-index:-251656192;mso-width-relative:page;mso-height-relative:page;" filled="f" stroked="f" coordsize="21600,21600" o:gfxdata="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DzOQfE1gAA&#10;AAwBAAAPAAAAAAAAAAEAIAAAACIAAABkcnMvZG93bnJldi54bWxQSwECFAAUAAAACACHTuJAy9Cg&#10;m64BAAB1AwAADgAAAAAAAAABACAAAAAl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5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3980815</wp:posOffset>
              </wp:positionH>
              <wp:positionV relativeFrom="page">
                <wp:posOffset>7637780</wp:posOffset>
              </wp:positionV>
              <wp:extent cx="1283335" cy="113030"/>
              <wp:effectExtent l="0" t="0" r="0" b="0"/>
              <wp:wrapNone/>
              <wp:docPr id="1071" name="Shape 10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3335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第七卷实践当下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71" o:spid="_x0000_s1026" o:spt="202" type="#_x0000_t202" style="position:absolute;left:0pt;margin-left:313.45pt;margin-top:601.4pt;height:8.9pt;width:101.05pt;mso-position-horizontal-relative:page;mso-position-vertical-relative:page;mso-wrap-style:none;z-index:-251656192;mso-width-relative:page;mso-height-relative:page;" filled="f" stroked="f" coordsize="21600,21600" o:gfxdata="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HdB24dYA&#10;AAANAQAADwAAAAAAAAABACAAAAAiAAAAZHJzL2Rvd25yZXYueG1sUEsBAhQAFAAAAAgAh07iQLsP&#10;LWqvAQAAdgMAAA4AAAAAAAAAAQAgAAAAJQEAAGRycy9lMm9Eb2MueG1sUEsFBgAAAAAGAAYAWQEA&#10;AEY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第七卷实践当下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5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335915</wp:posOffset>
              </wp:positionH>
              <wp:positionV relativeFrom="page">
                <wp:posOffset>7705090</wp:posOffset>
              </wp:positionV>
              <wp:extent cx="826135" cy="109855"/>
              <wp:effectExtent l="0" t="0" r="0" b="0"/>
              <wp:wrapNone/>
              <wp:docPr id="1075" name="Shape 107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2613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75" o:spid="_x0000_s1026" o:spt="202" type="#_x0000_t202" style="position:absolute;left:0pt;margin-left:26.45pt;margin-top:606.7pt;height:8.65pt;width:65.05pt;mso-position-horizontal-relative:page;mso-position-vertical-relative:page;mso-wrap-style:none;z-index:-251656192;mso-width-relative:page;mso-height-relative:page;" filled="f" stroked="f" coordsize="21600,21600" o:gfxdata="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B6rJa/1gAA&#10;AAwBAAAPAAAAAAAAAAEAIAAAACIAAABkcnMvZG93bnJldi54bWxQSwECFAAUAAAACACHTuJAT/dW&#10;qa4BAAB1AwAADgAAAAAAAAABACAAAAAl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5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3954780</wp:posOffset>
              </wp:positionH>
              <wp:positionV relativeFrom="page">
                <wp:posOffset>7711440</wp:posOffset>
              </wp:positionV>
              <wp:extent cx="1298575" cy="109855"/>
              <wp:effectExtent l="0" t="0" r="0" b="0"/>
              <wp:wrapNone/>
              <wp:docPr id="1083" name="Shape 108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9857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1704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第七卷实践当下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83" o:spid="_x0000_s1026" o:spt="202" type="#_x0000_t202" style="position:absolute;left:0pt;margin-left:311.4pt;margin-top:607.2pt;height:8.65pt;width:102.25pt;mso-position-horizontal-relative:page;mso-position-vertical-relative:page;z-index:-251656192;mso-width-relative:page;mso-height-relative:page;" filled="f" stroked="f" coordsize="21600,21600" o:gfxdata="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AM/D+7YAAAADQEAAA8A&#10;AAAAAAAAAQAgAAAAIgAAAGRycy9kb3ducmV2LnhtbFBLAQIUABQAAAAIAIdO4kDaI0ChpQEAAGoD&#10;AAAOAAAAAAAAAAEAIAAAACc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1704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第七卷实践当下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5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3954780</wp:posOffset>
              </wp:positionH>
              <wp:positionV relativeFrom="page">
                <wp:posOffset>7711440</wp:posOffset>
              </wp:positionV>
              <wp:extent cx="1298575" cy="109855"/>
              <wp:effectExtent l="0" t="0" r="0" b="0"/>
              <wp:wrapNone/>
              <wp:docPr id="1087" name="Shape 108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9857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1704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第七卷实践当下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87" o:spid="_x0000_s1026" o:spt="202" type="#_x0000_t202" style="position:absolute;left:0pt;margin-left:311.4pt;margin-top:607.2pt;height:8.65pt;width:102.25pt;mso-position-horizontal-relative:page;mso-position-vertical-relative:page;z-index:-251656192;mso-width-relative:page;mso-height-relative:page;" filled="f" stroked="f" coordsize="21600,21600" o:gfxdata="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AM/D+7YAAAADQEAAA8A&#10;AAAAAAAAAQAgAAAAIgAAAGRycy9kb3ducmV2LnhtbFBLAQIUABQAAAAIAIdO4kBMCsa7pQEAAGoD&#10;AAAOAAAAAAAAAAEAIAAAACc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1704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第七卷实践当下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5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335280</wp:posOffset>
              </wp:positionH>
              <wp:positionV relativeFrom="page">
                <wp:posOffset>7683500</wp:posOffset>
              </wp:positionV>
              <wp:extent cx="831850" cy="109855"/>
              <wp:effectExtent l="0" t="0" r="0" b="0"/>
              <wp:wrapNone/>
              <wp:docPr id="1091" name="Shape 109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en-US" w:eastAsia="en-US" w:bidi="en-US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en-US" w:eastAsia="en-US" w:bidi="en-US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en-US" w:eastAsia="en-US" w:bidi="en-US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91" o:spid="_x0000_s1026" o:spt="202" type="#_x0000_t202" style="position:absolute;left:0pt;margin-left:26.4pt;margin-top:605pt;height:8.65pt;width:65.5pt;mso-position-horizontal-relative:page;mso-position-vertical-relative:page;mso-wrap-style:none;z-index:-251656192;mso-width-relative:page;mso-height-relative:page;" filled="f" stroked="f" coordsize="21600,21600" o:gfxdata="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en-US" w:eastAsia="en-US" w:bidi="en-US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en-US" w:eastAsia="en-US" w:bidi="en-US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en-US" w:eastAsia="en-US" w:bidi="en-US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269875</wp:posOffset>
              </wp:positionH>
              <wp:positionV relativeFrom="page">
                <wp:posOffset>7379335</wp:posOffset>
              </wp:positionV>
              <wp:extent cx="777240" cy="109855"/>
              <wp:effectExtent l="0" t="0" r="0" b="0"/>
              <wp:wrapNone/>
              <wp:docPr id="103" name="Shape 10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1210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3" o:spid="_x0000_s1026" o:spt="202" type="#_x0000_t202" style="position:absolute;left:0pt;margin-left:21.25pt;margin-top:581.05pt;height:8.65pt;width:61.2pt;mso-position-horizontal-relative:page;mso-position-vertical-relative:page;z-index:-251657216;mso-width-relative:page;mso-height-relative:page;" filled="f" stroked="f" coordsize="21600,21600" o:gfxdata="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MAXFsLXAAAADAEAAA8A&#10;AAAAAAAAAQAgAAAAIgAAAGRycy9kb3ducmV2LnhtbFBLAQIUABQAAAAIAIdO4kDFHkqUpgEAAGcD&#10;AAAOAAAAAAAAAAEAIAAAACY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1210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6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26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26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26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26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4565015</wp:posOffset>
              </wp:positionH>
              <wp:positionV relativeFrom="page">
                <wp:posOffset>7701915</wp:posOffset>
              </wp:positionV>
              <wp:extent cx="709930" cy="113030"/>
              <wp:effectExtent l="0" t="0" r="0" b="0"/>
              <wp:wrapNone/>
              <wp:docPr id="1103" name="Shape 110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0993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附录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03" o:spid="_x0000_s1026" o:spt="202" type="#_x0000_t202" style="position:absolute;left:0pt;margin-left:359.45pt;margin-top:606.45pt;height:8.9pt;width:55.9pt;mso-position-horizontal-relative:page;mso-position-vertical-relative:page;mso-wrap-style:none;z-index:-251656192;mso-width-relative:page;mso-height-relative:page;" filled="f" stroked="f" coordsize="21600,21600" o:gfxdata="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Cz83NrWAAAA&#10;DQEAAA8AAAAAAAAAAQAgAAAAIgAAAGRycy9kb3ducmV2LnhtbFBLAQIUABQAAAAIAIdO4kC8ssyK&#10;rQEAAHUDAAAOAAAAAAAAAAEAIAAAACUBAABkcnMvZTJvRG9jLnhtbFBLBQYAAAAABgAGAFkBAABE&#10;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附录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6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4565015</wp:posOffset>
              </wp:positionH>
              <wp:positionV relativeFrom="page">
                <wp:posOffset>7701915</wp:posOffset>
              </wp:positionV>
              <wp:extent cx="709930" cy="113030"/>
              <wp:effectExtent l="0" t="0" r="0" b="0"/>
              <wp:wrapNone/>
              <wp:docPr id="1107" name="Shape 110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0993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附录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07" o:spid="_x0000_s1026" o:spt="202" type="#_x0000_t202" style="position:absolute;left:0pt;margin-left:359.45pt;margin-top:606.45pt;height:8.9pt;width:55.9pt;mso-position-horizontal-relative:page;mso-position-vertical-relative:page;mso-wrap-style:none;z-index:-251656192;mso-width-relative:page;mso-height-relative:page;" filled="f" stroked="f" coordsize="21600,21600" o:gfxdata="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Cz83NrWAAAA&#10;DQEAAA8AAAAAAAAAAQAgAAAAIgAAAGRycy9kb3ducmV2LnhtbFBLAQIUABQAAAAIAIdO4kCX9RLw&#10;rQEAAHUDAAAOAAAAAAAAAAEAIAAAACUBAABkcnMvZTJvRG9jLnhtbFBLBQYAAAAABgAGAFkBAABE&#10;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附录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6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335280</wp:posOffset>
              </wp:positionH>
              <wp:positionV relativeFrom="page">
                <wp:posOffset>7683500</wp:posOffset>
              </wp:positionV>
              <wp:extent cx="831850" cy="109855"/>
              <wp:effectExtent l="0" t="0" r="0" b="0"/>
              <wp:wrapNone/>
              <wp:docPr id="1111" name="Shape 11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en-US" w:eastAsia="en-US" w:bidi="en-US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en-US" w:eastAsia="en-US" w:bidi="en-US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en-US" w:eastAsia="en-US" w:bidi="en-US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11" o:spid="_x0000_s1026" o:spt="202" type="#_x0000_t202" style="position:absolute;left:0pt;margin-left:26.4pt;margin-top:605pt;height:8.65pt;width:65.5pt;mso-position-horizontal-relative:page;mso-position-vertical-relative:page;mso-wrap-style:none;z-index:-251656192;mso-width-relative:page;mso-height-relative:page;" filled="f" stroked="f" coordsize="21600,21600" o:gfxdata="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en-US" w:eastAsia="en-US" w:bidi="en-US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en-US" w:eastAsia="en-US" w:bidi="en-US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en-US" w:eastAsia="en-US" w:bidi="en-US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6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4573270</wp:posOffset>
              </wp:positionH>
              <wp:positionV relativeFrom="page">
                <wp:posOffset>7710170</wp:posOffset>
              </wp:positionV>
              <wp:extent cx="713105" cy="109855"/>
              <wp:effectExtent l="0" t="0" r="0" b="0"/>
              <wp:wrapNone/>
              <wp:docPr id="1115" name="Shape 11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1310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附录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15" o:spid="_x0000_s1026" o:spt="202" type="#_x0000_t202" style="position:absolute;left:0pt;margin-left:360.1pt;margin-top:607.1pt;height:8.65pt;width:56.15pt;mso-position-horizontal-relative:page;mso-position-vertical-relative:page;mso-wrap-style:none;z-index:-251656192;mso-width-relative:page;mso-height-relative:page;" filled="f" stroked="f" coordsize="21600,21600" o:gfxdata="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Axk5nXY&#10;AAAADQEAAA8AAAAAAAAAAQAgAAAAIgAAAGRycy9kb3ducmV2LnhtbFBLAQIUABQAAAAIAIdO4kDo&#10;6tSirgEAAHUDAAAOAAAAAAAAAAEAIAAAACc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附录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6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309245</wp:posOffset>
              </wp:positionH>
              <wp:positionV relativeFrom="page">
                <wp:posOffset>7753350</wp:posOffset>
              </wp:positionV>
              <wp:extent cx="829310" cy="109855"/>
              <wp:effectExtent l="0" t="0" r="0" b="0"/>
              <wp:wrapNone/>
              <wp:docPr id="1119" name="Shape 11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2931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19" o:spid="_x0000_s1026" o:spt="202" type="#_x0000_t202" style="position:absolute;left:0pt;margin-left:24.35pt;margin-top:610.5pt;height:8.65pt;width:65.3pt;mso-position-horizontal-relative:page;mso-position-vertical-relative:page;mso-wrap-style:none;z-index:-251656192;mso-width-relative:page;mso-height-relative:page;" filled="f" stroked="f" coordsize="21600,21600" o:gfxdata="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JhkQcbVAAAA&#10;DAEAAA8AAAAAAAAAAQAgAAAAIgAAAGRycy9kb3ducmV2LnhtbFBLAQIUABQAAAAIAIdO4kDgQjkr&#10;rgEAAHUDAAAOAAAAAAAAAAEAIAAAACQBAABkcnMvZTJvRG9jLnhtbFBLBQYAAAAABgAGAFkBAABE&#10;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6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302895</wp:posOffset>
              </wp:positionH>
              <wp:positionV relativeFrom="page">
                <wp:posOffset>7755890</wp:posOffset>
              </wp:positionV>
              <wp:extent cx="831850" cy="109855"/>
              <wp:effectExtent l="0" t="0" r="0" b="0"/>
              <wp:wrapNone/>
              <wp:docPr id="1123" name="Shape 11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23" o:spid="_x0000_s1026" o:spt="202" type="#_x0000_t202" style="position:absolute;left:0pt;margin-left:23.85pt;margin-top:610.7pt;height:8.65pt;width:65.5pt;mso-position-horizontal-relative:page;mso-position-vertical-relative:page;mso-wrap-style:none;z-index:-251656192;mso-width-relative:page;mso-height-relative:page;" filled="f" stroked="f" coordsize="21600,21600" o:gfxdata="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ANuRqk1gAA&#10;AAwBAAAPAAAAAAAAAAEAIAAAACIAAABkcnMvZG93bnJldi54bWxQSwECFAAUAAAACACHTuJABqQK&#10;aq4BAAB1AwAADgAAAAAAAAABACAAAAAl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269875</wp:posOffset>
              </wp:positionH>
              <wp:positionV relativeFrom="page">
                <wp:posOffset>7379335</wp:posOffset>
              </wp:positionV>
              <wp:extent cx="777240" cy="109855"/>
              <wp:effectExtent l="0" t="0" r="0" b="0"/>
              <wp:wrapNone/>
              <wp:docPr id="107" name="Shape 10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1210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b/>
                              <w:bCs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7" o:spid="_x0000_s1026" o:spt="202" type="#_x0000_t202" style="position:absolute;left:0pt;margin-left:21.25pt;margin-top:581.05pt;height:8.65pt;width:61.2pt;mso-position-horizontal-relative:page;mso-position-vertical-relative:page;z-index:-251657216;mso-width-relative:page;mso-height-relative:page;" filled="f" stroked="f" coordsize="21600,21600" o:gfxdata="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MAXFsLXAAAADAEAAA8A&#10;AAAAAAAAAQAgAAAAIgAAAGRycy9kb3ducmV2LnhtbFBLAQIUABQAAAAIAIdO4kBgMI/lpgEAAGcD&#10;AAAOAAAAAAAAAAEAIAAAACY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1210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b/>
                        <w:bCs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7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4509135</wp:posOffset>
              </wp:positionH>
              <wp:positionV relativeFrom="page">
                <wp:posOffset>7686675</wp:posOffset>
              </wp:positionV>
              <wp:extent cx="707390" cy="109855"/>
              <wp:effectExtent l="0" t="0" r="0" b="0"/>
              <wp:wrapNone/>
              <wp:docPr id="1127" name="Shape 11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0739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附录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27" o:spid="_x0000_s1026" o:spt="202" type="#_x0000_t202" style="position:absolute;left:0pt;margin-left:355.05pt;margin-top:605.25pt;height:8.65pt;width:55.7pt;mso-position-horizontal-relative:page;mso-position-vertical-relative:page;mso-wrap-style:none;z-index:-251656192;mso-width-relative:page;mso-height-relative:page;" filled="f" stroked="f" coordsize="21600,21600" o:gfxdata="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TuuP9dYA&#10;AAANAQAADwAAAAAAAAABACAAAAAiAAAAZHJzL2Rvd25yZXYueG1sUEsBAhQAFAAAAAgAh07iQCRY&#10;pLCvAQAAdQMAAA4AAAAAAAAAAQAgAAAAJQEAAGRycy9lMm9Eb2MueG1sUEsFBgAAAAAGAAYAWQEA&#10;AEY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附录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7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290195</wp:posOffset>
              </wp:positionH>
              <wp:positionV relativeFrom="page">
                <wp:posOffset>7741285</wp:posOffset>
              </wp:positionV>
              <wp:extent cx="829310" cy="109855"/>
              <wp:effectExtent l="0" t="0" r="0" b="0"/>
              <wp:wrapNone/>
              <wp:docPr id="1131" name="Shape 11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2931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31" o:spid="_x0000_s1026" o:spt="202" type="#_x0000_t202" style="position:absolute;left:0pt;margin-left:22.85pt;margin-top:609.55pt;height:8.65pt;width:65.3pt;mso-position-horizontal-relative:page;mso-position-vertical-relative:page;mso-wrap-style:none;z-index:-251656192;mso-width-relative:page;mso-height-relative:page;" filled="f" stroked="f" coordsize="21600,21600" o:gfxdata="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7v1w2NcA&#10;AAAMAQAADwAAAAAAAAABACAAAAAiAAAAZHJzL2Rvd25yZXYueG1sUEsBAhQAFAAAAAgAh07iQBVc&#10;XmWuAQAAdQMAAA4AAAAAAAAAAQAgAAAAJgEAAGRycy9lMm9Eb2MueG1sUEsFBgAAAAAGAAYAWQEA&#10;AEY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7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4596765</wp:posOffset>
              </wp:positionH>
              <wp:positionV relativeFrom="page">
                <wp:posOffset>7683500</wp:posOffset>
              </wp:positionV>
              <wp:extent cx="713105" cy="103505"/>
              <wp:effectExtent l="0" t="0" r="0" b="0"/>
              <wp:wrapNone/>
              <wp:docPr id="1135" name="Shape 11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13105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附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录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35" o:spid="_x0000_s1026" o:spt="202" type="#_x0000_t202" style="position:absolute;left:0pt;margin-left:361.95pt;margin-top:605pt;height:8.15pt;width:56.15pt;mso-position-horizontal-relative:page;mso-position-vertical-relative:page;mso-wrap-style:none;z-index:-251656192;mso-width-relative:page;mso-height-relative:page;" filled="f" stroked="f" coordsize="21600,21600" o:gfxdata="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BeOMGO1wAA&#10;AA0BAAAPAAAAAAAAAAEAIAAAACIAAABkcnMvZG93bnJldi54bWxQSwECFAAUAAAACACHTuJAbcBP&#10;Za0BAAB1AwAADgAAAAAAAAABACAAAAAm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附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录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7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288925</wp:posOffset>
              </wp:positionH>
              <wp:positionV relativeFrom="page">
                <wp:posOffset>7735570</wp:posOffset>
              </wp:positionV>
              <wp:extent cx="831850" cy="106680"/>
              <wp:effectExtent l="0" t="0" r="0" b="0"/>
              <wp:wrapNone/>
              <wp:docPr id="1139" name="Shape 113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39" o:spid="_x0000_s1026" o:spt="202" type="#_x0000_t202" style="position:absolute;left:0pt;margin-left:22.75pt;margin-top:609.1pt;height:8.4pt;width:65.5pt;mso-position-horizontal-relative:page;mso-position-vertical-relative:page;mso-wrap-style:none;z-index:-251656192;mso-width-relative:page;mso-height-relative:page;" filled="f" stroked="f" coordsize="21600,21600" o:gfxdata="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Kb/Sd9YA&#10;AAAMAQAADwAAAAAAAAABACAAAAAiAAAAZHJzL2Rvd25yZXYueG1sUEsBAhQAFAAAAAgAh07iQJx9&#10;BXqvAQAAdQMAAA4AAAAAAAAAAQAgAAAAJQEAAGRycy9lMm9Eb2MueG1sUEsFBgAAAAAGAAYAWQEA&#10;AEY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7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288925</wp:posOffset>
              </wp:positionH>
              <wp:positionV relativeFrom="page">
                <wp:posOffset>7735570</wp:posOffset>
              </wp:positionV>
              <wp:extent cx="831850" cy="106680"/>
              <wp:effectExtent l="0" t="0" r="0" b="0"/>
              <wp:wrapNone/>
              <wp:docPr id="1143" name="Shape 11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43" o:spid="_x0000_s1026" o:spt="202" type="#_x0000_t202" style="position:absolute;left:0pt;margin-left:22.75pt;margin-top:609.1pt;height:8.4pt;width:65.5pt;mso-position-horizontal-relative:page;mso-position-vertical-relative:page;mso-wrap-style:none;z-index:-251656192;mso-width-relative:page;mso-height-relative:page;" filled="f" stroked="f" coordsize="21600,21600" o:gfxdata="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Kb/Sd9YA&#10;AAAMAQAADwAAAAAAAAABACAAAAAiAAAAZHJzL2Rvd25yZXYueG1sUEsBAhQAFAAAAAgAh07iQKqv&#10;JvivAQAAdQMAAA4AAAAAAAAAAQAgAAAAJQEAAGRycy9lMm9Eb2MueG1sUEsFBgAAAAAGAAYAWQEA&#10;AEY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7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288925</wp:posOffset>
              </wp:positionH>
              <wp:positionV relativeFrom="page">
                <wp:posOffset>7735570</wp:posOffset>
              </wp:positionV>
              <wp:extent cx="831850" cy="106680"/>
              <wp:effectExtent l="0" t="0" r="0" b="0"/>
              <wp:wrapNone/>
              <wp:docPr id="1147" name="Shape 11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3185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47" o:spid="_x0000_s1026" o:spt="202" type="#_x0000_t202" style="position:absolute;left:0pt;margin-left:22.75pt;margin-top:609.1pt;height:8.4pt;width:65.5pt;mso-position-horizontal-relative:page;mso-position-vertical-relative:page;mso-wrap-style:none;z-index:-251656192;mso-width-relative:page;mso-height-relative:page;" filled="f" stroked="f" coordsize="21600,21600" o:gfxdata="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Kb/Sd9YA&#10;AAAMAQAADwAAAAAAAAABACAAAAAiAAAAZHJzL2Rvd25yZXYueG1sUEsBAhQAFAAAAAgAh07iQIHo&#10;+IKvAQAAdQMAAA4AAAAAAAAAAQAgAAAAJQEAAGRycy9lMm9Eb2MueG1sUEsFBgAAAAAGAAYAWQEA&#10;AEY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27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4589145</wp:posOffset>
              </wp:positionH>
              <wp:positionV relativeFrom="page">
                <wp:posOffset>7555230</wp:posOffset>
              </wp:positionV>
              <wp:extent cx="707390" cy="109855"/>
              <wp:effectExtent l="0" t="0" r="0" b="0"/>
              <wp:wrapNone/>
              <wp:docPr id="1151" name="Shape 11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0739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附录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51" o:spid="_x0000_s1026" o:spt="202" type="#_x0000_t202" style="position:absolute;left:0pt;margin-left:361.35pt;margin-top:594.9pt;height:8.65pt;width:55.7pt;mso-position-horizontal-relative:page;mso-position-vertical-relative:page;mso-wrap-style:none;z-index:-251656192;mso-width-relative:page;mso-height-relative:page;" filled="f" stroked="f" coordsize="21600,21600" o:gfxdata="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DyOUETX&#10;AAAADQEAAA8AAAAAAAAAAQAgAAAAIgAAAGRycy9kb3ducmV2LnhtbFBLAQIUABQAAAAIAIdO4kBv&#10;Q+W9rwEAAHUDAAAOAAAAAAAAAAEAIAAAACY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附录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7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4607560</wp:posOffset>
              </wp:positionH>
              <wp:positionV relativeFrom="page">
                <wp:posOffset>7555865</wp:posOffset>
              </wp:positionV>
              <wp:extent cx="719455" cy="109855"/>
              <wp:effectExtent l="0" t="0" r="0" b="0"/>
              <wp:wrapNone/>
              <wp:docPr id="1155" name="Shape 11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1945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后记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55" o:spid="_x0000_s1026" o:spt="202" type="#_x0000_t202" style="position:absolute;left:0pt;margin-left:362.8pt;margin-top:594.95pt;height:8.65pt;width:56.65pt;mso-position-horizontal-relative:page;mso-position-vertical-relative:page;mso-wrap-style:none;z-index:-251656192;mso-width-relative:page;mso-height-relative:page;" filled="f" stroked="f" coordsize="21600,21600" o:gfxdata="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0498KtgA&#10;AAANAQAADwAAAAAAAAABACAAAAAiAAAAZHJzL2Rvd25yZXYueG1sUEsBAhQAFAAAAAgAh07iQOCE&#10;3OqtAQAAdQMAAA4AAAAAAAAAAQAgAAAAJwEAAGRycy9lMm9Eb2MueG1sUEsFBgAAAAAGAAYAWQEA&#10;AEY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后记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7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4607560</wp:posOffset>
              </wp:positionH>
              <wp:positionV relativeFrom="page">
                <wp:posOffset>7555865</wp:posOffset>
              </wp:positionV>
              <wp:extent cx="719455" cy="109855"/>
              <wp:effectExtent l="0" t="0" r="0" b="0"/>
              <wp:wrapNone/>
              <wp:docPr id="1159" name="Shape 1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1945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后记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59" o:spid="_x0000_s1026" o:spt="202" type="#_x0000_t202" style="position:absolute;left:0pt;margin-left:362.8pt;margin-top:594.95pt;height:8.65pt;width:56.65pt;mso-position-horizontal-relative:page;mso-position-vertical-relative:page;mso-wrap-style:none;z-index:-251656192;mso-width-relative:page;mso-height-relative:page;" filled="f" stroked="f" coordsize="21600,21600" o:gfxdata="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DTj3wq&#10;2AAAAA0BAAAPAAAAAAAAAAEAIAAAACIAAABkcnMvZG93bnJldi54bWxQSwECFAAUAAAACACHTuJA&#10;nU2+Za8BAAB1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后记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7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2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3540760</wp:posOffset>
              </wp:positionH>
              <wp:positionV relativeFrom="page">
                <wp:posOffset>7345045</wp:posOffset>
              </wp:positionV>
              <wp:extent cx="1454150" cy="113030"/>
              <wp:effectExtent l="0" t="0" r="0" b="0"/>
              <wp:wrapNone/>
              <wp:docPr id="111" name="Shape 1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5415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2251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编者的话神圣的会晤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lang w:val="en-US" w:eastAsia="en-US" w:bidi="en-US"/>
                            </w:rPr>
                            <w:t>Xi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1" o:spid="_x0000_s1026" o:spt="202" type="#_x0000_t202" style="position:absolute;left:0pt;margin-left:278.8pt;margin-top:578.35pt;height:8.9pt;width:114.5pt;mso-position-horizontal-relative:page;mso-position-vertical-relative:page;z-index:-251657216;mso-width-relative:page;mso-height-relative:page;" filled="f" stroked="f" coordsize="21600,21600" o:gfxdata="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cikyL2AAAAA0BAAAP&#10;AAAAAAAAAAEAIAAAACIAAABkcnMvZG93bnJldi54bWxQSwECFAAUAAAACACHTuJAksdb5qYBAABo&#10;AwAADgAAAAAAAAABACAAAAAn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2251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编者的话神圣的会晤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24"/>
                        <w:szCs w:val="24"/>
                        <w:lang w:val="en-US" w:eastAsia="en-US" w:bidi="en-US"/>
                      </w:rPr>
                      <w:t>Xi</w:t>
                    </w:r>
                  </w:p>
                </w:txbxContent>
              </v:textbox>
            </v:shape>
          </w:pict>
        </mc:Fallback>
      </mc:AlternateContent>
    </w:r>
  </w:p>
</w:ftr>
</file>

<file path=word/footer28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2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3540760</wp:posOffset>
              </wp:positionH>
              <wp:positionV relativeFrom="page">
                <wp:posOffset>7345045</wp:posOffset>
              </wp:positionV>
              <wp:extent cx="1454150" cy="113030"/>
              <wp:effectExtent l="0" t="0" r="0" b="0"/>
              <wp:wrapNone/>
              <wp:docPr id="115" name="Shape 1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5415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2251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编者的话神圣的会晤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24"/>
                              <w:szCs w:val="24"/>
                              <w:lang w:val="en-US" w:eastAsia="en-US" w:bidi="en-US"/>
                            </w:rPr>
                            <w:t>Xi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5" o:spid="_x0000_s1026" o:spt="202" type="#_x0000_t202" style="position:absolute;left:0pt;margin-left:278.8pt;margin-top:578.35pt;height:8.9pt;width:114.5pt;mso-position-horizontal-relative:page;mso-position-vertical-relative:page;z-index:-251657216;mso-width-relative:page;mso-height-relative:page;" filled="f" stroked="f" coordsize="21600,21600" o:gfxdata="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cikyL2AAAAA0BAAAP&#10;AAAAAAAAAAEAIAAAACIAAABkcnMvZG93bnJldi54bWxQSwECFAAUAAAACACHTuJA21WWQKYBAABo&#10;AwAADgAAAAAAAAABACAAAAAn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2251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编者的话神圣的会晤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24"/>
                        <w:szCs w:val="24"/>
                        <w:lang w:val="en-US" w:eastAsia="en-US" w:bidi="en-US"/>
                      </w:rPr>
                      <w:t>Xi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4413250</wp:posOffset>
              </wp:positionH>
              <wp:positionV relativeFrom="page">
                <wp:posOffset>7368540</wp:posOffset>
              </wp:positionV>
              <wp:extent cx="323215" cy="106680"/>
              <wp:effectExtent l="0" t="0" r="0" b="0"/>
              <wp:wrapNone/>
              <wp:docPr id="19" name="Shape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2321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目录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9" o:spid="_x0000_s1026" o:spt="202" type="#_x0000_t202" style="position:absolute;left:0pt;margin-left:347.5pt;margin-top:580.2pt;height:8.4pt;width:25.4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DhQFcP&#10;2QAAAA0BAAAPAAAAAAAAAAEAIAAAACIAAABkcnMvZG93bnJldi54bWxQSwECFAAUAAAACACHTuJA&#10;+Tduoa4BAABxAwAADgAAAAAAAAABACAAAAAo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目录</w:t>
                    </w:r>
                  </w:p>
                </w:txbxContent>
              </v:textbox>
            </v:shape>
          </w:pict>
        </mc:Fallback>
      </mc:AlternateContent>
    </w:r>
  </w:p>
</w:ftr>
</file>

<file path=word/footer3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3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3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3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3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3194050</wp:posOffset>
              </wp:positionH>
              <wp:positionV relativeFrom="page">
                <wp:posOffset>7359015</wp:posOffset>
              </wp:positionV>
              <wp:extent cx="1874520" cy="113030"/>
              <wp:effectExtent l="0" t="0" r="0" b="0"/>
              <wp:wrapNone/>
              <wp:docPr id="127" name="Shape 1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7452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第一卷这个世界，离不开念头 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3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27" o:spid="_x0000_s1026" o:spt="202" type="#_x0000_t202" style="position:absolute;left:0pt;margin-left:251.5pt;margin-top:579.45pt;height:8.9pt;width:147.6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A4Bh3U&#10;2AAAAA0BAAAPAAAAAAAAAAEAIAAAACIAAABkcnMvZG93bnJldi54bWxQSwECFAAUAAAACACHTuJA&#10;nWMvHK8BAAB0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第一卷这个世界，离不开念头 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3</w:t>
                    </w:r>
                  </w:p>
                </w:txbxContent>
              </v:textbox>
            </v:shape>
          </w:pict>
        </mc:Fallback>
      </mc:AlternateContent>
    </w:r>
  </w:p>
</w:ftr>
</file>

<file path=word/footer3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3194050</wp:posOffset>
              </wp:positionH>
              <wp:positionV relativeFrom="page">
                <wp:posOffset>7359015</wp:posOffset>
              </wp:positionV>
              <wp:extent cx="1874520" cy="113030"/>
              <wp:effectExtent l="0" t="0" r="0" b="0"/>
              <wp:wrapNone/>
              <wp:docPr id="131" name="Shape 1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7452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第一卷这个世界，离不开念头 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3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31" o:spid="_x0000_s1026" o:spt="202" type="#_x0000_t202" style="position:absolute;left:0pt;margin-left:251.5pt;margin-top:579.45pt;height:8.9pt;width:147.6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A4Bh3U&#10;2AAAAA0BAAAPAAAAAAAAAAEAIAAAACIAAABkcnMvZG93bnJldi54bWxQSwECFAAUAAAACACHTuJA&#10;Z6ADt68BAAB0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第一卷这个世界，离不开念头 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3</w:t>
                    </w:r>
                  </w:p>
                </w:txbxContent>
              </v:textbox>
            </v:shape>
          </w:pict>
        </mc:Fallback>
      </mc:AlternateContent>
    </w:r>
  </w:p>
</w:ftr>
</file>

<file path=word/footer3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3112135</wp:posOffset>
              </wp:positionH>
              <wp:positionV relativeFrom="page">
                <wp:posOffset>7335520</wp:posOffset>
              </wp:positionV>
              <wp:extent cx="1920240" cy="118745"/>
              <wp:effectExtent l="0" t="0" r="0" b="0"/>
              <wp:wrapNone/>
              <wp:docPr id="135" name="Shape 1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20240" cy="11874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第一卷这个世界，离不开念头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35" o:spid="_x0000_s1026" o:spt="202" type="#_x0000_t202" style="position:absolute;left:0pt;margin-left:245.05pt;margin-top:577.6pt;height:9.35pt;width:151.2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DvNDxW&#10;2AAAAA0BAAAPAAAAAAAAAAEAIAAAACIAAABkcnMvZG93bnJldi54bWxQSwECFAAUAAAACACHTuJA&#10;lWnQWa8BAAB0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第一卷这个世界，离不开念头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318770</wp:posOffset>
              </wp:positionH>
              <wp:positionV relativeFrom="page">
                <wp:posOffset>7399655</wp:posOffset>
              </wp:positionV>
              <wp:extent cx="749935" cy="103505"/>
              <wp:effectExtent l="0" t="0" r="0" b="0"/>
              <wp:wrapNone/>
              <wp:docPr id="139" name="Shape 13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49935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39" o:spid="_x0000_s1026" o:spt="202" type="#_x0000_t202" style="position:absolute;left:0pt;margin-left:25.1pt;margin-top:582.65pt;height:8.15pt;width:59.0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Zt6xJNYA&#10;AAAMAQAADwAAAAAAAAABACAAAAAiAAAAZHJzL2Rvd25yZXYueG1sUEsBAhQAFAAAAAgAh07iQFcR&#10;/cGvAQAAcwMAAA4AAAAAAAAAAQAgAAAAJQEAAGRycy9lMm9Eb2MueG1sUEsFBgAAAAAGAAYAWQEA&#10;AEY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3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3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594360</wp:posOffset>
              </wp:positionH>
              <wp:positionV relativeFrom="page">
                <wp:posOffset>7411085</wp:posOffset>
              </wp:positionV>
              <wp:extent cx="457200" cy="109855"/>
              <wp:effectExtent l="0" t="0" r="0" b="0"/>
              <wp:wrapNone/>
              <wp:docPr id="23" name="Shape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720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3" o:spid="_x0000_s1026" o:spt="202" type="#_x0000_t202" style="position:absolute;left:0pt;margin-left:46.8pt;margin-top:583.55pt;height:8.65pt;width:36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COW6bc1gAA&#10;AAwBAAAPAAAAAAAAAAEAIAAAACIAAABkcnMvZG93bnJldi54bWxQSwECFAAUAAAACACHTuJAfskj&#10;lq4BAABxAwAADgAAAAAAAAABACAAAAAl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4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3112135</wp:posOffset>
              </wp:positionH>
              <wp:positionV relativeFrom="page">
                <wp:posOffset>7335520</wp:posOffset>
              </wp:positionV>
              <wp:extent cx="1920240" cy="118745"/>
              <wp:effectExtent l="0" t="0" r="0" b="0"/>
              <wp:wrapNone/>
              <wp:docPr id="156" name="Shape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20240" cy="11874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第一卷这个世界，离不开念头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56" o:spid="_x0000_s1026" o:spt="202" type="#_x0000_t202" style="position:absolute;left:0pt;margin-left:245.05pt;margin-top:577.6pt;height:9.35pt;width:151.2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O80PFbY&#10;AAAADQEAAA8AAAAAAAAAAQAgAAAAIgAAAGRycy9kb3ducmV2LnhtbFBLAQIUABQAAAAIAIdO4kA1&#10;CsSargEAAHQDAAAOAAAAAAAAAAEAIAAAACc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第一卷这个世界，离不开念头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3112135</wp:posOffset>
              </wp:positionH>
              <wp:positionV relativeFrom="page">
                <wp:posOffset>7335520</wp:posOffset>
              </wp:positionV>
              <wp:extent cx="1920240" cy="118745"/>
              <wp:effectExtent l="0" t="0" r="0" b="0"/>
              <wp:wrapNone/>
              <wp:docPr id="160" name="Shape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20240" cy="11874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第一卷这个世界，离不开念头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60" o:spid="_x0000_s1026" o:spt="202" type="#_x0000_t202" style="position:absolute;left:0pt;margin-left:245.05pt;margin-top:577.6pt;height:9.35pt;width:151.2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O80PFbY&#10;AAAADQEAAA8AAAAAAAAAAQAgAAAAIgAAAGRycy9kb3ducmV2LnhtbFBLAQIUABQAAAAIAIdO4kD/&#10;hBPmrgEAAHQDAAAOAAAAAAAAAAEAIAAAACc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第一卷这个世界，离不开念头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318770</wp:posOffset>
              </wp:positionH>
              <wp:positionV relativeFrom="page">
                <wp:posOffset>7399655</wp:posOffset>
              </wp:positionV>
              <wp:extent cx="749935" cy="103505"/>
              <wp:effectExtent l="0" t="0" r="0" b="0"/>
              <wp:wrapNone/>
              <wp:docPr id="164" name="Shape 1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49935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64" o:spid="_x0000_s1026" o:spt="202" type="#_x0000_t202" style="position:absolute;left:0pt;margin-left:25.1pt;margin-top:582.65pt;height:8.15pt;width:59.0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Zt6xJNYA&#10;AAAMAQAADwAAAAAAAAABACAAAAAiAAAAZHJzL2Rvd25yZXYueG1sUEsBAhQAFAAAAAgAh07iQDCG&#10;k0mvAQAAcwMAAA4AAAAAAAAAAQAgAAAAJQEAAGRycy9lMm9Eb2MueG1sUEsFBgAAAAAGAAYAWQEA&#10;AEY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4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3095625</wp:posOffset>
              </wp:positionH>
              <wp:positionV relativeFrom="page">
                <wp:posOffset>7391400</wp:posOffset>
              </wp:positionV>
              <wp:extent cx="1938655" cy="109855"/>
              <wp:effectExtent l="0" t="0" r="0" b="0"/>
              <wp:wrapNone/>
              <wp:docPr id="168" name="Shape 16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3865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第一卷这个世界，离不开念头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68" o:spid="_x0000_s1026" o:spt="202" type="#_x0000_t202" style="position:absolute;left:0pt;margin-left:243.75pt;margin-top:582pt;height:8.65pt;width:152.6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LCFjvvY&#10;AAAADQEAAA8AAAAAAAAAAQAgAAAAIgAAAGRycy9kb3ducmV2LnhtbFBLAQIUABQAAAAIAIdO4kDO&#10;Lc9orgEAAHQDAAAOAAAAAAAAAAEAIAAAACc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第一卷这个世界，离不开念头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297815</wp:posOffset>
              </wp:positionH>
              <wp:positionV relativeFrom="page">
                <wp:posOffset>7385050</wp:posOffset>
              </wp:positionV>
              <wp:extent cx="755650" cy="109855"/>
              <wp:effectExtent l="0" t="0" r="0" b="0"/>
              <wp:wrapNone/>
              <wp:docPr id="172" name="Shape 17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56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432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72" o:spid="_x0000_s1026" o:spt="202" type="#_x0000_t202" style="position:absolute;left:0pt;margin-left:23.45pt;margin-top:581.5pt;height:8.65pt;width:59.5pt;mso-position-horizontal-relative:page;mso-position-vertical-relative:page;z-index:-251657216;mso-width-relative:page;mso-height-relative:page;" filled="f" stroked="f" coordsize="21600,21600" o:gfxdata="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BMjipT1gAAAAwBAAAPAAAA&#10;AAAAAAEAIAAAACIAAABkcnMvZG93bnJldi54bWxQSwECFAAUAAAACACHTuJAMqtG6KUBAABnAwAA&#10;DgAAAAAAAAABACAAAAAlAQAAZHJzL2Uyb0RvYy54bWxQSwUGAAAAAAYABgBZAQAAP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432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4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297815</wp:posOffset>
              </wp:positionH>
              <wp:positionV relativeFrom="page">
                <wp:posOffset>7385050</wp:posOffset>
              </wp:positionV>
              <wp:extent cx="755650" cy="109855"/>
              <wp:effectExtent l="0" t="0" r="0" b="0"/>
              <wp:wrapNone/>
              <wp:docPr id="196" name="Shape 19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56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432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96" o:spid="_x0000_s1026" o:spt="202" type="#_x0000_t202" style="position:absolute;left:0pt;margin-left:23.45pt;margin-top:581.5pt;height:8.65pt;width:59.5pt;mso-position-horizontal-relative:page;mso-position-vertical-relative:page;z-index:-251657216;mso-width-relative:page;mso-height-relative:page;" filled="f" stroked="f" coordsize="21600,21600" o:gfxdata="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BMjipT1gAAAAwBAAAPAAAA&#10;AAAAAAEAIAAAACIAAABkcnMvZG93bnJldi54bWxQSwECFAAUAAAACACHTuJACX96F6UBAABnAwAA&#10;DgAAAAAAAAABACAAAAAlAQAAZHJzL2Uyb0RvYy54bWxQSwUGAAAAAAYABgBZAQAAP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432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4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297815</wp:posOffset>
              </wp:positionH>
              <wp:positionV relativeFrom="page">
                <wp:posOffset>7385050</wp:posOffset>
              </wp:positionV>
              <wp:extent cx="755650" cy="109855"/>
              <wp:effectExtent l="0" t="0" r="0" b="0"/>
              <wp:wrapNone/>
              <wp:docPr id="200" name="Shape 20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56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432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00" o:spid="_x0000_s1026" o:spt="202" type="#_x0000_t202" style="position:absolute;left:0pt;margin-left:23.45pt;margin-top:581.5pt;height:8.65pt;width:59.5pt;mso-position-horizontal-relative:page;mso-position-vertical-relative:page;z-index:-251657216;mso-width-relative:page;mso-height-relative:page;" filled="f" stroked="f" coordsize="21600,21600" o:gfxdata="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BMjipT1gAAAAwBAAAPAAAA&#10;AAAAAAEAIAAAACIAAABkcnMvZG93bnJldi54bWxQSwECFAAUAAAACACHTuJAVVbik6UBAABnAwAA&#10;DgAAAAAAAAABACAAAAAlAQAAZHJzL2Uyb0RvYy54bWxQSwUGAAAAAAYABgBZAQAAP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432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4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3091180</wp:posOffset>
              </wp:positionH>
              <wp:positionV relativeFrom="page">
                <wp:posOffset>7345680</wp:posOffset>
              </wp:positionV>
              <wp:extent cx="1938655" cy="109855"/>
              <wp:effectExtent l="0" t="0" r="0" b="0"/>
              <wp:wrapNone/>
              <wp:docPr id="204" name="Shape 20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3865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第一巻这个世界，离不开念头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04" o:spid="_x0000_s1026" o:spt="202" type="#_x0000_t202" style="position:absolute;left:0pt;margin-left:243.4pt;margin-top:578.4pt;height:8.65pt;width:152.6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CkjWFX&#10;2AAAAA0BAAAPAAAAAAAAAAEAIAAAACIAAABkcnMvZG93bnJldi54bWxQSwECFAAUAAAACACHTuJA&#10;ax3RSa8BAAB0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第一巻这个世界，离不开念头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3091180</wp:posOffset>
              </wp:positionH>
              <wp:positionV relativeFrom="page">
                <wp:posOffset>7335520</wp:posOffset>
              </wp:positionV>
              <wp:extent cx="1920240" cy="115570"/>
              <wp:effectExtent l="0" t="0" r="0" b="0"/>
              <wp:wrapNone/>
              <wp:docPr id="211" name="Shape 2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2024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第一卷 这个世界，离不开念头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11" o:spid="_x0000_s1026" o:spt="202" type="#_x0000_t202" style="position:absolute;left:0pt;margin-left:243.4pt;margin-top:577.6pt;height:9.1pt;width:151.2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wQUN&#10;+9kAAAANAQAADwAAAAAAAAABACAAAAAiAAAAZHJzL2Rvd25yZXYueG1sUEsBAhQAFAAAAAgAh07i&#10;QGLXx4SvAQAAdAMAAA4AAAAAAAAAAQAgAAAAKAEAAGRycy9lMm9Eb2MueG1sUEsFBgAAAAAGAAYA&#10;WQEAAEk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第一卷 这个世界，离不开念头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294640</wp:posOffset>
              </wp:positionH>
              <wp:positionV relativeFrom="page">
                <wp:posOffset>7414895</wp:posOffset>
              </wp:positionV>
              <wp:extent cx="765175" cy="109855"/>
              <wp:effectExtent l="0" t="0" r="0" b="0"/>
              <wp:wrapNone/>
              <wp:docPr id="215" name="Shape 2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6517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15" o:spid="_x0000_s1026" o:spt="202" type="#_x0000_t202" style="position:absolute;left:0pt;margin-left:23.2pt;margin-top:583.85pt;height:8.65pt;width:60.2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P2pidNYA&#10;AAAMAQAADwAAAAAAAAABACAAAAAiAAAAZHJzL2Rvd25yZXYueG1sUEsBAhQAFAAAAAgAh07iQJW8&#10;l3WvAQAAcwMAAA4AAAAAAAAAAQAgAAAAJQEAAGRycy9lMm9Eb2MueG1sUEsFBgAAAAAGAAYAWQEA&#10;AEY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594360</wp:posOffset>
              </wp:positionH>
              <wp:positionV relativeFrom="page">
                <wp:posOffset>7411085</wp:posOffset>
              </wp:positionV>
              <wp:extent cx="457200" cy="109855"/>
              <wp:effectExtent l="0" t="0" r="0" b="0"/>
              <wp:wrapNone/>
              <wp:docPr id="27" name="Shape 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720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7" o:spid="_x0000_s1026" o:spt="202" type="#_x0000_t202" style="position:absolute;left:0pt;margin-left:46.8pt;margin-top:583.55pt;height:8.65pt;width:36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COW6bc1gAA&#10;AAwBAAAPAAAAAAAAAAEAIAAAACIAAABkcnMvZG93bnJldi54bWxQSwECFAAUAAAACACHTuJAP83b&#10;LK4BAABxAwAADgAAAAAAAAABACAAAAAl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5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3095625</wp:posOffset>
              </wp:positionH>
              <wp:positionV relativeFrom="page">
                <wp:posOffset>7391400</wp:posOffset>
              </wp:positionV>
              <wp:extent cx="1938655" cy="109855"/>
              <wp:effectExtent l="0" t="0" r="0" b="0"/>
              <wp:wrapNone/>
              <wp:docPr id="219" name="Shape 2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3865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第一卷这个世界，离不开念头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19" o:spid="_x0000_s1026" o:spt="202" type="#_x0000_t202" style="position:absolute;left:0pt;margin-left:243.75pt;margin-top:582pt;height:8.65pt;width:152.6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CwhY77&#10;2AAAAA0BAAAPAAAAAAAAAAEAIAAAACIAAABkcnMvZG93bnJldi54bWxQSwECFAAUAAAACACHTuJA&#10;JhsI7q8BAAB0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第一卷这个世界，离不开念头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5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3094355</wp:posOffset>
              </wp:positionH>
              <wp:positionV relativeFrom="page">
                <wp:posOffset>7341870</wp:posOffset>
              </wp:positionV>
              <wp:extent cx="1920240" cy="113030"/>
              <wp:effectExtent l="0" t="0" r="0" b="0"/>
              <wp:wrapNone/>
              <wp:docPr id="226" name="Shape 2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2024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第一卷 这个世界，离不开念头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26" o:spid="_x0000_s1026" o:spt="202" type="#_x0000_t202" style="position:absolute;left:0pt;margin-left:243.65pt;margin-top:578.1pt;height:8.9pt;width:151.2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Boc6fr&#10;2AAAAA0BAAAPAAAAAAAAAAEAIAAAACIAAABkcnMvZG93bnJldi54bWxQSwECFAAUAAAACACHTuJA&#10;h9mrj68BAAB0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第一卷 这个世界，离不开念头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5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288925</wp:posOffset>
              </wp:positionH>
              <wp:positionV relativeFrom="page">
                <wp:posOffset>7396480</wp:posOffset>
              </wp:positionV>
              <wp:extent cx="765175" cy="113030"/>
              <wp:effectExtent l="0" t="0" r="0" b="0"/>
              <wp:wrapNone/>
              <wp:docPr id="230" name="Shape 2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65175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30" o:spid="_x0000_s1026" o:spt="202" type="#_x0000_t202" style="position:absolute;left:0pt;margin-left:22.75pt;margin-top:582.4pt;height:8.9pt;width:60.2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NBbq8DVAAAA&#10;DAEAAA8AAAAAAAAAAQAgAAAAIgAAAGRycy9kb3ducmV2LnhtbFBLAQIUABQAAAAIAIdO4kDs3Rm5&#10;rgEAAHMDAAAOAAAAAAAAAAEAIAAAACQBAABkcnMvZTJvRG9jLnhtbFBLBQYAAAAABgAGAFkBAABE&#10;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5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288925</wp:posOffset>
              </wp:positionH>
              <wp:positionV relativeFrom="page">
                <wp:posOffset>7396480</wp:posOffset>
              </wp:positionV>
              <wp:extent cx="765175" cy="113030"/>
              <wp:effectExtent l="0" t="0" r="0" b="0"/>
              <wp:wrapNone/>
              <wp:docPr id="234" name="Shape 23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65175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34" o:spid="_x0000_s1026" o:spt="202" type="#_x0000_t202" style="position:absolute;left:0pt;margin-left:22.75pt;margin-top:582.4pt;height:8.9pt;width:60.2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NBbq8DV&#10;AAAADAEAAA8AAAAAAAAAAQAgAAAAIgAAAGRycy9kb3ducmV2LnhtbFBLAQIUABQAAAAIAIdO4kBG&#10;qOj0sQEAAHMDAAAOAAAAAAAAAAEAIAAAACQ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5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288925</wp:posOffset>
              </wp:positionH>
              <wp:positionV relativeFrom="page">
                <wp:posOffset>7396480</wp:posOffset>
              </wp:positionV>
              <wp:extent cx="765175" cy="113030"/>
              <wp:effectExtent l="0" t="0" r="0" b="0"/>
              <wp:wrapNone/>
              <wp:docPr id="238" name="Shape 2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65175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38" o:spid="_x0000_s1026" o:spt="202" type="#_x0000_t202" style="position:absolute;left:0pt;margin-left:22.75pt;margin-top:582.4pt;height:8.9pt;width:60.2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DQW6vA1QAA&#10;AAwBAAAPAAAAAAAAAAEAIAAAACIAAABkcnMvZG93bnJldi54bWxQSwECFAAUAAAACACHTuJAuDb7&#10;Iq8BAABzAwAADgAAAAAAAAABACAAAAAk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5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3097530</wp:posOffset>
              </wp:positionH>
              <wp:positionV relativeFrom="page">
                <wp:posOffset>7335520</wp:posOffset>
              </wp:positionV>
              <wp:extent cx="1944370" cy="118745"/>
              <wp:effectExtent l="0" t="0" r="0" b="0"/>
              <wp:wrapNone/>
              <wp:docPr id="242" name="Shape 24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44370" cy="11874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第一卷这个世界，高不开念头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42" o:spid="_x0000_s1026" o:spt="202" type="#_x0000_t202" style="position:absolute;left:0pt;margin-left:243.9pt;margin-top:577.6pt;height:9.35pt;width:153.1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第一卷这个世界，高不开念头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5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3187700</wp:posOffset>
              </wp:positionH>
              <wp:positionV relativeFrom="page">
                <wp:posOffset>7496810</wp:posOffset>
              </wp:positionV>
              <wp:extent cx="1938655" cy="109855"/>
              <wp:effectExtent l="0" t="0" r="0" b="0"/>
              <wp:wrapNone/>
              <wp:docPr id="246" name="Shape 2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3865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第一卷这个世界，离不开念头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46" o:spid="_x0000_s1026" o:spt="202" type="#_x0000_t202" style="position:absolute;left:0pt;margin-left:251pt;margin-top:590.3pt;height:8.65pt;width:152.6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CY7s4I&#10;2AAAAA0BAAAPAAAAAAAAAAEAIAAAACIAAABkcnMvZG93bnJldi54bWxQSwECFAAUAAAACACHTuJA&#10;q1/Jy68BAAB0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0"/>
                        <w:szCs w:val="20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第一卷这个世界，离不开念头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5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384810</wp:posOffset>
              </wp:positionH>
              <wp:positionV relativeFrom="page">
                <wp:posOffset>7542530</wp:posOffset>
              </wp:positionV>
              <wp:extent cx="762000" cy="109855"/>
              <wp:effectExtent l="0" t="0" r="0" b="0"/>
              <wp:wrapNone/>
              <wp:docPr id="250" name="Shape 25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6200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50" o:spid="_x0000_s1026" o:spt="202" type="#_x0000_t202" style="position:absolute;left:0pt;margin-left:30.3pt;margin-top:593.9pt;height:8.65pt;width:60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LYZ7IjWAAAA&#10;DAEAAA8AAAAAAAAAAQAgAAAAIgAAAGRycy9kb3ducmV2LnhtbFBLAQIUABQAAAAIAIdO4kDZgPqh&#10;rQEAAHMDAAAOAAAAAAAAAAEAIAAAACUBAABkcnMvZTJvRG9jLnhtbFBLBQYAAAAABgAGAFkBAABE&#10;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5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3094355</wp:posOffset>
              </wp:positionH>
              <wp:positionV relativeFrom="page">
                <wp:posOffset>7341870</wp:posOffset>
              </wp:positionV>
              <wp:extent cx="1920240" cy="113030"/>
              <wp:effectExtent l="0" t="0" r="0" b="0"/>
              <wp:wrapNone/>
              <wp:docPr id="254" name="Shape 25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2024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第一卷 这个世界，离不开念头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54" o:spid="_x0000_s1026" o:spt="202" type="#_x0000_t202" style="position:absolute;left:0pt;margin-left:243.65pt;margin-top:578.1pt;height:8.9pt;width:151.2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Boc6fr&#10;2AAAAA0BAAAPAAAAAAAAAAEAIAAAACIAAABkcnMvZG93bnJldi54bWxQSwECFAAUAAAACACHTuJA&#10;73C1sa8BAAB0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第一卷 这个世界，离不开念头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5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4401185</wp:posOffset>
              </wp:positionH>
              <wp:positionV relativeFrom="page">
                <wp:posOffset>7365365</wp:posOffset>
              </wp:positionV>
              <wp:extent cx="582295" cy="103505"/>
              <wp:effectExtent l="0" t="0" r="0" b="0"/>
              <wp:wrapNone/>
              <wp:docPr id="31" name="Shape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82295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目录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en-US" w:eastAsia="en-US" w:bidi="en-US"/>
                            </w:rPr>
                            <w:t>III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1" o:spid="_x0000_s1026" o:spt="202" type="#_x0000_t202" style="position:absolute;left:0pt;margin-left:346.55pt;margin-top:579.95pt;height:8.15pt;width:45.8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Oaww83Y&#10;AAAADQEAAA8AAAAAAAAAAQAgAAAAIgAAAGRycy9kb3ducmV2LnhtbFBLAQIUABQAAAAIAIdO4kAs&#10;DURWrgEAAHEDAAAOAAAAAAAAAAEAIAAAACc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目录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en-US" w:eastAsia="en-US" w:bidi="en-US"/>
                      </w:rPr>
                      <w:t>III</w:t>
                    </w:r>
                  </w:p>
                </w:txbxContent>
              </v:textbox>
            </v:shape>
          </w:pict>
        </mc:Fallback>
      </mc:AlternateContent>
    </w:r>
  </w:p>
</w:ftr>
</file>

<file path=word/footer6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6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3187700</wp:posOffset>
              </wp:positionH>
              <wp:positionV relativeFrom="page">
                <wp:posOffset>7496810</wp:posOffset>
              </wp:positionV>
              <wp:extent cx="1938655" cy="109855"/>
              <wp:effectExtent l="0" t="0" r="0" b="0"/>
              <wp:wrapNone/>
              <wp:docPr id="267" name="Shape 26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3865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第一卷这个世界，离不开念头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67" o:spid="_x0000_s1026" o:spt="202" type="#_x0000_t202" style="position:absolute;left:0pt;margin-left:251pt;margin-top:590.3pt;height:8.65pt;width:152.6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CY7s4I&#10;2AAAAA0BAAAPAAAAAAAAAAEAIAAAACIAAABkcnMvZG93bnJldi54bWxQSwECFAAUAAAACACHTuJA&#10;y37Fiq8BAAB0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0"/>
                        <w:szCs w:val="20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第一卷这个世界，离不开念头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6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384810</wp:posOffset>
              </wp:positionH>
              <wp:positionV relativeFrom="page">
                <wp:posOffset>7542530</wp:posOffset>
              </wp:positionV>
              <wp:extent cx="762000" cy="109855"/>
              <wp:effectExtent l="0" t="0" r="0" b="0"/>
              <wp:wrapNone/>
              <wp:docPr id="271" name="Shape 2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6200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71" o:spid="_x0000_s1026" o:spt="202" type="#_x0000_t202" style="position:absolute;left:0pt;margin-left:30.3pt;margin-top:593.9pt;height:8.65pt;width:60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C2GeyI1gAA&#10;AAwBAAAPAAAAAAAAAAEAIAAAACIAAABkcnMvZG93bnJldi54bWxQSwECFAAUAAAACACHTuJAcoCh&#10;qa4BAABzAwAADgAAAAAAAAABACAAAAAl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6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386715</wp:posOffset>
              </wp:positionH>
              <wp:positionV relativeFrom="page">
                <wp:posOffset>7527290</wp:posOffset>
              </wp:positionV>
              <wp:extent cx="768350" cy="109855"/>
              <wp:effectExtent l="0" t="0" r="0" b="0"/>
              <wp:wrapNone/>
              <wp:docPr id="275" name="Shape 27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6835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75" o:spid="_x0000_s1026" o:spt="202" type="#_x0000_t202" style="position:absolute;left:0pt;margin-left:30.45pt;margin-top:592.7pt;height:8.65pt;width:60.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BtthmPX&#10;AAAADAEAAA8AAAAAAAAAAQAgAAAAIgAAAGRycy9kb3ducmV2LnhtbFBLAQIUABQAAAAIAIdO4kDD&#10;JC2BrwEAAHMDAAAOAAAAAAAAAAEAIAAAACY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6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3201035</wp:posOffset>
              </wp:positionH>
              <wp:positionV relativeFrom="page">
                <wp:posOffset>7488555</wp:posOffset>
              </wp:positionV>
              <wp:extent cx="1938655" cy="115570"/>
              <wp:effectExtent l="0" t="0" r="0" b="0"/>
              <wp:wrapNone/>
              <wp:docPr id="281" name="Shape 28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38655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第一卷这个世界，离不开念头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81" o:spid="_x0000_s1026" o:spt="202" type="#_x0000_t202" style="position:absolute;left:0pt;margin-left:252.05pt;margin-top:589.65pt;height:9.1pt;width:152.6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ZI/y&#10;AtgAAAANAQAADwAAAAAAAAABACAAAAAiAAAAZHJzL2Rvd25yZXYueG1sUEsBAhQAFAAAAAgAh07i&#10;QP0KD2iwAQAAdAMAAA4AAAAAAAAAAQAgAAAAJwEAAGRycy9lMm9Eb2MueG1sUEsFBgAAAAAGAAYA&#10;WQEAAEk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第一卷这个世界，离不开念头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6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384810</wp:posOffset>
              </wp:positionH>
              <wp:positionV relativeFrom="page">
                <wp:posOffset>7537450</wp:posOffset>
              </wp:positionV>
              <wp:extent cx="762000" cy="109855"/>
              <wp:effectExtent l="0" t="0" r="0" b="0"/>
              <wp:wrapNone/>
              <wp:docPr id="285" name="Shape 28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6200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85" o:spid="_x0000_s1026" o:spt="202" type="#_x0000_t202" style="position:absolute;left:0pt;margin-left:30.3pt;margin-top:593.5pt;height:8.65pt;width:60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CX3l4u1gAA&#10;AAwBAAAPAAAAAAAAAAEAIAAAACIAAABkcnMvZG93bnJldi54bWxQSwECFAAUAAAACACHTuJA7Ivr&#10;3q4BAABzAwAADgAAAAAAAAABACAAAAAlAQAAZHJzL2Uyb0RvYy54bWxQSwUGAAAAAAYABgBZAQAA&#10;R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6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3195320</wp:posOffset>
              </wp:positionH>
              <wp:positionV relativeFrom="page">
                <wp:posOffset>7510145</wp:posOffset>
              </wp:positionV>
              <wp:extent cx="1938655" cy="113030"/>
              <wp:effectExtent l="0" t="0" r="0" b="0"/>
              <wp:wrapNone/>
              <wp:docPr id="289" name="Shape 28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38655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第一卷这个世界，离不升念头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89" o:spid="_x0000_s1026" o:spt="202" type="#_x0000_t202" style="position:absolute;left:0pt;margin-left:251.6pt;margin-top:591.35pt;height:8.9pt;width:152.6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H8Eh3LW&#10;AAAADQEAAA8AAAAAAAAAAQAgAAAAIgAAAGRycy9kb3ducmV2LnhtbFBLAQIUABQAAAAIAIdO4kCE&#10;kd7lsAEAAHQDAAAOAAAAAAAAAAEAIAAAACU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第一卷这个世界，离不升念头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6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3195320</wp:posOffset>
              </wp:positionH>
              <wp:positionV relativeFrom="page">
                <wp:posOffset>7510145</wp:posOffset>
              </wp:positionV>
              <wp:extent cx="1938655" cy="113030"/>
              <wp:effectExtent l="0" t="0" r="0" b="0"/>
              <wp:wrapNone/>
              <wp:docPr id="293" name="Shape 29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38655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第一卷这个世界，离不升念头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93" o:spid="_x0000_s1026" o:spt="202" type="#_x0000_t202" style="position:absolute;left:0pt;margin-left:251.6pt;margin-top:591.35pt;height:8.9pt;width:152.6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H8Eh3LW&#10;AAAADQEAAA8AAAAAAAAAAQAgAAAAIgAAAGRycy9kb3ducmV2LnhtbFBLAQIUABQAAAAIAIdO4kD7&#10;niEUsAEAAHQDAAAOAAAAAAAAAAEAIAAAACU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第一卷这个世界，离不升念头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6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6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4413250</wp:posOffset>
              </wp:positionH>
              <wp:positionV relativeFrom="page">
                <wp:posOffset>7368540</wp:posOffset>
              </wp:positionV>
              <wp:extent cx="323215" cy="106680"/>
              <wp:effectExtent l="0" t="0" r="0" b="0"/>
              <wp:wrapNone/>
              <wp:docPr id="35" name="Shape 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2321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目录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5" o:spid="_x0000_s1026" o:spt="202" type="#_x0000_t202" style="position:absolute;left:0pt;margin-left:347.5pt;margin-top:580.2pt;height:8.4pt;width:25.4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DhQFcP&#10;2QAAAA0BAAAPAAAAAAAAAAEAIAAAACIAAABkcnMvZG93bnJldi54bWxQSwECFAAUAAAACACHTuJA&#10;+vmnta4BAABxAwAADgAAAAAAAAABACAAAAAo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目录</w:t>
                    </w:r>
                  </w:p>
                </w:txbxContent>
              </v:textbox>
            </v:shape>
          </w:pict>
        </mc:Fallback>
      </mc:AlternateContent>
    </w:r>
  </w:p>
</w:ftr>
</file>

<file path=word/footer7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7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7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7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7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3461385</wp:posOffset>
              </wp:positionH>
              <wp:positionV relativeFrom="page">
                <wp:posOffset>7566025</wp:posOffset>
              </wp:positionV>
              <wp:extent cx="1645920" cy="115570"/>
              <wp:effectExtent l="0" t="0" r="0" b="0"/>
              <wp:wrapNone/>
              <wp:docPr id="306" name="Shape 30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4592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第二卷走出身份跟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CN" w:eastAsia="zh-CN" w:bidi="zh-CN"/>
                            </w:rPr>
                            <w:t xml:space="preserve">“我”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06" o:spid="_x0000_s1026" o:spt="202" type="#_x0000_t202" style="position:absolute;left:0pt;margin-left:272.55pt;margin-top:595.75pt;height:9.1pt;width:129.6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cGgT&#10;tNgAAAANAQAADwAAAAAAAAABACAAAAAiAAAAZHJzL2Rvd25yZXYueG1sUEsBAhQAFAAAAAgAh07i&#10;QOcUkqmwAQAAdAMAAA4AAAAAAAAAAQAgAAAAJwEAAGRycy9lMm9Eb2MueG1sUEsFBgAAAAAGAAYA&#10;WQEAAEk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第二卷走出身份跟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CN" w:eastAsia="zh-CN" w:bidi="zh-CN"/>
                      </w:rPr>
                      <w:t xml:space="preserve">“我”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7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369570</wp:posOffset>
              </wp:positionH>
              <wp:positionV relativeFrom="page">
                <wp:posOffset>7575550</wp:posOffset>
              </wp:positionV>
              <wp:extent cx="765175" cy="103505"/>
              <wp:effectExtent l="0" t="0" r="0" b="0"/>
              <wp:wrapNone/>
              <wp:docPr id="310" name="Shape 3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65175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10" o:spid="_x0000_s1026" o:spt="202" type="#_x0000_t202" style="position:absolute;left:0pt;margin-left:29.1pt;margin-top:596.5pt;height:8.15pt;width:60.2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D6L5dLY&#10;AAAADAEAAA8AAAAAAAAAAQAgAAAAIgAAAGRycy9kb3ducmV2LnhtbFBLAQIUABQAAAAIAIdO4kDL&#10;Cx/RrgEAAHMDAAAOAAAAAAAAAAEAIAAAACc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7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369570</wp:posOffset>
              </wp:positionH>
              <wp:positionV relativeFrom="page">
                <wp:posOffset>7575550</wp:posOffset>
              </wp:positionV>
              <wp:extent cx="765175" cy="103505"/>
              <wp:effectExtent l="0" t="0" r="0" b="0"/>
              <wp:wrapNone/>
              <wp:docPr id="315" name="Shape 3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65175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15" o:spid="_x0000_s1026" o:spt="202" type="#_x0000_t202" style="position:absolute;left:0pt;margin-left:29.1pt;margin-top:596.5pt;height:8.15pt;width:60.2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A+i+XS&#10;2AAAAAwBAAAPAAAAAAAAAAEAIAAAACIAAABkcnMvZG93bnJldi54bWxQSwECFAAUAAAACACHTuJA&#10;K6AqYq8BAABz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7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369570</wp:posOffset>
              </wp:positionH>
              <wp:positionV relativeFrom="page">
                <wp:posOffset>7575550</wp:posOffset>
              </wp:positionV>
              <wp:extent cx="765175" cy="103505"/>
              <wp:effectExtent l="0" t="0" r="0" b="0"/>
              <wp:wrapNone/>
              <wp:docPr id="319" name="Shape 3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65175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19" o:spid="_x0000_s1026" o:spt="202" type="#_x0000_t202" style="position:absolute;left:0pt;margin-left:29.1pt;margin-top:596.5pt;height:8.15pt;width:60.2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A+i+XS&#10;2AAAAAwBAAAPAAAAAAAAAAEAIAAAACIAAABkcnMvZG93bnJldi54bWxQSwECFAAUAAAACACHTuJA&#10;1T45tK8BAABz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7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3470910</wp:posOffset>
              </wp:positionH>
              <wp:positionV relativeFrom="page">
                <wp:posOffset>7566025</wp:posOffset>
              </wp:positionV>
              <wp:extent cx="1652270" cy="118745"/>
              <wp:effectExtent l="0" t="0" r="0" b="0"/>
              <wp:wrapNone/>
              <wp:docPr id="323" name="Shape 3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2270" cy="11874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2602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第二巻走出身份跟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CN" w:eastAsia="zh-CN" w:bidi="zh-CN"/>
                            </w:rPr>
                            <w:t>“我”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CN" w:eastAsia="zh-CN" w:bidi="zh-CN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23" o:spid="_x0000_s1026" o:spt="202" type="#_x0000_t202" style="position:absolute;left:0pt;margin-left:273.3pt;margin-top:595.75pt;height:9.35pt;width:130.1pt;mso-position-horizontal-relative:page;mso-position-vertical-relative:page;z-index:-251657216;mso-width-relative:page;mso-height-relative:page;" filled="f" stroked="f" coordsize="21600,21600" o:gfxdata="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owrsANgAAAANAQAA&#10;DwAAAAAAAAABACAAAAAiAAAAZHJzL2Rvd25yZXYueG1sUEsBAhQAFAAAAAgAh07iQFVx1rynAQAA&#10;aAMAAA4AAAAAAAAAAQAgAAAAJw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2602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第二巻走出身份跟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CN" w:eastAsia="zh-CN" w:bidi="zh-CN"/>
                      </w:rPr>
                      <w:t>“我”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CN" w:eastAsia="zh-CN" w:bidi="zh-CN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7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3463290</wp:posOffset>
              </wp:positionH>
              <wp:positionV relativeFrom="page">
                <wp:posOffset>7578725</wp:posOffset>
              </wp:positionV>
              <wp:extent cx="1633855" cy="109855"/>
              <wp:effectExtent l="0" t="0" r="0" b="0"/>
              <wp:wrapNone/>
              <wp:docPr id="329" name="Shape 3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3385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2400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第二卷走出身份跟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CN" w:eastAsia="zh-CN" w:bidi="zh-CN"/>
                            </w:rPr>
                            <w:t>“我”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CN" w:eastAsia="zh-CN" w:bidi="zh-CN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29" o:spid="_x0000_s1026" o:spt="202" type="#_x0000_t202" style="position:absolute;left:0pt;margin-left:272.7pt;margin-top:596.75pt;height:8.65pt;width:128.65pt;mso-position-horizontal-relative:page;mso-position-vertical-relative:page;z-index:-251657216;mso-width-relative:page;mso-height-relative:page;" filled="f" stroked="f" coordsize="21600,21600" o:gfxdata="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dugofNkAAAANAQAA&#10;DwAAAAAAAAABACAAAAAiAAAAZHJzL2Rvd25yZXYueG1sUEsBAhQAFAAAAAgAh07iQAxUNlSmAQAA&#10;aAMAAA4AAAAAAAAAAQAgAAAAKA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2400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第二卷走出身份跟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CN" w:eastAsia="zh-CN" w:bidi="zh-CN"/>
                      </w:rPr>
                      <w:t>“我”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CN" w:eastAsia="zh-CN" w:bidi="zh-CN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4413250</wp:posOffset>
              </wp:positionH>
              <wp:positionV relativeFrom="page">
                <wp:posOffset>7368540</wp:posOffset>
              </wp:positionV>
              <wp:extent cx="323215" cy="106680"/>
              <wp:effectExtent l="0" t="0" r="0" b="0"/>
              <wp:wrapNone/>
              <wp:docPr id="39" name="Shape 3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2321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目录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9" o:spid="_x0000_s1026" o:spt="202" type="#_x0000_t202" style="position:absolute;left:0pt;margin-left:347.5pt;margin-top:580.2pt;height:8.4pt;width:25.4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4UBX&#10;D9kAAAANAQAADwAAAAAAAAABACAAAAAiAAAAZHJzL2Rvd25yZXYueG1sUEsBAhQAFAAAAAgAh07i&#10;QHjz3qGvAQAAcQMAAA4AAAAAAAAAAQAgAAAAKAEAAGRycy9lMm9Eb2MueG1sUEsFBgAAAAAGAAYA&#10;WQEAAEk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目录</w:t>
                    </w:r>
                  </w:p>
                </w:txbxContent>
              </v:textbox>
            </v:shape>
          </w:pict>
        </mc:Fallback>
      </mc:AlternateContent>
    </w:r>
  </w:p>
</w:ftr>
</file>

<file path=word/footer8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359410</wp:posOffset>
              </wp:positionH>
              <wp:positionV relativeFrom="page">
                <wp:posOffset>7592695</wp:posOffset>
              </wp:positionV>
              <wp:extent cx="762000" cy="109855"/>
              <wp:effectExtent l="0" t="0" r="0" b="0"/>
              <wp:wrapNone/>
              <wp:docPr id="333" name="Shape 3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62000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33" o:spid="_x0000_s1026" o:spt="202" type="#_x0000_t202" style="position:absolute;left:0pt;margin-left:28.3pt;margin-top:597.85pt;height:8.65pt;width:60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P1FCw9cA&#10;AAAMAQAADwAAAAAAAAABACAAAAAiAAAAZHJzL2Rvd25yZXYueG1sUEsBAhQAFAAAAAgAh07iQLwn&#10;6tKuAQAAcwMAAA4AAAAAAAAAAQAgAAAAJgEAAGRycy9lMm9Eb2MueG1sUEsFBgAAAAAGAAYAWQEA&#10;AEY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8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3461385</wp:posOffset>
              </wp:positionH>
              <wp:positionV relativeFrom="page">
                <wp:posOffset>7566025</wp:posOffset>
              </wp:positionV>
              <wp:extent cx="1645920" cy="115570"/>
              <wp:effectExtent l="0" t="0" r="0" b="0"/>
              <wp:wrapNone/>
              <wp:docPr id="337" name="Shape 3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4592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第二卷走出身份跟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CN" w:eastAsia="zh-CN" w:bidi="zh-CN"/>
                            </w:rPr>
                            <w:t xml:space="preserve">“我”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37" o:spid="_x0000_s1026" o:spt="202" type="#_x0000_t202" style="position:absolute;left:0pt;margin-left:272.55pt;margin-top:595.75pt;height:9.1pt;width:129.6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cGgT&#10;tNgAAAANAQAADwAAAAAAAAABACAAAAAiAAAAZHJzL2Rvd25yZXYueG1sUEsBAhQAFAAAAAgAh07i&#10;QB+TY4OwAQAAdAMAAA4AAAAAAAAAAQAgAAAAJwEAAGRycy9lMm9Eb2MueG1sUEsFBgAAAAAGAAYA&#10;WQEAAEk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第二卷走出身份跟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CN" w:eastAsia="zh-CN" w:bidi="zh-CN"/>
                      </w:rPr>
                      <w:t xml:space="preserve">“我”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8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3467100</wp:posOffset>
              </wp:positionH>
              <wp:positionV relativeFrom="page">
                <wp:posOffset>7534910</wp:posOffset>
              </wp:positionV>
              <wp:extent cx="1652270" cy="113030"/>
              <wp:effectExtent l="0" t="0" r="0" b="0"/>
              <wp:wrapNone/>
              <wp:docPr id="342" name="Shape 34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227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第二卷走出身份跟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CN" w:eastAsia="zh-CN" w:bidi="zh-CN"/>
                            </w:rPr>
                            <w:t xml:space="preserve">“我”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42" o:spid="_x0000_s1026" o:spt="202" type="#_x0000_t202" style="position:absolute;left:0pt;margin-left:273pt;margin-top:593.3pt;height:8.9pt;width:130.1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DWypgd&#10;2AAAAA0BAAAPAAAAAAAAAAEAIAAAACIAAABkcnMvZG93bnJldi54bWxQSwECFAAUAAAACACHTuJA&#10;U+igs68BAAB0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第二卷走出身份跟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CN" w:eastAsia="zh-CN" w:bidi="zh-CN"/>
                      </w:rPr>
                      <w:t xml:space="preserve">“我”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8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3467100</wp:posOffset>
              </wp:positionH>
              <wp:positionV relativeFrom="page">
                <wp:posOffset>7534910</wp:posOffset>
              </wp:positionV>
              <wp:extent cx="1652270" cy="113030"/>
              <wp:effectExtent l="0" t="0" r="0" b="0"/>
              <wp:wrapNone/>
              <wp:docPr id="346" name="Shape 3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227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第二卷走出身份跟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CN" w:eastAsia="zh-CN" w:bidi="zh-CN"/>
                            </w:rPr>
                            <w:t xml:space="preserve">“我”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46" o:spid="_x0000_s1026" o:spt="202" type="#_x0000_t202" style="position:absolute;left:0pt;margin-left:273pt;margin-top:593.3pt;height:8.9pt;width:130.1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1sqY&#10;HdgAAAANAQAADwAAAAAAAAABACAAAAAiAAAAZHJzL2Rvd25yZXYueG1sUEsBAhQAFAAAAAgAh07i&#10;QNBT7oWwAQAAdAMAAA4AAAAAAAAAAQAgAAAAJwEAAGRycy9lMm9Eb2MueG1sUEsFBgAAAAAGAAYA&#10;WQEAAEk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第二卷走出身份跟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CN" w:eastAsia="zh-CN" w:bidi="zh-CN"/>
                      </w:rPr>
                      <w:t xml:space="preserve">“我”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8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301625</wp:posOffset>
              </wp:positionH>
              <wp:positionV relativeFrom="page">
                <wp:posOffset>7616825</wp:posOffset>
              </wp:positionV>
              <wp:extent cx="758825" cy="113030"/>
              <wp:effectExtent l="0" t="0" r="0" b="0"/>
              <wp:wrapNone/>
              <wp:docPr id="350" name="Shape 35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8825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50" o:spid="_x0000_s1026" o:spt="202" type="#_x0000_t202" style="position:absolute;left:0pt;margin-left:23.75pt;margin-top:599.75pt;height:8.9pt;width:59.7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OJmSvjX&#10;AAAADAEAAA8AAAAAAAAAAQAgAAAAIgAAAGRycy9kb3ducmV2LnhtbFBLAQIUABQAAAAIAIdO4kAs&#10;Mte1rwEAAHMDAAAOAAAAAAAAAAEAIAAAACY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8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3446780</wp:posOffset>
              </wp:positionH>
              <wp:positionV relativeFrom="page">
                <wp:posOffset>7546975</wp:posOffset>
              </wp:positionV>
              <wp:extent cx="1627505" cy="115570"/>
              <wp:effectExtent l="0" t="0" r="0" b="0"/>
              <wp:wrapNone/>
              <wp:docPr id="355" name="Shape 3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27505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第二卷走出身份跟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CN" w:eastAsia="zh-CN" w:bidi="zh-CN"/>
                            </w:rPr>
                            <w:t xml:space="preserve">“我” 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en-US" w:eastAsia="en-US" w:bidi="en-US"/>
                            </w:rPr>
                            <w:t>Z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en-US" w:eastAsia="en-US" w:bidi="en-US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en-US" w:eastAsia="en-US" w:bidi="en-US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55" o:spid="_x0000_s1026" o:spt="202" type="#_x0000_t202" style="position:absolute;left:0pt;margin-left:271.4pt;margin-top:594.25pt;height:9.1pt;width:128.1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S9B8&#10;MNkAAAANAQAADwAAAAAAAAABACAAAAAiAAAAZHJzL2Rvd25yZXYueG1sUEsBAhQAFAAAAAgAh07i&#10;QDZtykGvAQAAdAMAAA4AAAAAAAAAAQAgAAAAKAEAAGRycy9lMm9Eb2MueG1sUEsFBgAAAAAGAAYA&#10;WQEAAEk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第二卷走出身份跟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CN" w:eastAsia="zh-CN" w:bidi="zh-CN"/>
                      </w:rPr>
                      <w:t xml:space="preserve">“我” 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en-US" w:eastAsia="en-US" w:bidi="en-US"/>
                      </w:rPr>
                      <w:t>Z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en-US" w:eastAsia="en-US" w:bidi="en-US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en-US" w:eastAsia="en-US" w:bidi="en-US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8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301625</wp:posOffset>
              </wp:positionH>
              <wp:positionV relativeFrom="page">
                <wp:posOffset>7616825</wp:posOffset>
              </wp:positionV>
              <wp:extent cx="758825" cy="113030"/>
              <wp:effectExtent l="0" t="0" r="0" b="0"/>
              <wp:wrapNone/>
              <wp:docPr id="359" name="Shape 3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8825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59" o:spid="_x0000_s1026" o:spt="202" type="#_x0000_t202" style="position:absolute;left:0pt;margin-left:23.75pt;margin-top:599.75pt;height:8.9pt;width:59.7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DiZkr4&#10;1wAAAAwBAAAPAAAAAAAAAAEAIAAAACIAAABkcnMvZG93bnJldi54bWxQSwECFAAUAAAACACHTuJA&#10;Mgfx0LABAABzAwAADgAAAAAAAAABACAAAAAm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8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3437890</wp:posOffset>
              </wp:positionH>
              <wp:positionV relativeFrom="page">
                <wp:posOffset>7546975</wp:posOffset>
              </wp:positionV>
              <wp:extent cx="1654810" cy="115570"/>
              <wp:effectExtent l="0" t="0" r="0" b="0"/>
              <wp:wrapNone/>
              <wp:docPr id="363" name="Shape 3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2606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第二卷走出身份跟"我”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20"/>
                              <w:szCs w:val="20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63" o:spid="_x0000_s1026" o:spt="202" type="#_x0000_t202" style="position:absolute;left:0pt;margin-left:270.7pt;margin-top:594.25pt;height:9.1pt;width:130.3pt;mso-position-horizontal-relative:page;mso-position-vertical-relative:page;z-index:-251657216;mso-width-relative:page;mso-height-relative:page;" filled="f" stroked="f" coordsize="21600,21600" o:gfxdata="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PYG3+PYAAAADQEA&#10;AA8AAAAAAAAAAQAgAAAAIgAAAGRycy9kb3ducmV2LnhtbFBLAQIUABQAAAAIAIdO4kDThf2zqAEA&#10;AGgDAAAOAAAAAAAAAAEAIAAAACcBAABkcnMvZTJvRG9jLnhtbFBLBQYAAAAABgAGAFkBAABBBQAA&#10;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2606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20"/>
                        <w:szCs w:val="20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第二卷走出身份跟"我”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20"/>
                        <w:szCs w:val="20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8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301625</wp:posOffset>
              </wp:positionH>
              <wp:positionV relativeFrom="page">
                <wp:posOffset>7616825</wp:posOffset>
              </wp:positionV>
              <wp:extent cx="758825" cy="113030"/>
              <wp:effectExtent l="0" t="0" r="0" b="0"/>
              <wp:wrapNone/>
              <wp:docPr id="367" name="Shape 36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8825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67" o:spid="_x0000_s1026" o:spt="202" type="#_x0000_t202" style="position:absolute;left:0pt;margin-left:23.75pt;margin-top:599.75pt;height:8.9pt;width:59.7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DiZkr4&#10;1wAAAAwBAAAPAAAAAAAAAAEAIAAAACIAAABkcnMvZG93bnJldi54bWxQSwECFAAUAAAACACHTuJA&#10;qJFyQLABAABzAwAADgAAAAAAAAABACAAAAAm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8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3465195</wp:posOffset>
              </wp:positionH>
              <wp:positionV relativeFrom="page">
                <wp:posOffset>7548245</wp:posOffset>
              </wp:positionV>
              <wp:extent cx="1649095" cy="113030"/>
              <wp:effectExtent l="0" t="0" r="0" b="0"/>
              <wp:wrapNone/>
              <wp:docPr id="374" name="Shape 37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49095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2400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第二卷走出身份跟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CN" w:eastAsia="zh-CN" w:bidi="zh-CN"/>
                            </w:rPr>
                            <w:t>“我”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CN" w:eastAsia="zh-CN" w:bidi="zh-CN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74" o:spid="_x0000_s1026" o:spt="202" type="#_x0000_t202" style="position:absolute;left:0pt;margin-left:272.85pt;margin-top:594.35pt;height:8.9pt;width:129.85pt;mso-position-horizontal-relative:page;mso-position-vertical-relative:page;z-index:-251657216;mso-width-relative:page;mso-height-relative:page;" filled="f" stroked="f" coordsize="21600,21600" o:gfxdata="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2400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第二卷走出身份跟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CN" w:eastAsia="zh-CN" w:bidi="zh-CN"/>
                      </w:rPr>
                      <w:t>“我”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CN" w:eastAsia="zh-CN" w:bidi="zh-CN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ftr>
</file>

<file path=word/footer9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365125</wp:posOffset>
              </wp:positionH>
              <wp:positionV relativeFrom="page">
                <wp:posOffset>7603490</wp:posOffset>
              </wp:positionV>
              <wp:extent cx="768350" cy="106680"/>
              <wp:effectExtent l="0" t="0" r="0" b="0"/>
              <wp:wrapNone/>
              <wp:docPr id="378" name="Shape 37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6835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 xml:space="preserve"> 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78" o:spid="_x0000_s1026" o:spt="202" type="#_x0000_t202" style="position:absolute;left:0pt;margin-left:28.75pt;margin-top:598.7pt;height:8.4pt;width:60.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BCw/5b&#10;2AAAAAwBAAAPAAAAAAAAAAEAIAAAACIAAABkcnMvZG93bnJldi54bWxQSwECFAAUAAAACACHTuJA&#10;5342R68BAABz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 xml:space="preserve"> 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9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406400</wp:posOffset>
              </wp:positionH>
              <wp:positionV relativeFrom="page">
                <wp:posOffset>7630160</wp:posOffset>
              </wp:positionV>
              <wp:extent cx="765175" cy="109855"/>
              <wp:effectExtent l="0" t="0" r="0" b="0"/>
              <wp:wrapNone/>
              <wp:docPr id="384" name="Shape 38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6517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456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84" o:spid="_x0000_s1026" o:spt="202" type="#_x0000_t202" style="position:absolute;left:0pt;margin-left:32pt;margin-top:600.8pt;height:8.65pt;width:60.25pt;mso-position-horizontal-relative:page;mso-position-vertical-relative:page;z-index:-251657216;mso-width-relative:page;mso-height-relative:page;" filled="f" stroked="f" coordsize="21600,21600" o:gfxdata="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oDRmCdcAAAAMAQAA&#10;DwAAAAAAAAABACAAAAAiAAAAZHJzL2Rvd25yZXYueG1sUEsBAhQAFAAAAAgAh07iQFKO6GaoAQAA&#10;ZwMAAA4AAAAAAAAAAQAgAAAAJg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456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9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406400</wp:posOffset>
              </wp:positionH>
              <wp:positionV relativeFrom="page">
                <wp:posOffset>7630160</wp:posOffset>
              </wp:positionV>
              <wp:extent cx="765175" cy="109855"/>
              <wp:effectExtent l="0" t="0" r="0" b="0"/>
              <wp:wrapNone/>
              <wp:docPr id="388" name="Shape 38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6517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456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88" o:spid="_x0000_s1026" o:spt="202" type="#_x0000_t202" style="position:absolute;left:0pt;margin-left:32pt;margin-top:600.8pt;height:8.65pt;width:60.25pt;mso-position-horizontal-relative:page;mso-position-vertical-relative:page;z-index:-251657216;mso-width-relative:page;mso-height-relative:page;" filled="f" stroked="f" coordsize="21600,21600" o:gfxdata="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gNGYJ1wAAAAwBAAAP&#10;AAAAAAAAAAEAIAAAACIAAABkcnMvZG93bnJldi54bWxQSwECFAAUAAAACACHTuJAvf2n9KcBAABn&#10;AwAADgAAAAAAAAABACAAAAAm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456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9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3467735</wp:posOffset>
              </wp:positionH>
              <wp:positionV relativeFrom="page">
                <wp:posOffset>7555865</wp:posOffset>
              </wp:positionV>
              <wp:extent cx="1649095" cy="113030"/>
              <wp:effectExtent l="0" t="0" r="0" b="0"/>
              <wp:wrapNone/>
              <wp:docPr id="392" name="Shape 39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49095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2395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第二卷走出身份跟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CN" w:eastAsia="zh-CN" w:bidi="zh-CN"/>
                            </w:rPr>
                            <w:t>“我”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CN" w:eastAsia="zh-CN" w:bidi="zh-CN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92" o:spid="_x0000_s1026" o:spt="202" type="#_x0000_t202" style="position:absolute;left:0pt;margin-left:273.05pt;margin-top:594.95pt;height:8.9pt;width:129.85pt;mso-position-horizontal-relative:page;mso-position-vertical-relative:page;z-index:-251657216;mso-width-relative:page;mso-height-relative:page;" filled="f" stroked="f" coordsize="21600,21600" o:gfxdata="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2395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第二卷走出身份跟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CN" w:eastAsia="zh-CN" w:bidi="zh-CN"/>
                      </w:rPr>
                      <w:t>“我”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CN" w:eastAsia="zh-CN" w:bidi="zh-CN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9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9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ftr>
</file>

<file path=word/footer9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406400</wp:posOffset>
              </wp:positionH>
              <wp:positionV relativeFrom="page">
                <wp:posOffset>7630160</wp:posOffset>
              </wp:positionV>
              <wp:extent cx="765175" cy="109855"/>
              <wp:effectExtent l="0" t="0" r="0" b="0"/>
              <wp:wrapNone/>
              <wp:docPr id="400" name="Shape 40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6517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456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00" o:spid="_x0000_s1026" o:spt="202" type="#_x0000_t202" style="position:absolute;left:0pt;margin-left:32pt;margin-top:600.8pt;height:8.65pt;width:60.25pt;mso-position-horizontal-relative:page;mso-position-vertical-relative:page;z-index:-251657216;mso-width-relative:page;mso-height-relative:page;" filled="f" stroked="f" coordsize="21600,21600" o:gfxdata="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gNGYJ1wAAAAwBAAAP&#10;AAAAAAAAAAEAIAAAACIAAABkcnMvZG93bnJldi54bWxQSwECFAAUAAAACACHTuJA2KLjZ6cBAABn&#10;AwAADgAAAAAAAAABACAAAAAm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456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9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406400</wp:posOffset>
              </wp:positionH>
              <wp:positionV relativeFrom="page">
                <wp:posOffset>7630160</wp:posOffset>
              </wp:positionV>
              <wp:extent cx="765175" cy="109855"/>
              <wp:effectExtent l="0" t="0" r="0" b="0"/>
              <wp:wrapNone/>
              <wp:docPr id="404" name="Shape 40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65175" cy="1098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left" w:pos="456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全部的你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04" o:spid="_x0000_s1026" o:spt="202" type="#_x0000_t202" style="position:absolute;left:0pt;margin-left:32pt;margin-top:600.8pt;height:8.65pt;width:60.25pt;mso-position-horizontal-relative:page;mso-position-vertical-relative:page;z-index:-251657216;mso-width-relative:page;mso-height-relative:page;" filled="f" stroked="f" coordsize="21600,21600" o:gfxdata="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gNGYJ1wAAAAwBAAAP&#10;AAAAAAAAAAEAIAAAACIAAABkcnMvZG93bnJldi54bWxQSwECFAAUAAAACACHTuJAfYwmFqcBAABn&#10;AwAADgAAAAAAAAABACAAAAAm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left" w:pos="456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全部的你</w:t>
                    </w:r>
                  </w:p>
                </w:txbxContent>
              </v:textbox>
            </v:shape>
          </w:pict>
        </mc:Fallback>
      </mc:AlternateContent>
    </w:r>
  </w:p>
</w:ftr>
</file>

<file path=word/footer9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2531110</wp:posOffset>
              </wp:positionH>
              <wp:positionV relativeFrom="page">
                <wp:posOffset>7552690</wp:posOffset>
              </wp:positionV>
              <wp:extent cx="2621280" cy="113030"/>
              <wp:effectExtent l="0" t="0" r="0" b="0"/>
              <wp:wrapNone/>
              <wp:docPr id="408" name="Shape 40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21280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第三巻这里！现在！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一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开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启人生的钥匙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08" o:spid="_x0000_s1026" o:spt="202" type="#_x0000_t202" style="position:absolute;left:0pt;margin-left:199.3pt;margin-top:594.7pt;height:8.9pt;width:206.4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AA55CF&#10;2AAAAA0BAAAPAAAAAAAAAAEAIAAAACIAAABkcnMvZG93bnJldi54bWxQSwECFAAUAAAACACHTuJA&#10;WGh5Eq8BAAB0AwAADgAAAAAAAAABACAAAAAnAQAAZHJzL2Uyb0RvYy54bWxQSwUGAAAAAAYABgBZ&#10;AQAAS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第三巻这里！现在！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一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开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启人生的钥匙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9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2536825</wp:posOffset>
              </wp:positionH>
              <wp:positionV relativeFrom="page">
                <wp:posOffset>7516495</wp:posOffset>
              </wp:positionV>
              <wp:extent cx="2618105" cy="113030"/>
              <wp:effectExtent l="0" t="0" r="0" b="0"/>
              <wp:wrapNone/>
              <wp:docPr id="412" name="Shape 4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18105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412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第三卷这里！现在!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>开启人生</w:t>
                          </w:r>
                          <w:r>
                            <w:rPr>
                              <w:rFonts w:ascii="宋体" w:hAnsi="宋体" w:eastAsia="宋体" w:cs="宋体"/>
                              <w:color w:val="000000"/>
                              <w:spacing w:val="0"/>
                              <w:w w:val="100"/>
                              <w:position w:val="0"/>
                              <w:sz w:val="18"/>
                              <w:szCs w:val="18"/>
                              <w:lang w:val="zh-TW" w:eastAsia="zh-TW" w:bidi="zh-TW"/>
                            </w:rPr>
                            <w:t xml:space="preserve">的钥匙 </w:t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t>#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sz w:val="19"/>
                              <w:szCs w:val="19"/>
                              <w:lang w:val="zh-TW" w:eastAsia="zh-TW" w:bidi="zh-TW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12" o:spid="_x0000_s1026" o:spt="202" type="#_x0000_t202" style="position:absolute;left:0pt;margin-left:199.75pt;margin-top:591.85pt;height:8.9pt;width:206.15pt;mso-position-horizontal-relative:page;mso-position-vertical-relative:page;z-index:-251657216;mso-width-relative:page;mso-height-relative:page;" filled="f" stroked="f" coordsize="21600,21600" o:gfxdata="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412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9"/>
                        <w:szCs w:val="19"/>
                      </w:rPr>
                    </w:pP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第三卷这里！现在!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>开启人生</w:t>
                    </w:r>
                    <w:r>
                      <w:rPr>
                        <w:rFonts w:ascii="宋体" w:hAnsi="宋体" w:eastAsia="宋体" w:cs="宋体"/>
                        <w:color w:val="000000"/>
                        <w:spacing w:val="0"/>
                        <w:w w:val="100"/>
                        <w:position w:val="0"/>
                        <w:sz w:val="18"/>
                        <w:szCs w:val="18"/>
                        <w:lang w:val="zh-TW" w:eastAsia="zh-TW" w:bidi="zh-TW"/>
                      </w:rPr>
                      <w:t xml:space="preserve">的钥匙 </w:t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t>#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sz w:val="19"/>
                        <w:szCs w:val="19"/>
                        <w:lang w:val="zh-TW" w:eastAsia="zh-TW" w:bidi="zh-TW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</w:p>
  </w:footnote>
  <w:footnote w:type="continuationSeparator" w:id="1">
    <w:p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993775</wp:posOffset>
              </wp:positionH>
              <wp:positionV relativeFrom="page">
                <wp:posOffset>76835</wp:posOffset>
              </wp:positionV>
              <wp:extent cx="3456305" cy="100330"/>
              <wp:effectExtent l="0" t="0" r="0" b="0"/>
              <wp:wrapNone/>
              <wp:docPr id="1" name="Shap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" o:spid="_x0000_s1026" o:spt="202" type="#_x0000_t202" style="position:absolute;left:0pt;margin-left:78.25pt;margin-top:6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1005840</wp:posOffset>
              </wp:positionH>
              <wp:positionV relativeFrom="page">
                <wp:posOffset>22860</wp:posOffset>
              </wp:positionV>
              <wp:extent cx="3456305" cy="100330"/>
              <wp:effectExtent l="0" t="0" r="0" b="0"/>
              <wp:wrapNone/>
              <wp:docPr id="37" name="Shape 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7" o:spid="_x0000_s1026" o:spt="202" type="#_x0000_t202" style="position:absolute;left:0pt;margin-left:79.2pt;margin-top:1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4HzzidUAAAAIAQAADwAA&#10;AAAAAAABACAAAAAiAAAAZHJzL2Rvd25yZXYueG1sUEsBAhQAFAAAAAgAh07iQH+5PnunAQAAZgMA&#10;AA4AAAAAAAAAAQAgAAAAJA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0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1076960</wp:posOffset>
              </wp:positionH>
              <wp:positionV relativeFrom="page">
                <wp:posOffset>228600</wp:posOffset>
              </wp:positionV>
              <wp:extent cx="3456305" cy="100330"/>
              <wp:effectExtent l="0" t="0" r="0" b="0"/>
              <wp:wrapNone/>
              <wp:docPr id="406" name="Shape 40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06" o:spid="_x0000_s1026" o:spt="202" type="#_x0000_t202" style="position:absolute;left:0pt;margin-left:84.8pt;margin-top:1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dtX+O1gAAAAkBAAAP&#10;AAAAAAAAAAEAIAAAACIAAABkcnMvZG93bnJldi54bWxQSwECFAAUAAAACACHTuJAMm65R6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0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1012825</wp:posOffset>
              </wp:positionH>
              <wp:positionV relativeFrom="page">
                <wp:posOffset>228600</wp:posOffset>
              </wp:positionV>
              <wp:extent cx="3456305" cy="100330"/>
              <wp:effectExtent l="0" t="0" r="0" b="0"/>
              <wp:wrapNone/>
              <wp:docPr id="410" name="Shape 4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10" o:spid="_x0000_s1026" o:spt="202" type="#_x0000_t202" style="position:absolute;left:0pt;margin-left:79.75pt;margin-top:1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rk9Z91gAAAAkBAAAP&#10;AAAAAAAAAAEAIAAAACIAAABkcnMvZG93bnJldi54bWxQSwECFAAUAAAACACHTuJAdrj7sa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0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hdr>
</file>

<file path=word/header10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972185</wp:posOffset>
              </wp:positionH>
              <wp:positionV relativeFrom="page">
                <wp:posOffset>227330</wp:posOffset>
              </wp:positionV>
              <wp:extent cx="3456305" cy="106680"/>
              <wp:effectExtent l="0" t="0" r="0" b="0"/>
              <wp:wrapNone/>
              <wp:docPr id="420" name="Shape 4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20" o:spid="_x0000_s1026" o:spt="202" type="#_x0000_t202" style="position:absolute;left:0pt;margin-left:76.55pt;margin-top:17.9pt;height:8.4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6FncQ1gAAAAkBAAAP&#10;AAAAAAAAAAEAIAAAACIAAABkcnMvZG93bnJldi54bWxQSwECFAAUAAAACACHTuJAD6jVSK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10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1181100</wp:posOffset>
              </wp:positionH>
              <wp:positionV relativeFrom="page">
                <wp:posOffset>227330</wp:posOffset>
              </wp:positionV>
              <wp:extent cx="3456305" cy="100330"/>
              <wp:effectExtent l="0" t="0" r="0" b="0"/>
              <wp:wrapNone/>
              <wp:docPr id="424" name="Shape 4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24" o:spid="_x0000_s1026" o:spt="202" type="#_x0000_t202" style="position:absolute;left:0pt;margin-left:93pt;margin-top:17.9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e4vRE1gAAAAkBAAAP&#10;AAAAAAAAAAEAIAAAACIAAABkcnMvZG93bnJldi54bWxQSwECFAAUAAAACACHTuJAZT60/q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0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979170</wp:posOffset>
              </wp:positionH>
              <wp:positionV relativeFrom="page">
                <wp:posOffset>219710</wp:posOffset>
              </wp:positionV>
              <wp:extent cx="3456305" cy="100330"/>
              <wp:effectExtent l="0" t="0" r="0" b="0"/>
              <wp:wrapNone/>
              <wp:docPr id="429" name="Shape 4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29" o:spid="_x0000_s1026" o:spt="202" type="#_x0000_t202" style="position:absolute;left:0pt;margin-left:77.1pt;margin-top:17.3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8KrPUtYAAAAJAQAA&#10;DwAAAAAAAAABACAAAAAiAAAAZHJzL2Rvd25yZXYueG1sUEsBAhQAFAAAAAgAh07iQP2r/JG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0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1130300</wp:posOffset>
              </wp:positionH>
              <wp:positionV relativeFrom="page">
                <wp:posOffset>228600</wp:posOffset>
              </wp:positionV>
              <wp:extent cx="3456305" cy="100330"/>
              <wp:effectExtent l="0" t="0" r="0" b="0"/>
              <wp:wrapNone/>
              <wp:docPr id="433" name="Shape 4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33" o:spid="_x0000_s1026" o:spt="202" type="#_x0000_t202" style="position:absolute;left:0pt;margin-left:89pt;margin-top:1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34fcV1gAAAAkBAAAP&#10;AAAAAAAAAAEAIAAAACIAAABkcnMvZG93bnJldi54bWxQSwECFAAUAAAACACHTuJAI82ZV6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0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1127125</wp:posOffset>
              </wp:positionH>
              <wp:positionV relativeFrom="page">
                <wp:posOffset>226060</wp:posOffset>
              </wp:positionV>
              <wp:extent cx="3456305" cy="100330"/>
              <wp:effectExtent l="0" t="0" r="0" b="0"/>
              <wp:wrapNone/>
              <wp:docPr id="443" name="Shape 4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43" o:spid="_x0000_s1026" o:spt="202" type="#_x0000_t202" style="position:absolute;left:0pt;margin-left:88.75pt;margin-top:17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JmDlX1gAAAAkBAAAP&#10;AAAAAAAAAAEAIAAAACIAAABkcnMvZG93bnJldi54bWxQSwECFAAUAAAACACHTuJA3+29sa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0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1127125</wp:posOffset>
              </wp:positionH>
              <wp:positionV relativeFrom="page">
                <wp:posOffset>226060</wp:posOffset>
              </wp:positionV>
              <wp:extent cx="3456305" cy="100330"/>
              <wp:effectExtent l="0" t="0" r="0" b="0"/>
              <wp:wrapNone/>
              <wp:docPr id="447" name="Shape 4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47" o:spid="_x0000_s1026" o:spt="202" type="#_x0000_t202" style="position:absolute;left:0pt;margin-left:88.75pt;margin-top:17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iZg5V9YAAAAJAQAA&#10;DwAAAAAAAAABACAAAAAiAAAAZHJzL2Rvd25yZXYueG1sUEsBAhQAFAAAAAgAh07iQJZ/cBe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0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1043305</wp:posOffset>
              </wp:positionH>
              <wp:positionV relativeFrom="page">
                <wp:posOffset>177165</wp:posOffset>
              </wp:positionV>
              <wp:extent cx="3456305" cy="143510"/>
              <wp:effectExtent l="0" t="0" r="0" b="0"/>
              <wp:wrapNone/>
              <wp:docPr id="451" name="Shape 4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4351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获取更多好书，请加微信号"标虹簡榆榆：.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CN" w:eastAsia="zh-CN" w:bidi="zh-CN"/>
                            </w:rPr>
                            <w:t>矽虱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en-US" w:eastAsia="en-US" w:bidi="en-US"/>
                            </w:rPr>
                            <w:t>〃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strc. cr. ex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51" o:spid="_x0000_s1026" o:spt="202" type="#_x0000_t202" style="position:absolute;left:0pt;margin-left:82.15pt;margin-top:13.95pt;height:11.3pt;width:272.15pt;mso-position-horizontal-relative:page;mso-position-vertical-relative:page;mso-wrap-style:none;z-index:-251657216;mso-width-relative:page;mso-height-relative:page;" filled="f" stroked="f" coordsize="21600,21600" o:gfxdata="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PVis4nV&#10;AAAACQEAAA8AAAAAAAAAAQAgAAAAIgAAAGRycy9kb3ducmV2LnhtbFBLAQIUABQAAAAIAIdO4kBW&#10;F1OrsQEAAHQDAAAOAAAAAAAAAAEAIAAAACQBAABkcnMvZTJvRG9jLnhtbFBLBQYAAAAABgAGAFkB&#10;AABH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获取更多好书，请加微信号"标虹簡榆榆：.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CN" w:eastAsia="zh-CN" w:bidi="zh-CN"/>
                      </w:rPr>
                      <w:t>矽虱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en-US" w:eastAsia="en-US" w:bidi="en-US"/>
                      </w:rPr>
                      <w:t>〃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hdr>
</file>

<file path=word/header1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1052830</wp:posOffset>
              </wp:positionH>
              <wp:positionV relativeFrom="page">
                <wp:posOffset>226060</wp:posOffset>
              </wp:positionV>
              <wp:extent cx="3456305" cy="100330"/>
              <wp:effectExtent l="0" t="0" r="0" b="0"/>
              <wp:wrapNone/>
              <wp:docPr id="455" name="Shape 4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55" o:spid="_x0000_s1026" o:spt="202" type="#_x0000_t202" style="position:absolute;left:0pt;margin-left:82.9pt;margin-top:17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CEqa01gAAAAkBAAAP&#10;AAAAAAAAAAEAIAAAACIAAABkcnMvZG93bnJldi54bWxQSwECFAAUAAAACACHTuJAmzv/R6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1052830</wp:posOffset>
              </wp:positionH>
              <wp:positionV relativeFrom="page">
                <wp:posOffset>226060</wp:posOffset>
              </wp:positionV>
              <wp:extent cx="3456305" cy="100330"/>
              <wp:effectExtent l="0" t="0" r="0" b="0"/>
              <wp:wrapNone/>
              <wp:docPr id="459" name="Shape 4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59" o:spid="_x0000_s1026" o:spt="202" type="#_x0000_t202" style="position:absolute;left:0pt;margin-left:82.9pt;margin-top:17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whKmtNYAAAAJAQAA&#10;DwAAAAAAAAABACAAAAAiAAAAZHJzL2Rvd25yZXYueG1sUEsBAhQAFAAAAAgAh07iQAGL2He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1073785</wp:posOffset>
              </wp:positionH>
              <wp:positionV relativeFrom="page">
                <wp:posOffset>289560</wp:posOffset>
              </wp:positionV>
              <wp:extent cx="3456305" cy="100330"/>
              <wp:effectExtent l="0" t="0" r="0" b="0"/>
              <wp:wrapNone/>
              <wp:docPr id="463" name="Shape 4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63" o:spid="_x0000_s1026" o:spt="202" type="#_x0000_t202" style="position:absolute;left:0pt;margin-left:84.55pt;margin-top:22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EkdxovVAAAACQEAAA8A&#10;AAAAAAAAAQAgAAAAIgAAAGRycy9kb3ducmV2LnhtbFBLAQIUABQAAAAIAIdO4kCM9262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1073785</wp:posOffset>
              </wp:positionH>
              <wp:positionV relativeFrom="page">
                <wp:posOffset>289560</wp:posOffset>
              </wp:positionV>
              <wp:extent cx="3456305" cy="100330"/>
              <wp:effectExtent l="0" t="0" r="0" b="0"/>
              <wp:wrapNone/>
              <wp:docPr id="467" name="Shape 46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67" o:spid="_x0000_s1026" o:spt="202" type="#_x0000_t202" style="position:absolute;left:0pt;margin-left:84.55pt;margin-top:22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JHcaL1QAAAAkBAAAP&#10;AAAAAAAAAAEAIAAAACIAAABkcnMvZG93bnJldi54bWxQSwECFAAUAAAACACHTuJAxWWjEKkBAABo&#10;AwAADgAAAAAAAAABACAAAAAk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1052830</wp:posOffset>
              </wp:positionH>
              <wp:positionV relativeFrom="page">
                <wp:posOffset>226060</wp:posOffset>
              </wp:positionV>
              <wp:extent cx="3456305" cy="100330"/>
              <wp:effectExtent l="0" t="0" r="0" b="0"/>
              <wp:wrapNone/>
              <wp:docPr id="471" name="Shape 4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71" o:spid="_x0000_s1026" o:spt="202" type="#_x0000_t202" style="position:absolute;left:0pt;margin-left:82.9pt;margin-top:17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whKmtNYAAAAJAQAA&#10;DwAAAAAAAAABACAAAAAiAAAAZHJzL2Rvd25yZXYueG1sUEsBAhQAFAAAAAgAh07iQIGz4ea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1052830</wp:posOffset>
              </wp:positionH>
              <wp:positionV relativeFrom="page">
                <wp:posOffset>226060</wp:posOffset>
              </wp:positionV>
              <wp:extent cx="3456305" cy="100330"/>
              <wp:effectExtent l="0" t="0" r="0" b="0"/>
              <wp:wrapNone/>
              <wp:docPr id="475" name="Shape 47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75" o:spid="_x0000_s1026" o:spt="202" type="#_x0000_t202" style="position:absolute;left:0pt;margin-left:82.9pt;margin-top:17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CEqa01gAAAAkBAAAP&#10;AAAAAAAAAAEAIAAAACIAAABkcnMvZG93bnJldi54bWxQSwECFAAUAAAACACHTuJAyCEsQK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1073150</wp:posOffset>
              </wp:positionH>
              <wp:positionV relativeFrom="page">
                <wp:posOffset>226060</wp:posOffset>
              </wp:positionV>
              <wp:extent cx="3456305" cy="100330"/>
              <wp:effectExtent l="0" t="0" r="0" b="0"/>
              <wp:wrapNone/>
              <wp:docPr id="480" name="Shape 48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80" o:spid="_x0000_s1026" o:spt="202" type="#_x0000_t202" style="position:absolute;left:0pt;margin-left:84.5pt;margin-top:17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iHH0e1gAAAAkBAAAP&#10;AAAAAAAAAAEAIAAAACIAAABkcnMvZG93bnJldi54bWxQSwECFAAUAAAACACHTuJAM9/mQK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1127125</wp:posOffset>
              </wp:positionH>
              <wp:positionV relativeFrom="page">
                <wp:posOffset>226060</wp:posOffset>
              </wp:positionV>
              <wp:extent cx="3456305" cy="100330"/>
              <wp:effectExtent l="0" t="0" r="0" b="0"/>
              <wp:wrapNone/>
              <wp:docPr id="484" name="Shape 48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84" o:spid="_x0000_s1026" o:spt="202" type="#_x0000_t202" style="position:absolute;left:0pt;margin-left:88.75pt;margin-top:17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iZg5V9YAAAAJAQAA&#10;DwAAAAAAAAABACAAAAAiAAAAZHJzL2Rvd25yZXYueG1sUEsBAhQAFAAAAAgAh07iQHpNK+a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1073150</wp:posOffset>
              </wp:positionH>
              <wp:positionV relativeFrom="page">
                <wp:posOffset>226060</wp:posOffset>
              </wp:positionV>
              <wp:extent cx="3456305" cy="100330"/>
              <wp:effectExtent l="0" t="0" r="0" b="0"/>
              <wp:wrapNone/>
              <wp:docPr id="491" name="Shape 49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91" o:spid="_x0000_s1026" o:spt="202" type="#_x0000_t202" style="position:absolute;left:0pt;margin-left:84.5pt;margin-top:17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Yhx9HtYAAAAJAQAA&#10;DwAAAAAAAAABACAAAAAiAAAAZHJzL2Rvd25yZXYueG1sUEsBAhQAFAAAAAgAh07iQDj02PG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1073150</wp:posOffset>
              </wp:positionH>
              <wp:positionV relativeFrom="page">
                <wp:posOffset>226060</wp:posOffset>
              </wp:positionV>
              <wp:extent cx="3456305" cy="100330"/>
              <wp:effectExtent l="0" t="0" r="0" b="0"/>
              <wp:wrapNone/>
              <wp:docPr id="495" name="Shape 49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95" o:spid="_x0000_s1026" o:spt="202" type="#_x0000_t202" style="position:absolute;left:0pt;margin-left:84.5pt;margin-top:17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iHH0e1gAAAAkBAAAP&#10;AAAAAAAAAAEAIAAAACIAAABkcnMvZG93bnJldi54bWxQSwECFAAUAAAACACHTuJAcWYVV6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hdr>
</file>

<file path=word/header1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1082675</wp:posOffset>
              </wp:positionH>
              <wp:positionV relativeFrom="page">
                <wp:posOffset>224790</wp:posOffset>
              </wp:positionV>
              <wp:extent cx="3456305" cy="100330"/>
              <wp:effectExtent l="0" t="0" r="0" b="0"/>
              <wp:wrapNone/>
              <wp:docPr id="499" name="Shape 49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99" o:spid="_x0000_s1026" o:spt="202" type="#_x0000_t202" style="position:absolute;left:0pt;margin-left:85.25pt;margin-top:17.7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kosfRdYAAAAJAQAA&#10;DwAAAAAAAAABACAAAAAiAAAAZHJzL2Rvd25yZXYueG1sUEsBAhQAFAAAAAgAh07iQOvWMme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1082675</wp:posOffset>
              </wp:positionH>
              <wp:positionV relativeFrom="page">
                <wp:posOffset>224790</wp:posOffset>
              </wp:positionV>
              <wp:extent cx="3456305" cy="100330"/>
              <wp:effectExtent l="0" t="0" r="0" b="0"/>
              <wp:wrapNone/>
              <wp:docPr id="503" name="Shape 50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03" o:spid="_x0000_s1026" o:spt="202" type="#_x0000_t202" style="position:absolute;left:0pt;margin-left:85.25pt;margin-top:17.7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Six9F1gAAAAkBAAAP&#10;AAAAAAAAAAEAIAAAACIAAABkcnMvZG93bnJldi54bWxQSwECFAAUAAAACACHTuJA0zApx6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1067435</wp:posOffset>
              </wp:positionH>
              <wp:positionV relativeFrom="page">
                <wp:posOffset>224790</wp:posOffset>
              </wp:positionV>
              <wp:extent cx="3456305" cy="100330"/>
              <wp:effectExtent l="0" t="0" r="0" b="0"/>
              <wp:wrapNone/>
              <wp:docPr id="507" name="Shape 50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07" o:spid="_x0000_s1026" o:spt="202" type="#_x0000_t202" style="position:absolute;left:0pt;margin-left:84.05pt;margin-top:17.7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rxPvKNYAAAAJAQAA&#10;DwAAAAAAAAABACAAAAAiAAAAZHJzL2Rvd25yZXYueG1sUEsBAhQAFAAAAAgAh07iQJqi5GG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1108710</wp:posOffset>
              </wp:positionH>
              <wp:positionV relativeFrom="page">
                <wp:posOffset>240030</wp:posOffset>
              </wp:positionV>
              <wp:extent cx="3453130" cy="133985"/>
              <wp:effectExtent l="0" t="0" r="0" b="0"/>
              <wp:wrapNone/>
              <wp:docPr id="512" name="Shape 5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3130" cy="13398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38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lang w:val="zh-CN" w:eastAsia="zh-CN" w:bidi="zh-CN"/>
                            </w:rPr>
                            <w:t>1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12" o:spid="_x0000_s1026" o:spt="202" type="#_x0000_t202" style="position:absolute;left:0pt;margin-left:87.3pt;margin-top:18.9pt;height:10.55pt;width:271.9pt;mso-position-horizontal-relative:page;mso-position-vertical-relative:page;z-index:-251657216;mso-width-relative:page;mso-height-relative:page;" filled="f" stroked="f" coordsize="21600,21600" o:gfxdata="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Ip+PbDWAAAACQEAAA8A&#10;AAAAAAAAAQAgAAAAIgAAAGRycy9kb3ducmV2LnhtbFBLAQIUABQAAAAIAIdO4kCJRKL/pwEAAGgD&#10;AAAOAAAAAAAAAAEAIAAAACU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38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lang w:val="zh-CN" w:eastAsia="zh-CN" w:bidi="zh-CN"/>
                      </w:rPr>
                      <w:t>1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1108710</wp:posOffset>
              </wp:positionH>
              <wp:positionV relativeFrom="page">
                <wp:posOffset>240030</wp:posOffset>
              </wp:positionV>
              <wp:extent cx="3453130" cy="133985"/>
              <wp:effectExtent l="0" t="0" r="0" b="0"/>
              <wp:wrapNone/>
              <wp:docPr id="516" name="Shape 5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3130" cy="13398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38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lang w:val="zh-CN" w:eastAsia="zh-CN" w:bidi="zh-CN"/>
                            </w:rPr>
                            <w:t>1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16" o:spid="_x0000_s1026" o:spt="202" type="#_x0000_t202" style="position:absolute;left:0pt;margin-left:87.3pt;margin-top:18.9pt;height:10.55pt;width:271.9pt;mso-position-horizontal-relative:page;mso-position-vertical-relative:page;z-index:-251657216;mso-width-relative:page;mso-height-relative:page;" filled="f" stroked="f" coordsize="21600,21600" o:gfxdata="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Kfj2w1gAAAAkBAAAP&#10;AAAAAAAAAAEAIAAAACIAAABkcnMvZG93bnJldi54bWxQSwECFAAUAAAACACHTuJAwNZvWa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38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lang w:val="zh-CN" w:eastAsia="zh-CN" w:bidi="zh-CN"/>
                      </w:rPr>
                      <w:t>1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2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1023620</wp:posOffset>
              </wp:positionH>
              <wp:positionV relativeFrom="page">
                <wp:posOffset>224790</wp:posOffset>
              </wp:positionV>
              <wp:extent cx="3456305" cy="100330"/>
              <wp:effectExtent l="0" t="0" r="0" b="0"/>
              <wp:wrapNone/>
              <wp:docPr id="520" name="Shape 5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20" o:spid="_x0000_s1026" o:spt="202" type="#_x0000_t202" style="position:absolute;left:0pt;margin-left:80.6pt;margin-top:17.7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1BNl4NUAAAAJAQAADwAA&#10;AAAAAAABACAAAAAiAAAAZHJzL2Rvd25yZXYueG1sUEsBAhQAFAAAAAgAh07iQIZFSyGnAQAAaAMA&#10;AA4AAAAAAAAAAQAgAAAAJA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2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1067435</wp:posOffset>
              </wp:positionH>
              <wp:positionV relativeFrom="page">
                <wp:posOffset>224790</wp:posOffset>
              </wp:positionV>
              <wp:extent cx="3456305" cy="100330"/>
              <wp:effectExtent l="0" t="0" r="0" b="0"/>
              <wp:wrapNone/>
              <wp:docPr id="524" name="Shape 5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24" o:spid="_x0000_s1026" o:spt="202" type="#_x0000_t202" style="position:absolute;left:0pt;margin-left:84.05pt;margin-top:17.7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vE+8o1gAAAAkBAAAP&#10;AAAAAAAAAAEAIAAAACIAAABkcnMvZG93bnJldi54bWxQSwECFAAUAAAACACHTuJAz9eGh6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2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1132840</wp:posOffset>
              </wp:positionH>
              <wp:positionV relativeFrom="page">
                <wp:posOffset>225425</wp:posOffset>
              </wp:positionV>
              <wp:extent cx="3456305" cy="100330"/>
              <wp:effectExtent l="0" t="0" r="0" b="0"/>
              <wp:wrapNone/>
              <wp:docPr id="528" name="Shape 5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28" o:spid="_x0000_s1026" o:spt="202" type="#_x0000_t202" style="position:absolute;left:0pt;margin-left:89.2pt;margin-top:17.7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tEOggdcAAAAJAQAA&#10;DwAAAAAAAAABACAAAAAiAAAAZHJzL2Rvd25yZXYueG1sUEsBAhQAFAAAAAgAh07iQFVnobeoAQAA&#10;aAMAAA4AAAAAAAAAAQAgAAAAJg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2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1132840</wp:posOffset>
              </wp:positionH>
              <wp:positionV relativeFrom="page">
                <wp:posOffset>225425</wp:posOffset>
              </wp:positionV>
              <wp:extent cx="3456305" cy="100330"/>
              <wp:effectExtent l="0" t="0" r="0" b="0"/>
              <wp:wrapNone/>
              <wp:docPr id="532" name="Shape 53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32" o:spid="_x0000_s1026" o:spt="202" type="#_x0000_t202" style="position:absolute;left:0pt;margin-left:89.2pt;margin-top:17.7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tEOggdcAAAAJAQAA&#10;DwAAAAAAAAABACAAAAAiAAAAZHJzL2Rvd25yZXYueG1sUEsBAhQAFAAAAAgAh07iQIsBxHGoAQAA&#10;aAMAAA4AAAAAAAAAAQAgAAAAJg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2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961390</wp:posOffset>
              </wp:positionH>
              <wp:positionV relativeFrom="page">
                <wp:posOffset>19050</wp:posOffset>
              </wp:positionV>
              <wp:extent cx="3456305" cy="100330"/>
              <wp:effectExtent l="0" t="0" r="0" b="0"/>
              <wp:wrapNone/>
              <wp:docPr id="41" name="Shape 4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1" o:spid="_x0000_s1026" o:spt="202" type="#_x0000_t202" style="position:absolute;left:0pt;margin-left:75.7pt;margin-top:1.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DTUTeQ1AAAAAgBAAAPAAAA&#10;AAAAAAEAIAAAACIAAABkcnMvZG93bnJldi54bWxQSwECFAAUAAAACACHTuJA0Ky16KcBAABmAwAA&#10;DgAAAAAAAAABACAAAAAjAQAAZHJzL2Uyb0RvYy54bWxQSwUGAAAAAAYABgBZAQAAP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3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hdr>
</file>

<file path=word/header13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hdr>
</file>

<file path=word/header13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hdr>
</file>

<file path=word/header13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1075690</wp:posOffset>
              </wp:positionH>
              <wp:positionV relativeFrom="page">
                <wp:posOffset>228600</wp:posOffset>
              </wp:positionV>
              <wp:extent cx="3453130" cy="100330"/>
              <wp:effectExtent l="0" t="0" r="0" b="0"/>
              <wp:wrapNone/>
              <wp:docPr id="541" name="Shape 54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313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38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484848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/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/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41" o:spid="_x0000_s1026" o:spt="202" type="#_x0000_t202" style="position:absolute;left:0pt;margin-left:84.7pt;margin-top:18pt;height:7.9pt;width:271.9pt;mso-position-horizontal-relative:page;mso-position-vertical-relative:page;z-index:-251657216;mso-width-relative:page;mso-height-relative:page;" filled="f" stroked="f" coordsize="21600,21600" o:gfxdata="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UD45q9YAAAAJAQAADwAA&#10;AAAAAAABACAAAAAiAAAAZHJzL2Rvd25yZXYueG1sUEsBAhQAFAAAAAgAh07iQInVUwKmAQAAaAMA&#10;AA4AAAAAAAAAAQAgAAAAJQ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38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: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hAnsi="Times New Roman" w:eastAsia="Times New Roman" w:cs="Times New Roman"/>
                        <w:color w:val="484848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/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/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13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1075690</wp:posOffset>
              </wp:positionH>
              <wp:positionV relativeFrom="page">
                <wp:posOffset>228600</wp:posOffset>
              </wp:positionV>
              <wp:extent cx="3453130" cy="100330"/>
              <wp:effectExtent l="0" t="0" r="0" b="0"/>
              <wp:wrapNone/>
              <wp:docPr id="543" name="Shape 5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313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38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484848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/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/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43" o:spid="_x0000_s1026" o:spt="202" type="#_x0000_t202" style="position:absolute;left:0pt;margin-left:84.7pt;margin-top:18pt;height:7.9pt;width:271.9pt;mso-position-horizontal-relative:page;mso-position-vertical-relative:page;z-index:-251657216;mso-width-relative:page;mso-height-relative:page;" filled="f" stroked="f" coordsize="21600,21600" o:gfxdata="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UD45q9YAAAAJAQAADwAA&#10;AAAAAAABACAAAAAiAAAAZHJzL2Rvd25yZXYueG1sUEsBAhQAFAAAAAgAh07iQI2fjbymAQAAaAMA&#10;AA4AAAAAAAAAAQAgAAAAJQ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38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: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hAnsi="Times New Roman" w:eastAsia="Times New Roman" w:cs="Times New Roman"/>
                        <w:color w:val="484848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/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/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13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993775</wp:posOffset>
              </wp:positionH>
              <wp:positionV relativeFrom="page">
                <wp:posOffset>76835</wp:posOffset>
              </wp:positionV>
              <wp:extent cx="3456305" cy="100330"/>
              <wp:effectExtent l="0" t="0" r="0" b="0"/>
              <wp:wrapNone/>
              <wp:docPr id="545" name="Shape 5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45" o:spid="_x0000_s1026" o:spt="202" type="#_x0000_t202" style="position:absolute;left:0pt;margin-left:78.25pt;margin-top:6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Df0i77VAAAACQEAAA8A&#10;AAAAAAAAAQAgAAAAIgAAAGRycy9kb3ducmV2LnhtbFBLAQIUABQAAAAIAIdO4kA43JzQ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3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993775</wp:posOffset>
              </wp:positionH>
              <wp:positionV relativeFrom="page">
                <wp:posOffset>76835</wp:posOffset>
              </wp:positionV>
              <wp:extent cx="3456305" cy="100330"/>
              <wp:effectExtent l="0" t="0" r="0" b="0"/>
              <wp:wrapNone/>
              <wp:docPr id="547" name="Shape 5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47" o:spid="_x0000_s1026" o:spt="202" type="#_x0000_t202" style="position:absolute;left:0pt;margin-left:78.25pt;margin-top:6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39Iu+1QAAAAkBAAAP&#10;AAAAAAAAAAEAIAAAACIAAABkcnMvZG93bnJldi54bWxQSwECFAAUAAAACACHTuJAPJZCbqkBAABo&#10;AwAADgAAAAAAAAABACAAAAAk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3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1001395</wp:posOffset>
              </wp:positionH>
              <wp:positionV relativeFrom="page">
                <wp:posOffset>228600</wp:posOffset>
              </wp:positionV>
              <wp:extent cx="3456305" cy="100330"/>
              <wp:effectExtent l="0" t="0" r="0" b="0"/>
              <wp:wrapNone/>
              <wp:docPr id="550" name="Shape 55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50" o:spid="_x0000_s1026" o:spt="202" type="#_x0000_t202" style="position:absolute;left:0pt;margin-left:78.85pt;margin-top:1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dWTBidUAAAAJAQAADwAA&#10;AAAAAAABACAAAAAiAAAAZHJzL2Rvd25yZXYueG1sUEsBAhQAFAAAAAgAh07iQHplb8enAQAAaAMA&#10;AA4AAAAAAAAAAQAgAAAAJA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3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1132840</wp:posOffset>
              </wp:positionH>
              <wp:positionV relativeFrom="page">
                <wp:posOffset>225425</wp:posOffset>
              </wp:positionV>
              <wp:extent cx="3456305" cy="100330"/>
              <wp:effectExtent l="0" t="0" r="0" b="0"/>
              <wp:wrapNone/>
              <wp:docPr id="554" name="Shape 55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54" o:spid="_x0000_s1026" o:spt="202" type="#_x0000_t202" style="position:absolute;left:0pt;margin-left:89.2pt;margin-top:17.7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tEOggdcAAAAJAQAA&#10;DwAAAAAAAAABACAAAAAiAAAAZHJzL2Rvd25yZXYueG1sUEsBAhQAFAAAAAgAh07iQDP3omGoAQAA&#10;aAMAAA4AAAAAAAAAAQAgAAAAJg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3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999490</wp:posOffset>
              </wp:positionH>
              <wp:positionV relativeFrom="page">
                <wp:posOffset>226695</wp:posOffset>
              </wp:positionV>
              <wp:extent cx="3456305" cy="100330"/>
              <wp:effectExtent l="0" t="0" r="0" b="0"/>
              <wp:wrapNone/>
              <wp:docPr id="560" name="Shape 5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60" o:spid="_x0000_s1026" o:spt="202" type="#_x0000_t202" style="position:absolute;left:0pt;margin-left:78.7pt;margin-top:17.8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EThSBbWAAAACQEAAA8A&#10;AAAAAAAAAQAgAAAAIgAAAGRycy9kb3ducmV2LnhtbFBLAQIUABQAAAAIAIdO4kAgce0upwEAAGgD&#10;AAAOAAAAAAAAAAEAIAAAACU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961390</wp:posOffset>
              </wp:positionH>
              <wp:positionV relativeFrom="page">
                <wp:posOffset>19050</wp:posOffset>
              </wp:positionV>
              <wp:extent cx="3456305" cy="100330"/>
              <wp:effectExtent l="0" t="0" r="0" b="0"/>
              <wp:wrapNone/>
              <wp:docPr id="45" name="Shape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5" o:spid="_x0000_s1026" o:spt="202" type="#_x0000_t202" style="position:absolute;left:0pt;margin-left:75.7pt;margin-top:1.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DTUTeQ1AAAAAgBAAAPAAAA&#10;AAAAAAEAIAAAACIAAABkcnMvZG93bnJldi54bWxQSwECFAAUAAAACACHTuJAKPtAY6cBAABmAwAA&#10;DgAAAAAAAAABACAAAAAjAQAAZHJzL2Uyb0RvYy54bWxQSwUGAAAAAAYABgBZAQAAP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4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1099820</wp:posOffset>
              </wp:positionH>
              <wp:positionV relativeFrom="page">
                <wp:posOffset>226695</wp:posOffset>
              </wp:positionV>
              <wp:extent cx="3456305" cy="100330"/>
              <wp:effectExtent l="0" t="0" r="0" b="0"/>
              <wp:wrapNone/>
              <wp:docPr id="564" name="Shape 5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64" o:spid="_x0000_s1026" o:spt="202" type="#_x0000_t202" style="position:absolute;left:0pt;margin-left:86.6pt;margin-top:17.8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1DUNN1gAAAAkBAAAP&#10;AAAAAAAAAAEAIAAAACIAAABkcnMvZG93bnJldi54bWxQSwECFAAUAAAACACHTuJAaeMgiK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4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1085215</wp:posOffset>
              </wp:positionH>
              <wp:positionV relativeFrom="page">
                <wp:posOffset>231140</wp:posOffset>
              </wp:positionV>
              <wp:extent cx="3456305" cy="103505"/>
              <wp:effectExtent l="0" t="0" r="0" b="0"/>
              <wp:wrapNone/>
              <wp:docPr id="584" name="Shape 58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84" o:spid="_x0000_s1026" o:spt="202" type="#_x0000_t202" style="position:absolute;left:0pt;margin-left:85.45pt;margin-top:18.2pt;height:8.15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E5N4rLWAAAACQEAAA8A&#10;AAAAAAAAAQAgAAAAIgAAAGRycy9kb3ducmV2LnhtbFBLAQIUABQAAAAIAIdO4kCV4LNSpwEAAGgD&#10;AAAOAAAAAAAAAAEAIAAAACU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店铺: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: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14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1085215</wp:posOffset>
              </wp:positionH>
              <wp:positionV relativeFrom="page">
                <wp:posOffset>231140</wp:posOffset>
              </wp:positionV>
              <wp:extent cx="3456305" cy="103505"/>
              <wp:effectExtent l="0" t="0" r="0" b="0"/>
              <wp:wrapNone/>
              <wp:docPr id="588" name="Shape 58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88" o:spid="_x0000_s1026" o:spt="202" type="#_x0000_t202" style="position:absolute;left:0pt;margin-left:85.45pt;margin-top:18.2pt;height:8.15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E5N4rLWAAAACQEAAA8A&#10;AAAAAAAAAQAgAAAAIgAAAGRycy9kb3ducmV2LnhtbFBLAQIUABQAAAAIAIdO4kAPUJRipwEAAGgD&#10;AAAOAAAAAAAAAAEAIAAAACU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店铺: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: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14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1083945</wp:posOffset>
              </wp:positionH>
              <wp:positionV relativeFrom="page">
                <wp:posOffset>236855</wp:posOffset>
              </wp:positionV>
              <wp:extent cx="3456305" cy="113030"/>
              <wp:effectExtent l="0" t="0" r="0" b="0"/>
              <wp:wrapNone/>
              <wp:docPr id="592" name="Shape 59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130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724A60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//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92" o:spid="_x0000_s1026" o:spt="202" type="#_x0000_t202" style="position:absolute;left:0pt;margin-left:85.35pt;margin-top:18.65pt;height:8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ntuK51gAAAAkBAAAP&#10;AAAAAAAAAAEAIAAAACIAAABkcnMvZG93bnJldi54bWxQSwECFAAUAAAACACHTuJAK43kmq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店铺: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hAnsi="Times New Roman" w:eastAsia="Times New Roman" w:cs="Times New Roman"/>
                        <w:color w:val="724A60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//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14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1082040</wp:posOffset>
              </wp:positionH>
              <wp:positionV relativeFrom="page">
                <wp:posOffset>255905</wp:posOffset>
              </wp:positionV>
              <wp:extent cx="3456305" cy="100330"/>
              <wp:effectExtent l="0" t="0" r="0" b="0"/>
              <wp:wrapNone/>
              <wp:docPr id="596" name="Shape 59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96" o:spid="_x0000_s1026" o:spt="202" type="#_x0000_t202" style="position:absolute;left:0pt;margin-left:85.2pt;margin-top:20.1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COcOZnVAAAACQEAAA8A&#10;AAAAAAAAAQAgAAAAIgAAAGRycy9kb3ducmV2LnhtbFBLAQIUABQAAAAIAIdO4kDd4JbP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4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1039495</wp:posOffset>
              </wp:positionH>
              <wp:positionV relativeFrom="page">
                <wp:posOffset>212725</wp:posOffset>
              </wp:positionV>
              <wp:extent cx="3456305" cy="100330"/>
              <wp:effectExtent l="0" t="0" r="0" b="0"/>
              <wp:wrapNone/>
              <wp:docPr id="600" name="Shape 60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00" o:spid="_x0000_s1026" o:spt="202" type="#_x0000_t202" style="position:absolute;left:0pt;margin-left:81.85pt;margin-top:16.7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ENy4Q/WAAAACQEAAA8A&#10;AAAAAAAAAQAgAAAAIgAAAGRycy9kb3ducmV2LnhtbFBLAQIUABQAAAAIAIdO4kArZc+tpwEAAGgD&#10;AAAOAAAAAAAAAAEAIAAAACU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4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1097280</wp:posOffset>
              </wp:positionH>
              <wp:positionV relativeFrom="page">
                <wp:posOffset>212725</wp:posOffset>
              </wp:positionV>
              <wp:extent cx="3456305" cy="100330"/>
              <wp:effectExtent l="0" t="0" r="0" b="0"/>
              <wp:wrapNone/>
              <wp:docPr id="605" name="Shape 60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05" o:spid="_x0000_s1026" o:spt="202" type="#_x0000_t202" style="position:absolute;left:0pt;margin-left:86.4pt;margin-top:16.7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D10e4vWAAAACQEAAA8A&#10;AAAAAAAAAQAgAAAAIgAAAGRycy9kb3ducmV2LnhtbFBLAQIUABQAAAAIAIdO4kBg0m1UpwEAAGgD&#10;AAAOAAAAAAAAAAEAIAAAACU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4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1097280</wp:posOffset>
              </wp:positionH>
              <wp:positionV relativeFrom="page">
                <wp:posOffset>212725</wp:posOffset>
              </wp:positionV>
              <wp:extent cx="3456305" cy="100330"/>
              <wp:effectExtent l="0" t="0" r="0" b="0"/>
              <wp:wrapNone/>
              <wp:docPr id="609" name="Shape 6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09" o:spid="_x0000_s1026" o:spt="202" type="#_x0000_t202" style="position:absolute;left:0pt;margin-left:86.4pt;margin-top:16.7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PXR7i9YAAAAJAQAA&#10;DwAAAAAAAAABACAAAAAiAAAAZHJzL2Rvd25yZXYueG1sUEsBAhQAFAAAAAgAh07iQPpiSmS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4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993775</wp:posOffset>
              </wp:positionH>
              <wp:positionV relativeFrom="page">
                <wp:posOffset>76835</wp:posOffset>
              </wp:positionV>
              <wp:extent cx="3456305" cy="100330"/>
              <wp:effectExtent l="0" t="0" r="0" b="0"/>
              <wp:wrapNone/>
              <wp:docPr id="613" name="Shape 6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13" o:spid="_x0000_s1026" o:spt="202" type="#_x0000_t202" style="position:absolute;left:0pt;margin-left:78.25pt;margin-top:6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Df0i77VAAAACQEAAA8A&#10;AAAAAAAAAQAgAAAAIgAAAGRycy9kb3ducmV2LnhtbFBLAQIUABQAAAAIAIdO4kAkBC+i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4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993775</wp:posOffset>
              </wp:positionH>
              <wp:positionV relativeFrom="page">
                <wp:posOffset>76835</wp:posOffset>
              </wp:positionV>
              <wp:extent cx="3456305" cy="100330"/>
              <wp:effectExtent l="0" t="0" r="0" b="0"/>
              <wp:wrapNone/>
              <wp:docPr id="615" name="Shape 6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15" o:spid="_x0000_s1026" o:spt="202" type="#_x0000_t202" style="position:absolute;left:0pt;margin-left:78.25pt;margin-top:6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Df0i77VAAAACQEAAA8A&#10;AAAAAAAAAQAgAAAAIgAAAGRycy9kb3ducmV2LnhtbFBLAQIUABQAAAAIAIdO4kBp3Dy6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1016000</wp:posOffset>
              </wp:positionH>
              <wp:positionV relativeFrom="page">
                <wp:posOffset>19050</wp:posOffset>
              </wp:positionV>
              <wp:extent cx="3456305" cy="100330"/>
              <wp:effectExtent l="0" t="0" r="0" b="0"/>
              <wp:wrapNone/>
              <wp:docPr id="49" name="Shape 4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9" o:spid="_x0000_s1026" o:spt="202" type="#_x0000_t202" style="position:absolute;left:0pt;margin-left:80pt;margin-top:1.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F+jpdPVAAAACAEAAA8A&#10;AAAAAAAAAQAgAAAAIgAAAGRycy9kb3ducmV2LnhtbFBLAQIUABQAAAAIAIdO4kBhBS4kqAEAAGY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5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1082040</wp:posOffset>
              </wp:positionH>
              <wp:positionV relativeFrom="page">
                <wp:posOffset>255905</wp:posOffset>
              </wp:positionV>
              <wp:extent cx="3456305" cy="100330"/>
              <wp:effectExtent l="0" t="0" r="0" b="0"/>
              <wp:wrapNone/>
              <wp:docPr id="617" name="Shape 6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17" o:spid="_x0000_s1026" o:spt="202" type="#_x0000_t202" style="position:absolute;left:0pt;margin-left:85.2pt;margin-top:20.1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jnDmZ1QAAAAkBAAAP&#10;AAAAAAAAAAEAIAAAACIAAABkcnMvZG93bnJldi54bWxQSwECFAAUAAAACACHTuJAbZbiBKkBAABo&#10;AwAADgAAAAAAAAABACAAAAAk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5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1082040</wp:posOffset>
              </wp:positionH>
              <wp:positionV relativeFrom="page">
                <wp:posOffset>255905</wp:posOffset>
              </wp:positionV>
              <wp:extent cx="3456305" cy="100330"/>
              <wp:effectExtent l="0" t="0" r="0" b="0"/>
              <wp:wrapNone/>
              <wp:docPr id="621" name="Shape 6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21" o:spid="_x0000_s1026" o:spt="202" type="#_x0000_t202" style="position:absolute;left:0pt;margin-left:85.2pt;margin-top:20.1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COcOZnVAAAACQEAAA8A&#10;AAAAAAAAAQAgAAAAIgAAAGRycy9kb3ducmV2LnhtbFBLAQIUABQAAAAIAIdO4kB6WnP1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5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1103630</wp:posOffset>
              </wp:positionH>
              <wp:positionV relativeFrom="page">
                <wp:posOffset>224790</wp:posOffset>
              </wp:positionV>
              <wp:extent cx="3456305" cy="100330"/>
              <wp:effectExtent l="0" t="0" r="0" b="0"/>
              <wp:wrapNone/>
              <wp:docPr id="628" name="Shape 6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28" o:spid="_x0000_s1026" o:spt="202" type="#_x0000_t202" style="position:absolute;left:0pt;margin-left:86.9pt;margin-top:17.7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rOBrV1gAAAAkBAAAP&#10;AAAAAAAAAAEAIAAAACIAAABkcnMvZG93bnJldi54bWxQSwECFAAUAAAACACHTuJAq132PK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5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1045845</wp:posOffset>
              </wp:positionH>
              <wp:positionV relativeFrom="page">
                <wp:posOffset>224790</wp:posOffset>
              </wp:positionV>
              <wp:extent cx="3456305" cy="100330"/>
              <wp:effectExtent l="0" t="0" r="0" b="0"/>
              <wp:wrapNone/>
              <wp:docPr id="632" name="Shape 63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32" o:spid="_x0000_s1026" o:spt="202" type="#_x0000_t202" style="position:absolute;left:0pt;margin-left:82.35pt;margin-top:17.7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ZJQUm1gAAAAkBAAAP&#10;AAAAAAAAAAEAIAAAACIAAABkcnMvZG93bnJldi54bWxQSwECFAAUAAAACACHTuJAdTuT+q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5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1073150</wp:posOffset>
              </wp:positionH>
              <wp:positionV relativeFrom="page">
                <wp:posOffset>224790</wp:posOffset>
              </wp:positionV>
              <wp:extent cx="3456305" cy="100330"/>
              <wp:effectExtent l="0" t="0" r="0" b="0"/>
              <wp:wrapNone/>
              <wp:docPr id="637" name="Shape 6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37" o:spid="_x0000_s1026" o:spt="202" type="#_x0000_t202" style="position:absolute;left:0pt;margin-left:84.5pt;margin-top:17.7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auDFy1gAAAAkBAAAP&#10;AAAAAAAAAAEAIAAAACIAAABkcnMvZG93bnJldi54bWxQSwECFAAUAAAACACHTuJAPowxA6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5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1045845</wp:posOffset>
              </wp:positionH>
              <wp:positionV relativeFrom="page">
                <wp:posOffset>224790</wp:posOffset>
              </wp:positionV>
              <wp:extent cx="3456305" cy="100330"/>
              <wp:effectExtent l="0" t="0" r="0" b="0"/>
              <wp:wrapNone/>
              <wp:docPr id="641" name="Shape 64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41" o:spid="_x0000_s1026" o:spt="202" type="#_x0000_t202" style="position:absolute;left:0pt;margin-left:82.35pt;margin-top:17.7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ZJQUm1gAAAAkBAAAP&#10;AAAAAAAAAAEAIAAAACIAAABkcnMvZG93bnJldi54bWxQSwECFAAUAAAACACHTuJAj3QG/a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5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1036320</wp:posOffset>
              </wp:positionH>
              <wp:positionV relativeFrom="page">
                <wp:posOffset>214630</wp:posOffset>
              </wp:positionV>
              <wp:extent cx="3453130" cy="118745"/>
              <wp:effectExtent l="0" t="0" r="0" b="0"/>
              <wp:wrapNone/>
              <wp:docPr id="645" name="Shape 6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3130" cy="11874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38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45" o:spid="_x0000_s1026" o:spt="202" type="#_x0000_t202" style="position:absolute;left:0pt;margin-left:81.6pt;margin-top:16.9pt;height:9.35pt;width:271.9pt;mso-position-horizontal-relative:page;mso-position-vertical-relative:page;z-index:-251657216;mso-width-relative:page;mso-height-relative:page;" filled="f" stroked="f" coordsize="21600,21600" o:gfxdata="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y547adUAAAAJAQAADwAA&#10;AAAAAAABACAAAAAiAAAAZHJzL2Rvd25yZXYueG1sUEsBAhQAFAAAAAgAh07iQGrEN+inAQAAaAMA&#10;AA4AAAAAAAAAAQAgAAAAJA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38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5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1116330</wp:posOffset>
              </wp:positionH>
              <wp:positionV relativeFrom="page">
                <wp:posOffset>224155</wp:posOffset>
              </wp:positionV>
              <wp:extent cx="3456305" cy="100330"/>
              <wp:effectExtent l="0" t="0" r="0" b="0"/>
              <wp:wrapNone/>
              <wp:docPr id="649" name="Shape 64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49" o:spid="_x0000_s1026" o:spt="202" type="#_x0000_t202" style="position:absolute;left:0pt;margin-left:87.9pt;margin-top:17.6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hePN/dYAAAAJAQAA&#10;DwAAAAAAAAABACAAAAAiAAAAZHJzL2Rvd25yZXYueG1sUEsBAhQAFAAAAAgAh07iQFxW7Gu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5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1043305</wp:posOffset>
              </wp:positionH>
              <wp:positionV relativeFrom="page">
                <wp:posOffset>222885</wp:posOffset>
              </wp:positionV>
              <wp:extent cx="3456305" cy="100330"/>
              <wp:effectExtent l="0" t="0" r="0" b="0"/>
              <wp:wrapNone/>
              <wp:docPr id="656" name="Shape 6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56" o:spid="_x0000_s1026" o:spt="202" type="#_x0000_t202" style="position:absolute;left:0pt;margin-left:82.15pt;margin-top:17.5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jSPlR1gAAAAkBAAAP&#10;AAAAAAAAAAEAIAAAACIAAABkcnMvZG93bnJldi54bWxQSwECFAAUAAAACACHTuJAyYcrVK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5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1122045</wp:posOffset>
              </wp:positionH>
              <wp:positionV relativeFrom="page">
                <wp:posOffset>222885</wp:posOffset>
              </wp:positionV>
              <wp:extent cx="3456305" cy="100330"/>
              <wp:effectExtent l="0" t="0" r="0" b="0"/>
              <wp:wrapNone/>
              <wp:docPr id="660" name="Shape 6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60" o:spid="_x0000_s1026" o:spt="202" type="#_x0000_t202" style="position:absolute;left:0pt;margin-left:88.35pt;margin-top:17.5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m56BbNUAAAAJAQAADwAA&#10;AAAAAAABACAAAAAiAAAAZHJzL2Rvd25yZXYueG1sUEsBAhQAFAAAAAgAh07iQN5LuqWnAQAAaAMA&#10;AA4AAAAAAAAAAQAgAAAAJA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985520</wp:posOffset>
              </wp:positionH>
              <wp:positionV relativeFrom="page">
                <wp:posOffset>19050</wp:posOffset>
              </wp:positionV>
              <wp:extent cx="3456305" cy="100330"/>
              <wp:effectExtent l="0" t="0" r="0" b="0"/>
              <wp:wrapNone/>
              <wp:docPr id="53" name="Shape 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3" o:spid="_x0000_s1026" o:spt="202" type="#_x0000_t202" style="position:absolute;left:0pt;margin-left:77.6pt;margin-top:1.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6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1040130</wp:posOffset>
              </wp:positionH>
              <wp:positionV relativeFrom="page">
                <wp:posOffset>222885</wp:posOffset>
              </wp:positionV>
              <wp:extent cx="3456305" cy="100330"/>
              <wp:effectExtent l="0" t="0" r="0" b="0"/>
              <wp:wrapNone/>
              <wp:docPr id="664" name="Shape 6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64" o:spid="_x0000_s1026" o:spt="202" type="#_x0000_t202" style="position:absolute;left:0pt;margin-left:81.9pt;margin-top:17.5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0VmSr1gAAAAkBAAAP&#10;AAAAAAAAAAEAIAAAACIAAABkcnMvZG93bnJldi54bWxQSwECFAAUAAAACACHTuJAl9l3A6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6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1040130</wp:posOffset>
              </wp:positionH>
              <wp:positionV relativeFrom="page">
                <wp:posOffset>222885</wp:posOffset>
              </wp:positionV>
              <wp:extent cx="3456305" cy="100330"/>
              <wp:effectExtent l="0" t="0" r="0" b="0"/>
              <wp:wrapNone/>
              <wp:docPr id="668" name="Shape 66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68" o:spid="_x0000_s1026" o:spt="202" type="#_x0000_t202" style="position:absolute;left:0pt;margin-left:81.9pt;margin-top:17.5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0VmSr1gAAAAkBAAAP&#10;AAAAAAAAAAEAIAAAACIAAABkcnMvZG93bnJldi54bWxQSwECFAAUAAAACACHTuJADWlQM6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6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1043305</wp:posOffset>
              </wp:positionH>
              <wp:positionV relativeFrom="page">
                <wp:posOffset>222885</wp:posOffset>
              </wp:positionV>
              <wp:extent cx="3456305" cy="100330"/>
              <wp:effectExtent l="0" t="0" r="0" b="0"/>
              <wp:wrapNone/>
              <wp:docPr id="673" name="Shape 6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73" o:spid="_x0000_s1026" o:spt="202" type="#_x0000_t202" style="position:absolute;left:0pt;margin-left:82.15pt;margin-top:17.5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jSPlR1gAAAAkBAAAP&#10;AAAAAAAAAAEAIAAAACIAAABkcnMvZG93bnJldi54bWxQSwECFAAUAAAACACHTuJA0Spaqq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6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1043305</wp:posOffset>
              </wp:positionH>
              <wp:positionV relativeFrom="page">
                <wp:posOffset>222885</wp:posOffset>
              </wp:positionV>
              <wp:extent cx="3456305" cy="100330"/>
              <wp:effectExtent l="0" t="0" r="0" b="0"/>
              <wp:wrapNone/>
              <wp:docPr id="677" name="Shape 6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77" o:spid="_x0000_s1026" o:spt="202" type="#_x0000_t202" style="position:absolute;left:0pt;margin-left:82.15pt;margin-top:17.5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I0j5UdYAAAAJAQAA&#10;DwAAAAAAAAABACAAAAAiAAAAZHJzL2Rvd25yZXYueG1sUEsBAhQAFAAAAAgAh07iQJi4lwy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6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1122045</wp:posOffset>
              </wp:positionH>
              <wp:positionV relativeFrom="page">
                <wp:posOffset>222885</wp:posOffset>
              </wp:positionV>
              <wp:extent cx="3456305" cy="100330"/>
              <wp:effectExtent l="0" t="0" r="0" b="0"/>
              <wp:wrapNone/>
              <wp:docPr id="681" name="Shape 68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81" o:spid="_x0000_s1026" o:spt="202" type="#_x0000_t202" style="position:absolute;left:0pt;margin-left:88.35pt;margin-top:17.5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JuegWzVAAAACQEAAA8A&#10;AAAAAAAAAQAgAAAAIgAAAGRycy9kb3ducmV2LnhtbFBLAQIUABQAAAAIAIdO4kBlKezt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6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1073150</wp:posOffset>
              </wp:positionH>
              <wp:positionV relativeFrom="page">
                <wp:posOffset>224790</wp:posOffset>
              </wp:positionV>
              <wp:extent cx="3456305" cy="100330"/>
              <wp:effectExtent l="0" t="0" r="0" b="0"/>
              <wp:wrapNone/>
              <wp:docPr id="686" name="Shape 68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86" o:spid="_x0000_s1026" o:spt="202" type="#_x0000_t202" style="position:absolute;left:0pt;margin-left:84.5pt;margin-top:17.7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auDFy1gAAAAkBAAAP&#10;AAAAAAAAAAEAIAAAACIAAABkcnMvZG93bnJldi54bWxQSwECFAAUAAAACACHTuJAKtSQqq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6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1068705</wp:posOffset>
              </wp:positionH>
              <wp:positionV relativeFrom="page">
                <wp:posOffset>273050</wp:posOffset>
              </wp:positionV>
              <wp:extent cx="3456305" cy="100330"/>
              <wp:effectExtent l="0" t="0" r="0" b="0"/>
              <wp:wrapNone/>
              <wp:docPr id="690" name="Shape 69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90" o:spid="_x0000_s1026" o:spt="202" type="#_x0000_t202" style="position:absolute;left:0pt;margin-left:84.15pt;margin-top:21.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BJ4xL7VAAAACQEAAA8A&#10;AAAAAAAAAQAgAAAAIgAAAGRycy9kb3ducmV2LnhtbFBLAQIUABQAAAAIAIdO4kBuAtJc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6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1082040</wp:posOffset>
              </wp:positionH>
              <wp:positionV relativeFrom="page">
                <wp:posOffset>224790</wp:posOffset>
              </wp:positionV>
              <wp:extent cx="3456305" cy="100330"/>
              <wp:effectExtent l="0" t="0" r="0" b="0"/>
              <wp:wrapNone/>
              <wp:docPr id="694" name="Shape 69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94" o:spid="_x0000_s1026" o:spt="202" type="#_x0000_t202" style="position:absolute;left:0pt;margin-left:85.2pt;margin-top:17.7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/CNgf9YAAAAJAQAA&#10;DwAAAAAAAAABACAAAAAiAAAAZHJzL2Rvd25yZXYueG1sUEsBAhQAFAAAAAgAh07iQCeQH/q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6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1082040</wp:posOffset>
              </wp:positionH>
              <wp:positionV relativeFrom="page">
                <wp:posOffset>224790</wp:posOffset>
              </wp:positionV>
              <wp:extent cx="3456305" cy="100330"/>
              <wp:effectExtent l="0" t="0" r="0" b="0"/>
              <wp:wrapNone/>
              <wp:docPr id="698" name="Shape 6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98" o:spid="_x0000_s1026" o:spt="202" type="#_x0000_t202" style="position:absolute;left:0pt;margin-left:85.2pt;margin-top:17.7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8I2B/1gAAAAkBAAAP&#10;AAAAAAAAAAEAIAAAACIAAABkcnMvZG93bnJldi54bWxQSwECFAAUAAAACACHTuJAvSA4yq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6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1082040</wp:posOffset>
              </wp:positionH>
              <wp:positionV relativeFrom="page">
                <wp:posOffset>224790</wp:posOffset>
              </wp:positionV>
              <wp:extent cx="3456305" cy="100330"/>
              <wp:effectExtent l="0" t="0" r="0" b="0"/>
              <wp:wrapNone/>
              <wp:docPr id="702" name="Shape 70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02" o:spid="_x0000_s1026" o:spt="202" type="#_x0000_t202" style="position:absolute;left:0pt;margin-left:85.2pt;margin-top:17.7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/CNgf9YAAAAJAQAA&#10;DwAAAAAAAAABACAAAAAiAAAAZHJzL2Rvd25yZXYueG1sUEsBAhQAFAAAAAgAh07iQIXGI2q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985520</wp:posOffset>
              </wp:positionH>
              <wp:positionV relativeFrom="page">
                <wp:posOffset>19050</wp:posOffset>
              </wp:positionV>
              <wp:extent cx="3456305" cy="100330"/>
              <wp:effectExtent l="0" t="0" r="0" b="0"/>
              <wp:wrapNone/>
              <wp:docPr id="57" name="Shape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57" o:spid="_x0000_s1026" o:spt="202" type="#_x0000_t202" style="position:absolute;left:0pt;margin-left:77.6pt;margin-top:1.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Aequ6n0wAAAAgBAAAPAAAA&#10;AAAAAAEAIAAAACIAAABkcnMvZG93bnJldi54bWxQSwECFAAUAAAACACHTuJAmnKdfKgBAABmAwAA&#10;DgAAAAAAAAABACAAAAAiAQAAZHJzL2Uyb0RvYy54bWxQSwUGAAAAAAYABgBZAQAAP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7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1073150</wp:posOffset>
              </wp:positionH>
              <wp:positionV relativeFrom="page">
                <wp:posOffset>228600</wp:posOffset>
              </wp:positionV>
              <wp:extent cx="3456305" cy="100330"/>
              <wp:effectExtent l="0" t="0" r="0" b="0"/>
              <wp:wrapNone/>
              <wp:docPr id="706" name="Shape 70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06" o:spid="_x0000_s1026" o:spt="202" type="#_x0000_t202" style="position:absolute;left:0pt;margin-left:84.5pt;margin-top:1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mcQVbdYAAAAJAQAA&#10;DwAAAAAAAAABACAAAAAiAAAAZHJzL2Rvd25yZXYueG1sUEsBAhQAFAAAAAgAh07iQMxU7sy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店铺: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17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1073150</wp:posOffset>
              </wp:positionH>
              <wp:positionV relativeFrom="page">
                <wp:posOffset>228600</wp:posOffset>
              </wp:positionV>
              <wp:extent cx="3456305" cy="100330"/>
              <wp:effectExtent l="0" t="0" r="0" b="0"/>
              <wp:wrapNone/>
              <wp:docPr id="708" name="Shape 70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08" o:spid="_x0000_s1026" o:spt="202" type="#_x0000_t202" style="position:absolute;left:0pt;margin-left:84.5pt;margin-top:1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ZxBVt1gAAAAkBAAAP&#10;AAAAAAAAAAEAIAAAACIAAABkcnMvZG93bnJldi54bWxQSwECFAAUAAAACACHTuJAUq4XQq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店铺: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17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993775</wp:posOffset>
              </wp:positionH>
              <wp:positionV relativeFrom="page">
                <wp:posOffset>76835</wp:posOffset>
              </wp:positionV>
              <wp:extent cx="3456305" cy="100330"/>
              <wp:effectExtent l="0" t="0" r="0" b="0"/>
              <wp:wrapNone/>
              <wp:docPr id="710" name="Shape 7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10" o:spid="_x0000_s1026" o:spt="202" type="#_x0000_t202" style="position:absolute;left:0pt;margin-left:78.25pt;margin-top:6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Df0i77VAAAACQEAAA8A&#10;AAAAAAAAAQAgAAAAIgAAAGRycy9kb3ducmV2LnhtbFBLAQIUABQAAAAIAIdO4kCIgqw6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7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993775</wp:posOffset>
              </wp:positionH>
              <wp:positionV relativeFrom="page">
                <wp:posOffset>76835</wp:posOffset>
              </wp:positionV>
              <wp:extent cx="3456305" cy="100330"/>
              <wp:effectExtent l="0" t="0" r="0" b="0"/>
              <wp:wrapNone/>
              <wp:docPr id="712" name="Shape 7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12" o:spid="_x0000_s1026" o:spt="202" type="#_x0000_t202" style="position:absolute;left:0pt;margin-left:78.25pt;margin-top:6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39Iu+1QAAAAkBAAAP&#10;AAAAAAAAAAEAIAAAACIAAABkcnMvZG93bnJldi54bWxQSwECFAAUAAAACACHTuJAjMhyhKkBAABo&#10;AwAADgAAAAAAAAABACAAAAAk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7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1073785</wp:posOffset>
              </wp:positionH>
              <wp:positionV relativeFrom="page">
                <wp:posOffset>284480</wp:posOffset>
              </wp:positionV>
              <wp:extent cx="3456305" cy="100330"/>
              <wp:effectExtent l="0" t="0" r="0" b="0"/>
              <wp:wrapNone/>
              <wp:docPr id="714" name="Shape 7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14" o:spid="_x0000_s1026" o:spt="202" type="#_x0000_t202" style="position:absolute;left:0pt;margin-left:84.55pt;margin-top:22.4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zcYWj1QAAAAkBAAAP&#10;AAAAAAAAAAEAIAAAACIAAABkcnMvZG93bnJldi54bWxQSwECFAAUAAAACACHTuJAwRBhnKkBAABo&#10;AwAADgAAAAAAAAABACAAAAAk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7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1073785</wp:posOffset>
              </wp:positionH>
              <wp:positionV relativeFrom="page">
                <wp:posOffset>284480</wp:posOffset>
              </wp:positionV>
              <wp:extent cx="3456305" cy="100330"/>
              <wp:effectExtent l="0" t="0" r="0" b="0"/>
              <wp:wrapNone/>
              <wp:docPr id="718" name="Shape 7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18" o:spid="_x0000_s1026" o:spt="202" type="#_x0000_t202" style="position:absolute;left:0pt;margin-left:84.55pt;margin-top:22.4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DNxhaPVAAAACQEAAA8A&#10;AAAAAAAAAQAgAAAAIgAAAGRycy9kb3ducmV2LnhtbFBLAQIUABQAAAAIAIdO4kBboEas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7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1073150</wp:posOffset>
              </wp:positionH>
              <wp:positionV relativeFrom="page">
                <wp:posOffset>228600</wp:posOffset>
              </wp:positionV>
              <wp:extent cx="3456305" cy="100330"/>
              <wp:effectExtent l="0" t="0" r="0" b="0"/>
              <wp:wrapNone/>
              <wp:docPr id="722" name="Shape 7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22" o:spid="_x0000_s1026" o:spt="202" type="#_x0000_t202" style="position:absolute;left:0pt;margin-left:84.5pt;margin-top:1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mcQVbdYAAAAJAQAA&#10;DwAAAAAAAAABACAAAAAiAAAAZHJzL2Rvd25yZXYueG1sUEsBAhQAFAAAAAgAh07iQNbc8G2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7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1063625</wp:posOffset>
              </wp:positionH>
              <wp:positionV relativeFrom="page">
                <wp:posOffset>284480</wp:posOffset>
              </wp:positionV>
              <wp:extent cx="3456305" cy="100330"/>
              <wp:effectExtent l="0" t="0" r="0" b="0"/>
              <wp:wrapNone/>
              <wp:docPr id="726" name="Shape 7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26" o:spid="_x0000_s1026" o:spt="202" type="#_x0000_t202" style="position:absolute;left:0pt;margin-left:83.75pt;margin-top:22.4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MN7/cjVAAAACQEAAA8A&#10;AAAAAAAAAQAgAAAAIgAAAGRycy9kb3ducmV2LnhtbFBLAQIUABQAAAAIAIdO4kCfTj3L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7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1063625</wp:posOffset>
              </wp:positionH>
              <wp:positionV relativeFrom="page">
                <wp:posOffset>284480</wp:posOffset>
              </wp:positionV>
              <wp:extent cx="3456305" cy="100330"/>
              <wp:effectExtent l="0" t="0" r="0" b="0"/>
              <wp:wrapNone/>
              <wp:docPr id="730" name="Shape 7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30" o:spid="_x0000_s1026" o:spt="202" type="#_x0000_t202" style="position:absolute;left:0pt;margin-left:83.75pt;margin-top:22.4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w3v9yNUAAAAJAQAADwAA&#10;AAAAAAABACAAAAAiAAAAZHJzL2Rvd25yZXYueG1sUEsBAhQAFAAAAAgAh07iQNuYfz2nAQAAaAMA&#10;AA4AAAAAAAAAAQAgAAAAJA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7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984250</wp:posOffset>
              </wp:positionH>
              <wp:positionV relativeFrom="page">
                <wp:posOffset>19050</wp:posOffset>
              </wp:positionV>
              <wp:extent cx="3456305" cy="100330"/>
              <wp:effectExtent l="0" t="0" r="0" b="0"/>
              <wp:wrapNone/>
              <wp:docPr id="61" name="Shape 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1" o:spid="_x0000_s1026" o:spt="202" type="#_x0000_t202" style="position:absolute;left:0pt;margin-left:77.5pt;margin-top:1.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LxqQldUAAAAIAQAADwAA&#10;AAAAAAABACAAAAAiAAAAZHJzL2Rvd25yZXYueG1sUEsBAhQAFAAAAAgAh07iQEzo+1ynAQAAZgMA&#10;AA4AAAAAAAAAAQAgAAAAJA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8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hdr>
</file>

<file path=word/header18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1073785</wp:posOffset>
              </wp:positionH>
              <wp:positionV relativeFrom="page">
                <wp:posOffset>284480</wp:posOffset>
              </wp:positionV>
              <wp:extent cx="3456305" cy="100330"/>
              <wp:effectExtent l="0" t="0" r="0" b="0"/>
              <wp:wrapNone/>
              <wp:docPr id="739" name="Shape 73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39" o:spid="_x0000_s1026" o:spt="202" type="#_x0000_t202" style="position:absolute;left:0pt;margin-left:84.55pt;margin-top:22.4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zcYWj1QAAAAkBAAAP&#10;AAAAAAAAAAEAIAAAACIAAABkcnMvZG93bnJldi54bWxQSwECFAAUAAAACACHTuJACp/69KkBAABo&#10;AwAADgAAAAAAAAABACAAAAAk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8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1073785</wp:posOffset>
              </wp:positionH>
              <wp:positionV relativeFrom="page">
                <wp:posOffset>284480</wp:posOffset>
              </wp:positionV>
              <wp:extent cx="3456305" cy="100330"/>
              <wp:effectExtent l="0" t="0" r="0" b="0"/>
              <wp:wrapNone/>
              <wp:docPr id="743" name="Shape 7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43" o:spid="_x0000_s1026" o:spt="202" type="#_x0000_t202" style="position:absolute;left:0pt;margin-left:84.55pt;margin-top:22.4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zcYWj1QAAAAkBAAAP&#10;AAAAAAAAAAEAIAAAACIAAABkcnMvZG93bnJldi54bWxQSwECFAAUAAAACACHTuJAIdfqOqkBAABo&#10;AwAADgAAAAAAAAABACAAAAAk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8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1071880</wp:posOffset>
              </wp:positionH>
              <wp:positionV relativeFrom="page">
                <wp:posOffset>284480</wp:posOffset>
              </wp:positionV>
              <wp:extent cx="3456305" cy="100330"/>
              <wp:effectExtent l="0" t="0" r="0" b="0"/>
              <wp:wrapNone/>
              <wp:docPr id="747" name="Shape 7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47" o:spid="_x0000_s1026" o:spt="202" type="#_x0000_t202" style="position:absolute;left:0pt;margin-left:84.4pt;margin-top:22.4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I1Mav1QAAAAkBAAAP&#10;AAAAAAAAAAEAIAAAACIAAABkcnMvZG93bnJldi54bWxQSwECFAAUAAAACACHTuJAaEUnnKkBAABo&#10;AwAADgAAAAAAAAABACAAAAAk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8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993775</wp:posOffset>
              </wp:positionH>
              <wp:positionV relativeFrom="page">
                <wp:posOffset>76835</wp:posOffset>
              </wp:positionV>
              <wp:extent cx="3456305" cy="100330"/>
              <wp:effectExtent l="0" t="0" r="0" b="0"/>
              <wp:wrapNone/>
              <wp:docPr id="752" name="Shape 75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52" o:spid="_x0000_s1026" o:spt="202" type="#_x0000_t202" style="position:absolute;left:0pt;margin-left:78.25pt;margin-top:6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Df0i77VAAAACQEAAA8A&#10;AAAAAAAAAQAgAAAAIgAAAGRycy9kb3ducmV2LnhtbFBLAQIUABQAAAAIAIdO4kAq/NSL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8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993775</wp:posOffset>
              </wp:positionH>
              <wp:positionV relativeFrom="page">
                <wp:posOffset>76835</wp:posOffset>
              </wp:positionV>
              <wp:extent cx="3456305" cy="100330"/>
              <wp:effectExtent l="0" t="0" r="0" b="0"/>
              <wp:wrapNone/>
              <wp:docPr id="754" name="Shape 75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54" o:spid="_x0000_s1026" o:spt="202" type="#_x0000_t202" style="position:absolute;left:0pt;margin-left:78.25pt;margin-top:6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39Iu+1QAAAAkBAAAP&#10;AAAAAAAAAAEAIAAAACIAAABkcnMvZG93bnJldi54bWxQSwECFAAUAAAACACHTuJAZyTHk6kBAABo&#10;AwAADgAAAAAAAAABACAAAAAk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8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1214755</wp:posOffset>
              </wp:positionH>
              <wp:positionV relativeFrom="page">
                <wp:posOffset>469265</wp:posOffset>
              </wp:positionV>
              <wp:extent cx="3456305" cy="100330"/>
              <wp:effectExtent l="0" t="0" r="0" b="0"/>
              <wp:wrapNone/>
              <wp:docPr id="757" name="Shape 7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57" o:spid="_x0000_s1026" o:spt="202" type="#_x0000_t202" style="position:absolute;left:0pt;margin-left:95.65pt;margin-top:36.9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RxIACdYAAAAJAQAA&#10;DwAAAAAAAAABACAAAAAiAAAAZHJzL2Rvd25yZXYueG1sUEsBAhQAFAAAAAgAh07iQGFLdnK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8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1119505</wp:posOffset>
              </wp:positionH>
              <wp:positionV relativeFrom="page">
                <wp:posOffset>248920</wp:posOffset>
              </wp:positionV>
              <wp:extent cx="3456305" cy="100330"/>
              <wp:effectExtent l="0" t="0" r="0" b="0"/>
              <wp:wrapNone/>
              <wp:docPr id="761" name="Shape 7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61" o:spid="_x0000_s1026" o:spt="202" type="#_x0000_t202" style="position:absolute;left:0pt;margin-left:88.15pt;margin-top:19.6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NBIRWtYAAAAJAQAA&#10;DwAAAAAAAAABACAAAAAiAAAAZHJzL2Rvd25yZXYueG1sUEsBAhQAFAAAAAgAh07iQHaH54O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8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997585</wp:posOffset>
              </wp:positionH>
              <wp:positionV relativeFrom="page">
                <wp:posOffset>662940</wp:posOffset>
              </wp:positionV>
              <wp:extent cx="3456305" cy="100330"/>
              <wp:effectExtent l="0" t="0" r="0" b="0"/>
              <wp:wrapNone/>
              <wp:docPr id="765" name="Shape 76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65" o:spid="_x0000_s1026" o:spt="202" type="#_x0000_t202" style="position:absolute;left:0pt;margin-left:78.55pt;margin-top:52.2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lDm7y1gAAAAsBAAAP&#10;AAAAAAAAAAEAIAAAACIAAABkcnMvZG93bnJldi54bWxQSwECFAAUAAAACACHTuJAPxUqJa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8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1239520</wp:posOffset>
              </wp:positionH>
              <wp:positionV relativeFrom="page">
                <wp:posOffset>248920</wp:posOffset>
              </wp:positionV>
              <wp:extent cx="3456305" cy="100330"/>
              <wp:effectExtent l="0" t="0" r="0" b="0"/>
              <wp:wrapNone/>
              <wp:docPr id="774" name="Shape 77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74" o:spid="_x0000_s1026" o:spt="202" type="#_x0000_t202" style="position:absolute;left:0pt;margin-left:97.6pt;margin-top:19.6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4DoRANYAAAAJAQAA&#10;DwAAAAAAAAABACAAAAAiAAAAZHJzL2Rvd25yZXYueG1sUEsBAhQAFAAAAAgAh07iQDQ+FJS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1063625</wp:posOffset>
              </wp:positionH>
              <wp:positionV relativeFrom="page">
                <wp:posOffset>25400</wp:posOffset>
              </wp:positionV>
              <wp:extent cx="3456305" cy="106680"/>
              <wp:effectExtent l="0" t="0" r="0" b="0"/>
              <wp:wrapNone/>
              <wp:docPr id="65" name="Shape 6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5" o:spid="_x0000_s1026" o:spt="202" type="#_x0000_t202" style="position:absolute;left:0pt;margin-left:83.75pt;margin-top:2pt;height:8.4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CtN9RC1AAAAAgBAAAPAAAA&#10;AAAAAAEAIAAAACIAAABkcnMvZG93bnJldi54bWxQSwECFAAUAAAACACHTuJAl7uix6cBAABmAwAA&#10;DgAAAAAAAAABACAAAAAjAQAAZHJzL2Uyb0RvYy54bWxQSwUGAAAAAAYABgBZAQAAP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9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1119505</wp:posOffset>
              </wp:positionH>
              <wp:positionV relativeFrom="page">
                <wp:posOffset>248920</wp:posOffset>
              </wp:positionV>
              <wp:extent cx="3456305" cy="100330"/>
              <wp:effectExtent l="0" t="0" r="0" b="0"/>
              <wp:wrapNone/>
              <wp:docPr id="778" name="Shape 77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78" o:spid="_x0000_s1026" o:spt="202" type="#_x0000_t202" style="position:absolute;left:0pt;margin-left:88.15pt;margin-top:19.6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0EhFa1gAAAAkBAAAP&#10;AAAAAAAAAAEAIAAAACIAAABkcnMvZG93bnJldi54bWxQSwECFAAUAAAACACHTuJAro4zpK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9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1113790</wp:posOffset>
              </wp:positionH>
              <wp:positionV relativeFrom="page">
                <wp:posOffset>243205</wp:posOffset>
              </wp:positionV>
              <wp:extent cx="3456305" cy="106680"/>
              <wp:effectExtent l="0" t="0" r="0" b="0"/>
              <wp:wrapNone/>
              <wp:docPr id="785" name="Shape 78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85" o:spid="_x0000_s1026" o:spt="202" type="#_x0000_t202" style="position:absolute;left:0pt;margin-left:87.7pt;margin-top:19.15pt;height:8.4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heP+ttcAAAAJAQAA&#10;DwAAAAAAAAABACAAAAAiAAAAZHJzL2Rvd25yZXYueG1sUEsBAhQAFAAAAAgAh07iQKVWvyKoAQAA&#10;aAMAAA4AAAAAAAAAAQAgAAAAJg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: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19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1113790</wp:posOffset>
              </wp:positionH>
              <wp:positionV relativeFrom="page">
                <wp:posOffset>243205</wp:posOffset>
              </wp:positionV>
              <wp:extent cx="3456305" cy="106680"/>
              <wp:effectExtent l="0" t="0" r="0" b="0"/>
              <wp:wrapNone/>
              <wp:docPr id="789" name="Shape 78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89" o:spid="_x0000_s1026" o:spt="202" type="#_x0000_t202" style="position:absolute;left:0pt;margin-left:87.7pt;margin-top:19.15pt;height:8.4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IXj/rbXAAAACQEA&#10;AA8AAAAAAAAAAQAgAAAAIgAAAGRycy9kb3ducmV2LnhtbFBLAQIUABQAAAAIAIdO4kA/5pgSqQEA&#10;AGgDAAAOAAAAAAAAAAEAIAAAACYBAABkcnMvZTJvRG9jLnhtbFBLBQYAAAAABgAGAFkBAABBBQAA&#10;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: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19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1078230</wp:posOffset>
              </wp:positionH>
              <wp:positionV relativeFrom="page">
                <wp:posOffset>240030</wp:posOffset>
              </wp:positionV>
              <wp:extent cx="3456305" cy="100330"/>
              <wp:effectExtent l="0" t="0" r="0" b="0"/>
              <wp:wrapNone/>
              <wp:docPr id="793" name="Shape 79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93" o:spid="_x0000_s1026" o:spt="202" type="#_x0000_t202" style="position:absolute;left:0pt;margin-left:84.9pt;margin-top:18.9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DIC15DXAAAACQEA&#10;AA8AAAAAAAAAAQAgAAAAIgAAAGRycy9kb3ducmV2LnhtbFBLAQIUABQAAAAIAIdO4kDChFHEqQEA&#10;AGgDAAAOAAAAAAAAAAEAIAAAACYBAABkcnMvZTJvRG9jLnhtbFBLBQYAAAAABgAGAFkBAABBBQAA&#10;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9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1082675</wp:posOffset>
              </wp:positionH>
              <wp:positionV relativeFrom="page">
                <wp:posOffset>241935</wp:posOffset>
              </wp:positionV>
              <wp:extent cx="3456305" cy="100330"/>
              <wp:effectExtent l="0" t="0" r="0" b="0"/>
              <wp:wrapNone/>
              <wp:docPr id="799" name="Shape 79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99" o:spid="_x0000_s1026" o:spt="202" type="#_x0000_t202" style="position:absolute;left:0pt;margin-left:85.25pt;margin-top:19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7gYDutYAAAAJAQAA&#10;DwAAAAAAAAABACAAAAAiAAAAZHJzL2Rvd25yZXYueG1sUEsBAhQAFAAAAAgAh07iQBXsZey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9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1078230</wp:posOffset>
              </wp:positionH>
              <wp:positionV relativeFrom="page">
                <wp:posOffset>240030</wp:posOffset>
              </wp:positionV>
              <wp:extent cx="3456305" cy="100330"/>
              <wp:effectExtent l="0" t="0" r="0" b="0"/>
              <wp:wrapNone/>
              <wp:docPr id="803" name="Shape 80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03" o:spid="_x0000_s1026" o:spt="202" type="#_x0000_t202" style="position:absolute;left:0pt;margin-left:84.9pt;margin-top:18.9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MgLXkNcAAAAJAQAA&#10;DwAAAAAAAAABACAAAAAiAAAAZHJzL2Rvd25yZXYueG1sUEsBAhQAFAAAAAgAh07iQEI41P6oAQAA&#10;aAMAAA4AAAAAAAAAAQAgAAAAJg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19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1163320</wp:posOffset>
              </wp:positionH>
              <wp:positionV relativeFrom="page">
                <wp:posOffset>235585</wp:posOffset>
              </wp:positionV>
              <wp:extent cx="3456305" cy="106680"/>
              <wp:effectExtent l="0" t="0" r="0" b="0"/>
              <wp:wrapNone/>
              <wp:docPr id="807" name="Shape 80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07" o:spid="_x0000_s1026" o:spt="202" type="#_x0000_t202" style="position:absolute;left:0pt;margin-left:91.6pt;margin-top:18.55pt;height:8.4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JPLvj3XAAAACQEA&#10;AA8AAAAAAAAAAQAgAAAAIgAAAGRycy9kb3ducmV2LnhtbFBLAQIUABQAAAAIAIdO4kAorrVIqQEA&#10;AGgDAAAOAAAAAAAAAAEAIAAAACYBAABkcnMvZTJvRG9jLnhtbFBLBQYAAAAABgAGAFkBAABBBQAA&#10;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店铺: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19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1120775</wp:posOffset>
              </wp:positionH>
              <wp:positionV relativeFrom="page">
                <wp:posOffset>241935</wp:posOffset>
              </wp:positionV>
              <wp:extent cx="3456305" cy="106680"/>
              <wp:effectExtent l="0" t="0" r="0" b="0"/>
              <wp:wrapNone/>
              <wp:docPr id="812" name="Shape 8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12" o:spid="_x0000_s1026" o:spt="202" type="#_x0000_t202" style="position:absolute;left:0pt;margin-left:88.25pt;margin-top:19.05pt;height:8.4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Pwg6H1gAAAAkBAAAP&#10;AAAAAAAAAAEAIAAAACIAAABkcnMvZG93bnJldi54bWxQSwECFAAUAAAACACHTuJAahdGX6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19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1118870</wp:posOffset>
              </wp:positionH>
              <wp:positionV relativeFrom="page">
                <wp:posOffset>238760</wp:posOffset>
              </wp:positionV>
              <wp:extent cx="3456305" cy="106680"/>
              <wp:effectExtent l="0" t="0" r="0" b="0"/>
              <wp:wrapNone/>
              <wp:docPr id="816" name="Shape 8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16" o:spid="_x0000_s1026" o:spt="202" type="#_x0000_t202" style="position:absolute;left:0pt;margin-left:88.1pt;margin-top:18.8pt;height:8.4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YupYf1gAAAAkBAAAP&#10;AAAAAAAAAAEAIAAAACIAAABkcnMvZG93bnJldi54bWxQSwECFAAUAAAACACHTuJAI4WL+a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19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1114425</wp:posOffset>
              </wp:positionH>
              <wp:positionV relativeFrom="page">
                <wp:posOffset>238760</wp:posOffset>
              </wp:positionV>
              <wp:extent cx="3456305" cy="100330"/>
              <wp:effectExtent l="0" t="0" r="0" b="0"/>
              <wp:wrapNone/>
              <wp:docPr id="821" name="Shape 8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21" o:spid="_x0000_s1026" o:spt="202" type="#_x0000_t202" style="position:absolute;left:0pt;margin-left:87.75pt;margin-top:18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nE5xz1gAAAAkBAAAP&#10;AAAAAAAAAAEAIAAAACIAAABkcnMvZG93bnJldi54bWxQSwECFAAUAAAACACHTuJAFWjZR6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993775</wp:posOffset>
              </wp:positionH>
              <wp:positionV relativeFrom="page">
                <wp:posOffset>76835</wp:posOffset>
              </wp:positionV>
              <wp:extent cx="3456305" cy="100330"/>
              <wp:effectExtent l="0" t="0" r="0" b="0"/>
              <wp:wrapNone/>
              <wp:docPr id="3" name="Shap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" o:spid="_x0000_s1026" o:spt="202" type="#_x0000_t202" style="position:absolute;left:0pt;margin-left:78.25pt;margin-top:6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A39Iu+1QAAAAkBAAAPAAAA&#10;AAAAAAEAIAAAACIAAABkcnMvZG93bnJldi54bWxQSwECFAAUAAAACACHTuJA+AfcaqYBAABkAwAA&#10;DgAAAAAAAAABACAAAAAkAQAAZHJzL2Uyb0RvYy54bWxQSwUGAAAAAAYABgBZAQAAP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1063625</wp:posOffset>
              </wp:positionH>
              <wp:positionV relativeFrom="page">
                <wp:posOffset>25400</wp:posOffset>
              </wp:positionV>
              <wp:extent cx="3456305" cy="106680"/>
              <wp:effectExtent l="0" t="0" r="0" b="0"/>
              <wp:wrapNone/>
              <wp:docPr id="69" name="Shape 6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69" o:spid="_x0000_s1026" o:spt="202" type="#_x0000_t202" style="position:absolute;left:0pt;margin-left:83.75pt;margin-top:2pt;height:8.4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rTfUQtQAAAAIAQAADwAA&#10;AAAAAAABACAAAAAiAAAAZHJzL2Rvd25yZXYueG1sUEsBAhQAFAAAAAgAh07iQN5FzICoAQAAZgMA&#10;AA4AAAAAAAAAAQAgAAAAIw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0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1132840</wp:posOffset>
              </wp:positionH>
              <wp:positionV relativeFrom="page">
                <wp:posOffset>238760</wp:posOffset>
              </wp:positionV>
              <wp:extent cx="3456305" cy="100330"/>
              <wp:effectExtent l="0" t="0" r="0" b="0"/>
              <wp:wrapNone/>
              <wp:docPr id="825" name="Shape 8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25" o:spid="_x0000_s1026" o:spt="202" type="#_x0000_t202" style="position:absolute;left:0pt;margin-left:89.2pt;margin-top:18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8u0hv9cAAAAJAQAA&#10;DwAAAAAAAAABACAAAAAiAAAAZHJzL2Rvd25yZXYueG1sUEsBAhQAFAAAAAgAh07iQFz6FOGoAQAA&#10;aAMAAA4AAAAAAAAAAQAgAAAAJg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0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1164590</wp:posOffset>
              </wp:positionH>
              <wp:positionV relativeFrom="page">
                <wp:posOffset>222885</wp:posOffset>
              </wp:positionV>
              <wp:extent cx="3456305" cy="125095"/>
              <wp:effectExtent l="0" t="0" r="0" b="0"/>
              <wp:wrapNone/>
              <wp:docPr id="829" name="Shape 8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250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获取更多好书，蒲加微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29" o:spid="_x0000_s1026" o:spt="202" type="#_x0000_t202" style="position:absolute;left:0pt;margin-left:91.7pt;margin-top:17.55pt;height:9.85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6WJh8NcAAAAJAQAA&#10;DwAAAAAAAAABACAAAAAiAAAAZHJzL2Rvd25yZXYueG1sUEsBAhQAFAAAAAgAh07iQOcO0PyoAQAA&#10;aAMAAA4AAAAAAAAAAQAgAAAAJg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获取更多好书，蒲加微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0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hdr>
</file>

<file path=word/header20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1171575</wp:posOffset>
              </wp:positionH>
              <wp:positionV relativeFrom="page">
                <wp:posOffset>241300</wp:posOffset>
              </wp:positionV>
              <wp:extent cx="3456305" cy="100330"/>
              <wp:effectExtent l="0" t="0" r="0" b="0"/>
              <wp:wrapNone/>
              <wp:docPr id="835" name="Shape 8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35" o:spid="_x0000_s1026" o:spt="202" type="#_x0000_t202" style="position:absolute;left:0pt;margin-left:92.25pt;margin-top:19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CmolZ1gAAAAkBAAAP&#10;AAAAAAAAAAEAIAAAACIAAABkcnMvZG93bnJldi54bWxQSwECFAAUAAAACACHTuJAVfRFD6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0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1069975</wp:posOffset>
              </wp:positionH>
              <wp:positionV relativeFrom="page">
                <wp:posOffset>241300</wp:posOffset>
              </wp:positionV>
              <wp:extent cx="3456305" cy="100330"/>
              <wp:effectExtent l="0" t="0" r="0" b="0"/>
              <wp:wrapNone/>
              <wp:docPr id="839" name="Shape 83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39" o:spid="_x0000_s1026" o:spt="202" type="#_x0000_t202" style="position:absolute;left:0pt;margin-left:84.25pt;margin-top:19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ZlgKe1QAAAAkBAAAP&#10;AAAAAAAAAAEAIAAAACIAAABkcnMvZG93bnJldi54bWxQSwECFAAUAAAACACHTuJAz0RiP6kBAABo&#10;AwAADgAAAAAAAAABACAAAAAk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20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1087755</wp:posOffset>
              </wp:positionH>
              <wp:positionV relativeFrom="page">
                <wp:posOffset>241300</wp:posOffset>
              </wp:positionV>
              <wp:extent cx="3456305" cy="100330"/>
              <wp:effectExtent l="0" t="0" r="0" b="0"/>
              <wp:wrapNone/>
              <wp:docPr id="843" name="Shape 8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43" o:spid="_x0000_s1026" o:spt="202" type="#_x0000_t202" style="position:absolute;left:0pt;margin-left:85.65pt;margin-top:19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znZnY1gAAAAkBAAAP&#10;AAAAAAAAAAEAIAAAACIAAABkcnMvZG93bnJldi54bWxQSwECFAAUAAAACACHTuJA5Axy8a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0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1087755</wp:posOffset>
              </wp:positionH>
              <wp:positionV relativeFrom="page">
                <wp:posOffset>241300</wp:posOffset>
              </wp:positionV>
              <wp:extent cx="3456305" cy="100330"/>
              <wp:effectExtent l="0" t="0" r="0" b="0"/>
              <wp:wrapNone/>
              <wp:docPr id="847" name="Shape 8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47" o:spid="_x0000_s1026" o:spt="202" type="#_x0000_t202" style="position:absolute;left:0pt;margin-left:85.65pt;margin-top:19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c52Z2NYAAAAJAQAA&#10;DwAAAAAAAAABACAAAAAiAAAAZHJzL2Rvd25yZXYueG1sUEsBAhQAFAAAAAgAh07iQK2ev1e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0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1126490</wp:posOffset>
              </wp:positionH>
              <wp:positionV relativeFrom="page">
                <wp:posOffset>241300</wp:posOffset>
              </wp:positionV>
              <wp:extent cx="3456305" cy="100330"/>
              <wp:effectExtent l="0" t="0" r="0" b="0"/>
              <wp:wrapNone/>
              <wp:docPr id="853" name="Shape 8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53" o:spid="_x0000_s1026" o:spt="202" type="#_x0000_t202" style="position:absolute;left:0pt;margin-left:88.7pt;margin-top:19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uTYS81gAAAAkBAAAP&#10;AAAAAAAAAAEAIAAAACIAAABkcnMvZG93bnJldi54bWxQSwECFAAUAAAACACHTuJA7QIjH6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0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1153160</wp:posOffset>
              </wp:positionH>
              <wp:positionV relativeFrom="page">
                <wp:posOffset>241300</wp:posOffset>
              </wp:positionV>
              <wp:extent cx="3456305" cy="100330"/>
              <wp:effectExtent l="0" t="0" r="0" b="0"/>
              <wp:wrapNone/>
              <wp:docPr id="857" name="Shape 8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57" o:spid="_x0000_s1026" o:spt="202" type="#_x0000_t202" style="position:absolute;left:0pt;margin-left:90.8pt;margin-top:19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W6vtA9YAAAAJAQAA&#10;DwAAAAAAAAABACAAAAAiAAAAZHJzL2Rvd25yZXYueG1sUEsBAhQAFAAAAAgAh07iQKSQ7rm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0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1155700</wp:posOffset>
              </wp:positionH>
              <wp:positionV relativeFrom="page">
                <wp:posOffset>240030</wp:posOffset>
              </wp:positionV>
              <wp:extent cx="3456305" cy="103505"/>
              <wp:effectExtent l="0" t="0" r="0" b="0"/>
              <wp:wrapNone/>
              <wp:docPr id="861" name="Shape 8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61" o:spid="_x0000_s1026" o:spt="202" type="#_x0000_t202" style="position:absolute;left:0pt;margin-left:91pt;margin-top:18.9pt;height:8.15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GztoXrWAAAACQEAAA8A&#10;AAAAAAAAAQAgAAAAIgAAAGRycy9kb3ducmV2LnhtbFBLAQIUABQAAAAIAIdO4kD2GNWFpwEAAGgD&#10;AAAOAAAAAAAAAAEAIAAAACU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918845</wp:posOffset>
              </wp:positionH>
              <wp:positionV relativeFrom="page">
                <wp:posOffset>19050</wp:posOffset>
              </wp:positionV>
              <wp:extent cx="3456305" cy="100330"/>
              <wp:effectExtent l="0" t="0" r="0" b="0"/>
              <wp:wrapNone/>
              <wp:docPr id="73" name="Shape 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3" o:spid="_x0000_s1026" o:spt="202" type="#_x0000_t202" style="position:absolute;left:0pt;margin-left:72.35pt;margin-top:1.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BGOLfC1AAAAAgBAAAPAAAA&#10;AAAAAAEAIAAAACIAAABkcnMvZG93bnJldi54bWxQSwECFAAUAAAACACHTuJA/mEmQ6cBAABmAwAA&#10;DgAAAAAAAAABACAAAAAjAQAAZHJzL2Uyb0RvYy54bWxQSwUGAAAAAAYABgBZAQAAP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1155700</wp:posOffset>
              </wp:positionH>
              <wp:positionV relativeFrom="page">
                <wp:posOffset>240030</wp:posOffset>
              </wp:positionV>
              <wp:extent cx="3456305" cy="103505"/>
              <wp:effectExtent l="0" t="0" r="0" b="0"/>
              <wp:wrapNone/>
              <wp:docPr id="865" name="Shape 86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65" o:spid="_x0000_s1026" o:spt="202" type="#_x0000_t202" style="position:absolute;left:0pt;margin-left:91pt;margin-top:18.9pt;height:8.15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bO2hetYAAAAJAQAADwAA&#10;AAAAAAABACAAAAAiAAAAZHJzL2Rvd25yZXYueG1sUEsBAhQAFAAAAAgAh07iQL+KGCOmAQAAaAMA&#10;AA4AAAAAAAAAAQAgAAAAJQ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2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1083945</wp:posOffset>
              </wp:positionH>
              <wp:positionV relativeFrom="page">
                <wp:posOffset>240030</wp:posOffset>
              </wp:positionV>
              <wp:extent cx="3456305" cy="100330"/>
              <wp:effectExtent l="0" t="0" r="0" b="0"/>
              <wp:wrapNone/>
              <wp:docPr id="869" name="Shape 86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69" o:spid="_x0000_s1026" o:spt="202" type="#_x0000_t202" style="position:absolute;left:0pt;margin-left:85.35pt;margin-top:18.9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par9j1QAAAAkBAAAP&#10;AAAAAAAAAAEAIAAAACIAAABkcnMvZG93bnJldi54bWxQSwECFAAUAAAACACHTuJAYH6V3qkBAABo&#10;AwAADgAAAAAAAAABACAAAAAk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hdr>
</file>

<file path=word/header2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hdr>
</file>

<file path=word/header2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1155700</wp:posOffset>
              </wp:positionH>
              <wp:positionV relativeFrom="page">
                <wp:posOffset>240030</wp:posOffset>
              </wp:positionV>
              <wp:extent cx="3456305" cy="103505"/>
              <wp:effectExtent l="0" t="0" r="0" b="0"/>
              <wp:wrapNone/>
              <wp:docPr id="883" name="Shape 88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83" o:spid="_x0000_s1026" o:spt="202" type="#_x0000_t202" style="position:absolute;left:0pt;margin-left:91pt;margin-top:18.9pt;height:8.15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GztoXrWAAAACQEAAA8A&#10;AAAAAAAAAQAgAAAAIgAAAGRycy9kb3ducmV2LnhtbFBLAQIUABQAAAAIAIdO4kBLFTIspwEAAGgD&#10;AAAOAAAAAAAAAAEAIAAAACU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2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1083945</wp:posOffset>
              </wp:positionH>
              <wp:positionV relativeFrom="page">
                <wp:posOffset>240030</wp:posOffset>
              </wp:positionV>
              <wp:extent cx="3456305" cy="100330"/>
              <wp:effectExtent l="0" t="0" r="0" b="0"/>
              <wp:wrapNone/>
              <wp:docPr id="887" name="Shape 88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87" o:spid="_x0000_s1026" o:spt="202" type="#_x0000_t202" style="position:absolute;left:0pt;margin-left:85.35pt;margin-top:18.9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par9j1QAAAAkBAAAP&#10;AAAAAAAAAAEAIAAAACIAAABkcnMvZG93bnJldi54bWxQSwECFAAUAAAACACHTuJAR8NVR6kBAABo&#10;AwAADgAAAAAAAAABACAAAAAk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1045845</wp:posOffset>
              </wp:positionH>
              <wp:positionV relativeFrom="page">
                <wp:posOffset>240665</wp:posOffset>
              </wp:positionV>
              <wp:extent cx="3456305" cy="100330"/>
              <wp:effectExtent l="0" t="0" r="0" b="0"/>
              <wp:wrapNone/>
              <wp:docPr id="891" name="Shape 89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91" o:spid="_x0000_s1026" o:spt="202" type="#_x0000_t202" style="position:absolute;left:0pt;margin-left:82.35pt;margin-top:18.9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fMtQ1dYAAAAJAQAA&#10;DwAAAAAAAAABACAAAAAiAAAAZHJzL2Rvd25yZXYueG1sUEsBAhQAFAAAAAgAh07iQAMVF7G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1057910</wp:posOffset>
              </wp:positionH>
              <wp:positionV relativeFrom="page">
                <wp:posOffset>240665</wp:posOffset>
              </wp:positionV>
              <wp:extent cx="3456305" cy="100330"/>
              <wp:effectExtent l="0" t="0" r="0" b="0"/>
              <wp:wrapNone/>
              <wp:docPr id="895" name="Shape 89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95" o:spid="_x0000_s1026" o:spt="202" type="#_x0000_t202" style="position:absolute;left:0pt;margin-left:83.3pt;margin-top:18.9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dpDag1gAAAAkBAAAP&#10;AAAAAAAAAAEAIAAAACIAAABkcnMvZG93bnJldi54bWxQSwECFAAUAAAACACHTuJASofaF6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1157605</wp:posOffset>
              </wp:positionH>
              <wp:positionV relativeFrom="page">
                <wp:posOffset>330200</wp:posOffset>
              </wp:positionV>
              <wp:extent cx="3453130" cy="118745"/>
              <wp:effectExtent l="0" t="0" r="0" b="0"/>
              <wp:wrapNone/>
              <wp:docPr id="911" name="Shape 9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3130" cy="11874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38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11" o:spid="_x0000_s1026" o:spt="202" type="#_x0000_t202" style="position:absolute;left:0pt;margin-left:91.15pt;margin-top:26pt;height:9.35pt;width:271.9pt;mso-position-horizontal-relative:page;mso-position-vertical-relative:page;z-index:-251657216;mso-width-relative:page;mso-height-relative:page;" filled="f" stroked="f" coordsize="21600,21600" o:gfxdata="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D+C5+vVAAAACQEAAA8A&#10;AAAAAAAAAQAgAAAAIgAAAGRycy9kb3ducmV2LnhtbFBLAQIUABQAAAAIAIdO4kBJt5Vk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38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2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1157605</wp:posOffset>
              </wp:positionH>
              <wp:positionV relativeFrom="page">
                <wp:posOffset>330200</wp:posOffset>
              </wp:positionV>
              <wp:extent cx="3453130" cy="118745"/>
              <wp:effectExtent l="0" t="0" r="0" b="0"/>
              <wp:wrapNone/>
              <wp:docPr id="913" name="Shape 9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3130" cy="11874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38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13" o:spid="_x0000_s1026" o:spt="202" type="#_x0000_t202" style="position:absolute;left:0pt;margin-left:91.15pt;margin-top:26pt;height:9.35pt;width:271.9pt;mso-position-horizontal-relative:page;mso-position-vertical-relative:page;z-index:-251657216;mso-width-relative:page;mso-height-relative:page;" filled="f" stroked="f" coordsize="21600,21600" o:gfxdata="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D+C5+vVAAAACQEAAA8A&#10;AAAAAAAAAQAgAAAAIgAAAGRycy9kb3ducmV2LnhtbFBLAQIUABQAAAAIAIdO4kBN/Uva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38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975995</wp:posOffset>
              </wp:positionH>
              <wp:positionV relativeFrom="page">
                <wp:posOffset>58420</wp:posOffset>
              </wp:positionV>
              <wp:extent cx="3456305" cy="100330"/>
              <wp:effectExtent l="0" t="0" r="0" b="0"/>
              <wp:wrapNone/>
              <wp:docPr id="77" name="Shape 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77" o:spid="_x0000_s1026" o:spt="202" type="#_x0000_t202" style="position:absolute;left:0pt;margin-left:76.85pt;margin-top:4.6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vC4C5tUAAAAIAQAADwAA&#10;AAAAAAABACAAAAAiAAAAZHJzL2Rvd25yZXYueG1sUEsBAhQAFAAAAAgAh07iQAY208inAQAAZgMA&#10;AA4AAAAAAAAAAQAgAAAAJA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1138555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915" name="Shape 9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15" o:spid="_x0000_s1026" o:spt="202" type="#_x0000_t202" style="position:absolute;left:0pt;margin-left:89.65pt;margin-top:26.8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rapMPtcAAAAJAQAA&#10;DwAAAAAAAAABACAAAAAiAAAAZHJzL2Rvd25yZXYueG1sUEsBAhQAFAAAAAgAh07iQKwHpHGoAQAA&#10;aAMAAA4AAAAAAAAAAQAgAAAAJg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1163955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919" name="Shape 9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19" o:spid="_x0000_s1026" o:spt="202" type="#_x0000_t202" style="position:absolute;left:0pt;margin-left:91.65pt;margin-top:26.8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BU2DVNYAAAAJAQAA&#10;DwAAAAAAAAABACAAAAAiAAAAZHJzL2Rvd25yZXYueG1sUEsBAhQAFAAAAAgAh07iQDa3g0G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1067435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923" name="Shape 9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23" o:spid="_x0000_s1026" o:spt="202" type="#_x0000_t202" style="position:absolute;left:0pt;margin-left:84.05pt;margin-top:26.8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FyebP1gAAAAkBAAAP&#10;AAAAAAAAAAEAIAAAACIAAABkcnMvZG93bnJldi54bWxQSwECFAAUAAAACACHTuJAu8s1gK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1163955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927" name="Shape 9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27" o:spid="_x0000_s1026" o:spt="202" type="#_x0000_t202" style="position:absolute;left:0pt;margin-left:91.65pt;margin-top:26.8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BU2DVNYAAAAJAQAA&#10;DwAAAAAAAAABACAAAAAiAAAAZHJzL2Rvd25yZXYueG1sUEsBAhQAFAAAAAgAh07iQPJZ+Ca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1163955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931" name="Shape 9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31" o:spid="_x0000_s1026" o:spt="202" type="#_x0000_t202" style="position:absolute;left:0pt;margin-left:91.65pt;margin-top:26.8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FTYNU1gAAAAkBAAAP&#10;AAAAAAAAAAEAIAAAACIAAABkcnMvZG93bnJldi54bWxQSwECFAAUAAAACACHTuJAto+60K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2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1067435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935" name="Shape 9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35" o:spid="_x0000_s1026" o:spt="202" type="#_x0000_t202" style="position:absolute;left:0pt;margin-left:84.05pt;margin-top:26.8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FyebP1gAAAAkBAAAP&#10;AAAAAAAAAAEAIAAAACIAAABkcnMvZG93bnJldi54bWxQSwECFAAUAAAACACHTuJA/x13dq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2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hdr>
</file>

<file path=word/header22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hdr>
</file>

<file path=word/header22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1028065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953" name="Shape 9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53" o:spid="_x0000_s1026" o:spt="202" type="#_x0000_t202" style="position:absolute;left:0pt;margin-left:80.95pt;margin-top:26.8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GgFLyPVAAAACQEAAA8A&#10;AAAAAAAAAQAgAAAAIgAAAGRycy9kb3ducmV2LnhtbFBLAQIUABQAAAAIAIdO4kBH6xFm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2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1243965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957" name="Shape 9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57" o:spid="_x0000_s1026" o:spt="202" type="#_x0000_t202" style="position:absolute;left:0pt;margin-left:97.95pt;margin-top:26.8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ptaVftYAAAAJAQAA&#10;DwAAAAAAAAABACAAAAAiAAAAZHJzL2Rvd25yZXYueG1sUEsBAhQAFAAAAAgAh07iQA553MC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975995</wp:posOffset>
              </wp:positionH>
              <wp:positionV relativeFrom="page">
                <wp:posOffset>58420</wp:posOffset>
              </wp:positionV>
              <wp:extent cx="3456305" cy="100330"/>
              <wp:effectExtent l="0" t="0" r="0" b="0"/>
              <wp:wrapNone/>
              <wp:docPr id="81" name="Shape 8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1" o:spid="_x0000_s1026" o:spt="202" type="#_x0000_t202" style="position:absolute;left:0pt;margin-left:76.85pt;margin-top:4.6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vC4C5tUAAAAIAQAADwAA&#10;AAAAAAABACAAAAAiAAAAZHJzL2Rvd25yZXYueG1sUEsBAhQAFAAAAAgAh07iQBo78uenAQAAZgMA&#10;AA4AAAAAAAAAAQAgAAAAJA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3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993775</wp:posOffset>
              </wp:positionH>
              <wp:positionV relativeFrom="page">
                <wp:posOffset>76835</wp:posOffset>
              </wp:positionV>
              <wp:extent cx="3456305" cy="100330"/>
              <wp:effectExtent l="0" t="0" r="0" b="0"/>
              <wp:wrapNone/>
              <wp:docPr id="961" name="Shape 9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61" o:spid="_x0000_s1026" o:spt="202" type="#_x0000_t202" style="position:absolute;left:0pt;margin-left:78.25pt;margin-top:6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39Iu+1QAAAAkBAAAP&#10;AAAAAAAAAAEAIAAAACIAAABkcnMvZG93bnJldi54bWxQSwECFAAUAAAACACHTuJAGbVNMakBAABo&#10;AwAADgAAAAAAAAABACAAAAAk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3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993775</wp:posOffset>
              </wp:positionH>
              <wp:positionV relativeFrom="page">
                <wp:posOffset>76835</wp:posOffset>
              </wp:positionV>
              <wp:extent cx="3456305" cy="100330"/>
              <wp:effectExtent l="0" t="0" r="0" b="0"/>
              <wp:wrapNone/>
              <wp:docPr id="963" name="Shape 9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63" o:spid="_x0000_s1026" o:spt="202" type="#_x0000_t202" style="position:absolute;left:0pt;margin-left:78.25pt;margin-top:6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Df0i77VAAAACQEAAA8A&#10;AAAAAAAAAQAgAAAAIgAAAGRycy9kb3ducmV2LnhtbFBLAQIUABQAAAAIAIdO4kAd/5OP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3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1138555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966" name="Shape 96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66" o:spid="_x0000_s1026" o:spt="202" type="#_x0000_t202" style="position:absolute;left:0pt;margin-left:89.65pt;margin-top:26.8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K2qTD7XAAAACQEA&#10;AA8AAAAAAAAAAQAgAAAAIgAAAGRycy9kb3ducmV2LnhtbFBLAQIUABQAAAAIAIdO4kBWSDF2qQEA&#10;AGgDAAAOAAAAAAAAAAEAIAAAACYBAABkcnMvZTJvRG9jLnhtbFBLBQYAAAAABgAGAFkBAABBBQAA&#10;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: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23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1100455</wp:posOffset>
              </wp:positionH>
              <wp:positionV relativeFrom="page">
                <wp:posOffset>335280</wp:posOffset>
              </wp:positionV>
              <wp:extent cx="3456305" cy="100330"/>
              <wp:effectExtent l="0" t="0" r="0" b="0"/>
              <wp:wrapNone/>
              <wp:docPr id="970" name="Shape 97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70" o:spid="_x0000_s1026" o:spt="202" type="#_x0000_t202" style="position:absolute;left:0pt;margin-left:86.65pt;margin-top:26.4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HwK+XfVAAAACQEAAA8A&#10;AAAAAAAAAQAgAAAAIgAAAGRycy9kb3ducmV2LnhtbFBLAQIUABQAAAAIAIdO4kASnnOA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3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1123950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974" name="Shape 97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74" o:spid="_x0000_s1026" o:spt="202" type="#_x0000_t202" style="position:absolute;left:0pt;margin-left:88.5pt;margin-top:26.8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uMTiL9YAAAAJAQAA&#10;DwAAAAAAAAABACAAAAAiAAAAZHJzL2Rvd25yZXYueG1sUEsBAhQAFAAAAAgAh07iQFsMvia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3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1138555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978" name="Shape 97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78" o:spid="_x0000_s1026" o:spt="202" type="#_x0000_t202" style="position:absolute;left:0pt;margin-left:89.65pt;margin-top:26.8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: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23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1100455</wp:posOffset>
              </wp:positionH>
              <wp:positionV relativeFrom="page">
                <wp:posOffset>335280</wp:posOffset>
              </wp:positionV>
              <wp:extent cx="3456305" cy="100330"/>
              <wp:effectExtent l="0" t="0" r="0" b="0"/>
              <wp:wrapNone/>
              <wp:docPr id="982" name="Shape 98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82" o:spid="_x0000_s1026" o:spt="202" type="#_x0000_t202" style="position:absolute;left:0pt;margin-left:86.65pt;margin-top:26.4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8Cvl31QAAAAkBAAAP&#10;AAAAAAAAAAEAIAAAACIAAABkcnMvZG93bnJldi54bWxQSwECFAAUAAAACACHTuJApp3Fx6kBAABo&#10;AwAADgAAAAAAAAABACAAAAAk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3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1092835</wp:posOffset>
              </wp:positionH>
              <wp:positionV relativeFrom="page">
                <wp:posOffset>335280</wp:posOffset>
              </wp:positionV>
              <wp:extent cx="3456305" cy="100330"/>
              <wp:effectExtent l="0" t="0" r="0" b="0"/>
              <wp:wrapNone/>
              <wp:docPr id="986" name="Shape 98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86" o:spid="_x0000_s1026" o:spt="202" type="#_x0000_t202" style="position:absolute;left:0pt;margin-left:86.05pt;margin-top:26.4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rmZJc1QAAAAkBAAAP&#10;AAAAAAAAAAEAIAAAACIAAABkcnMvZG93bnJldi54bWxQSwECFAAUAAAACACHTuJA7w8IYakBAABo&#10;AwAADgAAAAAAAAABACAAAAAk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3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1115060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991" name="Shape 99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91" o:spid="_x0000_s1026" o:spt="202" type="#_x0000_t202" style="position:absolute;left:0pt;margin-left:87.8pt;margin-top:26.8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oWBy+NYAAAAJAQAA&#10;DwAAAAAAAAABACAAAAAiAAAAZHJzL2Rvd25yZXYueG1sUEsBAhQAFAAAAAgAh07iQKn8Jci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3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1136650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995" name="Shape 99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95" o:spid="_x0000_s1026" o:spt="202" type="#_x0000_t202" style="position:absolute;left:0pt;margin-left:89.5pt;margin-top:26.8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PkvlP1gAAAAkBAAAP&#10;AAAAAAAAAAEAIAAAACIAAABkcnMvZG93bnJldi54bWxQSwECFAAUAAAACACHTuJA4G7obq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1062355</wp:posOffset>
              </wp:positionH>
              <wp:positionV relativeFrom="page">
                <wp:posOffset>45720</wp:posOffset>
              </wp:positionV>
              <wp:extent cx="3456305" cy="100330"/>
              <wp:effectExtent l="0" t="0" r="0" b="0"/>
              <wp:wrapNone/>
              <wp:docPr id="85" name="Shape 8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5" o:spid="_x0000_s1026" o:spt="202" type="#_x0000_t202" style="position:absolute;left:0pt;margin-left:83.65pt;margin-top:3.6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D/TO941AAAAAgBAAAPAAAA&#10;AAAAAAEAIAAAACIAAABkcnMvZG93bnJldi54bWxQSwECFAAUAAAACACHTuJA4mwHbKcBAABmAwAA&#10;DgAAAAAAAAABACAAAAAjAQAAZHJzL2Uyb0RvYy54bWxQSwUGAAAAAAYABgBZAQAAP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4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1118235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999" name="Shape 99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99" o:spid="_x0000_s1026" o:spt="202" type="#_x0000_t202" style="position:absolute;left:0pt;margin-left:88.05pt;margin-top:26.8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DW88ddYAAAAJAQAA&#10;DwAAAAAAAAABACAAAAAiAAAAZHJzL2Rvd25yZXYueG1sUEsBAhQAFAAAAAgAh07iQHrez16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4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1118235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1003" name="Shape 100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03" o:spid="_x0000_s1026" o:spt="202" type="#_x0000_t202" style="position:absolute;left:0pt;margin-left:88.05pt;margin-top:26.8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DW88ddYAAAAJAQAADwAA&#10;AAAAAAABACAAAAAiAAAAZHJzL2Rvd25yZXYueG1sUEsBAhQAFAAAAAgAh07iQG14+Q+mAQAAagMA&#10;AA4AAAAAAAAAAQAgAAAAJQ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4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1115060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1007" name="Shape 100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07" o:spid="_x0000_s1026" o:spt="202" type="#_x0000_t202" style="position:absolute;left:0pt;margin-left:87.8pt;margin-top:26.8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hYHL41gAAAAkBAAAP&#10;AAAAAAAAAAEAIAAAACIAAABkcnMvZG93bnJldi54bWxQSwECFAAUAAAACACHTuJA+1F/FagBAABq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4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1136650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1011" name="Shape 10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11" o:spid="_x0000_s1026" o:spt="202" type="#_x0000_t202" style="position:absolute;left:0pt;margin-left:89.5pt;margin-top:26.8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PkvlP1gAAAAkBAAAP&#10;AAAAAAAAAAEAIAAAACIAAABkcnMvZG93bnJldi54bWxQSwECFAAUAAAACACHTuJAsMDnBKgBAABq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4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1127125</wp:posOffset>
              </wp:positionH>
              <wp:positionV relativeFrom="page">
                <wp:posOffset>340995</wp:posOffset>
              </wp:positionV>
              <wp:extent cx="3456305" cy="106680"/>
              <wp:effectExtent l="0" t="0" r="0" b="0"/>
              <wp:wrapNone/>
              <wp:docPr id="1015" name="Shape 10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15" o:spid="_x0000_s1026" o:spt="202" type="#_x0000_t202" style="position:absolute;left:0pt;margin-left:88.75pt;margin-top:26.85pt;height:8.4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HGIGrvVAAAACQEAAA8A&#10;AAAAAAAAAQAgAAAAIgAAAGRycy9kb3ducmV2LnhtbFBLAQIUABQAAAAIAIdO4kAF7c0OqAEAAGo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店铺: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24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1108710</wp:posOffset>
              </wp:positionH>
              <wp:positionV relativeFrom="page">
                <wp:posOffset>339090</wp:posOffset>
              </wp:positionV>
              <wp:extent cx="3456305" cy="100330"/>
              <wp:effectExtent l="0" t="0" r="0" b="0"/>
              <wp:wrapNone/>
              <wp:docPr id="1019" name="Shape 10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19" o:spid="_x0000_s1026" o:spt="202" type="#_x0000_t202" style="position:absolute;left:0pt;margin-left:87.3pt;margin-top:26.7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RUWPdNYAAAAJAQAA&#10;DwAAAAAAAAABACAAAAAiAAAAZHJzL2Rvd25yZXYueG1sUEsBAhQAFAAAAAgAh07iQJyT6zGpAQAA&#10;ag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4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hdr>
</file>

<file path=word/header24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hdr>
</file>

<file path=word/header24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1108710</wp:posOffset>
              </wp:positionH>
              <wp:positionV relativeFrom="page">
                <wp:posOffset>339090</wp:posOffset>
              </wp:positionV>
              <wp:extent cx="3456305" cy="100330"/>
              <wp:effectExtent l="0" t="0" r="0" b="0"/>
              <wp:wrapNone/>
              <wp:docPr id="1029" name="Shape 10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29" o:spid="_x0000_s1026" o:spt="202" type="#_x0000_t202" style="position:absolute;left:0pt;margin-left:87.3pt;margin-top:26.7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RUWPdNYAAAAJAQAA&#10;DwAAAAAAAAABACAAAAAiAAAAZHJzL2Rvd25yZXYueG1sUEsBAhQAFAAAAAgAh07iQKZnDTupAQAA&#10;ag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4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1108710</wp:posOffset>
              </wp:positionH>
              <wp:positionV relativeFrom="page">
                <wp:posOffset>339090</wp:posOffset>
              </wp:positionV>
              <wp:extent cx="3456305" cy="100330"/>
              <wp:effectExtent l="0" t="0" r="0" b="0"/>
              <wp:wrapNone/>
              <wp:docPr id="1033" name="Shape 10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33" o:spid="_x0000_s1026" o:spt="202" type="#_x0000_t202" style="position:absolute;left:0pt;margin-left:87.3pt;margin-top:26.7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EVFj3TWAAAACQEAAA8A&#10;AAAAAAAAAQAgAAAAIgAAAGRycy9kb3ducmV2LnhtbFBLAQIUABQAAAAIAIdO4kBXjB8FpwEAAGoD&#10;AAAOAAAAAAAAAAEAIAAAACU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1062355</wp:posOffset>
              </wp:positionH>
              <wp:positionV relativeFrom="page">
                <wp:posOffset>45720</wp:posOffset>
              </wp:positionV>
              <wp:extent cx="3456305" cy="100330"/>
              <wp:effectExtent l="0" t="0" r="0" b="0"/>
              <wp:wrapNone/>
              <wp:docPr id="89" name="Shape 8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89" o:spid="_x0000_s1026" o:spt="202" type="#_x0000_t202" style="position:absolute;left:0pt;margin-left:83.65pt;margin-top:3.6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/0zveNQAAAAIAQAADwAA&#10;AAAAAAABACAAAAAiAAAAZHJzL2Rvd25yZXYueG1sUEsBAhQAFAAAAAgAh07iQKuSaSuoAQAAZgMA&#10;AA4AAAAAAAAAAQAgAAAAIw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5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1114425</wp:posOffset>
              </wp:positionH>
              <wp:positionV relativeFrom="page">
                <wp:posOffset>339090</wp:posOffset>
              </wp:positionV>
              <wp:extent cx="3456305" cy="100330"/>
              <wp:effectExtent l="0" t="0" r="0" b="0"/>
              <wp:wrapNone/>
              <wp:docPr id="1037" name="Shape 10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37" o:spid="_x0000_s1026" o:spt="202" type="#_x0000_t202" style="position:absolute;left:0pt;margin-left:87.75pt;margin-top:26.7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88NYxtYAAAAJAQAA&#10;DwAAAAAAAAABACAAAAAiAAAAZHJzL2Rvd25yZXYueG1sUEsBAhQAFAAAAAgAh07iQMGlmR+pAQAA&#10;ag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5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1127125</wp:posOffset>
              </wp:positionH>
              <wp:positionV relativeFrom="page">
                <wp:posOffset>340995</wp:posOffset>
              </wp:positionV>
              <wp:extent cx="3456305" cy="106680"/>
              <wp:effectExtent l="0" t="0" r="0" b="0"/>
              <wp:wrapNone/>
              <wp:docPr id="1041" name="Shape 104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41" o:spid="_x0000_s1026" o:spt="202" type="#_x0000_t202" style="position:absolute;left:0pt;margin-left:88.75pt;margin-top:26.85pt;height:8.4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xiBq71QAAAAkBAAAP&#10;AAAAAAAAAAEAIAAAACIAAABkcnMvZG93bnJldi54bWxQSwECFAAUAAAACACHTuJA3dhgC6kBAABq&#10;AwAADgAAAAAAAAABACAAAAAk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店铺: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25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1127125</wp:posOffset>
              </wp:positionH>
              <wp:positionV relativeFrom="page">
                <wp:posOffset>340995</wp:posOffset>
              </wp:positionV>
              <wp:extent cx="3456305" cy="106680"/>
              <wp:effectExtent l="0" t="0" r="0" b="0"/>
              <wp:wrapNone/>
              <wp:docPr id="1045" name="Shape 10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45" o:spid="_x0000_s1026" o:spt="202" type="#_x0000_t202" style="position:absolute;left:0pt;margin-left:88.75pt;margin-top:26.85pt;height:8.4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HGIGrvVAAAACQEAAA8A&#10;AAAAAAAAAQAgAAAAIgAAAGRycy9kb3ducmV2LnhtbFBLAQIUABQAAAAIAIdO4kBL8eYRqAEAAGo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店铺: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25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1083310</wp:posOffset>
              </wp:positionH>
              <wp:positionV relativeFrom="page">
                <wp:posOffset>339090</wp:posOffset>
              </wp:positionV>
              <wp:extent cx="3456305" cy="100330"/>
              <wp:effectExtent l="0" t="0" r="0" b="0"/>
              <wp:wrapNone/>
              <wp:docPr id="1053" name="Shape 10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53" o:spid="_x0000_s1026" o:spt="202" type="#_x0000_t202" style="position:absolute;left:0pt;margin-left:85.3pt;margin-top:26.7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q8jyc1gAAAAkBAAAP&#10;AAAAAAAAAAEAIAAAACIAAABkcnMvZG93bnJldi54bWxQSwECFAAUAAAACACHTuJAI2TSEKgBAABq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5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1158240</wp:posOffset>
              </wp:positionH>
              <wp:positionV relativeFrom="page">
                <wp:posOffset>339090</wp:posOffset>
              </wp:positionV>
              <wp:extent cx="3456305" cy="100330"/>
              <wp:effectExtent l="0" t="0" r="0" b="0"/>
              <wp:wrapNone/>
              <wp:docPr id="1057" name="Shape 10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57" o:spid="_x0000_s1026" o:spt="202" type="#_x0000_t202" style="position:absolute;left:0pt;margin-left:91.2pt;margin-top:26.7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jtoqYNYAAAAJAQAA&#10;DwAAAAAAAAABACAAAAAiAAAAZHJzL2Rvd25yZXYueG1sUEsBAhQAFAAAAAgAh07iQLVNVAqpAQAA&#10;ag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5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1127125</wp:posOffset>
              </wp:positionH>
              <wp:positionV relativeFrom="page">
                <wp:posOffset>338455</wp:posOffset>
              </wp:positionV>
              <wp:extent cx="3456305" cy="100330"/>
              <wp:effectExtent l="0" t="0" r="0" b="0"/>
              <wp:wrapNone/>
              <wp:docPr id="1061" name="Shape 10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61" o:spid="_x0000_s1026" o:spt="202" type="#_x0000_t202" style="position:absolute;left:0pt;margin-left:88.75pt;margin-top:26.65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G6zRA3VAAAACQEAAA8A&#10;AAAAAAAAAQAgAAAAIgAAAGRycy9kb3ducmV2LnhtbFBLAQIUABQAAAAIAIdO4kDShHcXqAEAAGo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5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1108075</wp:posOffset>
              </wp:positionH>
              <wp:positionV relativeFrom="page">
                <wp:posOffset>338455</wp:posOffset>
              </wp:positionV>
              <wp:extent cx="3456305" cy="100330"/>
              <wp:effectExtent l="0" t="0" r="0" b="0"/>
              <wp:wrapNone/>
              <wp:docPr id="1065" name="Shape 106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65" o:spid="_x0000_s1026" o:spt="202" type="#_x0000_t202" style="position:absolute;left:0pt;margin-left:87.25pt;margin-top:26.65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is52b1gAAAAkBAAAP&#10;AAAAAAAAAAEAIAAAACIAAABkcnMvZG93bnJldi54bWxQSwECFAAUAAAACACHTuJARK3xDagBAABq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5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1122045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1069" name="Shape 106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69" o:spid="_x0000_s1026" o:spt="202" type="#_x0000_t202" style="position:absolute;left:0pt;margin-left:88.35pt;margin-top:26.85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ZaDjp1QAAAAkBAAAP&#10;AAAAAAAAAAEAIAAAACIAAABkcnMvZG93bnJldi54bWxQSwECFAAUAAAACACHTuJA/td7IqkBAABq&#10;AwAADgAAAAAAAAABACAAAAAk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5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1116330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1073" name="Shape 10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73" o:spid="_x0000_s1026" o:spt="202" type="#_x0000_t202" style="position:absolute;left:0pt;margin-left:87.9pt;margin-top:26.85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vnCLl1QAAAAkBAAAP&#10;AAAAAAAAAAEAIAAAACIAAABkcnMvZG93bnJldi54bWxQSwECFAAUAAAACACHTuJADzxpHKkBAABq&#10;AwAADgAAAAAAAAABACAAAAAk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5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1147445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1081" name="Shape 108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81" o:spid="_x0000_s1026" o:spt="202" type="#_x0000_t202" style="position:absolute;left:0pt;margin-left:90.35pt;margin-top:26.85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lddp81gAAAAkBAAAP&#10;AAAAAAAAAAEAIAAAACIAAABkcnMvZG93bnJldi54bWxQSwECFAAUAAAACACHTuJAFgxXMKgBAABq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931545</wp:posOffset>
              </wp:positionH>
              <wp:positionV relativeFrom="page">
                <wp:posOffset>53975</wp:posOffset>
              </wp:positionV>
              <wp:extent cx="3456305" cy="106680"/>
              <wp:effectExtent l="0" t="0" r="0" b="0"/>
              <wp:wrapNone/>
              <wp:docPr id="93" name="Shape 9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3" o:spid="_x0000_s1026" o:spt="202" type="#_x0000_t202" style="position:absolute;left:0pt;margin-left:73.35pt;margin-top:4.25pt;height:8.4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DB4ELTVAAAACAEAAA8A&#10;AAAAAAAAAQAgAAAAIgAAAGRycy9kb3ducmV2LnhtbFBLAQIUABQAAAAIAIdO4kCLtoPoqAEAAGY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6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1147445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1085" name="Shape 108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85" o:spid="_x0000_s1026" o:spt="202" type="#_x0000_t202" style="position:absolute;left:0pt;margin-left:90.35pt;margin-top:26.85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lddp81gAAAAkBAAAP&#10;AAAAAAAAAAEAIAAAACIAAABkcnMvZG93bnJldi54bWxQSwECFAAUAAAACACHTuJAgCXRKqgBAABq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6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1133475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1089" name="Shape 108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89" o:spid="_x0000_s1026" o:spt="202" type="#_x0000_t202" style="position:absolute;left:0pt;margin-left:89.25pt;margin-top:26.85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/WVEHtYAAAAJAQAA&#10;DwAAAAAAAAABACAAAAAiAAAAZHJzL2Rvd25yZXYueG1sUEsBAhQAFAAAAAgAh07iQDpfWwWpAQAA&#10;ag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6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993775</wp:posOffset>
              </wp:positionH>
              <wp:positionV relativeFrom="page">
                <wp:posOffset>76835</wp:posOffset>
              </wp:positionV>
              <wp:extent cx="3456305" cy="100330"/>
              <wp:effectExtent l="0" t="0" r="0" b="0"/>
              <wp:wrapNone/>
              <wp:docPr id="1094" name="Shape 109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94" o:spid="_x0000_s1026" o:spt="202" type="#_x0000_t202" style="position:absolute;left:0pt;margin-left:78.25pt;margin-top:6.05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39Iu+1QAAAAkBAAAP&#10;AAAAAAAAAAEAIAAAACIAAABkcnMvZG93bnJldi54bWxQSwECFAAUAAAACACHTuJA04CVx6kBAABq&#10;AwAADgAAAAAAAAABACAAAAAk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6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993775</wp:posOffset>
              </wp:positionH>
              <wp:positionV relativeFrom="page">
                <wp:posOffset>76835</wp:posOffset>
              </wp:positionV>
              <wp:extent cx="3456305" cy="100330"/>
              <wp:effectExtent l="0" t="0" r="0" b="0"/>
              <wp:wrapNone/>
              <wp:docPr id="1096" name="Shape 109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96" o:spid="_x0000_s1026" o:spt="202" type="#_x0000_t202" style="position:absolute;left:0pt;margin-left:78.25pt;margin-top:6.05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39Iu+1QAAAAkBAAAP&#10;AAAAAAAAAAEAIAAAACIAAABkcnMvZG93bnJldi54bWxQSwECFAAUAAAACACHTuJAGJTWyqkBAABq&#10;AwAADgAAAAAAAAABACAAAAAk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6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hdr>
</file>

<file path=word/header26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hdr>
</file>

<file path=word/header26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1117600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1101" name="Shape 110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01" o:spid="_x0000_s1026" o:spt="202" type="#_x0000_t202" style="position:absolute;left:0pt;margin-left:88pt;margin-top:26.85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pEcGN1gAAAAkBAAAP&#10;AAAAAAAAAAEAIAAAACIAAABkcnMvZG93bnJldi54bWxQSwECFAAUAAAACACHTuJAW4Ro9qgBAABq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6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1117600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1105" name="Shape 110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05" o:spid="_x0000_s1026" o:spt="202" type="#_x0000_t202" style="position:absolute;left:0pt;margin-left:88pt;margin-top:26.85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OkRwY3WAAAACQEAAA8A&#10;AAAAAAAAAQAgAAAAIgAAAGRycy9kb3ducmV2LnhtbFBLAQIUABQAAAAIAIdO4kDNre7spwEAAGoD&#10;AAAOAAAAAAAAAAEAIAAAACU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6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1133475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1109" name="Shape 11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09" o:spid="_x0000_s1026" o:spt="202" type="#_x0000_t202" style="position:absolute;left:0pt;margin-left:89.25pt;margin-top:26.85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/WVEHtYAAAAJAQAA&#10;DwAAAAAAAAABACAAAAAiAAAAZHJzL2Rvd25yZXYueG1sUEsBAhQAFAAAAAgAh07iQHfXZMOpAQAA&#10;ag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6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1129030</wp:posOffset>
              </wp:positionH>
              <wp:positionV relativeFrom="page">
                <wp:posOffset>340360</wp:posOffset>
              </wp:positionV>
              <wp:extent cx="3456305" cy="100330"/>
              <wp:effectExtent l="0" t="0" r="0" b="0"/>
              <wp:wrapNone/>
              <wp:docPr id="1113" name="Shape 11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13" o:spid="_x0000_s1026" o:spt="202" type="#_x0000_t202" style="position:absolute;left:0pt;margin-left:88.9pt;margin-top:26.8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IFkhjjVAAAACQEAAA8A&#10;AAAAAAAAAQAgAAAAIgAAAGRycy9kb3ducmV2LnhtbFBLAQIUABQAAAAIAIdO4kCGPHb9qAEAAGo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931545</wp:posOffset>
              </wp:positionH>
              <wp:positionV relativeFrom="page">
                <wp:posOffset>53975</wp:posOffset>
              </wp:positionV>
              <wp:extent cx="3456305" cy="106680"/>
              <wp:effectExtent l="0" t="0" r="0" b="0"/>
              <wp:wrapNone/>
              <wp:docPr id="97" name="Shape 9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7" o:spid="_x0000_s1026" o:spt="202" type="#_x0000_t202" style="position:absolute;left:0pt;margin-left:73.35pt;margin-top:4.25pt;height:8.4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DB4ELTVAAAACAEAAA8A&#10;AAAAAAAAAQAgAAAAIgAAAGRycy9kb3ducmV2LnhtbFBLAQIUABQAAAAIAIdO4kBz4XZjqAEAAGY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7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1132205</wp:posOffset>
              </wp:positionH>
              <wp:positionV relativeFrom="page">
                <wp:posOffset>340360</wp:posOffset>
              </wp:positionV>
              <wp:extent cx="3456305" cy="100330"/>
              <wp:effectExtent l="0" t="0" r="0" b="0"/>
              <wp:wrapNone/>
              <wp:docPr id="1117" name="Shape 11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17" o:spid="_x0000_s1026" o:spt="202" type="#_x0000_t202" style="position:absolute;left:0pt;margin-left:89.15pt;margin-top:26.8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MSv93tYAAAAJAQAA&#10;DwAAAAAAAAABACAAAAAiAAAAZHJzL2Rvd25yZXYueG1sUEsBAhQAFAAAAAgAh07iQBAV8OepAQAA&#10;ag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7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1110615</wp:posOffset>
              </wp:positionH>
              <wp:positionV relativeFrom="page">
                <wp:posOffset>343535</wp:posOffset>
              </wp:positionV>
              <wp:extent cx="3456305" cy="106680"/>
              <wp:effectExtent l="0" t="0" r="0" b="0"/>
              <wp:wrapNone/>
              <wp:docPr id="1121" name="Shape 11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21" o:spid="_x0000_s1026" o:spt="202" type="#_x0000_t202" style="position:absolute;left:0pt;margin-left:87.45pt;margin-top:27.05pt;height:8.4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9T9HDNYAAAAJAQAA&#10;DwAAAAAAAAABACAAAAAiAAAAZHJzL2Rvd25yZXYueG1sUEsBAhQAFAAAAAgAh07iQFTYf+qpAQAA&#10;ag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店铺: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27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1000760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1125" name="Shape 11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25" o:spid="_x0000_s1026" o:spt="202" type="#_x0000_t202" style="position:absolute;left:0pt;margin-left:78.8pt;margin-top:26.85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SMBT11gAAAAkBAAAP&#10;AAAAAAAAAAEAIAAAACIAAABkcnMvZG93bnJldi54bWxQSwECFAAUAAAACACHTuJA4fVV4KgBAABq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7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1140460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1129" name="Shape 11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29" o:spid="_x0000_s1026" o:spt="202" type="#_x0000_t202" style="position:absolute;left:0pt;margin-left:89.8pt;margin-top:26.85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S+OTrNYAAAAJAQAA&#10;DwAAAAAAAAABACAAAAAiAAAAZHJzL2Rvd25yZXYueG1sUEsBAhQAFAAAAAgAh07iQFuP38+pAQAA&#10;ag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7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1112520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1133" name="Shape 11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33" o:spid="_x0000_s1026" o:spt="202" type="#_x0000_t202" style="position:absolute;left:0pt;margin-left:87.6pt;margin-top:26.85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OY8EfPVAAAACQEAAA8A&#10;AAAAAAAAAQAgAAAAIgAAAGRycy9kb3ducmV2LnhtbFBLAQIUABQAAAAIAIdO4kCqZM3xqAEAAGo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7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1139190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1137" name="Shape 11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37" o:spid="_x0000_s1026" o:spt="202" type="#_x0000_t202" style="position:absolute;left:0pt;margin-left:89.7pt;margin-top:26.85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whgYhtYAAAAJAQAA&#10;DwAAAAAAAAABACAAAAAiAAAAZHJzL2Rvd25yZXYueG1sUEsBAhQAFAAAAAgAh07iQDxNS+upAQAA&#10;ag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7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1139190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1141" name="Shape 114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41" o:spid="_x0000_s1026" o:spt="202" type="#_x0000_t202" style="position:absolute;left:0pt;margin-left:89.7pt;margin-top:26.85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CGBiG1gAAAAkBAAAP&#10;AAAAAAAAAAEAIAAAACIAAABkcnMvZG93bnJldi54bWxQSwECFAAUAAAACACHTuJAAzQe76gBAABq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7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1139190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1145" name="Shape 11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45" o:spid="_x0000_s1026" o:spt="202" type="#_x0000_t202" style="position:absolute;left:0pt;margin-left:89.7pt;margin-top:26.85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CGBiG1gAAAAkBAAAP&#10;AAAAAAAAAAEAIAAAACIAAABkcnMvZG93bnJldi54bWxQSwECFAAUAAAACACHTuJAlR2Y9agBAABq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7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1117600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1149" name="Shape 114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49" o:spid="_x0000_s1026" o:spt="202" type="#_x0000_t202" style="position:absolute;left:0pt;margin-left:88pt;margin-top:26.85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6RHBjdYAAAAJAQAA&#10;DwAAAAAAAAABACAAAAAiAAAAZHJzL2Rvd25yZXYueG1sUEsBAhQAFAAAAAgAh07iQC9nEtqpAQAA&#10;ag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7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1123950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1153" name="Shape 11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53" o:spid="_x0000_s1026" o:spt="202" type="#_x0000_t202" style="position:absolute;left:0pt;margin-left:88.5pt;margin-top:26.85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4xOIv1gAAAAkBAAAP&#10;AAAAAAAAAAEAIAAAACIAAABkcnMvZG93bnJldi54bWxQSwECFAAUAAAACACHTuJA3owA5KgBAABq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1062355</wp:posOffset>
              </wp:positionH>
              <wp:positionV relativeFrom="page">
                <wp:posOffset>45720</wp:posOffset>
              </wp:positionV>
              <wp:extent cx="3456305" cy="100330"/>
              <wp:effectExtent l="0" t="0" r="0" b="0"/>
              <wp:wrapNone/>
              <wp:docPr id="101" name="Shape 10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1" o:spid="_x0000_s1026" o:spt="202" type="#_x0000_t202" style="position:absolute;left:0pt;margin-left:83.65pt;margin-top:3.6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D/TO941AAAAAgBAAAPAAAA&#10;AAAAAAEAIAAAACIAAABkcnMvZG93bnJldi54bWxQSwECFAAUAAAACACHTuJAPtpNRqcBAABoAwAA&#10;DgAAAAAAAAABACAAAAAjAQAAZHJzL2Uyb0RvYy54bWxQSwUGAAAAAAYABgBZAQAAP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8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1123950</wp:posOffset>
              </wp:positionH>
              <wp:positionV relativeFrom="page">
                <wp:posOffset>340995</wp:posOffset>
              </wp:positionV>
              <wp:extent cx="3456305" cy="100330"/>
              <wp:effectExtent l="0" t="0" r="0" b="0"/>
              <wp:wrapNone/>
              <wp:docPr id="1157" name="Shape 1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57" o:spid="_x0000_s1026" o:spt="202" type="#_x0000_t202" style="position:absolute;left:0pt;margin-left:88.5pt;margin-top:26.85pt;height:7.9pt;width:272.15pt;mso-position-horizontal-relative:page;mso-position-vertical-relative:page;z-index:-251656192;mso-width-relative:page;mso-height-relative:page;" filled="f" stroked="f" coordsize="21600,21600" o:gfxdata="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uMTiL9YAAAAJAQAA&#10;DwAAAAAAAAABACAAAAAiAAAAZHJzL2Rvd25yZXYueG1sUEsBAhQAFAAAAAgAh07iQEilhv6pAQAA&#10;ag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28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hdr>
</file>

<file path=word/header28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</w:p>
</w:hdr>
</file>

<file path=word/header2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1062355</wp:posOffset>
              </wp:positionH>
              <wp:positionV relativeFrom="page">
                <wp:posOffset>45720</wp:posOffset>
              </wp:positionV>
              <wp:extent cx="3456305" cy="100330"/>
              <wp:effectExtent l="0" t="0" r="0" b="0"/>
              <wp:wrapNone/>
              <wp:docPr id="105" name="Shape 10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5" o:spid="_x0000_s1026" o:spt="202" type="#_x0000_t202" style="position:absolute;left:0pt;margin-left:83.65pt;margin-top:3.6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975360</wp:posOffset>
              </wp:positionH>
              <wp:positionV relativeFrom="page">
                <wp:posOffset>22860</wp:posOffset>
              </wp:positionV>
              <wp:extent cx="3456305" cy="100330"/>
              <wp:effectExtent l="0" t="0" r="0" b="0"/>
              <wp:wrapNone/>
              <wp:docPr id="9" name="Shape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9" o:spid="_x0000_s1026" o:spt="202" type="#_x0000_t202" style="position:absolute;left:0pt;margin-left:76.8pt;margin-top:1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3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937260</wp:posOffset>
              </wp:positionH>
              <wp:positionV relativeFrom="page">
                <wp:posOffset>48260</wp:posOffset>
              </wp:positionV>
              <wp:extent cx="3456305" cy="100330"/>
              <wp:effectExtent l="0" t="0" r="0" b="0"/>
              <wp:wrapNone/>
              <wp:docPr id="109" name="Shape 1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09" o:spid="_x0000_s1026" o:spt="202" type="#_x0000_t202" style="position:absolute;left:0pt;margin-left:73.8pt;margin-top:3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KPSTDfVAAAACAEAAA8A&#10;AAAAAAAAAQAgAAAAIgAAAGRycy9kb3ducmV2LnhtbFBLAQIUABQAAAAIAIdO4kDt+KfQ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3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937260</wp:posOffset>
              </wp:positionH>
              <wp:positionV relativeFrom="page">
                <wp:posOffset>48260</wp:posOffset>
              </wp:positionV>
              <wp:extent cx="3456305" cy="100330"/>
              <wp:effectExtent l="0" t="0" r="0" b="0"/>
              <wp:wrapNone/>
              <wp:docPr id="113" name="Shape 1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3" o:spid="_x0000_s1026" o:spt="202" type="#_x0000_t202" style="position:absolute;left:0pt;margin-left:73.8pt;margin-top:3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o9JMN9UAAAAIAQAADwAA&#10;AAAAAAABACAAAAAiAAAAZHJzL2Rvd25yZXYueG1sUEsBAhQAFAAAAAgAh07iQDOewhanAQAAaAMA&#10;AA4AAAAAAAAAAQAgAAAAJA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3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982980</wp:posOffset>
              </wp:positionH>
              <wp:positionV relativeFrom="page">
                <wp:posOffset>168275</wp:posOffset>
              </wp:positionV>
              <wp:extent cx="3459480" cy="100330"/>
              <wp:effectExtent l="0" t="0" r="0" b="0"/>
              <wp:wrapNone/>
              <wp:docPr id="117" name="Shape 1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948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8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484848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//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 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7" o:spid="_x0000_s1026" o:spt="202" type="#_x0000_t202" style="position:absolute;left:0pt;margin-left:77.4pt;margin-top:13.25pt;height:7.9pt;width:272.4pt;mso-position-horizontal-relative:page;mso-position-vertical-relative:page;z-index:-251657216;mso-width-relative:page;mso-height-relative:page;" filled="f" stroked="f" coordsize="21600,21600" o:gfxdata="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BH10S1gAAAAkBAAAP&#10;AAAAAAAAAAEAIAAAACIAAABkcnMvZG93bnJldi54bWxQSwECFAAUAAAACACHTuJAzcd+Ma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8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: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hAnsi="Times New Roman" w:eastAsia="Times New Roman" w:cs="Times New Roman"/>
                        <w:color w:val="484848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//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 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3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982980</wp:posOffset>
              </wp:positionH>
              <wp:positionV relativeFrom="page">
                <wp:posOffset>168275</wp:posOffset>
              </wp:positionV>
              <wp:extent cx="3459480" cy="100330"/>
              <wp:effectExtent l="0" t="0" r="0" b="0"/>
              <wp:wrapNone/>
              <wp:docPr id="119" name="Shape 1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948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8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484848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//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 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19" o:spid="_x0000_s1026" o:spt="202" type="#_x0000_t202" style="position:absolute;left:0pt;margin-left:77.4pt;margin-top:13.25pt;height:7.9pt;width:272.4pt;mso-position-horizontal-relative:page;mso-position-vertical-relative:page;z-index:-251657216;mso-width-relative:page;mso-height-relative:page;" filled="f" stroked="f" coordsize="21600,21600" o:gfxdata="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IEfXRLWAAAACQEAAA8A&#10;AAAAAAAAAQAgAAAAIgAAAGRycy9kb3ducmV2LnhtbFBLAQIUABQAAAAIAIdO4kBTPYe/pwEAAGgD&#10;AAAOAAAAAAAAAAEAIAAAACU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8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: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hAnsi="Times New Roman" w:eastAsia="Times New Roman" w:cs="Times New Roman"/>
                        <w:color w:val="484848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//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 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3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993775</wp:posOffset>
              </wp:positionH>
              <wp:positionV relativeFrom="page">
                <wp:posOffset>76835</wp:posOffset>
              </wp:positionV>
              <wp:extent cx="3456305" cy="100330"/>
              <wp:effectExtent l="0" t="0" r="0" b="0"/>
              <wp:wrapNone/>
              <wp:docPr id="121" name="Shape 1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21" o:spid="_x0000_s1026" o:spt="202" type="#_x0000_t202" style="position:absolute;left:0pt;margin-left:78.25pt;margin-top:6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Df0i77VAAAACQEAAA8A&#10;AAAAAAAAAQAgAAAAIgAAAGRycy9kb3ducmV2LnhtbFBLAQIUABQAAAAIAIdO4kBtwJ5B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3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993775</wp:posOffset>
              </wp:positionH>
              <wp:positionV relativeFrom="page">
                <wp:posOffset>76835</wp:posOffset>
              </wp:positionV>
              <wp:extent cx="3456305" cy="100330"/>
              <wp:effectExtent l="0" t="0" r="0" b="0"/>
              <wp:wrapNone/>
              <wp:docPr id="123" name="Shape 1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23" o:spid="_x0000_s1026" o:spt="202" type="#_x0000_t202" style="position:absolute;left:0pt;margin-left:78.25pt;margin-top:6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N/SLvtUAAAAJAQAADwAA&#10;AAAAAAABACAAAAAiAAAAZHJzL2Rvd25yZXYueG1sUEsBAhQAFAAAAAgAh07iQGmKQP+nAQAAaAMA&#10;AA4AAAAAAAAAAQAgAAAAJA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3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974725</wp:posOffset>
              </wp:positionH>
              <wp:positionV relativeFrom="page">
                <wp:posOffset>52705</wp:posOffset>
              </wp:positionV>
              <wp:extent cx="3456305" cy="100330"/>
              <wp:effectExtent l="0" t="0" r="0" b="0"/>
              <wp:wrapNone/>
              <wp:docPr id="125" name="Shape 1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25" o:spid="_x0000_s1026" o:spt="202" type="#_x0000_t202" style="position:absolute;left:0pt;margin-left:76.75pt;margin-top:4.1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73YEBNUAAAAIAQAADwAA&#10;AAAAAAABACAAAAAiAAAAZHJzL2Rvd25yZXYueG1sUEsBAhQAFAAAAAgAh07iQCRSU+enAQAAaAMA&#10;AA4AAAAAAAAAAQAgAAAAJA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3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974725</wp:posOffset>
              </wp:positionH>
              <wp:positionV relativeFrom="page">
                <wp:posOffset>52705</wp:posOffset>
              </wp:positionV>
              <wp:extent cx="3456305" cy="100330"/>
              <wp:effectExtent l="0" t="0" r="0" b="0"/>
              <wp:wrapNone/>
              <wp:docPr id="129" name="Shape 1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29" o:spid="_x0000_s1026" o:spt="202" type="#_x0000_t202" style="position:absolute;left:0pt;margin-left:76.75pt;margin-top:4.1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O92BATVAAAACAEAAA8A&#10;AAAAAAAAAQAgAAAAIgAAAGRycy9kb3ducmV2LnhtbFBLAQIUABQAAAAIAIdO4kC+4nTX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3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923290</wp:posOffset>
              </wp:positionH>
              <wp:positionV relativeFrom="page">
                <wp:posOffset>40005</wp:posOffset>
              </wp:positionV>
              <wp:extent cx="3456305" cy="100330"/>
              <wp:effectExtent l="0" t="0" r="0" b="0"/>
              <wp:wrapNone/>
              <wp:docPr id="133" name="Shape 1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33" o:spid="_x0000_s1026" o:spt="202" type="#_x0000_t202" style="position:absolute;left:0pt;margin-left:72.7pt;margin-top:3.1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8dh1i9UAAAAIAQAADwAA&#10;AAAAAAABACAAAAAiAAAAZHJzL2Rvd25yZXYueG1sUEsBAhQAFAAAAAgAh07iQGCEERGnAQAAaAMA&#10;AA4AAAAAAAAAAQAgAAAAJA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3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1050290</wp:posOffset>
              </wp:positionH>
              <wp:positionV relativeFrom="page">
                <wp:posOffset>38735</wp:posOffset>
              </wp:positionV>
              <wp:extent cx="3456305" cy="100330"/>
              <wp:effectExtent l="0" t="0" r="0" b="0"/>
              <wp:wrapNone/>
              <wp:docPr id="137" name="Shape 1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37" o:spid="_x0000_s1026" o:spt="202" type="#_x0000_t202" style="position:absolute;left:0pt;margin-left:82.7pt;margin-top:3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plcM0tQAAAAIAQAADwAA&#10;AAAAAAABACAAAAAiAAAAZHJzL2Rvd25yZXYueG1sUEsBAhQAFAAAAAgAh07iQCkW3LeoAQAAaAMA&#10;AA4AAAAAAAAAAQAgAAAAIw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975360</wp:posOffset>
              </wp:positionH>
              <wp:positionV relativeFrom="page">
                <wp:posOffset>22860</wp:posOffset>
              </wp:positionV>
              <wp:extent cx="3456305" cy="100330"/>
              <wp:effectExtent l="0" t="0" r="0" b="0"/>
              <wp:wrapNone/>
              <wp:docPr id="13" name="Shape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3" o:spid="_x0000_s1026" o:spt="202" type="#_x0000_t202" style="position:absolute;left:0pt;margin-left:76.8pt;margin-top:1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4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982980</wp:posOffset>
              </wp:positionH>
              <wp:positionV relativeFrom="page">
                <wp:posOffset>168275</wp:posOffset>
              </wp:positionV>
              <wp:extent cx="3459480" cy="100330"/>
              <wp:effectExtent l="0" t="0" r="0" b="0"/>
              <wp:wrapNone/>
              <wp:docPr id="149" name="Shape 14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948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8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484848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//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 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49" o:spid="_x0000_s1026" o:spt="202" type="#_x0000_t202" style="position:absolute;left:0pt;margin-left:77.4pt;margin-top:13.25pt;height:7.9pt;width:272.4pt;mso-position-horizontal-relative:page;mso-position-vertical-relative:page;z-index:-251657216;mso-width-relative:page;mso-height-relative:page;" filled="f" stroked="f" coordsize="21600,21600" o:gfxdata="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IEfXRLWAAAACQEAAA8A&#10;AAAAAAAAAQAgAAAAIgAAAGRycy9kb3ducmV2LnhtbFBLAQIUABQAAAAIAIdO4kD8B3BepwEAAGgD&#10;AAAOAAAAAAAAAAEAIAAAACU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8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: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hAnsi="Times New Roman" w:eastAsia="Times New Roman" w:cs="Times New Roman"/>
                        <w:color w:val="484848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//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 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4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982980</wp:posOffset>
              </wp:positionH>
              <wp:positionV relativeFrom="page">
                <wp:posOffset>168275</wp:posOffset>
              </wp:positionV>
              <wp:extent cx="3459480" cy="100330"/>
              <wp:effectExtent l="0" t="0" r="0" b="0"/>
              <wp:wrapNone/>
              <wp:docPr id="151" name="Shape 1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948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8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484848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//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 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51" o:spid="_x0000_s1026" o:spt="202" type="#_x0000_t202" style="position:absolute;left:0pt;margin-left:77.4pt;margin-top:13.25pt;height:7.9pt;width:272.4pt;mso-position-horizontal-relative:page;mso-position-vertical-relative:page;z-index:-251657216;mso-width-relative:page;mso-height-relative:page;" filled="f" stroked="f" coordsize="21600,21600" o:gfxdata="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IEfXRLWAAAACQEAAA8A&#10;AAAAAAAAAQAgAAAAIgAAAGRycy9kb3ducmV2LnhtbFBLAQIUABQAAAAIAIdO4kAmK8smpwEAAGgD&#10;AAAOAAAAAAAAAAEAIAAAACU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8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: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hAnsi="Times New Roman" w:eastAsia="Times New Roman" w:cs="Times New Roman"/>
                        <w:color w:val="484848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//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 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4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923290</wp:posOffset>
              </wp:positionH>
              <wp:positionV relativeFrom="page">
                <wp:posOffset>40005</wp:posOffset>
              </wp:positionV>
              <wp:extent cx="3456305" cy="100330"/>
              <wp:effectExtent l="0" t="0" r="0" b="0"/>
              <wp:wrapNone/>
              <wp:docPr id="154" name="Shape 15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54" o:spid="_x0000_s1026" o:spt="202" type="#_x0000_t202" style="position:absolute;left:0pt;margin-left:72.7pt;margin-top:3.1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PHYdYvVAAAACAEAAA8A&#10;AAAAAAAAAQAgAAAAIgAAAGRycy9kb3ducmV2LnhtbFBLAQIUABQAAAAIAIdO4kDaVxhe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4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923290</wp:posOffset>
              </wp:positionH>
              <wp:positionV relativeFrom="page">
                <wp:posOffset>40005</wp:posOffset>
              </wp:positionV>
              <wp:extent cx="3456305" cy="100330"/>
              <wp:effectExtent l="0" t="0" r="0" b="0"/>
              <wp:wrapNone/>
              <wp:docPr id="158" name="Shap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58" o:spid="_x0000_s1026" o:spt="202" type="#_x0000_t202" style="position:absolute;left:0pt;margin-left:72.7pt;margin-top:3.1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8dh1i9UAAAAIAQAADwAA&#10;AAAAAAABACAAAAAiAAAAZHJzL2Rvd25yZXYueG1sUEsBAhQAFAAAAAgAh07iQEDnP26nAQAAaAMA&#10;AA4AAAAAAAAAAQAgAAAAJA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4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1050290</wp:posOffset>
              </wp:positionH>
              <wp:positionV relativeFrom="page">
                <wp:posOffset>38735</wp:posOffset>
              </wp:positionV>
              <wp:extent cx="3456305" cy="100330"/>
              <wp:effectExtent l="0" t="0" r="0" b="0"/>
              <wp:wrapNone/>
              <wp:docPr id="162" name="Shape 16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62" o:spid="_x0000_s1026" o:spt="202" type="#_x0000_t202" style="position:absolute;left:0pt;margin-left:82.7pt;margin-top:3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CmVwzS1AAAAAgBAAAPAAAA&#10;AAAAAAEAIAAAACIAAABkcnMvZG93bnJldi54bWxQSwECFAAUAAAACACHTuJAzZuJr6cBAABoAwAA&#10;DgAAAAAAAAABACAAAAAjAQAAZHJzL2Uyb0RvYy54bWxQSwUGAAAAAAYABgBZAQAAP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4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1002030</wp:posOffset>
              </wp:positionH>
              <wp:positionV relativeFrom="page">
                <wp:posOffset>39370</wp:posOffset>
              </wp:positionV>
              <wp:extent cx="3456305" cy="100330"/>
              <wp:effectExtent l="0" t="0" r="0" b="0"/>
              <wp:wrapNone/>
              <wp:docPr id="166" name="Shape 16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66" o:spid="_x0000_s1026" o:spt="202" type="#_x0000_t202" style="position:absolute;left:0pt;margin-left:78.9pt;margin-top:3.1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oCCHjdQAAAAIAQAADwAA&#10;AAAAAAABACAAAAAiAAAAZHJzL2Rvd25yZXYueG1sUEsBAhQAFAAAAAgAh07iQIQJRAmoAQAAaAMA&#10;AA4AAAAAAAAAAQAgAAAAIw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4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1029335</wp:posOffset>
              </wp:positionH>
              <wp:positionV relativeFrom="page">
                <wp:posOffset>39370</wp:posOffset>
              </wp:positionV>
              <wp:extent cx="3456305" cy="100330"/>
              <wp:effectExtent l="0" t="0" r="0" b="0"/>
              <wp:wrapNone/>
              <wp:docPr id="170" name="Shape 17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70" o:spid="_x0000_s1026" o:spt="202" type="#_x0000_t202" style="position:absolute;left:0pt;margin-left:81.05pt;margin-top:3.1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BPSMEr1AAAAAgBAAAPAAAA&#10;AAAAAAEAIAAAACIAAABkcnMvZG93bnJldi54bWxQSwECFAAUAAAACACHTuJAwN8G/6cBAABoAwAA&#10;DgAAAAAAAAABACAAAAAjAQAAZHJzL2Uyb0RvYy54bWxQSwUGAAAAAAYABgBZAQAAP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4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1029335</wp:posOffset>
              </wp:positionH>
              <wp:positionV relativeFrom="page">
                <wp:posOffset>39370</wp:posOffset>
              </wp:positionV>
              <wp:extent cx="3456305" cy="100330"/>
              <wp:effectExtent l="0" t="0" r="0" b="0"/>
              <wp:wrapNone/>
              <wp:docPr id="194" name="Shape 19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94" o:spid="_x0000_s1026" o:spt="202" type="#_x0000_t202" style="position:absolute;left:0pt;margin-left:81.05pt;margin-top:3.1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T0jBK9QAAAAIAQAADwAA&#10;AAAAAAABACAAAAAiAAAAZHJzL2Rvd25yZXYueG1sUEsBAhQAFAAAAAgAh07iQDAK8k6oAQAAaAMA&#10;AA4AAAAAAAAAAQAgAAAAIw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4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1029335</wp:posOffset>
              </wp:positionH>
              <wp:positionV relativeFrom="page">
                <wp:posOffset>39370</wp:posOffset>
              </wp:positionV>
              <wp:extent cx="3456305" cy="100330"/>
              <wp:effectExtent l="0" t="0" r="0" b="0"/>
              <wp:wrapNone/>
              <wp:docPr id="198" name="Shape 1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98" o:spid="_x0000_s1026" o:spt="202" type="#_x0000_t202" style="position:absolute;left:0pt;margin-left:81.05pt;margin-top:3.1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T0jBK9QAAAAIAQAADwAA&#10;AAAAAAABACAAAAAiAAAAZHJzL2Rvd25yZXYueG1sUEsBAhQAFAAAAAgAh07iQKq61X6oAQAAaAMA&#10;AA4AAAAAAAAAAQAgAAAAIw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4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1003300</wp:posOffset>
              </wp:positionH>
              <wp:positionV relativeFrom="page">
                <wp:posOffset>39370</wp:posOffset>
              </wp:positionV>
              <wp:extent cx="3456305" cy="100330"/>
              <wp:effectExtent l="0" t="0" r="0" b="0"/>
              <wp:wrapNone/>
              <wp:docPr id="202" name="Shape 20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02" o:spid="_x0000_s1026" o:spt="202" type="#_x0000_t202" style="position:absolute;left:0pt;margin-left:79pt;margin-top:3.1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Rsd7WdQAAAAIAQAADwAA&#10;AAAAAAABACAAAAAiAAAAZHJzL2Rvd25yZXYueG1sUEsBAhQAFAAAAAgAh07iQMaPqyyoAQAAaAMA&#10;AA4AAAAAAAAAAQAgAAAAIw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1005840</wp:posOffset>
              </wp:positionH>
              <wp:positionV relativeFrom="page">
                <wp:posOffset>22860</wp:posOffset>
              </wp:positionV>
              <wp:extent cx="3456305" cy="100330"/>
              <wp:effectExtent l="0" t="0" r="0" b="0"/>
              <wp:wrapNone/>
              <wp:docPr id="17" name="Shape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17" o:spid="_x0000_s1026" o:spt="202" type="#_x0000_t202" style="position:absolute;left:0pt;margin-left:79.2pt;margin-top:1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4HzzidUAAAAIAQAADwAA&#10;AAAAAAABACAAAAAiAAAAZHJzL2Rvd25yZXYueG1sUEsBAhQAFAAAAAgAh07iQOP9cM+nAQAAZgMA&#10;AA4AAAAAAAAAAQAgAAAAJA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5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972820</wp:posOffset>
              </wp:positionH>
              <wp:positionV relativeFrom="page">
                <wp:posOffset>26670</wp:posOffset>
              </wp:positionV>
              <wp:extent cx="3456305" cy="100330"/>
              <wp:effectExtent l="0" t="0" r="0" b="0"/>
              <wp:wrapNone/>
              <wp:docPr id="209" name="Shape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09" o:spid="_x0000_s1026" o:spt="202" type="#_x0000_t202" style="position:absolute;left:0pt;margin-left:76.6pt;margin-top:2.1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UUst51QAAAAgBAAAP&#10;AAAAAAAAAAEAIAAAACIAAABkcnMvZG93bnJldi54bWxQSwECFAAUAAAACACHTuJAE8LwW6kBAABo&#10;AwAADgAAAAAAAAABACAAAAAk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5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1053465</wp:posOffset>
              </wp:positionH>
              <wp:positionV relativeFrom="page">
                <wp:posOffset>26670</wp:posOffset>
              </wp:positionV>
              <wp:extent cx="3456305" cy="100330"/>
              <wp:effectExtent l="0" t="0" r="0" b="0"/>
              <wp:wrapNone/>
              <wp:docPr id="213" name="Shape 2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13" o:spid="_x0000_s1026" o:spt="202" type="#_x0000_t202" style="position:absolute;left:0pt;margin-left:82.95pt;margin-top:2.1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AkiKhi0wAAAAgBAAAPAAAA&#10;AAAAAAEAIAAAACIAAABkcnMvZG93bnJldi54bWxQSwECFAAUAAAACACHTuJAzaSVnagBAABoAwAA&#10;DgAAAAAAAAABACAAAAAiAQAAZHJzL2Uyb0RvYy54bWxQSwUGAAAAAAYABgBZAQAAP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5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1002030</wp:posOffset>
              </wp:positionH>
              <wp:positionV relativeFrom="page">
                <wp:posOffset>39370</wp:posOffset>
              </wp:positionV>
              <wp:extent cx="3456305" cy="100330"/>
              <wp:effectExtent l="0" t="0" r="0" b="0"/>
              <wp:wrapNone/>
              <wp:docPr id="217" name="Shape 2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17" o:spid="_x0000_s1026" o:spt="202" type="#_x0000_t202" style="position:absolute;left:0pt;margin-left:78.9pt;margin-top:3.1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KAgh43UAAAACAEAAA8A&#10;AAAAAAAAAQAgAAAAIgAAAGRycy9kb3ducmV2LnhtbFBLAQIUABQAAAAIAIdO4kCENlg7qQEAAGgD&#10;AAAOAAAAAAAAAAEAIAAAACM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5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918210</wp:posOffset>
              </wp:positionH>
              <wp:positionV relativeFrom="page">
                <wp:posOffset>26670</wp:posOffset>
              </wp:positionV>
              <wp:extent cx="3456305" cy="100330"/>
              <wp:effectExtent l="0" t="0" r="0" b="0"/>
              <wp:wrapNone/>
              <wp:docPr id="224" name="Shape 2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24" o:spid="_x0000_s1026" o:spt="202" type="#_x0000_t202" style="position:absolute;left:0pt;margin-left:72.3pt;margin-top:2.1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C3HZAtQAAAAIAQAADwAA&#10;AAAAAAABACAAAAAiAAAAZHJzL2Rvd25yZXYueG1sUEsBAhQAFAAAAAgAh07iQNhNazOoAQAAaAMA&#10;AA4AAAAAAAAAAQAgAAAAIw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5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1075055</wp:posOffset>
              </wp:positionH>
              <wp:positionV relativeFrom="page">
                <wp:posOffset>26670</wp:posOffset>
              </wp:positionV>
              <wp:extent cx="3456305" cy="100330"/>
              <wp:effectExtent l="0" t="0" r="0" b="0"/>
              <wp:wrapNone/>
              <wp:docPr id="228" name="Shape 2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28" o:spid="_x0000_s1026" o:spt="202" type="#_x0000_t202" style="position:absolute;left:0pt;margin-left:84.65pt;margin-top:2.1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cpCM+NQAAAAIAQAADwAA&#10;AAAAAAABACAAAAAiAAAAZHJzL2Rvd25yZXYueG1sUEsBAhQAFAAAAAgAh07iQEL9TAOoAQAAaAMA&#10;AA4AAAAAAAAAAQAgAAAAIw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5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1075055</wp:posOffset>
              </wp:positionH>
              <wp:positionV relativeFrom="page">
                <wp:posOffset>26670</wp:posOffset>
              </wp:positionV>
              <wp:extent cx="3456305" cy="100330"/>
              <wp:effectExtent l="0" t="0" r="0" b="0"/>
              <wp:wrapNone/>
              <wp:docPr id="232" name="Shape 23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32" o:spid="_x0000_s1026" o:spt="202" type="#_x0000_t202" style="position:absolute;left:0pt;margin-left:84.65pt;margin-top:2.1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cpCM+NQAAAAIAQAADwAA&#10;AAAAAAABACAAAAAiAAAAZHJzL2Rvd25yZXYueG1sUEsBAhQAFAAAAAgAh07iQJybKcWoAQAAaAMA&#10;AA4AAAAAAAAAAQAgAAAAIw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5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1075055</wp:posOffset>
              </wp:positionH>
              <wp:positionV relativeFrom="page">
                <wp:posOffset>26670</wp:posOffset>
              </wp:positionV>
              <wp:extent cx="3456305" cy="100330"/>
              <wp:effectExtent l="0" t="0" r="0" b="0"/>
              <wp:wrapNone/>
              <wp:docPr id="236" name="Shape 23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36" o:spid="_x0000_s1026" o:spt="202" type="#_x0000_t202" style="position:absolute;left:0pt;margin-left:84.65pt;margin-top:2.1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cpCM+NQAAAAIAQAADwAA&#10;AAAAAAABACAAAAAiAAAAZHJzL2Rvd25yZXYueG1sUEsBAhQAFAAAAAgAh07iQNUJ5GOoAQAAaAMA&#10;AA4AAAAAAAAAAQAgAAAAIw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5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894080</wp:posOffset>
              </wp:positionH>
              <wp:positionV relativeFrom="page">
                <wp:posOffset>26670</wp:posOffset>
              </wp:positionV>
              <wp:extent cx="3456305" cy="100330"/>
              <wp:effectExtent l="0" t="0" r="0" b="0"/>
              <wp:wrapNone/>
              <wp:docPr id="240" name="Shape 2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40" o:spid="_x0000_s1026" o:spt="202" type="#_x0000_t202" style="position:absolute;left:0pt;margin-left:70.4pt;margin-top:2.1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DIKiN+0wAAAAgBAAAPAAAA&#10;AAAAAAEAIAAAACIAAABkcnMvZG93bnJldi54bWxQSwECFAAUAAAACACHTuJAZPHTnagBAABoAwAA&#10;DgAAAAAAAAABACAAAAAiAQAAZHJzL2Uyb0RvYy54bWxQSwUGAAAAAAYABgBZAQAAP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5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1038860</wp:posOffset>
              </wp:positionH>
              <wp:positionV relativeFrom="page">
                <wp:posOffset>190500</wp:posOffset>
              </wp:positionV>
              <wp:extent cx="3456305" cy="100330"/>
              <wp:effectExtent l="0" t="0" r="0" b="0"/>
              <wp:wrapNone/>
              <wp:docPr id="244" name="Shape 2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44" o:spid="_x0000_s1026" o:spt="202" type="#_x0000_t202" style="position:absolute;left:0pt;margin-left:81.8pt;margin-top:1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0ieEO1gAAAAkBAAAP&#10;AAAAAAAAAAEAIAAAACIAAABkcnMvZG93bnJldi54bWxQSwECFAAUAAAACACHTuJALWMeO6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5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1156335</wp:posOffset>
              </wp:positionH>
              <wp:positionV relativeFrom="page">
                <wp:posOffset>190500</wp:posOffset>
              </wp:positionV>
              <wp:extent cx="3456305" cy="100330"/>
              <wp:effectExtent l="0" t="0" r="0" b="0"/>
              <wp:wrapNone/>
              <wp:docPr id="248" name="Shape 2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48" o:spid="_x0000_s1026" o:spt="202" type="#_x0000_t202" style="position:absolute;left:0pt;margin-left:91.05pt;margin-top:1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HxuMOLVAAAACQEAAA8A&#10;AAAAAAAAAQAgAAAAIgAAAGRycy9kb3ducmV2LnhtbFBLAQIUABQAAAAIAIdO4kC30zkL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951230</wp:posOffset>
              </wp:positionH>
              <wp:positionV relativeFrom="page">
                <wp:posOffset>22860</wp:posOffset>
              </wp:positionV>
              <wp:extent cx="3456305" cy="100330"/>
              <wp:effectExtent l="0" t="0" r="0" b="0"/>
              <wp:wrapNone/>
              <wp:docPr id="21" name="Shape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1" o:spid="_x0000_s1026" o:spt="202" type="#_x0000_t202" style="position:absolute;left:0pt;margin-left:74.9pt;margin-top:1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B/oCHa1AAAAAgBAAAPAAAA&#10;AAAAAAEAIAAAACIAAABkcnMvZG93bnJldi54bWxQSwECFAAUAAAACACHTuJANWcW76cBAABmAwAA&#10;DgAAAAAAAAABACAAAAAjAQAAZHJzL2Uyb0RvYy54bWxQSwUGAAAAAAYABgBZAQAAP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6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918210</wp:posOffset>
              </wp:positionH>
              <wp:positionV relativeFrom="page">
                <wp:posOffset>26670</wp:posOffset>
              </wp:positionV>
              <wp:extent cx="3456305" cy="100330"/>
              <wp:effectExtent l="0" t="0" r="0" b="0"/>
              <wp:wrapNone/>
              <wp:docPr id="252" name="Shape 25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52" o:spid="_x0000_s1026" o:spt="202" type="#_x0000_t202" style="position:absolute;left:0pt;margin-left:72.3pt;margin-top:2.1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C3HZAtQAAAAIAQAADwAA&#10;AAAAAAABACAAAAAiAAAAZHJzL2Rvd25yZXYueG1sUEsBAhQAFAAAAAgAh07iQGm1XM2oAQAAaAMA&#10;AA4AAAAAAAAAAQAgAAAAIw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6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993775</wp:posOffset>
              </wp:positionH>
              <wp:positionV relativeFrom="page">
                <wp:posOffset>76835</wp:posOffset>
              </wp:positionV>
              <wp:extent cx="3456305" cy="100330"/>
              <wp:effectExtent l="0" t="0" r="0" b="0"/>
              <wp:wrapNone/>
              <wp:docPr id="256" name="Shape 2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56" o:spid="_x0000_s1026" o:spt="202" type="#_x0000_t202" style="position:absolute;left:0pt;margin-left:78.25pt;margin-top:6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Df0i77VAAAACQEAAA8A&#10;AAAAAAAAAQAgAAAAIgAAAGRycy9kb3ducmV2LnhtbFBLAQIUABQAAAAIAIdO4kAgJ5Fr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6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993775</wp:posOffset>
              </wp:positionH>
              <wp:positionV relativeFrom="page">
                <wp:posOffset>76835</wp:posOffset>
              </wp:positionV>
              <wp:extent cx="3456305" cy="100330"/>
              <wp:effectExtent l="0" t="0" r="0" b="0"/>
              <wp:wrapNone/>
              <wp:docPr id="258" name="Shape 2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58" o:spid="_x0000_s1026" o:spt="202" type="#_x0000_t202" style="position:absolute;left:0pt;margin-left:78.25pt;margin-top:6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Df0i77VAAAACQEAAA8A&#10;AAAAAAAAAQAgAAAAIgAAAGRycy9kb3ducmV2LnhtbFBLAQIUABQAAAAIAIdO4kC+3Wjl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6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1038860</wp:posOffset>
              </wp:positionH>
              <wp:positionV relativeFrom="page">
                <wp:posOffset>190500</wp:posOffset>
              </wp:positionV>
              <wp:extent cx="3456305" cy="100330"/>
              <wp:effectExtent l="0" t="0" r="0" b="0"/>
              <wp:wrapNone/>
              <wp:docPr id="265" name="Shape 26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65" o:spid="_x0000_s1026" o:spt="202" type="#_x0000_t202" style="position:absolute;left:0pt;margin-left:81.8pt;margin-top:1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0ieEO1gAAAAkBAAAP&#10;AAAAAAAAAAEAIAAAACIAAABkcnMvZG93bnJldi54bWxQSwECFAAUAAAACACHTuJAfFyiY6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6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1156335</wp:posOffset>
              </wp:positionH>
              <wp:positionV relativeFrom="page">
                <wp:posOffset>190500</wp:posOffset>
              </wp:positionV>
              <wp:extent cx="3456305" cy="100330"/>
              <wp:effectExtent l="0" t="0" r="0" b="0"/>
              <wp:wrapNone/>
              <wp:docPr id="269" name="Shape 26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69" o:spid="_x0000_s1026" o:spt="202" type="#_x0000_t202" style="position:absolute;left:0pt;margin-left:91.05pt;margin-top:1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HxuMOLVAAAACQEAAA8A&#10;AAAAAAAAAQAgAAAAIgAAAGRycy9kb3ducmV2LnhtbFBLAQIUABQAAAAIAIdO4kDm7IVT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6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1160780</wp:posOffset>
              </wp:positionH>
              <wp:positionV relativeFrom="page">
                <wp:posOffset>193675</wp:posOffset>
              </wp:positionV>
              <wp:extent cx="3453130" cy="103505"/>
              <wp:effectExtent l="0" t="0" r="0" b="0"/>
              <wp:wrapNone/>
              <wp:docPr id="273" name="Shape 2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3130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38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73" o:spid="_x0000_s1026" o:spt="202" type="#_x0000_t202" style="position:absolute;left:0pt;margin-left:91.4pt;margin-top:15.25pt;height:8.15pt;width:271.9pt;mso-position-horizontal-relative:page;mso-position-vertical-relative:page;z-index:-251657216;mso-width-relative:page;mso-height-relative:page;" filled="f" stroked="f" coordsize="21600,21600" o:gfxdata="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BWS5ndUAAAAJAQAADwAA&#10;AAAAAAABACAAAAAiAAAAZHJzL2Rvd25yZXYueG1sUEsBAhQAFAAAAAgAh07iQIVVSCynAQAAaAMA&#10;AA4AAAAAAAAAAQAgAAAAJA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38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: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: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6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1104265</wp:posOffset>
              </wp:positionH>
              <wp:positionV relativeFrom="page">
                <wp:posOffset>212725</wp:posOffset>
              </wp:positionV>
              <wp:extent cx="3456305" cy="115570"/>
              <wp:effectExtent l="0" t="0" r="0" b="0"/>
              <wp:wrapNone/>
              <wp:docPr id="279" name="Shape 27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155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79" o:spid="_x0000_s1026" o:spt="202" type="#_x0000_t202" style="position:absolute;left:0pt;margin-left:86.95pt;margin-top:16.75pt;height:9.1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pQqeU9YAAAAJAQAA&#10;DwAAAAAAAAABACAAAAAiAAAAZHJzL2Rvd25yZXYueG1sUEsBAhQAFAAAAAgAh07iQPxzVoa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6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1110615</wp:posOffset>
              </wp:positionH>
              <wp:positionV relativeFrom="page">
                <wp:posOffset>203835</wp:posOffset>
              </wp:positionV>
              <wp:extent cx="3456305" cy="100330"/>
              <wp:effectExtent l="0" t="0" r="0" b="0"/>
              <wp:wrapNone/>
              <wp:docPr id="283" name="Shape 28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83" o:spid="_x0000_s1026" o:spt="202" type="#_x0000_t202" style="position:absolute;left:0pt;margin-left:87.45pt;margin-top:16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LZQ+51gAAAAkBAAAP&#10;AAAAAAAAAAEAIAAAACIAAABkcnMvZG93bnJldi54bWxQSwECFAAUAAAACACHTuJAiMOIbK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6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1073785</wp:posOffset>
              </wp:positionH>
              <wp:positionV relativeFrom="page">
                <wp:posOffset>203835</wp:posOffset>
              </wp:positionV>
              <wp:extent cx="3456305" cy="100330"/>
              <wp:effectExtent l="0" t="0" r="0" b="0"/>
              <wp:wrapNone/>
              <wp:docPr id="287" name="Shape 28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87" o:spid="_x0000_s1026" o:spt="202" type="#_x0000_t202" style="position:absolute;left:0pt;margin-left:84.55pt;margin-top:16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RKbQotYAAAAJAQAA&#10;DwAAAAAAAAABACAAAAAiAAAAZHJzL2Rvd25yZXYueG1sUEsBAhQAFAAAAAgAh07iQMFRRcq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6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1073785</wp:posOffset>
              </wp:positionH>
              <wp:positionV relativeFrom="page">
                <wp:posOffset>203835</wp:posOffset>
              </wp:positionV>
              <wp:extent cx="3456305" cy="100330"/>
              <wp:effectExtent l="0" t="0" r="0" b="0"/>
              <wp:wrapNone/>
              <wp:docPr id="291" name="Shape 29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91" o:spid="_x0000_s1026" o:spt="202" type="#_x0000_t202" style="position:absolute;left:0pt;margin-left:84.55pt;margin-top:16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RKbQotYAAAAJAQAA&#10;DwAAAAAAAAABACAAAAAiAAAAZHJzL2Rvd25yZXYueG1sUEsBAhQAFAAAAAgAh07iQIWHBzy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951230</wp:posOffset>
              </wp:positionH>
              <wp:positionV relativeFrom="page">
                <wp:posOffset>22860</wp:posOffset>
              </wp:positionV>
              <wp:extent cx="3456305" cy="100330"/>
              <wp:effectExtent l="0" t="0" r="0" b="0"/>
              <wp:wrapNone/>
              <wp:docPr id="25" name="Shape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5" o:spid="_x0000_s1026" o:spt="202" type="#_x0000_t202" style="position:absolute;left:0pt;margin-left:74.9pt;margin-top:1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B/oCHa1AAAAAgBAAAPAAAA&#10;AAAAAAEAIAAAACIAAABkcnMvZG93bnJldi54bWxQSwECFAAUAAAACACHTuJAzTDjZKcBAABmAwAA&#10;DgAAAAAAAAABACAAAAAjAQAAZHJzL2Uyb0RvYy54bWxQSwUGAAAAAAYABgBZAQAAP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7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hdr>
</file>

<file path=word/header7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</w:pPr>
  </w:p>
</w:hdr>
</file>

<file path=word/header7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1052195</wp:posOffset>
              </wp:positionH>
              <wp:positionV relativeFrom="page">
                <wp:posOffset>205740</wp:posOffset>
              </wp:positionV>
              <wp:extent cx="3456305" cy="100330"/>
              <wp:effectExtent l="0" t="0" r="0" b="0"/>
              <wp:wrapNone/>
              <wp:docPr id="295" name="Shape 29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95" o:spid="_x0000_s1026" o:spt="202" type="#_x0000_t202" style="position:absolute;left:0pt;margin-left:82.85pt;margin-top:16.2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xxtq51gAAAAkBAAAP&#10;AAAAAAAAAAEAIAAAACIAAABkcnMvZG93bnJldi54bWxQSwECFAAUAAAACACHTuJAzBXKmq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店铺: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7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1052195</wp:posOffset>
              </wp:positionH>
              <wp:positionV relativeFrom="page">
                <wp:posOffset>205740</wp:posOffset>
              </wp:positionV>
              <wp:extent cx="3456305" cy="100330"/>
              <wp:effectExtent l="0" t="0" r="0" b="0"/>
              <wp:wrapNone/>
              <wp:docPr id="297" name="Shape 29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97" o:spid="_x0000_s1026" o:spt="202" type="#_x0000_t202" style="position:absolute;left:0pt;margin-left:82.85pt;margin-top:16.2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McbaudYAAAAJAQAA&#10;DwAAAAAAAAABACAAAAAiAAAAZHJzL2Rvd25yZXYueG1sUEsBAhQAFAAAAAgAh07iQMhfFCS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店铺: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7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993775</wp:posOffset>
              </wp:positionH>
              <wp:positionV relativeFrom="page">
                <wp:posOffset>76835</wp:posOffset>
              </wp:positionV>
              <wp:extent cx="3456305" cy="100330"/>
              <wp:effectExtent l="0" t="0" r="0" b="0"/>
              <wp:wrapNone/>
              <wp:docPr id="299" name="Shape 29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99" o:spid="_x0000_s1026" o:spt="202" type="#_x0000_t202" style="position:absolute;left:0pt;margin-left:78.25pt;margin-top:6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39Iu+1QAAAAkBAAAP&#10;AAAAAAAAAAEAIAAAACIAAABkcnMvZG93bnJldi54bWxQSwECFAAUAAAACACHTuJAVqXtqqkBAABo&#10;AwAADgAAAAAAAAABACAAAAAk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7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993775</wp:posOffset>
              </wp:positionH>
              <wp:positionV relativeFrom="page">
                <wp:posOffset>76835</wp:posOffset>
              </wp:positionV>
              <wp:extent cx="3456305" cy="100330"/>
              <wp:effectExtent l="0" t="0" r="0" b="0"/>
              <wp:wrapNone/>
              <wp:docPr id="301" name="Shape 30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01" o:spid="_x0000_s1026" o:spt="202" type="#_x0000_t202" style="position:absolute;left:0pt;margin-left:78.25pt;margin-top:6.0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Df0i77VAAAACQEAAA8A&#10;AAAAAAAAAQAgAAAAIgAAAGRycy9kb3ducmV2LnhtbFBLAQIUABQAAAAIAIdO4kBqCSi0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7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1004570</wp:posOffset>
              </wp:positionH>
              <wp:positionV relativeFrom="page">
                <wp:posOffset>184150</wp:posOffset>
              </wp:positionV>
              <wp:extent cx="3456305" cy="100330"/>
              <wp:effectExtent l="0" t="0" r="0" b="0"/>
              <wp:wrapNone/>
              <wp:docPr id="304" name="Shape 30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04" o:spid="_x0000_s1026" o:spt="202" type="#_x0000_t202" style="position:absolute;left:0pt;margin-left:79.1pt;margin-top:14.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YIy4V1gAAAAkBAAAP&#10;AAAAAAAAAAEAIAAAACIAAABkcnMvZG93bnJldi54bWxQSwECFAAUAAAACACHTuJAIb6KTa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7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1064260</wp:posOffset>
              </wp:positionH>
              <wp:positionV relativeFrom="page">
                <wp:posOffset>123190</wp:posOffset>
              </wp:positionV>
              <wp:extent cx="3456305" cy="100330"/>
              <wp:effectExtent l="0" t="0" r="0" b="0"/>
              <wp:wrapNone/>
              <wp:docPr id="308" name="Shape 30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08" o:spid="_x0000_s1026" o:spt="202" type="#_x0000_t202" style="position:absolute;left:0pt;margin-left:83.8pt;margin-top:9.7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DJ3BTvVAAAACQEAAA8A&#10;AAAAAAAAAQAgAAAAIgAAAGRycy9kb3ducmV2LnhtbFBLAQIUABQAAAAIAIdO4kC7Dq19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7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1064260</wp:posOffset>
              </wp:positionH>
              <wp:positionV relativeFrom="page">
                <wp:posOffset>123190</wp:posOffset>
              </wp:positionV>
              <wp:extent cx="3456305" cy="100330"/>
              <wp:effectExtent l="0" t="0" r="0" b="0"/>
              <wp:wrapNone/>
              <wp:docPr id="313" name="Shape 3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13" o:spid="_x0000_s1026" o:spt="202" type="#_x0000_t202" style="position:absolute;left:0pt;margin-left:83.8pt;margin-top:9.7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DJ3BTvVAAAACQEAAA8A&#10;AAAAAAAAAQAgAAAAIgAAAGRycy9kb3ducmV2LnhtbFBLAQIUABQAAAAIAIdO4kBnTafk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7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1064260</wp:posOffset>
              </wp:positionH>
              <wp:positionV relativeFrom="page">
                <wp:posOffset>123190</wp:posOffset>
              </wp:positionV>
              <wp:extent cx="3456305" cy="100330"/>
              <wp:effectExtent l="0" t="0" r="0" b="0"/>
              <wp:wrapNone/>
              <wp:docPr id="317" name="Shape 3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17" o:spid="_x0000_s1026" o:spt="202" type="#_x0000_t202" style="position:absolute;left:0pt;margin-left:83.8pt;margin-top:9.7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DJ3BTvVAAAACQEAAA8A&#10;AAAAAAAAAQAgAAAAIgAAAGRycy9kb3ducmV2LnhtbFBLAQIUABQAAAAIAIdO4kAu32pC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1009015</wp:posOffset>
              </wp:positionH>
              <wp:positionV relativeFrom="page">
                <wp:posOffset>22860</wp:posOffset>
              </wp:positionV>
              <wp:extent cx="3456305" cy="100330"/>
              <wp:effectExtent l="0" t="0" r="0" b="0"/>
              <wp:wrapNone/>
              <wp:docPr id="29" name="Shape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29" o:spid="_x0000_s1026" o:spt="202" type="#_x0000_t202" style="position:absolute;left:0pt;margin-left:79.45pt;margin-top:1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LRnqlLVAAAACAEAAA8A&#10;AAAAAAAAAQAgAAAAIgAAAGRycy9kb3ducmV2LnhtbFBLAQIUABQAAAAIAIdO4kCEzo0jqAEAAGY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8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1014095</wp:posOffset>
              </wp:positionH>
              <wp:positionV relativeFrom="page">
                <wp:posOffset>196215</wp:posOffset>
              </wp:positionV>
              <wp:extent cx="3456305" cy="100330"/>
              <wp:effectExtent l="0" t="0" r="0" b="0"/>
              <wp:wrapNone/>
              <wp:docPr id="321" name="Shape 3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21" o:spid="_x0000_s1026" o:spt="202" type="#_x0000_t202" style="position:absolute;left:0pt;margin-left:79.85pt;margin-top:15.4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Obh6D1gAAAAkBAAAP&#10;AAAAAAAAAAEAIAAAACIAAABkcnMvZG93bnJldi54bWxQSwECFAAUAAAACACHTuJAORP7s6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8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994410</wp:posOffset>
              </wp:positionH>
              <wp:positionV relativeFrom="page">
                <wp:posOffset>190500</wp:posOffset>
              </wp:positionV>
              <wp:extent cx="3456305" cy="100330"/>
              <wp:effectExtent l="0" t="0" r="0" b="0"/>
              <wp:wrapNone/>
              <wp:docPr id="327" name="Shape 3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27" o:spid="_x0000_s1026" o:spt="202" type="#_x0000_t202" style="position:absolute;left:0pt;margin-left:78.3pt;margin-top:1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tVe/K1gAAAAkBAAAP&#10;AAAAAAAAAAEAIAAAACIAAABkcnMvZG93bnJldi54bWxQSwECFAAUAAAACACHTuJAdMvoq6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8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1139825</wp:posOffset>
              </wp:positionH>
              <wp:positionV relativeFrom="page">
                <wp:posOffset>129540</wp:posOffset>
              </wp:positionV>
              <wp:extent cx="3456305" cy="100330"/>
              <wp:effectExtent l="0" t="0" r="0" b="0"/>
              <wp:wrapNone/>
              <wp:docPr id="331" name="Shape 3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31" o:spid="_x0000_s1026" o:spt="202" type="#_x0000_t202" style="position:absolute;left:0pt;margin-left:89.75pt;margin-top:10.2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RdTwv1gAAAAkBAAAP&#10;AAAAAAAAAAEAIAAAACIAAABkcnMvZG93bnJldi54bWxQSwECFAAUAAAACACHTuJAMB2qXa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8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1004570</wp:posOffset>
              </wp:positionH>
              <wp:positionV relativeFrom="page">
                <wp:posOffset>184150</wp:posOffset>
              </wp:positionV>
              <wp:extent cx="3456305" cy="100330"/>
              <wp:effectExtent l="0" t="0" r="0" b="0"/>
              <wp:wrapNone/>
              <wp:docPr id="335" name="Shape 3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35" o:spid="_x0000_s1026" o:spt="202" type="#_x0000_t202" style="position:absolute;left:0pt;margin-left:79.1pt;margin-top:14.5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YIy4V1gAAAAkBAAAP&#10;AAAAAAAAAAEAIAAAACIAAABkcnMvZG93bnJldi54bWxQSwECFAAUAAAACACHTuJAeY9n+6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8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979805</wp:posOffset>
              </wp:positionH>
              <wp:positionV relativeFrom="page">
                <wp:posOffset>191770</wp:posOffset>
              </wp:positionV>
              <wp:extent cx="3456305" cy="100330"/>
              <wp:effectExtent l="0" t="0" r="0" b="0"/>
              <wp:wrapNone/>
              <wp:docPr id="340" name="Shape 3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40" o:spid="_x0000_s1026" o:spt="202" type="#_x0000_t202" style="position:absolute;left:0pt;margin-left:77.15pt;margin-top:15.1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NCi4W/WAAAACQEAAA8A&#10;AAAAAAAAAQAgAAAAIgAAAGRycy9kb3ducmV2LnhtbFBLAQIUABQAAAAIAIdO4kDOGOHkpwEAAGgD&#10;AAAOAAAAAAAAAAEAIAAAACU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8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979805</wp:posOffset>
              </wp:positionH>
              <wp:positionV relativeFrom="page">
                <wp:posOffset>191770</wp:posOffset>
              </wp:positionV>
              <wp:extent cx="3456305" cy="100330"/>
              <wp:effectExtent l="0" t="0" r="0" b="0"/>
              <wp:wrapNone/>
              <wp:docPr id="344" name="Shape 3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44" o:spid="_x0000_s1026" o:spt="202" type="#_x0000_t202" style="position:absolute;left:0pt;margin-left:77.15pt;margin-top:15.1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QouFv1gAAAAkBAAAP&#10;AAAAAAAAAAEAIAAAACIAAABkcnMvZG93bnJldi54bWxQSwECFAAUAAAACACHTuJAh4osQq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8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1097280</wp:posOffset>
              </wp:positionH>
              <wp:positionV relativeFrom="page">
                <wp:posOffset>191770</wp:posOffset>
              </wp:positionV>
              <wp:extent cx="3456305" cy="100330"/>
              <wp:effectExtent l="0" t="0" r="0" b="0"/>
              <wp:wrapNone/>
              <wp:docPr id="348" name="Shape 3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48" o:spid="_x0000_s1026" o:spt="202" type="#_x0000_t202" style="position:absolute;left:0pt;margin-left:86.4pt;margin-top:15.1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LyeY1LVAAAACQEAAA8A&#10;AAAAAAAAAQAgAAAAIgAAAGRycy9kb3ducmV2LnhtbFBLAQIUABQAAAAIAIdO4kAdOgty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8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962660</wp:posOffset>
              </wp:positionH>
              <wp:positionV relativeFrom="page">
                <wp:posOffset>191770</wp:posOffset>
              </wp:positionV>
              <wp:extent cx="3456305" cy="100330"/>
              <wp:effectExtent l="0" t="0" r="0" b="0"/>
              <wp:wrapNone/>
              <wp:docPr id="353" name="Shape 3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53" o:spid="_x0000_s1026" o:spt="202" type="#_x0000_t202" style="position:absolute;left:0pt;margin-left:75.8pt;margin-top:15.1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AiJrrfVAAAACQEAAA8A&#10;AAAAAAAAAQAgAAAAIgAAAGRycy9kb3ducmV2LnhtbFBLAQIUABQAAAAIAIdO4kDBeQHr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8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1097280</wp:posOffset>
              </wp:positionH>
              <wp:positionV relativeFrom="page">
                <wp:posOffset>191770</wp:posOffset>
              </wp:positionV>
              <wp:extent cx="3456305" cy="100330"/>
              <wp:effectExtent l="0" t="0" r="0" b="0"/>
              <wp:wrapNone/>
              <wp:docPr id="357" name="Shape 3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57" o:spid="_x0000_s1026" o:spt="202" type="#_x0000_t202" style="position:absolute;left:0pt;margin-left:86.4pt;margin-top:15.1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LyeY1LVAAAACQEAAA8A&#10;AAAAAAAAAQAgAAAAIgAAAGRycy9kb3ducmV2LnhtbFBLAQIUABQAAAAIAIdO4kCI68xN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8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996315</wp:posOffset>
              </wp:positionH>
              <wp:positionV relativeFrom="page">
                <wp:posOffset>191770</wp:posOffset>
              </wp:positionV>
              <wp:extent cx="3456305" cy="100330"/>
              <wp:effectExtent l="0" t="0" r="0" b="0"/>
              <wp:wrapNone/>
              <wp:docPr id="361" name="Shape 3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61" o:spid="_x0000_s1026" o:spt="202" type="#_x0000_t202" style="position:absolute;left:0pt;margin-left:78.45pt;margin-top:15.1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KLAPLHVAAAACQEAAA8A&#10;AAAAAAAAAQAgAAAAIgAAAGRycy9kb3ducmV2LnhtbFBLAQIUABQAAAAIAIdO4kCfJ128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1005840</wp:posOffset>
              </wp:positionH>
              <wp:positionV relativeFrom="page">
                <wp:posOffset>22860</wp:posOffset>
              </wp:positionV>
              <wp:extent cx="3456305" cy="100330"/>
              <wp:effectExtent l="0" t="0" r="0" b="0"/>
              <wp:wrapNone/>
              <wp:docPr id="33" name="Shape 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17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18161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181618"/>
                              <w:spacing w:val="0"/>
                              <w:w w:val="100"/>
                              <w:position w:val="0"/>
                              <w:sz w:val="16"/>
                              <w:szCs w:val="16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3" o:spid="_x0000_s1026" o:spt="202" type="#_x0000_t202" style="position:absolute;left:0pt;margin-left:79.2pt;margin-top:1.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4HzzidUAAAAIAQAADwAA&#10;AAAAAAABACAAAAAiAAAAZHJzL2Rvd25yZXYueG1sUEsBAhQAFAAAAAgAh07iQIfuy/CnAQAAZgMA&#10;AA4AAAAAAAAAAQAgAAAAJA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7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  <w:rPr>
                        <w:sz w:val="16"/>
                        <w:szCs w:val="16"/>
                      </w:rPr>
                    </w:pP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18161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181618"/>
                        <w:spacing w:val="0"/>
                        <w:w w:val="100"/>
                        <w:position w:val="0"/>
                        <w:sz w:val="16"/>
                        <w:szCs w:val="16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9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1097280</wp:posOffset>
              </wp:positionH>
              <wp:positionV relativeFrom="page">
                <wp:posOffset>191770</wp:posOffset>
              </wp:positionV>
              <wp:extent cx="3456305" cy="100330"/>
              <wp:effectExtent l="0" t="0" r="0" b="0"/>
              <wp:wrapNone/>
              <wp:docPr id="365" name="Shape 36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65" o:spid="_x0000_s1026" o:spt="202" type="#_x0000_t202" style="position:absolute;left:0pt;margin-left:86.4pt;margin-top:15.1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vJ5jUtUAAAAJAQAADwAA&#10;AAAAAAABACAAAAAiAAAAZHJzL2Rvd25yZXYueG1sUEsBAhQAFAAAAAgAh07iQNa1kBqnAQAAaAMA&#10;AA4AAAAAAAAAAQAgAAAAJA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9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1063625</wp:posOffset>
              </wp:positionH>
              <wp:positionV relativeFrom="page">
                <wp:posOffset>199390</wp:posOffset>
              </wp:positionV>
              <wp:extent cx="3456305" cy="100330"/>
              <wp:effectExtent l="0" t="0" r="0" b="0"/>
              <wp:wrapNone/>
              <wp:docPr id="372" name="Shape 37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72" o:spid="_x0000_s1026" o:spt="202" type="#_x0000_t202" style="position:absolute;left:0pt;margin-left:83.75pt;margin-top:15.7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PqEHpTVAAAACQEAAA8A&#10;AAAAAAAAAQAgAAAAIgAAAGRycy9kb3ducmV2LnhtbFBLAQIUABQAAAAIAIdO4kCQRr2z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9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1054100</wp:posOffset>
              </wp:positionH>
              <wp:positionV relativeFrom="page">
                <wp:posOffset>199390</wp:posOffset>
              </wp:positionV>
              <wp:extent cx="3456305" cy="100330"/>
              <wp:effectExtent l="0" t="0" r="0" b="0"/>
              <wp:wrapNone/>
              <wp:docPr id="376" name="Shape 37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76" o:spid="_x0000_s1026" o:spt="202" type="#_x0000_t202" style="position:absolute;left:0pt;margin-left:83pt;margin-top:15.7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Ic6PF1gAAAAkBAAAP&#10;AAAAAAAAAAEAIAAAACIAAABkcnMvZG93bnJldi54bWxQSwECFAAUAAAACACHTuJA2dRwFagBAABo&#10;AwAADgAAAAAAAAABACAAAAAlAQAAZHJzL2Uyb0RvYy54bWxQSwUGAAAAAAYABgBZAQAAP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9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1129030</wp:posOffset>
              </wp:positionH>
              <wp:positionV relativeFrom="page">
                <wp:posOffset>228600</wp:posOffset>
              </wp:positionV>
              <wp:extent cx="3456305" cy="100330"/>
              <wp:effectExtent l="0" t="0" r="0" b="0"/>
              <wp:wrapNone/>
              <wp:docPr id="382" name="Shape 38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82" o:spid="_x0000_s1026" o:spt="202" type="#_x0000_t202" style="position:absolute;left:0pt;margin-left:88.9pt;margin-top:1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CWWOYLVAAAACQEAAA8A&#10;AAAAAAAAAQAgAAAAIgAAAGRycy9kb3ducmV2LnhtbFBLAQIUABQAAAAIAIdO4kAgD9VK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9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1129030</wp:posOffset>
              </wp:positionH>
              <wp:positionV relativeFrom="page">
                <wp:posOffset>228600</wp:posOffset>
              </wp:positionV>
              <wp:extent cx="3456305" cy="100330"/>
              <wp:effectExtent l="0" t="0" r="0" b="0"/>
              <wp:wrapNone/>
              <wp:docPr id="386" name="Shape 38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86" o:spid="_x0000_s1026" o:spt="202" type="#_x0000_t202" style="position:absolute;left:0pt;margin-left:88.9pt;margin-top:1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CWWOYLVAAAACQEAAA8A&#10;AAAAAAAAAQAgAAAAIgAAAGRycy9kb3ducmV2LnhtbFBLAQIUABQAAAAIAIdO4kBpnRjs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9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1062990</wp:posOffset>
              </wp:positionH>
              <wp:positionV relativeFrom="page">
                <wp:posOffset>198120</wp:posOffset>
              </wp:positionV>
              <wp:extent cx="3456305" cy="103505"/>
              <wp:effectExtent l="0" t="0" r="0" b="0"/>
              <wp:wrapNone/>
              <wp:docPr id="390" name="Shape 39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店字甫: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: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//strc.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90" o:spid="_x0000_s1026" o:spt="202" type="#_x0000_t202" style="position:absolute;left:0pt;margin-left:83.7pt;margin-top:15.6pt;height:8.15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I1CfLdUAAAAJAQAADwAA&#10;AAAAAAABACAAAAAiAAAAZHJzL2Rvd25yZXYueG1sUEsBAhQAFAAAAAgAh07iQGgP8NenAQAAaAMA&#10;AA4AAAAAAAAAAQAgAAAAJAEAAGRycy9lMm9Eb2MueG1sUEsFBgAAAAAGAAYAWQEAAD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店字甫: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: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//strc.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9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1021080</wp:posOffset>
              </wp:positionH>
              <wp:positionV relativeFrom="page">
                <wp:posOffset>216535</wp:posOffset>
              </wp:positionV>
              <wp:extent cx="3456305" cy="130810"/>
              <wp:effectExtent l="0" t="0" r="0" b="0"/>
              <wp:wrapNone/>
              <wp:docPr id="394" name="Shape 39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3081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484848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//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94" o:spid="_x0000_s1026" o:spt="202" type="#_x0000_t202" style="position:absolute;left:0pt;margin-left:80.4pt;margin-top:17.05pt;height:10.3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8CMCxNYAAAAJAQAA&#10;DwAAAAAAAAABACAAAAAiAAAAZHJzL2Rvd25yZXYueG1sUEsBAhQAFAAAAAgAh07iQH3vsLS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hAnsi="Times New Roman" w:eastAsia="Times New Roman" w:cs="Times New Roman"/>
                        <w:color w:val="484848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//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9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1021080</wp:posOffset>
              </wp:positionH>
              <wp:positionV relativeFrom="page">
                <wp:posOffset>216535</wp:posOffset>
              </wp:positionV>
              <wp:extent cx="3456305" cy="130810"/>
              <wp:effectExtent l="0" t="0" r="0" b="0"/>
              <wp:wrapNone/>
              <wp:docPr id="396" name="Shape 39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3081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</w:t>
                          </w:r>
                          <w:r>
                            <w:rPr>
                              <w:rFonts w:ascii="宋体" w:hAnsi="宋体" w:eastAsia="宋体" w:cs="宋体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000000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 xml:space="preserve">: 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484848"/>
                              <w:spacing w:val="0"/>
                              <w:w w:val="100"/>
                              <w:position w:val="0"/>
                              <w:lang w:val="zh-TW" w:eastAsia="zh-TW" w:bidi="zh-TW"/>
                            </w:rPr>
                            <w:t>//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strc. cr. ex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96" o:spid="_x0000_s1026" o:spt="202" type="#_x0000_t202" style="position:absolute;left:0pt;margin-left:80.4pt;margin-top:17.05pt;height:10.3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8CMCxNYAAAAJAQAA&#10;DwAAAAAAAAABACAAAAAiAAAAZHJzL2Rvd25yZXYueG1sUEsBAhQAFAAAAAgAh07iQHmlbgqpAQAA&#10;aAMAAA4AAAAAAAAAAQAgAAAAJQEAAGRycy9lMm9Eb2MueG1sUEsFBgAAAAAGAAYAWQEAAEAFAAAA&#10;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</w:t>
                    </w:r>
                    <w:r>
                      <w:rPr>
                        <w:rFonts w:ascii="宋体" w:hAnsi="宋体" w:eastAsia="宋体" w:cs="宋体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：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</w:t>
                    </w:r>
                    <w:r>
                      <w:rPr>
                        <w:rFonts w:ascii="Times New Roman" w:hAnsi="Times New Roman" w:eastAsia="Times New Roman" w:cs="Times New Roman"/>
                        <w:color w:val="000000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 xml:space="preserve">: </w:t>
                    </w:r>
                    <w:r>
                      <w:rPr>
                        <w:rFonts w:ascii="Times New Roman" w:hAnsi="Times New Roman" w:eastAsia="Times New Roman" w:cs="Times New Roman"/>
                        <w:color w:val="484848"/>
                        <w:spacing w:val="0"/>
                        <w:w w:val="100"/>
                        <w:position w:val="0"/>
                        <w:lang w:val="zh-TW" w:eastAsia="zh-TW" w:bidi="zh-TW"/>
                      </w:rPr>
                      <w:t>//</w:t>
                    </w:r>
                    <w:r>
                      <w:rPr>
                        <w:rFonts w:ascii="Times New Roman" w:hAnsi="Times New Roman" w:eastAsia="Times New Roman" w:cs="Times New Roman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strc. cr. ex</w:t>
                    </w:r>
                  </w:p>
                </w:txbxContent>
              </v:textbox>
            </v:shape>
          </w:pict>
        </mc:Fallback>
      </mc:AlternateContent>
    </w:r>
  </w:p>
</w:hdr>
</file>

<file path=word/header9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1129030</wp:posOffset>
              </wp:positionH>
              <wp:positionV relativeFrom="page">
                <wp:posOffset>228600</wp:posOffset>
              </wp:positionV>
              <wp:extent cx="3456305" cy="100330"/>
              <wp:effectExtent l="0" t="0" r="0" b="0"/>
              <wp:wrapNone/>
              <wp:docPr id="398" name="Shape 3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398" o:spid="_x0000_s1026" o:spt="202" type="#_x0000_t202" style="position:absolute;left:0pt;margin-left:88.9pt;margin-top:1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CWWOYLVAAAACQEAAA8A&#10;AAAAAAAAAQAgAAAAIgAAAGRycy9kb3ducmV2LnhtbFBLAQIUABQAAAAIAIdO4kD+abCM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header9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pacing w:line="1" w:lineRule="exact"/>
    </w:pPr>
    <w: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1129030</wp:posOffset>
              </wp:positionH>
              <wp:positionV relativeFrom="page">
                <wp:posOffset>228600</wp:posOffset>
              </wp:positionV>
              <wp:extent cx="3456305" cy="100330"/>
              <wp:effectExtent l="0" t="0" r="0" b="0"/>
              <wp:wrapNone/>
              <wp:docPr id="402" name="Shape 40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5630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>
                          <w:pPr>
                            <w:pStyle w:val="25"/>
                            <w:keepNext w:val="0"/>
                            <w:keepLines w:val="0"/>
                            <w:widowControl w:val="0"/>
                            <w:shd w:val="clear" w:color="auto" w:fill="auto"/>
                            <w:tabs>
                              <w:tab w:val="right" w:pos="5443"/>
                            </w:tabs>
                            <w:bidi w:val="0"/>
                            <w:spacing w:before="0" w:after="0" w:line="240" w:lineRule="auto"/>
                            <w:ind w:left="0" w:right="0" w:firstLine="0"/>
                            <w:jc w:val="left"/>
                          </w:pP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获取更多好书，请加微</w:t>
                          </w:r>
                          <w:r>
                            <w:rPr>
                              <w:rFonts w:ascii="宋体" w:hAnsi="宋体" w:eastAsia="宋体" w:cs="宋体"/>
                              <w:color w:val="484848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信号：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strcdts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ab/>
                          </w:r>
                          <w:r>
                            <w:rPr>
                              <w:rFonts w:ascii="宋体" w:hAnsi="宋体" w:eastAsia="宋体" w:cs="宋体"/>
                              <w:color w:val="2B2A2B"/>
                              <w:spacing w:val="0"/>
                              <w:w w:val="100"/>
                              <w:position w:val="0"/>
                              <w:sz w:val="15"/>
                              <w:szCs w:val="15"/>
                              <w:lang w:val="zh-TW" w:eastAsia="zh-TW" w:bidi="zh-TW"/>
                            </w:rPr>
                            <w:t>店铺：</w:t>
                          </w:r>
                          <w:r>
                            <w:rPr>
                              <w:rFonts w:ascii="Times New Roman" w:hAnsi="Times New Roman" w:eastAsia="Times New Roman" w:cs="Times New Roman"/>
                              <w:color w:val="2B2A2B"/>
                              <w:spacing w:val="0"/>
                              <w:w w:val="100"/>
                              <w:position w:val="0"/>
                              <w:lang w:val="en-US" w:eastAsia="en-US" w:bidi="en-US"/>
                            </w:rPr>
                            <w:t>http://strc.cr.cx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Shape 402" o:spid="_x0000_s1026" o:spt="202" type="#_x0000_t202" style="position:absolute;left:0pt;margin-left:88.9pt;margin-top:18pt;height:7.9pt;width:272.15pt;mso-position-horizontal-relative:page;mso-position-vertical-relative:page;z-index:-251657216;mso-width-relative:page;mso-height-relative:page;" filled="f" stroked="f" coordsize="21600,21600" o:gfxdata="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CWWOYLVAAAACQEAAA8A&#10;AAAAAAAAAQAgAAAAIgAAAGRycy9kb3ducmV2LnhtbFBLAQIUABQAAAAIAIdO4kB7/HThqAEAAGgD&#10;AAAOAAAAAAAAAAEAIAAAACQBAABkcnMvZTJvRG9jLnhtbFBLBQYAAAAABgAGAFkBAAA+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5"/>
                      <w:keepNext w:val="0"/>
                      <w:keepLines w:val="0"/>
                      <w:widowControl w:val="0"/>
                      <w:shd w:val="clear" w:color="auto" w:fill="auto"/>
                      <w:tabs>
                        <w:tab w:val="right" w:pos="5443"/>
                      </w:tabs>
                      <w:bidi w:val="0"/>
                      <w:spacing w:before="0" w:after="0" w:line="240" w:lineRule="auto"/>
                      <w:ind w:left="0" w:right="0" w:firstLine="0"/>
                      <w:jc w:val="left"/>
                    </w:pP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获取更多好书，请加微</w:t>
                    </w:r>
                    <w:r>
                      <w:rPr>
                        <w:rFonts w:ascii="宋体" w:hAnsi="宋体" w:eastAsia="宋体" w:cs="宋体"/>
                        <w:color w:val="484848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信号：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strcdts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ab/>
                    </w:r>
                    <w:r>
                      <w:rPr>
                        <w:rFonts w:ascii="宋体" w:hAnsi="宋体" w:eastAsia="宋体" w:cs="宋体"/>
                        <w:color w:val="2B2A2B"/>
                        <w:spacing w:val="0"/>
                        <w:w w:val="100"/>
                        <w:position w:val="0"/>
                        <w:sz w:val="15"/>
                        <w:szCs w:val="15"/>
                        <w:lang w:val="zh-TW" w:eastAsia="zh-TW" w:bidi="zh-TW"/>
                      </w:rPr>
                      <w:t>店铺：</w:t>
                    </w:r>
                    <w:r>
                      <w:rPr>
                        <w:rFonts w:ascii="Times New Roman" w:hAnsi="Times New Roman" w:eastAsia="Times New Roman" w:cs="Times New Roman"/>
                        <w:color w:val="2B2A2B"/>
                        <w:spacing w:val="0"/>
                        <w:w w:val="100"/>
                        <w:position w:val="0"/>
                        <w:lang w:val="en-US" w:eastAsia="en-US" w:bidi="en-US"/>
                      </w:rPr>
                      <w:t>http://strc.cr.cx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239341B"/>
    <w:multiLevelType w:val="singleLevel"/>
    <w:tmpl w:val="9239341B"/>
    <w:lvl w:ilvl="0" w:tentative="0">
      <w:start w:val="4"/>
      <w:numFmt w:val="decimal"/>
      <w:lvlText w:val="%1."/>
      <w:lvlJc w:val="left"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4"/>
        <w:szCs w:val="34"/>
        <w:u w:val="none"/>
        <w:shd w:val="clear" w:color="auto" w:fill="auto"/>
        <w:lang w:val="zh-TW" w:eastAsia="zh-TW" w:bidi="zh-TW"/>
      </w:rPr>
    </w:lvl>
  </w:abstractNum>
  <w:abstractNum w:abstractNumId="1">
    <w:nsid w:val="B5E306ED"/>
    <w:multiLevelType w:val="singleLevel"/>
    <w:tmpl w:val="B5E306ED"/>
    <w:lvl w:ilvl="0" w:tentative="0">
      <w:start w:val="1"/>
      <w:numFmt w:val="decimal"/>
      <w:lvlText w:val="%1."/>
      <w:lvlJc w:val="left"/>
      <w:rPr>
        <w:rFonts w:ascii="Times New Roman" w:hAnsi="Times New Roman" w:eastAsia="Times New Roman" w:cs="Times New Roman"/>
        <w:b/>
        <w:bCs/>
        <w:i w:val="0"/>
        <w:iCs w:val="0"/>
        <w:smallCaps w:val="0"/>
        <w:strike w:val="0"/>
        <w:color w:val="181618"/>
        <w:spacing w:val="0"/>
        <w:w w:val="100"/>
        <w:position w:val="0"/>
        <w:sz w:val="20"/>
        <w:szCs w:val="20"/>
        <w:u w:val="none"/>
        <w:shd w:val="clear" w:color="auto" w:fill="auto"/>
        <w:lang w:val="zh-TW" w:eastAsia="zh-TW" w:bidi="zh-TW"/>
      </w:rPr>
    </w:lvl>
  </w:abstractNum>
  <w:abstractNum w:abstractNumId="2">
    <w:nsid w:val="BF205925"/>
    <w:multiLevelType w:val="singleLevel"/>
    <w:tmpl w:val="BF205925"/>
    <w:lvl w:ilvl="0" w:tentative="0">
      <w:start w:val="1"/>
      <w:numFmt w:val="decimal"/>
      <w:lvlText w:val="%1."/>
      <w:lvlJc w:val="left"/>
      <w:rPr>
        <w:rFonts w:ascii="Times New Roman" w:hAnsi="Times New Roman" w:eastAsia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zh-TW" w:eastAsia="zh-TW" w:bidi="zh-TW"/>
      </w:rPr>
    </w:lvl>
  </w:abstractNum>
  <w:abstractNum w:abstractNumId="3">
    <w:nsid w:val="C8879AEF"/>
    <w:multiLevelType w:val="singleLevel"/>
    <w:tmpl w:val="C8879AEF"/>
    <w:lvl w:ilvl="0" w:tentative="0">
      <w:start w:val="2"/>
      <w:numFmt w:val="decimal"/>
      <w:lvlText w:val="%1."/>
      <w:lvlJc w:val="left"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4"/>
        <w:szCs w:val="34"/>
        <w:u w:val="none"/>
        <w:shd w:val="clear" w:color="auto" w:fill="auto"/>
        <w:lang w:val="zh-TW" w:eastAsia="zh-TW" w:bidi="zh-TW"/>
      </w:rPr>
    </w:lvl>
  </w:abstractNum>
  <w:abstractNum w:abstractNumId="4">
    <w:nsid w:val="CF092B84"/>
    <w:multiLevelType w:val="singleLevel"/>
    <w:tmpl w:val="CF092B84"/>
    <w:lvl w:ilvl="0" w:tentative="0">
      <w:start w:val="1"/>
      <w:numFmt w:val="decimal"/>
      <w:lvlText w:val="%1."/>
      <w:lvlJc w:val="left"/>
      <w:rPr>
        <w:rFonts w:ascii="Times New Roman" w:hAnsi="Times New Roman" w:eastAsia="Times New Roman" w:cs="Times New Roman"/>
        <w:b/>
        <w:bCs/>
        <w:i w:val="0"/>
        <w:iCs w:val="0"/>
        <w:smallCaps w:val="0"/>
        <w:strike w:val="0"/>
        <w:color w:val="181618"/>
        <w:spacing w:val="0"/>
        <w:w w:val="100"/>
        <w:position w:val="0"/>
        <w:sz w:val="20"/>
        <w:szCs w:val="20"/>
        <w:u w:val="none"/>
        <w:shd w:val="clear" w:color="auto" w:fill="auto"/>
        <w:lang w:val="en-US" w:eastAsia="en-US" w:bidi="en-US"/>
      </w:rPr>
    </w:lvl>
  </w:abstractNum>
  <w:abstractNum w:abstractNumId="5">
    <w:nsid w:val="D7F9FE59"/>
    <w:multiLevelType w:val="singleLevel"/>
    <w:tmpl w:val="D7F9FE59"/>
    <w:lvl w:ilvl="0" w:tentative="0">
      <w:start w:val="1"/>
      <w:numFmt w:val="decimalEnclosedCircle"/>
      <w:lvlText w:val="%1"/>
      <w:lvlJc w:val="left"/>
      <w:rPr>
        <w:rFonts w:ascii="宋体" w:hAnsi="宋体" w:eastAsia="宋体" w:cs="宋体"/>
        <w:b w:val="0"/>
        <w:bCs w:val="0"/>
        <w:i w:val="0"/>
        <w:iCs w:val="0"/>
        <w:smallCaps w:val="0"/>
        <w:strike w:val="0"/>
        <w:color w:val="181618"/>
        <w:spacing w:val="0"/>
        <w:w w:val="100"/>
        <w:position w:val="0"/>
        <w:sz w:val="15"/>
        <w:szCs w:val="15"/>
        <w:u w:val="none"/>
        <w:shd w:val="clear" w:color="auto" w:fill="auto"/>
        <w:lang w:val="zh-TW" w:eastAsia="zh-TW" w:bidi="zh-TW"/>
      </w:rPr>
    </w:lvl>
  </w:abstractNum>
  <w:abstractNum w:abstractNumId="6">
    <w:nsid w:val="DCBA6B53"/>
    <w:multiLevelType w:val="singleLevel"/>
    <w:tmpl w:val="DCBA6B53"/>
    <w:lvl w:ilvl="0" w:tentative="0">
      <w:start w:val="1"/>
      <w:numFmt w:val="decimalEnclosedCircle"/>
      <w:lvlText w:val="%1"/>
      <w:lvlJc w:val="left"/>
      <w:rPr>
        <w:rFonts w:ascii="宋体" w:hAnsi="宋体" w:eastAsia="宋体" w:cs="宋体"/>
        <w:b w:val="0"/>
        <w:bCs w:val="0"/>
        <w:i w:val="0"/>
        <w:iCs w:val="0"/>
        <w:smallCaps w:val="0"/>
        <w:strike w:val="0"/>
        <w:color w:val="2B2A2B"/>
        <w:spacing w:val="0"/>
        <w:w w:val="100"/>
        <w:position w:val="0"/>
        <w:sz w:val="20"/>
        <w:szCs w:val="20"/>
        <w:u w:val="none"/>
        <w:shd w:val="clear" w:color="auto" w:fill="auto"/>
        <w:lang w:val="zh-TW" w:eastAsia="zh-TW" w:bidi="zh-TW"/>
      </w:rPr>
    </w:lvl>
  </w:abstractNum>
  <w:abstractNum w:abstractNumId="7">
    <w:nsid w:val="F4B5D9F5"/>
    <w:multiLevelType w:val="singleLevel"/>
    <w:tmpl w:val="F4B5D9F5"/>
    <w:lvl w:ilvl="0" w:tentative="0">
      <w:start w:val="7"/>
      <w:numFmt w:val="decimal"/>
      <w:lvlText w:val="%1."/>
      <w:lvlJc w:val="left"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4"/>
        <w:szCs w:val="34"/>
        <w:u w:val="none"/>
        <w:shd w:val="clear" w:color="auto" w:fill="auto"/>
        <w:lang w:val="en-US" w:eastAsia="en-US" w:bidi="en-US"/>
      </w:rPr>
    </w:lvl>
  </w:abstractNum>
  <w:abstractNum w:abstractNumId="8">
    <w:nsid w:val="0053208E"/>
    <w:multiLevelType w:val="singleLevel"/>
    <w:tmpl w:val="0053208E"/>
    <w:lvl w:ilvl="0" w:tentative="0">
      <w:start w:val="1"/>
      <w:numFmt w:val="upperRoman"/>
      <w:lvlText w:val="%1."/>
      <w:lvlJc w:val="left"/>
      <w:rPr>
        <w:rFonts w:ascii="Times New Roman" w:hAnsi="Times New Roman" w:eastAsia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en-US" w:eastAsia="en-US" w:bidi="en-US"/>
      </w:rPr>
    </w:lvl>
  </w:abstractNum>
  <w:abstractNum w:abstractNumId="9">
    <w:nsid w:val="0248C179"/>
    <w:multiLevelType w:val="singleLevel"/>
    <w:tmpl w:val="0248C179"/>
    <w:lvl w:ilvl="0" w:tentative="0">
      <w:start w:val="9"/>
      <w:numFmt w:val="decimal"/>
      <w:lvlText w:val="%1."/>
      <w:lvlJc w:val="left"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4"/>
        <w:szCs w:val="34"/>
        <w:u w:val="none"/>
        <w:shd w:val="clear" w:color="auto" w:fill="FFFFFF"/>
        <w:lang w:val="en-US" w:eastAsia="en-US" w:bidi="en-US"/>
      </w:rPr>
    </w:lvl>
  </w:abstractNum>
  <w:abstractNum w:abstractNumId="10">
    <w:nsid w:val="03D62ECE"/>
    <w:multiLevelType w:val="singleLevel"/>
    <w:tmpl w:val="03D62ECE"/>
    <w:lvl w:ilvl="0" w:tentative="0">
      <w:start w:val="1"/>
      <w:numFmt w:val="decimal"/>
      <w:lvlText w:val="%1."/>
      <w:lvlJc w:val="left"/>
      <w:rPr>
        <w:rFonts w:ascii="Times New Roman" w:hAnsi="Times New Roman" w:eastAsia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zh-TW" w:eastAsia="zh-TW" w:bidi="zh-TW"/>
      </w:rPr>
    </w:lvl>
  </w:abstractNum>
  <w:abstractNum w:abstractNumId="11">
    <w:nsid w:val="2470EC97"/>
    <w:multiLevelType w:val="singleLevel"/>
    <w:tmpl w:val="2470EC97"/>
    <w:lvl w:ilvl="0" w:tentative="0">
      <w:start w:val="11"/>
      <w:numFmt w:val="decimal"/>
      <w:lvlText w:val="%1."/>
      <w:lvlJc w:val="left"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181618"/>
        <w:spacing w:val="0"/>
        <w:w w:val="100"/>
        <w:position w:val="0"/>
        <w:sz w:val="34"/>
        <w:szCs w:val="34"/>
        <w:u w:val="none"/>
        <w:shd w:val="clear" w:color="auto" w:fill="auto"/>
        <w:lang w:val="zh-TW" w:eastAsia="zh-TW" w:bidi="zh-TW"/>
      </w:rPr>
    </w:lvl>
  </w:abstractNum>
  <w:abstractNum w:abstractNumId="12">
    <w:nsid w:val="25B654F3"/>
    <w:multiLevelType w:val="singleLevel"/>
    <w:tmpl w:val="25B654F3"/>
    <w:lvl w:ilvl="0" w:tentative="0">
      <w:start w:val="2"/>
      <w:numFmt w:val="decimal"/>
      <w:lvlText w:val="%1."/>
      <w:lvlJc w:val="left"/>
      <w:rPr>
        <w:rFonts w:ascii="Times New Roman" w:hAnsi="Times New Roman" w:eastAsia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en-US" w:eastAsia="en-US" w:bidi="en-US"/>
      </w:rPr>
    </w:lvl>
  </w:abstractNum>
  <w:abstractNum w:abstractNumId="13">
    <w:nsid w:val="2A8F537B"/>
    <w:multiLevelType w:val="singleLevel"/>
    <w:tmpl w:val="2A8F537B"/>
    <w:lvl w:ilvl="0" w:tentative="0">
      <w:start w:val="1"/>
      <w:numFmt w:val="decimalEnclosedCircle"/>
      <w:lvlText w:val="%1"/>
      <w:lvlJc w:val="left"/>
      <w:rPr>
        <w:rFonts w:ascii="宋体" w:hAnsi="宋体" w:eastAsia="宋体" w:cs="宋体"/>
        <w:b w:val="0"/>
        <w:bCs w:val="0"/>
        <w:i w:val="0"/>
        <w:iCs w:val="0"/>
        <w:smallCaps w:val="0"/>
        <w:strike w:val="0"/>
        <w:color w:val="181618"/>
        <w:spacing w:val="0"/>
        <w:w w:val="100"/>
        <w:position w:val="0"/>
        <w:sz w:val="15"/>
        <w:szCs w:val="15"/>
        <w:u w:val="none"/>
        <w:shd w:val="clear" w:color="auto" w:fill="auto"/>
        <w:lang w:val="zh-TW" w:eastAsia="zh-TW" w:bidi="zh-TW"/>
      </w:rPr>
    </w:lvl>
  </w:abstractNum>
  <w:abstractNum w:abstractNumId="14">
    <w:nsid w:val="4D4DC07F"/>
    <w:multiLevelType w:val="singleLevel"/>
    <w:tmpl w:val="4D4DC07F"/>
    <w:lvl w:ilvl="0" w:tentative="0">
      <w:start w:val="1"/>
      <w:numFmt w:val="decimalEnclosedCircle"/>
      <w:lvlText w:val="%1"/>
      <w:lvlJc w:val="left"/>
      <w:rPr>
        <w:rFonts w:ascii="宋体" w:hAnsi="宋体" w:eastAsia="宋体" w:cs="宋体"/>
        <w:b w:val="0"/>
        <w:bCs w:val="0"/>
        <w:i w:val="0"/>
        <w:iCs w:val="0"/>
        <w:smallCaps w:val="0"/>
        <w:strike w:val="0"/>
        <w:color w:val="181618"/>
        <w:spacing w:val="0"/>
        <w:w w:val="100"/>
        <w:position w:val="0"/>
        <w:sz w:val="15"/>
        <w:szCs w:val="15"/>
        <w:u w:val="none"/>
        <w:shd w:val="clear" w:color="auto" w:fill="auto"/>
        <w:lang w:val="zh-TW" w:eastAsia="zh-TW" w:bidi="zh-TW"/>
      </w:rPr>
    </w:lvl>
  </w:abstractNum>
  <w:abstractNum w:abstractNumId="15">
    <w:nsid w:val="59ADCABA"/>
    <w:multiLevelType w:val="singleLevel"/>
    <w:tmpl w:val="59ADCABA"/>
    <w:lvl w:ilvl="0" w:tentative="0">
      <w:start w:val="1"/>
      <w:numFmt w:val="decimal"/>
      <w:lvlText w:val="%1."/>
      <w:lvlJc w:val="left"/>
      <w:rPr>
        <w:rFonts w:ascii="Times New Roman" w:hAnsi="Times New Roman" w:eastAsia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en-US" w:eastAsia="en-US" w:bidi="en-US"/>
      </w:rPr>
    </w:lvl>
  </w:abstractNum>
  <w:abstractNum w:abstractNumId="16">
    <w:nsid w:val="5A241D34"/>
    <w:multiLevelType w:val="singleLevel"/>
    <w:tmpl w:val="5A241D34"/>
    <w:lvl w:ilvl="0" w:tentative="0">
      <w:start w:val="1"/>
      <w:numFmt w:val="decimalEnclosedCircle"/>
      <w:lvlText w:val="%1"/>
      <w:lvlJc w:val="left"/>
      <w:rPr>
        <w:rFonts w:ascii="宋体" w:hAnsi="宋体" w:eastAsia="宋体" w:cs="宋体"/>
        <w:b w:val="0"/>
        <w:bCs w:val="0"/>
        <w:i w:val="0"/>
        <w:iCs w:val="0"/>
        <w:smallCaps w:val="0"/>
        <w:strike w:val="0"/>
        <w:color w:val="181618"/>
        <w:spacing w:val="0"/>
        <w:w w:val="100"/>
        <w:position w:val="0"/>
        <w:sz w:val="15"/>
        <w:szCs w:val="15"/>
        <w:u w:val="none"/>
        <w:shd w:val="clear" w:color="auto" w:fill="auto"/>
        <w:lang w:val="zh-TW" w:eastAsia="zh-TW" w:bidi="zh-TW"/>
      </w:rPr>
    </w:lvl>
  </w:abstractNum>
  <w:abstractNum w:abstractNumId="17">
    <w:nsid w:val="72183CF9"/>
    <w:multiLevelType w:val="singleLevel"/>
    <w:tmpl w:val="72183CF9"/>
    <w:lvl w:ilvl="0" w:tentative="0">
      <w:start w:val="1"/>
      <w:numFmt w:val="decimal"/>
      <w:lvlText w:val="%1."/>
      <w:lvlJc w:val="left"/>
      <w:rPr>
        <w:rFonts w:ascii="Times New Roman" w:hAnsi="Times New Roman" w:eastAsia="Times New Roman" w:cs="Times New Roman"/>
        <w:b/>
        <w:bCs/>
        <w:i w:val="0"/>
        <w:iCs w:val="0"/>
        <w:smallCaps w:val="0"/>
        <w:strike w:val="0"/>
        <w:color w:val="181618"/>
        <w:spacing w:val="0"/>
        <w:w w:val="100"/>
        <w:position w:val="0"/>
        <w:sz w:val="20"/>
        <w:szCs w:val="20"/>
        <w:u w:val="none"/>
        <w:shd w:val="clear" w:color="auto" w:fill="auto"/>
        <w:lang w:val="en-US" w:eastAsia="en-US" w:bidi="en-US"/>
      </w:rPr>
    </w:lvl>
  </w:abstractNum>
  <w:num w:numId="1">
    <w:abstractNumId w:val="8"/>
  </w:num>
  <w:num w:numId="2">
    <w:abstractNumId w:val="4"/>
  </w:num>
  <w:num w:numId="3">
    <w:abstractNumId w:val="15"/>
  </w:num>
  <w:num w:numId="4">
    <w:abstractNumId w:val="2"/>
  </w:num>
  <w:num w:numId="5">
    <w:abstractNumId w:val="1"/>
  </w:num>
  <w:num w:numId="6">
    <w:abstractNumId w:val="10"/>
  </w:num>
  <w:num w:numId="7">
    <w:abstractNumId w:val="12"/>
  </w:num>
  <w:num w:numId="8">
    <w:abstractNumId w:val="17"/>
  </w:num>
  <w:num w:numId="9">
    <w:abstractNumId w:val="9"/>
  </w:num>
  <w:num w:numId="10">
    <w:abstractNumId w:val="0"/>
  </w:num>
  <w:num w:numId="11">
    <w:abstractNumId w:val="13"/>
  </w:num>
  <w:num w:numId="12">
    <w:abstractNumId w:val="16"/>
  </w:num>
  <w:num w:numId="13">
    <w:abstractNumId w:val="3"/>
  </w:num>
  <w:num w:numId="14">
    <w:abstractNumId w:val="14"/>
  </w:num>
  <w:num w:numId="15">
    <w:abstractNumId w:val="7"/>
  </w:num>
  <w:num w:numId="16">
    <w:abstractNumId w:val="11"/>
  </w:num>
  <w:num w:numId="17">
    <w:abstractNumId w:val="6"/>
  </w:num>
  <w:num w:numId="1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evenAndOddHeaders w:val="1"/>
  <w:drawingGridHorizontalSpacing w:val="181"/>
  <w:drawingGridVerticalSpacing w:val="181"/>
  <w:displayHorizontalDrawingGridEvery w:val="1"/>
  <w:displayVerticalDrawingGridEvery w:val="1"/>
  <w:characterSpacingControl w:val="compressPunctuation"/>
  <w:footnotePr>
    <w:footnote w:id="0"/>
    <w:footnote w:id="1"/>
  </w:footnotePr>
  <w:endnotePr>
    <w:endnote w:id="0"/>
    <w:endnote w:id="1"/>
  </w:endnotePr>
  <w:compat>
    <w:doNotExpandShiftReturn/>
    <w:useFELayout/>
    <w:compatSetting w:name="compatibilityMode" w:uri="http://schemas.microsoft.com/office/word" w:val="15"/>
  </w:compat>
  <w:rsids>
    <w:rsidRoot w:val="00000000"/>
    <w:rsid w:val="78BD41C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keepNext w:val="0"/>
      <w:keepLines w:val="0"/>
      <w:widowControl w:val="0"/>
      <w:shd w:val="clear" w:color="auto" w:fill="auto"/>
      <w:bidi w:val="0"/>
      <w:spacing w:before="0" w:after="0" w:line="240" w:lineRule="auto"/>
      <w:ind w:left="0" w:right="0" w:firstLine="0"/>
      <w:jc w:val="left"/>
    </w:pPr>
    <w:rPr>
      <w:rFonts w:ascii="Times New Roman" w:hAnsi="Times New Roman" w:eastAsia="Times New Roman" w:cs="Times New Roman"/>
      <w:color w:val="000000"/>
      <w:spacing w:val="0"/>
      <w:w w:val="100"/>
      <w:position w:val="0"/>
      <w:sz w:val="24"/>
      <w:szCs w:val="24"/>
      <w:shd w:val="clear" w:color="auto" w:fill="auto"/>
      <w:lang w:val="en-US" w:eastAsia="en-US" w:bidi="en-US"/>
    </w:rPr>
  </w:style>
  <w:style w:type="character" w:default="1" w:styleId="3">
    <w:name w:val="Default Paragraph Font"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4"/>
      <w:szCs w:val="24"/>
      <w:shd w:val="clear" w:color="auto" w:fill="auto"/>
      <w:lang w:val="en-US" w:eastAsia="en-US" w:bidi="en-US"/>
    </w:rPr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">
    <w:name w:val="Body text|5_"/>
    <w:basedOn w:val="3"/>
    <w:link w:val="5"/>
    <w:uiPriority w:val="0"/>
    <w:rPr>
      <w:rFonts w:ascii="宋体" w:hAnsi="宋体" w:eastAsia="宋体" w:cs="宋体"/>
      <w:sz w:val="28"/>
      <w:szCs w:val="28"/>
      <w:u w:val="none"/>
      <w:shd w:val="clear" w:color="auto" w:fill="FFFFFF"/>
      <w:lang w:val="zh-TW" w:eastAsia="zh-TW" w:bidi="zh-TW"/>
    </w:rPr>
  </w:style>
  <w:style w:type="paragraph" w:customStyle="1" w:styleId="5">
    <w:name w:val="Body text|5"/>
    <w:basedOn w:val="1"/>
    <w:link w:val="4"/>
    <w:qFormat/>
    <w:uiPriority w:val="0"/>
    <w:pPr>
      <w:widowControl w:val="0"/>
      <w:shd w:val="clear" w:color="auto" w:fill="auto"/>
      <w:spacing w:after="2860" w:line="400" w:lineRule="exact"/>
    </w:pPr>
    <w:rPr>
      <w:rFonts w:ascii="宋体" w:hAnsi="宋体" w:eastAsia="宋体" w:cs="宋体"/>
      <w:sz w:val="28"/>
      <w:szCs w:val="28"/>
      <w:u w:val="none"/>
      <w:shd w:val="clear" w:color="auto" w:fill="FFFFFF"/>
      <w:lang w:val="zh-TW" w:eastAsia="zh-TW" w:bidi="zh-TW"/>
    </w:rPr>
  </w:style>
  <w:style w:type="character" w:customStyle="1" w:styleId="6">
    <w:name w:val="Heading #1|1_"/>
    <w:basedOn w:val="3"/>
    <w:link w:val="7"/>
    <w:qFormat/>
    <w:uiPriority w:val="0"/>
    <w:rPr>
      <w:rFonts w:ascii="宋体" w:hAnsi="宋体" w:eastAsia="宋体" w:cs="宋体"/>
      <w:sz w:val="118"/>
      <w:szCs w:val="118"/>
      <w:u w:val="none"/>
      <w:shd w:val="clear" w:color="auto" w:fill="FFFFFF"/>
      <w:lang w:val="zh-TW" w:eastAsia="zh-TW" w:bidi="zh-TW"/>
    </w:rPr>
  </w:style>
  <w:style w:type="paragraph" w:customStyle="1" w:styleId="7">
    <w:name w:val="Heading #1|1"/>
    <w:basedOn w:val="1"/>
    <w:link w:val="6"/>
    <w:qFormat/>
    <w:uiPriority w:val="0"/>
    <w:pPr>
      <w:widowControl w:val="0"/>
      <w:shd w:val="clear" w:color="auto" w:fill="auto"/>
      <w:spacing w:after="970"/>
      <w:ind w:firstLine="450"/>
      <w:outlineLvl w:val="0"/>
    </w:pPr>
    <w:rPr>
      <w:rFonts w:ascii="宋体" w:hAnsi="宋体" w:eastAsia="宋体" w:cs="宋体"/>
      <w:sz w:val="118"/>
      <w:szCs w:val="118"/>
      <w:u w:val="none"/>
      <w:shd w:val="clear" w:color="auto" w:fill="FFFFFF"/>
      <w:lang w:val="zh-TW" w:eastAsia="zh-TW" w:bidi="zh-TW"/>
    </w:rPr>
  </w:style>
  <w:style w:type="character" w:customStyle="1" w:styleId="8">
    <w:name w:val="Heading #3|1_"/>
    <w:basedOn w:val="3"/>
    <w:link w:val="9"/>
    <w:qFormat/>
    <w:uiPriority w:val="0"/>
    <w:rPr>
      <w:rFonts w:ascii="宋体" w:hAnsi="宋体" w:eastAsia="宋体" w:cs="宋体"/>
      <w:sz w:val="36"/>
      <w:szCs w:val="36"/>
      <w:u w:val="none"/>
      <w:shd w:val="clear" w:color="auto" w:fill="FFFFFF"/>
      <w:lang w:val="zh-TW" w:eastAsia="zh-TW" w:bidi="zh-TW"/>
    </w:rPr>
  </w:style>
  <w:style w:type="paragraph" w:customStyle="1" w:styleId="9">
    <w:name w:val="Heading #3|1"/>
    <w:basedOn w:val="1"/>
    <w:link w:val="8"/>
    <w:uiPriority w:val="0"/>
    <w:pPr>
      <w:widowControl w:val="0"/>
      <w:shd w:val="clear" w:color="auto" w:fill="auto"/>
      <w:spacing w:after="710"/>
      <w:jc w:val="center"/>
      <w:outlineLvl w:val="2"/>
    </w:pPr>
    <w:rPr>
      <w:rFonts w:ascii="宋体" w:hAnsi="宋体" w:eastAsia="宋体" w:cs="宋体"/>
      <w:sz w:val="36"/>
      <w:szCs w:val="36"/>
      <w:u w:val="none"/>
      <w:shd w:val="clear" w:color="auto" w:fill="FFFFFF"/>
      <w:lang w:val="zh-TW" w:eastAsia="zh-TW" w:bidi="zh-TW"/>
    </w:rPr>
  </w:style>
  <w:style w:type="character" w:customStyle="1" w:styleId="10">
    <w:name w:val="Body text|1_"/>
    <w:basedOn w:val="3"/>
    <w:link w:val="11"/>
    <w:qFormat/>
    <w:uiPriority w:val="0"/>
    <w:rPr>
      <w:rFonts w:ascii="宋体" w:hAnsi="宋体" w:eastAsia="宋体" w:cs="宋体"/>
      <w:sz w:val="20"/>
      <w:szCs w:val="20"/>
      <w:u w:val="none"/>
      <w:shd w:val="clear" w:color="auto" w:fill="auto"/>
      <w:lang w:val="zh-TW" w:eastAsia="zh-TW" w:bidi="zh-TW"/>
    </w:rPr>
  </w:style>
  <w:style w:type="paragraph" w:customStyle="1" w:styleId="11">
    <w:name w:val="Body text|1"/>
    <w:basedOn w:val="1"/>
    <w:link w:val="10"/>
    <w:qFormat/>
    <w:uiPriority w:val="0"/>
    <w:pPr>
      <w:widowControl w:val="0"/>
      <w:shd w:val="clear" w:color="auto" w:fill="auto"/>
      <w:spacing w:after="80"/>
      <w:ind w:firstLine="340"/>
    </w:pPr>
    <w:rPr>
      <w:rFonts w:ascii="宋体" w:hAnsi="宋体" w:eastAsia="宋体" w:cs="宋体"/>
      <w:sz w:val="20"/>
      <w:szCs w:val="20"/>
      <w:u w:val="none"/>
      <w:shd w:val="clear" w:color="auto" w:fill="auto"/>
      <w:lang w:val="zh-TW" w:eastAsia="zh-TW" w:bidi="zh-TW"/>
    </w:rPr>
  </w:style>
  <w:style w:type="character" w:customStyle="1" w:styleId="12">
    <w:name w:val="Body text|6_"/>
    <w:basedOn w:val="3"/>
    <w:link w:val="13"/>
    <w:qFormat/>
    <w:uiPriority w:val="0"/>
    <w:rPr>
      <w:b/>
      <w:bCs/>
      <w:sz w:val="10"/>
      <w:szCs w:val="10"/>
      <w:u w:val="none"/>
      <w:shd w:val="clear" w:color="auto" w:fill="FFFFFF"/>
    </w:rPr>
  </w:style>
  <w:style w:type="paragraph" w:customStyle="1" w:styleId="13">
    <w:name w:val="Body text|6"/>
    <w:basedOn w:val="1"/>
    <w:link w:val="12"/>
    <w:qFormat/>
    <w:uiPriority w:val="0"/>
    <w:pPr>
      <w:widowControl w:val="0"/>
      <w:shd w:val="clear" w:color="auto" w:fill="auto"/>
      <w:ind w:left="2070"/>
    </w:pPr>
    <w:rPr>
      <w:b/>
      <w:bCs/>
      <w:sz w:val="10"/>
      <w:szCs w:val="10"/>
      <w:u w:val="none"/>
      <w:shd w:val="clear" w:color="auto" w:fill="FFFFFF"/>
    </w:rPr>
  </w:style>
  <w:style w:type="character" w:customStyle="1" w:styleId="14">
    <w:name w:val="Heading #2|1_"/>
    <w:basedOn w:val="3"/>
    <w:link w:val="15"/>
    <w:qFormat/>
    <w:uiPriority w:val="0"/>
    <w:rPr>
      <w:sz w:val="90"/>
      <w:szCs w:val="90"/>
      <w:u w:val="none"/>
      <w:shd w:val="clear" w:color="auto" w:fill="auto"/>
      <w:lang w:val="zh-TW" w:eastAsia="zh-TW" w:bidi="zh-TW"/>
    </w:rPr>
  </w:style>
  <w:style w:type="paragraph" w:customStyle="1" w:styleId="15">
    <w:name w:val="Heading #2|1"/>
    <w:basedOn w:val="1"/>
    <w:link w:val="14"/>
    <w:uiPriority w:val="0"/>
    <w:pPr>
      <w:widowControl w:val="0"/>
      <w:shd w:val="clear" w:color="auto" w:fill="auto"/>
      <w:outlineLvl w:val="1"/>
    </w:pPr>
    <w:rPr>
      <w:sz w:val="90"/>
      <w:szCs w:val="90"/>
      <w:u w:val="none"/>
      <w:shd w:val="clear" w:color="auto" w:fill="auto"/>
      <w:lang w:val="zh-TW" w:eastAsia="zh-TW" w:bidi="zh-TW"/>
    </w:rPr>
  </w:style>
  <w:style w:type="character" w:customStyle="1" w:styleId="16">
    <w:name w:val="Header or footer|2_"/>
    <w:basedOn w:val="3"/>
    <w:link w:val="17"/>
    <w:qFormat/>
    <w:uiPriority w:val="0"/>
    <w:rPr>
      <w:sz w:val="20"/>
      <w:szCs w:val="20"/>
      <w:u w:val="none"/>
      <w:shd w:val="clear" w:color="auto" w:fill="auto"/>
    </w:rPr>
  </w:style>
  <w:style w:type="paragraph" w:customStyle="1" w:styleId="17">
    <w:name w:val="Header or footer|2"/>
    <w:basedOn w:val="1"/>
    <w:link w:val="16"/>
    <w:qFormat/>
    <w:uiPriority w:val="0"/>
    <w:pPr>
      <w:widowControl w:val="0"/>
      <w:shd w:val="clear" w:color="auto" w:fill="auto"/>
    </w:pPr>
    <w:rPr>
      <w:sz w:val="20"/>
      <w:szCs w:val="20"/>
      <w:u w:val="none"/>
      <w:shd w:val="clear" w:color="auto" w:fill="auto"/>
    </w:rPr>
  </w:style>
  <w:style w:type="character" w:customStyle="1" w:styleId="18">
    <w:name w:val="Body text|4_"/>
    <w:basedOn w:val="3"/>
    <w:link w:val="19"/>
    <w:qFormat/>
    <w:uiPriority w:val="0"/>
    <w:rPr>
      <w:b/>
      <w:bCs/>
      <w:sz w:val="20"/>
      <w:szCs w:val="20"/>
      <w:u w:val="none"/>
      <w:shd w:val="clear" w:color="auto" w:fill="auto"/>
    </w:rPr>
  </w:style>
  <w:style w:type="paragraph" w:customStyle="1" w:styleId="19">
    <w:name w:val="Body text|4"/>
    <w:basedOn w:val="1"/>
    <w:link w:val="18"/>
    <w:qFormat/>
    <w:uiPriority w:val="0"/>
    <w:pPr>
      <w:widowControl w:val="0"/>
      <w:shd w:val="clear" w:color="auto" w:fill="auto"/>
      <w:spacing w:after="110" w:line="300" w:lineRule="auto"/>
      <w:ind w:firstLine="340"/>
    </w:pPr>
    <w:rPr>
      <w:b/>
      <w:bCs/>
      <w:sz w:val="20"/>
      <w:szCs w:val="20"/>
      <w:u w:val="none"/>
      <w:shd w:val="clear" w:color="auto" w:fill="auto"/>
    </w:rPr>
  </w:style>
  <w:style w:type="character" w:customStyle="1" w:styleId="20">
    <w:name w:val="Table of contents|1_"/>
    <w:basedOn w:val="3"/>
    <w:link w:val="21"/>
    <w:qFormat/>
    <w:uiPriority w:val="0"/>
    <w:rPr>
      <w:rFonts w:ascii="宋体" w:hAnsi="宋体" w:eastAsia="宋体" w:cs="宋体"/>
      <w:color w:val="181618"/>
      <w:sz w:val="20"/>
      <w:szCs w:val="20"/>
      <w:u w:val="none"/>
      <w:shd w:val="clear" w:color="auto" w:fill="auto"/>
      <w:lang w:val="zh-TW" w:eastAsia="zh-TW" w:bidi="zh-TW"/>
    </w:rPr>
  </w:style>
  <w:style w:type="paragraph" w:customStyle="1" w:styleId="21">
    <w:name w:val="Table of contents|1"/>
    <w:basedOn w:val="1"/>
    <w:link w:val="20"/>
    <w:qFormat/>
    <w:uiPriority w:val="0"/>
    <w:pPr>
      <w:widowControl w:val="0"/>
      <w:shd w:val="clear" w:color="auto" w:fill="auto"/>
      <w:spacing w:after="200"/>
    </w:pPr>
    <w:rPr>
      <w:rFonts w:ascii="宋体" w:hAnsi="宋体" w:eastAsia="宋体" w:cs="宋体"/>
      <w:color w:val="181618"/>
      <w:sz w:val="20"/>
      <w:szCs w:val="20"/>
      <w:u w:val="none"/>
      <w:shd w:val="clear" w:color="auto" w:fill="auto"/>
      <w:lang w:val="zh-TW" w:eastAsia="zh-TW" w:bidi="zh-TW"/>
    </w:rPr>
  </w:style>
  <w:style w:type="character" w:customStyle="1" w:styleId="22">
    <w:name w:val="Other|1_"/>
    <w:basedOn w:val="3"/>
    <w:link w:val="23"/>
    <w:qFormat/>
    <w:uiPriority w:val="0"/>
    <w:rPr>
      <w:rFonts w:ascii="宋体" w:hAnsi="宋体" w:eastAsia="宋体" w:cs="宋体"/>
      <w:sz w:val="20"/>
      <w:szCs w:val="20"/>
      <w:u w:val="none"/>
      <w:shd w:val="clear" w:color="auto" w:fill="auto"/>
    </w:rPr>
  </w:style>
  <w:style w:type="paragraph" w:customStyle="1" w:styleId="23">
    <w:name w:val="Other|1"/>
    <w:basedOn w:val="1"/>
    <w:link w:val="22"/>
    <w:qFormat/>
    <w:uiPriority w:val="0"/>
    <w:pPr>
      <w:widowControl w:val="0"/>
      <w:shd w:val="clear" w:color="auto" w:fill="auto"/>
      <w:spacing w:after="80"/>
      <w:ind w:firstLine="340"/>
    </w:pPr>
    <w:rPr>
      <w:rFonts w:ascii="宋体" w:hAnsi="宋体" w:eastAsia="宋体" w:cs="宋体"/>
      <w:sz w:val="20"/>
      <w:szCs w:val="20"/>
      <w:u w:val="none"/>
      <w:shd w:val="clear" w:color="auto" w:fill="auto"/>
    </w:rPr>
  </w:style>
  <w:style w:type="character" w:customStyle="1" w:styleId="24">
    <w:name w:val="Header or footer|1_"/>
    <w:basedOn w:val="3"/>
    <w:link w:val="25"/>
    <w:qFormat/>
    <w:uiPriority w:val="0"/>
    <w:rPr>
      <w:color w:val="181618"/>
      <w:sz w:val="16"/>
      <w:szCs w:val="16"/>
      <w:u w:val="none"/>
      <w:shd w:val="clear" w:color="auto" w:fill="auto"/>
    </w:rPr>
  </w:style>
  <w:style w:type="paragraph" w:customStyle="1" w:styleId="25">
    <w:name w:val="Header or footer|1"/>
    <w:basedOn w:val="1"/>
    <w:link w:val="24"/>
    <w:qFormat/>
    <w:uiPriority w:val="0"/>
    <w:pPr>
      <w:widowControl w:val="0"/>
      <w:shd w:val="clear" w:color="auto" w:fill="auto"/>
    </w:pPr>
    <w:rPr>
      <w:color w:val="181618"/>
      <w:sz w:val="16"/>
      <w:szCs w:val="16"/>
      <w:u w:val="none"/>
      <w:shd w:val="clear" w:color="auto" w:fill="auto"/>
    </w:rPr>
  </w:style>
  <w:style w:type="character" w:customStyle="1" w:styleId="26">
    <w:name w:val="Heading #4|1_"/>
    <w:basedOn w:val="3"/>
    <w:link w:val="27"/>
    <w:qFormat/>
    <w:uiPriority w:val="0"/>
    <w:rPr>
      <w:rFonts w:ascii="宋体" w:hAnsi="宋体" w:eastAsia="宋体" w:cs="宋体"/>
      <w:u w:val="none"/>
      <w:shd w:val="clear" w:color="auto" w:fill="auto"/>
      <w:lang w:val="zh-TW" w:eastAsia="zh-TW" w:bidi="zh-TW"/>
    </w:rPr>
  </w:style>
  <w:style w:type="paragraph" w:customStyle="1" w:styleId="27">
    <w:name w:val="Heading #4|1"/>
    <w:basedOn w:val="1"/>
    <w:link w:val="26"/>
    <w:qFormat/>
    <w:uiPriority w:val="0"/>
    <w:pPr>
      <w:widowControl w:val="0"/>
      <w:shd w:val="clear" w:color="auto" w:fill="auto"/>
      <w:spacing w:after="940"/>
      <w:jc w:val="right"/>
      <w:outlineLvl w:val="3"/>
    </w:pPr>
    <w:rPr>
      <w:rFonts w:ascii="宋体" w:hAnsi="宋体" w:eastAsia="宋体" w:cs="宋体"/>
      <w:u w:val="none"/>
      <w:shd w:val="clear" w:color="auto" w:fill="auto"/>
      <w:lang w:val="zh-TW" w:eastAsia="zh-TW" w:bidi="zh-TW"/>
    </w:rPr>
  </w:style>
  <w:style w:type="character" w:customStyle="1" w:styleId="28">
    <w:name w:val="Body text|2_"/>
    <w:basedOn w:val="3"/>
    <w:link w:val="29"/>
    <w:uiPriority w:val="0"/>
    <w:rPr>
      <w:rFonts w:ascii="宋体" w:hAnsi="宋体" w:eastAsia="宋体" w:cs="宋体"/>
      <w:sz w:val="18"/>
      <w:szCs w:val="18"/>
      <w:u w:val="none"/>
      <w:shd w:val="clear" w:color="auto" w:fill="auto"/>
      <w:lang w:val="zh-TW" w:eastAsia="zh-TW" w:bidi="zh-TW"/>
    </w:rPr>
  </w:style>
  <w:style w:type="paragraph" w:customStyle="1" w:styleId="29">
    <w:name w:val="Body text|2"/>
    <w:basedOn w:val="1"/>
    <w:link w:val="28"/>
    <w:uiPriority w:val="0"/>
    <w:pPr>
      <w:widowControl w:val="0"/>
      <w:shd w:val="clear" w:color="auto" w:fill="auto"/>
      <w:spacing w:line="480" w:lineRule="auto"/>
      <w:ind w:firstLine="400"/>
    </w:pPr>
    <w:rPr>
      <w:rFonts w:ascii="宋体" w:hAnsi="宋体" w:eastAsia="宋体" w:cs="宋体"/>
      <w:sz w:val="18"/>
      <w:szCs w:val="18"/>
      <w:u w:val="none"/>
      <w:shd w:val="clear" w:color="auto" w:fill="auto"/>
      <w:lang w:val="zh-TW" w:eastAsia="zh-TW" w:bidi="zh-TW"/>
    </w:rPr>
  </w:style>
  <w:style w:type="character" w:customStyle="1" w:styleId="30">
    <w:name w:val="Body text|7_"/>
    <w:basedOn w:val="3"/>
    <w:link w:val="31"/>
    <w:qFormat/>
    <w:uiPriority w:val="0"/>
    <w:rPr>
      <w:rFonts w:ascii="宋体" w:hAnsi="宋体" w:eastAsia="宋体" w:cs="宋体"/>
      <w:sz w:val="44"/>
      <w:szCs w:val="44"/>
      <w:u w:val="none"/>
      <w:shd w:val="clear" w:color="auto" w:fill="auto"/>
      <w:lang w:val="zh-TW" w:eastAsia="zh-TW" w:bidi="zh-TW"/>
    </w:rPr>
  </w:style>
  <w:style w:type="paragraph" w:customStyle="1" w:styleId="31">
    <w:name w:val="Body text|7"/>
    <w:basedOn w:val="1"/>
    <w:link w:val="30"/>
    <w:uiPriority w:val="0"/>
    <w:pPr>
      <w:widowControl w:val="0"/>
      <w:shd w:val="clear" w:color="auto" w:fill="auto"/>
    </w:pPr>
    <w:rPr>
      <w:rFonts w:ascii="宋体" w:hAnsi="宋体" w:eastAsia="宋体" w:cs="宋体"/>
      <w:sz w:val="44"/>
      <w:szCs w:val="44"/>
      <w:u w:val="none"/>
      <w:shd w:val="clear" w:color="auto" w:fill="auto"/>
      <w:lang w:val="zh-TW" w:eastAsia="zh-TW" w:bidi="zh-TW"/>
    </w:rPr>
  </w:style>
  <w:style w:type="character" w:customStyle="1" w:styleId="32">
    <w:name w:val="Body text|3_"/>
    <w:basedOn w:val="3"/>
    <w:link w:val="33"/>
    <w:qFormat/>
    <w:uiPriority w:val="0"/>
    <w:rPr>
      <w:rFonts w:ascii="宋体" w:hAnsi="宋体" w:eastAsia="宋体" w:cs="宋体"/>
      <w:color w:val="181618"/>
      <w:sz w:val="15"/>
      <w:szCs w:val="15"/>
      <w:u w:val="none"/>
      <w:shd w:val="clear" w:color="auto" w:fill="auto"/>
      <w:lang w:val="zh-TW" w:eastAsia="zh-TW" w:bidi="zh-TW"/>
    </w:rPr>
  </w:style>
  <w:style w:type="paragraph" w:customStyle="1" w:styleId="33">
    <w:name w:val="Body text|3"/>
    <w:basedOn w:val="1"/>
    <w:link w:val="32"/>
    <w:qFormat/>
    <w:uiPriority w:val="0"/>
    <w:pPr>
      <w:widowControl w:val="0"/>
      <w:shd w:val="clear" w:color="auto" w:fill="auto"/>
      <w:spacing w:line="283" w:lineRule="exact"/>
      <w:ind w:firstLine="340"/>
    </w:pPr>
    <w:rPr>
      <w:rFonts w:ascii="宋体" w:hAnsi="宋体" w:eastAsia="宋体" w:cs="宋体"/>
      <w:color w:val="181618"/>
      <w:sz w:val="15"/>
      <w:szCs w:val="15"/>
      <w:u w:val="none"/>
      <w:shd w:val="clear" w:color="auto" w:fill="auto"/>
      <w:lang w:val="zh-TW" w:eastAsia="zh-TW" w:bidi="zh-TW"/>
    </w:rPr>
  </w:style>
  <w:style w:type="character" w:customStyle="1" w:styleId="34">
    <w:name w:val="Picture caption|1_"/>
    <w:basedOn w:val="3"/>
    <w:link w:val="35"/>
    <w:qFormat/>
    <w:uiPriority w:val="0"/>
    <w:rPr>
      <w:rFonts w:ascii="宋体" w:hAnsi="宋体" w:eastAsia="宋体" w:cs="宋体"/>
      <w:color w:val="181618"/>
      <w:sz w:val="15"/>
      <w:szCs w:val="15"/>
      <w:u w:val="none"/>
      <w:shd w:val="clear" w:color="auto" w:fill="auto"/>
      <w:lang w:val="zh-TW" w:eastAsia="zh-TW" w:bidi="zh-TW"/>
    </w:rPr>
  </w:style>
  <w:style w:type="paragraph" w:customStyle="1" w:styleId="35">
    <w:name w:val="Picture caption|1"/>
    <w:basedOn w:val="1"/>
    <w:link w:val="34"/>
    <w:qFormat/>
    <w:uiPriority w:val="0"/>
    <w:pPr>
      <w:widowControl w:val="0"/>
      <w:shd w:val="clear" w:color="auto" w:fill="auto"/>
      <w:spacing w:line="281" w:lineRule="exact"/>
      <w:ind w:firstLine="340"/>
    </w:pPr>
    <w:rPr>
      <w:rFonts w:ascii="宋体" w:hAnsi="宋体" w:eastAsia="宋体" w:cs="宋体"/>
      <w:color w:val="181618"/>
      <w:sz w:val="15"/>
      <w:szCs w:val="15"/>
      <w:u w:val="none"/>
      <w:shd w:val="clear" w:color="auto" w:fill="auto"/>
      <w:lang w:val="zh-TW" w:eastAsia="zh-TW" w:bidi="zh-TW"/>
    </w:rPr>
  </w:style>
  <w:style w:type="character" w:customStyle="1" w:styleId="36">
    <w:name w:val="Heading #1|2_"/>
    <w:basedOn w:val="3"/>
    <w:link w:val="37"/>
    <w:qFormat/>
    <w:uiPriority w:val="0"/>
    <w:rPr>
      <w:rFonts w:ascii="宋体" w:hAnsi="宋体" w:eastAsia="宋体" w:cs="宋体"/>
      <w:sz w:val="44"/>
      <w:szCs w:val="44"/>
      <w:u w:val="none"/>
      <w:shd w:val="clear" w:color="auto" w:fill="auto"/>
      <w:lang w:val="zh-TW" w:eastAsia="zh-TW" w:bidi="zh-TW"/>
    </w:rPr>
  </w:style>
  <w:style w:type="paragraph" w:customStyle="1" w:styleId="37">
    <w:name w:val="Heading #1|2"/>
    <w:basedOn w:val="1"/>
    <w:link w:val="36"/>
    <w:qFormat/>
    <w:uiPriority w:val="0"/>
    <w:pPr>
      <w:widowControl w:val="0"/>
      <w:shd w:val="clear" w:color="auto" w:fill="auto"/>
      <w:outlineLvl w:val="0"/>
    </w:pPr>
    <w:rPr>
      <w:rFonts w:ascii="宋体" w:hAnsi="宋体" w:eastAsia="宋体" w:cs="宋体"/>
      <w:sz w:val="44"/>
      <w:szCs w:val="44"/>
      <w:u w:val="none"/>
      <w:shd w:val="clear" w:color="auto" w:fill="auto"/>
      <w:lang w:val="zh-TW" w:eastAsia="zh-TW" w:bidi="zh-TW"/>
    </w:rPr>
  </w:style>
  <w:style w:type="character" w:customStyle="1" w:styleId="38">
    <w:name w:val="Body text|8_"/>
    <w:basedOn w:val="3"/>
    <w:link w:val="39"/>
    <w:qFormat/>
    <w:uiPriority w:val="0"/>
    <w:rPr>
      <w:rFonts w:ascii="宋体" w:hAnsi="宋体" w:eastAsia="宋体" w:cs="宋体"/>
      <w:sz w:val="36"/>
      <w:szCs w:val="36"/>
      <w:u w:val="none"/>
      <w:shd w:val="clear" w:color="auto" w:fill="auto"/>
      <w:lang w:val="zh-TW" w:eastAsia="zh-TW" w:bidi="zh-TW"/>
    </w:rPr>
  </w:style>
  <w:style w:type="paragraph" w:customStyle="1" w:styleId="39">
    <w:name w:val="Body text|8"/>
    <w:basedOn w:val="1"/>
    <w:link w:val="38"/>
    <w:qFormat/>
    <w:uiPriority w:val="0"/>
    <w:pPr>
      <w:widowControl w:val="0"/>
      <w:shd w:val="clear" w:color="auto" w:fill="auto"/>
      <w:jc w:val="right"/>
    </w:pPr>
    <w:rPr>
      <w:rFonts w:ascii="宋体" w:hAnsi="宋体" w:eastAsia="宋体" w:cs="宋体"/>
      <w:sz w:val="36"/>
      <w:szCs w:val="36"/>
      <w:u w:val="none"/>
      <w:shd w:val="clear" w:color="auto" w:fill="auto"/>
      <w:lang w:val="zh-TW" w:eastAsia="zh-TW" w:bidi="zh-TW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footer" Target="footer46.xml"/><Relationship Id="rId98" Type="http://schemas.openxmlformats.org/officeDocument/2006/relationships/footer" Target="footer45.xml"/><Relationship Id="rId97" Type="http://schemas.openxmlformats.org/officeDocument/2006/relationships/header" Target="header49.xml"/><Relationship Id="rId96" Type="http://schemas.openxmlformats.org/officeDocument/2006/relationships/header" Target="header48.xml"/><Relationship Id="rId95" Type="http://schemas.openxmlformats.org/officeDocument/2006/relationships/header" Target="header47.xml"/><Relationship Id="rId94" Type="http://schemas.openxmlformats.org/officeDocument/2006/relationships/footer" Target="footer44.xml"/><Relationship Id="rId93" Type="http://schemas.openxmlformats.org/officeDocument/2006/relationships/footer" Target="footer43.xml"/><Relationship Id="rId92" Type="http://schemas.openxmlformats.org/officeDocument/2006/relationships/header" Target="header46.xml"/><Relationship Id="rId91" Type="http://schemas.openxmlformats.org/officeDocument/2006/relationships/header" Target="header45.xml"/><Relationship Id="rId90" Type="http://schemas.openxmlformats.org/officeDocument/2006/relationships/footer" Target="footer42.xml"/><Relationship Id="rId9" Type="http://schemas.openxmlformats.org/officeDocument/2006/relationships/header" Target="header5.xml"/><Relationship Id="rId89" Type="http://schemas.openxmlformats.org/officeDocument/2006/relationships/footer" Target="footer41.xml"/><Relationship Id="rId88" Type="http://schemas.openxmlformats.org/officeDocument/2006/relationships/footer" Target="footer40.xml"/><Relationship Id="rId87" Type="http://schemas.openxmlformats.org/officeDocument/2006/relationships/header" Target="header44.xml"/><Relationship Id="rId86" Type="http://schemas.openxmlformats.org/officeDocument/2006/relationships/header" Target="header43.xml"/><Relationship Id="rId85" Type="http://schemas.openxmlformats.org/officeDocument/2006/relationships/header" Target="header42.xml"/><Relationship Id="rId84" Type="http://schemas.openxmlformats.org/officeDocument/2006/relationships/footer" Target="footer39.xml"/><Relationship Id="rId83" Type="http://schemas.openxmlformats.org/officeDocument/2006/relationships/footer" Target="footer38.xml"/><Relationship Id="rId82" Type="http://schemas.openxmlformats.org/officeDocument/2006/relationships/header" Target="header41.xml"/><Relationship Id="rId81" Type="http://schemas.openxmlformats.org/officeDocument/2006/relationships/header" Target="header40.xml"/><Relationship Id="rId80" Type="http://schemas.openxmlformats.org/officeDocument/2006/relationships/footer" Target="footer37.xml"/><Relationship Id="rId8" Type="http://schemas.openxmlformats.org/officeDocument/2006/relationships/header" Target="header4.xml"/><Relationship Id="rId79" Type="http://schemas.openxmlformats.org/officeDocument/2006/relationships/footer" Target="footer36.xml"/><Relationship Id="rId78" Type="http://schemas.openxmlformats.org/officeDocument/2006/relationships/header" Target="header39.xml"/><Relationship Id="rId77" Type="http://schemas.openxmlformats.org/officeDocument/2006/relationships/header" Target="header38.xml"/><Relationship Id="rId76" Type="http://schemas.openxmlformats.org/officeDocument/2006/relationships/footer" Target="footer35.xml"/><Relationship Id="rId75" Type="http://schemas.openxmlformats.org/officeDocument/2006/relationships/footer" Target="footer34.xml"/><Relationship Id="rId74" Type="http://schemas.openxmlformats.org/officeDocument/2006/relationships/header" Target="header37.xml"/><Relationship Id="rId73" Type="http://schemas.openxmlformats.org/officeDocument/2006/relationships/header" Target="header36.xml"/><Relationship Id="rId72" Type="http://schemas.openxmlformats.org/officeDocument/2006/relationships/footer" Target="footer33.xml"/><Relationship Id="rId71" Type="http://schemas.openxmlformats.org/officeDocument/2006/relationships/footer" Target="footer32.xml"/><Relationship Id="rId70" Type="http://schemas.openxmlformats.org/officeDocument/2006/relationships/header" Target="header35.xml"/><Relationship Id="rId7" Type="http://schemas.openxmlformats.org/officeDocument/2006/relationships/header" Target="header3.xml"/><Relationship Id="rId69" Type="http://schemas.openxmlformats.org/officeDocument/2006/relationships/header" Target="header34.xml"/><Relationship Id="rId682" Type="http://schemas.openxmlformats.org/officeDocument/2006/relationships/fontTable" Target="fontTable.xml"/><Relationship Id="rId681" Type="http://schemas.openxmlformats.org/officeDocument/2006/relationships/numbering" Target="numbering.xml"/><Relationship Id="rId680" Type="http://schemas.openxmlformats.org/officeDocument/2006/relationships/customXml" Target="../customXml/item1.xml"/><Relationship Id="rId68" Type="http://schemas.openxmlformats.org/officeDocument/2006/relationships/footer" Target="footer31.xml"/><Relationship Id="rId679" Type="http://schemas.openxmlformats.org/officeDocument/2006/relationships/image" Target="media/image112.jpeg"/><Relationship Id="rId678" Type="http://schemas.openxmlformats.org/officeDocument/2006/relationships/image" Target="media/image111.jpeg"/><Relationship Id="rId677" Type="http://schemas.openxmlformats.org/officeDocument/2006/relationships/image" Target="media/image110.jpeg"/><Relationship Id="rId676" Type="http://schemas.openxmlformats.org/officeDocument/2006/relationships/image" Target="media/image109.jpeg"/><Relationship Id="rId675" Type="http://schemas.openxmlformats.org/officeDocument/2006/relationships/image" Target="media/image108.jpeg"/><Relationship Id="rId674" Type="http://schemas.openxmlformats.org/officeDocument/2006/relationships/image" Target="media/image107.jpeg"/><Relationship Id="rId673" Type="http://schemas.openxmlformats.org/officeDocument/2006/relationships/image" Target="media/image106.jpeg"/><Relationship Id="rId672" Type="http://schemas.openxmlformats.org/officeDocument/2006/relationships/image" Target="media/image105.jpeg"/><Relationship Id="rId671" Type="http://schemas.openxmlformats.org/officeDocument/2006/relationships/image" Target="media/image104.jpeg"/><Relationship Id="rId670" Type="http://schemas.openxmlformats.org/officeDocument/2006/relationships/image" Target="media/image103.jpeg"/><Relationship Id="rId67" Type="http://schemas.openxmlformats.org/officeDocument/2006/relationships/footer" Target="footer30.xml"/><Relationship Id="rId669" Type="http://schemas.openxmlformats.org/officeDocument/2006/relationships/image" Target="media/image102.jpeg"/><Relationship Id="rId668" Type="http://schemas.openxmlformats.org/officeDocument/2006/relationships/image" Target="media/image101.jpeg"/><Relationship Id="rId667" Type="http://schemas.openxmlformats.org/officeDocument/2006/relationships/image" Target="media/image100.jpeg"/><Relationship Id="rId666" Type="http://schemas.openxmlformats.org/officeDocument/2006/relationships/image" Target="media/image99.jpeg"/><Relationship Id="rId665" Type="http://schemas.openxmlformats.org/officeDocument/2006/relationships/image" Target="media/image98.jpeg"/><Relationship Id="rId664" Type="http://schemas.openxmlformats.org/officeDocument/2006/relationships/image" Target="media/image97.jpeg"/><Relationship Id="rId663" Type="http://schemas.openxmlformats.org/officeDocument/2006/relationships/image" Target="media/image96.jpeg"/><Relationship Id="rId662" Type="http://schemas.openxmlformats.org/officeDocument/2006/relationships/image" Target="media/image95.jpeg"/><Relationship Id="rId661" Type="http://schemas.openxmlformats.org/officeDocument/2006/relationships/image" Target="media/image94.jpeg"/><Relationship Id="rId660" Type="http://schemas.openxmlformats.org/officeDocument/2006/relationships/image" Target="media/image93.jpeg"/><Relationship Id="rId66" Type="http://schemas.openxmlformats.org/officeDocument/2006/relationships/header" Target="header33.xml"/><Relationship Id="rId659" Type="http://schemas.openxmlformats.org/officeDocument/2006/relationships/image" Target="media/image92.jpeg"/><Relationship Id="rId658" Type="http://schemas.openxmlformats.org/officeDocument/2006/relationships/image" Target="media/image91.jpeg"/><Relationship Id="rId657" Type="http://schemas.openxmlformats.org/officeDocument/2006/relationships/image" Target="media/image90.jpeg"/><Relationship Id="rId656" Type="http://schemas.openxmlformats.org/officeDocument/2006/relationships/image" Target="media/image89.jpeg"/><Relationship Id="rId655" Type="http://schemas.openxmlformats.org/officeDocument/2006/relationships/image" Target="media/image88.jpeg"/><Relationship Id="rId654" Type="http://schemas.openxmlformats.org/officeDocument/2006/relationships/image" Target="media/image87.jpeg"/><Relationship Id="rId653" Type="http://schemas.openxmlformats.org/officeDocument/2006/relationships/image" Target="media/image86.jpeg"/><Relationship Id="rId652" Type="http://schemas.openxmlformats.org/officeDocument/2006/relationships/image" Target="media/image85.jpeg"/><Relationship Id="rId651" Type="http://schemas.openxmlformats.org/officeDocument/2006/relationships/image" Target="media/image84.jpeg"/><Relationship Id="rId650" Type="http://schemas.openxmlformats.org/officeDocument/2006/relationships/image" Target="media/image83.jpeg"/><Relationship Id="rId65" Type="http://schemas.openxmlformats.org/officeDocument/2006/relationships/header" Target="header32.xml"/><Relationship Id="rId649" Type="http://schemas.openxmlformats.org/officeDocument/2006/relationships/image" Target="media/image82.jpeg"/><Relationship Id="rId648" Type="http://schemas.openxmlformats.org/officeDocument/2006/relationships/image" Target="media/image81.jpeg"/><Relationship Id="rId647" Type="http://schemas.openxmlformats.org/officeDocument/2006/relationships/image" Target="media/image80.jpeg"/><Relationship Id="rId646" Type="http://schemas.openxmlformats.org/officeDocument/2006/relationships/image" Target="media/image79.jpeg"/><Relationship Id="rId645" Type="http://schemas.openxmlformats.org/officeDocument/2006/relationships/image" Target="media/image78.jpeg"/><Relationship Id="rId644" Type="http://schemas.openxmlformats.org/officeDocument/2006/relationships/image" Target="media/image77.jpeg"/><Relationship Id="rId643" Type="http://schemas.openxmlformats.org/officeDocument/2006/relationships/image" Target="media/image76.jpeg"/><Relationship Id="rId642" Type="http://schemas.openxmlformats.org/officeDocument/2006/relationships/image" Target="media/image75.jpeg"/><Relationship Id="rId641" Type="http://schemas.openxmlformats.org/officeDocument/2006/relationships/image" Target="media/image74.jpeg"/><Relationship Id="rId640" Type="http://schemas.openxmlformats.org/officeDocument/2006/relationships/image" Target="media/image73.jpeg"/><Relationship Id="rId64" Type="http://schemas.openxmlformats.org/officeDocument/2006/relationships/footer" Target="footer29.xml"/><Relationship Id="rId639" Type="http://schemas.openxmlformats.org/officeDocument/2006/relationships/image" Target="media/image72.jpeg"/><Relationship Id="rId638" Type="http://schemas.openxmlformats.org/officeDocument/2006/relationships/image" Target="media/image71.jpeg"/><Relationship Id="rId637" Type="http://schemas.openxmlformats.org/officeDocument/2006/relationships/image" Target="media/image70.jpeg"/><Relationship Id="rId636" Type="http://schemas.openxmlformats.org/officeDocument/2006/relationships/image" Target="media/image69.jpeg"/><Relationship Id="rId635" Type="http://schemas.openxmlformats.org/officeDocument/2006/relationships/image" Target="media/image68.jpeg"/><Relationship Id="rId634" Type="http://schemas.openxmlformats.org/officeDocument/2006/relationships/image" Target="media/image67.jpeg"/><Relationship Id="rId633" Type="http://schemas.openxmlformats.org/officeDocument/2006/relationships/image" Target="media/image66.jpeg"/><Relationship Id="rId632" Type="http://schemas.openxmlformats.org/officeDocument/2006/relationships/image" Target="media/image65.jpeg"/><Relationship Id="rId631" Type="http://schemas.openxmlformats.org/officeDocument/2006/relationships/image" Target="media/image64.jpeg"/><Relationship Id="rId630" Type="http://schemas.openxmlformats.org/officeDocument/2006/relationships/image" Target="media/image63.jpeg"/><Relationship Id="rId63" Type="http://schemas.openxmlformats.org/officeDocument/2006/relationships/footer" Target="footer28.xml"/><Relationship Id="rId629" Type="http://schemas.openxmlformats.org/officeDocument/2006/relationships/image" Target="media/image62.jpeg"/><Relationship Id="rId628" Type="http://schemas.openxmlformats.org/officeDocument/2006/relationships/image" Target="media/image61.jpeg"/><Relationship Id="rId627" Type="http://schemas.openxmlformats.org/officeDocument/2006/relationships/image" Target="media/image60.jpeg"/><Relationship Id="rId626" Type="http://schemas.openxmlformats.org/officeDocument/2006/relationships/image" Target="media/image59.jpeg"/><Relationship Id="rId625" Type="http://schemas.openxmlformats.org/officeDocument/2006/relationships/image" Target="media/image58.jpeg"/><Relationship Id="rId624" Type="http://schemas.openxmlformats.org/officeDocument/2006/relationships/image" Target="media/image57.jpeg"/><Relationship Id="rId623" Type="http://schemas.openxmlformats.org/officeDocument/2006/relationships/image" Target="media/image56.jpeg"/><Relationship Id="rId622" Type="http://schemas.openxmlformats.org/officeDocument/2006/relationships/image" Target="media/image55.jpeg"/><Relationship Id="rId621" Type="http://schemas.openxmlformats.org/officeDocument/2006/relationships/image" Target="media/image54.jpeg"/><Relationship Id="rId620" Type="http://schemas.openxmlformats.org/officeDocument/2006/relationships/image" Target="media/image53.jpeg"/><Relationship Id="rId62" Type="http://schemas.openxmlformats.org/officeDocument/2006/relationships/header" Target="header31.xml"/><Relationship Id="rId619" Type="http://schemas.openxmlformats.org/officeDocument/2006/relationships/image" Target="media/image52.jpeg"/><Relationship Id="rId618" Type="http://schemas.openxmlformats.org/officeDocument/2006/relationships/image" Target="media/image51.jpeg"/><Relationship Id="rId617" Type="http://schemas.openxmlformats.org/officeDocument/2006/relationships/image" Target="media/image50.jpeg"/><Relationship Id="rId616" Type="http://schemas.openxmlformats.org/officeDocument/2006/relationships/image" Target="media/image49.jpeg"/><Relationship Id="rId615" Type="http://schemas.openxmlformats.org/officeDocument/2006/relationships/image" Target="media/image48.jpeg"/><Relationship Id="rId614" Type="http://schemas.openxmlformats.org/officeDocument/2006/relationships/image" Target="media/image47.jpeg"/><Relationship Id="rId613" Type="http://schemas.openxmlformats.org/officeDocument/2006/relationships/image" Target="media/image46.jpeg"/><Relationship Id="rId612" Type="http://schemas.openxmlformats.org/officeDocument/2006/relationships/image" Target="media/image45.jpeg"/><Relationship Id="rId611" Type="http://schemas.openxmlformats.org/officeDocument/2006/relationships/image" Target="media/image44.jpeg"/><Relationship Id="rId610" Type="http://schemas.openxmlformats.org/officeDocument/2006/relationships/image" Target="media/image43.jpeg"/><Relationship Id="rId61" Type="http://schemas.openxmlformats.org/officeDocument/2006/relationships/header" Target="header30.xml"/><Relationship Id="rId609" Type="http://schemas.openxmlformats.org/officeDocument/2006/relationships/image" Target="media/image42.jpeg"/><Relationship Id="rId608" Type="http://schemas.openxmlformats.org/officeDocument/2006/relationships/image" Target="media/image41.jpeg"/><Relationship Id="rId607" Type="http://schemas.openxmlformats.org/officeDocument/2006/relationships/image" Target="media/image40.jpeg"/><Relationship Id="rId606" Type="http://schemas.openxmlformats.org/officeDocument/2006/relationships/image" Target="media/image39.jpeg"/><Relationship Id="rId605" Type="http://schemas.openxmlformats.org/officeDocument/2006/relationships/image" Target="media/image38.jpeg"/><Relationship Id="rId604" Type="http://schemas.openxmlformats.org/officeDocument/2006/relationships/image" Target="media/image37.jpeg"/><Relationship Id="rId603" Type="http://schemas.openxmlformats.org/officeDocument/2006/relationships/image" Target="media/image36.jpeg"/><Relationship Id="rId602" Type="http://schemas.openxmlformats.org/officeDocument/2006/relationships/image" Target="media/image35.jpeg"/><Relationship Id="rId601" Type="http://schemas.openxmlformats.org/officeDocument/2006/relationships/image" Target="media/image34.jpeg"/><Relationship Id="rId600" Type="http://schemas.openxmlformats.org/officeDocument/2006/relationships/image" Target="media/image33.jpeg"/><Relationship Id="rId60" Type="http://schemas.openxmlformats.org/officeDocument/2006/relationships/footer" Target="footer27.xml"/><Relationship Id="rId6" Type="http://schemas.openxmlformats.org/officeDocument/2006/relationships/header" Target="header2.xml"/><Relationship Id="rId599" Type="http://schemas.openxmlformats.org/officeDocument/2006/relationships/image" Target="media/image32.jpeg"/><Relationship Id="rId598" Type="http://schemas.openxmlformats.org/officeDocument/2006/relationships/image" Target="media/image31.jpeg"/><Relationship Id="rId597" Type="http://schemas.openxmlformats.org/officeDocument/2006/relationships/image" Target="media/image30.jpeg"/><Relationship Id="rId596" Type="http://schemas.openxmlformats.org/officeDocument/2006/relationships/image" Target="media/image29.jpeg"/><Relationship Id="rId595" Type="http://schemas.openxmlformats.org/officeDocument/2006/relationships/image" Target="media/image28.jpeg"/><Relationship Id="rId594" Type="http://schemas.openxmlformats.org/officeDocument/2006/relationships/image" Target="media/image27.jpeg"/><Relationship Id="rId593" Type="http://schemas.openxmlformats.org/officeDocument/2006/relationships/image" Target="media/image26.jpeg"/><Relationship Id="rId592" Type="http://schemas.openxmlformats.org/officeDocument/2006/relationships/image" Target="media/image25.jpeg"/><Relationship Id="rId591" Type="http://schemas.openxmlformats.org/officeDocument/2006/relationships/image" Target="media/image24.jpeg"/><Relationship Id="rId590" Type="http://schemas.openxmlformats.org/officeDocument/2006/relationships/image" Target="media/image23.jpeg"/><Relationship Id="rId59" Type="http://schemas.openxmlformats.org/officeDocument/2006/relationships/footer" Target="footer26.xml"/><Relationship Id="rId589" Type="http://schemas.openxmlformats.org/officeDocument/2006/relationships/image" Target="media/image22.jpeg"/><Relationship Id="rId588" Type="http://schemas.openxmlformats.org/officeDocument/2006/relationships/image" Target="media/image21.jpeg"/><Relationship Id="rId587" Type="http://schemas.openxmlformats.org/officeDocument/2006/relationships/image" Target="media/image20.jpeg"/><Relationship Id="rId586" Type="http://schemas.openxmlformats.org/officeDocument/2006/relationships/image" Target="media/image19.jpeg"/><Relationship Id="rId585" Type="http://schemas.openxmlformats.org/officeDocument/2006/relationships/image" Target="media/image18.jpeg"/><Relationship Id="rId584" Type="http://schemas.openxmlformats.org/officeDocument/2006/relationships/image" Target="media/image17.jpeg"/><Relationship Id="rId583" Type="http://schemas.openxmlformats.org/officeDocument/2006/relationships/image" Target="media/image16.jpeg"/><Relationship Id="rId582" Type="http://schemas.openxmlformats.org/officeDocument/2006/relationships/image" Target="media/image15.jpeg"/><Relationship Id="rId581" Type="http://schemas.openxmlformats.org/officeDocument/2006/relationships/image" Target="media/image14.jpeg"/><Relationship Id="rId580" Type="http://schemas.openxmlformats.org/officeDocument/2006/relationships/image" Target="media/image13.jpeg"/><Relationship Id="rId58" Type="http://schemas.openxmlformats.org/officeDocument/2006/relationships/header" Target="header29.xml"/><Relationship Id="rId579" Type="http://schemas.openxmlformats.org/officeDocument/2006/relationships/image" Target="media/image12.jpeg"/><Relationship Id="rId578" Type="http://schemas.openxmlformats.org/officeDocument/2006/relationships/image" Target="media/image11.jpeg"/><Relationship Id="rId577" Type="http://schemas.openxmlformats.org/officeDocument/2006/relationships/image" Target="media/image10.jpeg"/><Relationship Id="rId576" Type="http://schemas.openxmlformats.org/officeDocument/2006/relationships/image" Target="media/image9.jpeg"/><Relationship Id="rId575" Type="http://schemas.openxmlformats.org/officeDocument/2006/relationships/image" Target="media/image8.jpeg"/><Relationship Id="rId574" Type="http://schemas.openxmlformats.org/officeDocument/2006/relationships/image" Target="media/image7.jpeg"/><Relationship Id="rId573" Type="http://schemas.openxmlformats.org/officeDocument/2006/relationships/image" Target="media/image6.jpeg"/><Relationship Id="rId572" Type="http://schemas.openxmlformats.org/officeDocument/2006/relationships/image" Target="media/image5.jpeg"/><Relationship Id="rId571" Type="http://schemas.openxmlformats.org/officeDocument/2006/relationships/image" Target="media/image4.jpeg"/><Relationship Id="rId570" Type="http://schemas.openxmlformats.org/officeDocument/2006/relationships/image" Target="media/image3.jpeg"/><Relationship Id="rId57" Type="http://schemas.openxmlformats.org/officeDocument/2006/relationships/header" Target="header28.xml"/><Relationship Id="rId569" Type="http://schemas.openxmlformats.org/officeDocument/2006/relationships/image" Target="media/image2.jpeg"/><Relationship Id="rId568" Type="http://schemas.openxmlformats.org/officeDocument/2006/relationships/image" Target="media/image1.jpeg"/><Relationship Id="rId567" Type="http://schemas.openxmlformats.org/officeDocument/2006/relationships/theme" Target="theme/theme1.xml"/><Relationship Id="rId566" Type="http://schemas.openxmlformats.org/officeDocument/2006/relationships/footer" Target="footer280.xml"/><Relationship Id="rId565" Type="http://schemas.openxmlformats.org/officeDocument/2006/relationships/footer" Target="footer279.xml"/><Relationship Id="rId564" Type="http://schemas.openxmlformats.org/officeDocument/2006/relationships/header" Target="header282.xml"/><Relationship Id="rId563" Type="http://schemas.openxmlformats.org/officeDocument/2006/relationships/header" Target="header281.xml"/><Relationship Id="rId562" Type="http://schemas.openxmlformats.org/officeDocument/2006/relationships/footer" Target="footer278.xml"/><Relationship Id="rId561" Type="http://schemas.openxmlformats.org/officeDocument/2006/relationships/footer" Target="footer277.xml"/><Relationship Id="rId560" Type="http://schemas.openxmlformats.org/officeDocument/2006/relationships/header" Target="header280.xml"/><Relationship Id="rId56" Type="http://schemas.openxmlformats.org/officeDocument/2006/relationships/footer" Target="footer25.xml"/><Relationship Id="rId559" Type="http://schemas.openxmlformats.org/officeDocument/2006/relationships/header" Target="header279.xml"/><Relationship Id="rId558" Type="http://schemas.openxmlformats.org/officeDocument/2006/relationships/footer" Target="footer276.xml"/><Relationship Id="rId557" Type="http://schemas.openxmlformats.org/officeDocument/2006/relationships/footer" Target="footer275.xml"/><Relationship Id="rId556" Type="http://schemas.openxmlformats.org/officeDocument/2006/relationships/footer" Target="footer274.xml"/><Relationship Id="rId555" Type="http://schemas.openxmlformats.org/officeDocument/2006/relationships/header" Target="header278.xml"/><Relationship Id="rId554" Type="http://schemas.openxmlformats.org/officeDocument/2006/relationships/header" Target="header277.xml"/><Relationship Id="rId553" Type="http://schemas.openxmlformats.org/officeDocument/2006/relationships/header" Target="header276.xml"/><Relationship Id="rId552" Type="http://schemas.openxmlformats.org/officeDocument/2006/relationships/footer" Target="footer273.xml"/><Relationship Id="rId551" Type="http://schemas.openxmlformats.org/officeDocument/2006/relationships/footer" Target="footer272.xml"/><Relationship Id="rId550" Type="http://schemas.openxmlformats.org/officeDocument/2006/relationships/header" Target="header275.xml"/><Relationship Id="rId55" Type="http://schemas.openxmlformats.org/officeDocument/2006/relationships/footer" Target="footer24.xml"/><Relationship Id="rId549" Type="http://schemas.openxmlformats.org/officeDocument/2006/relationships/header" Target="header274.xml"/><Relationship Id="rId548" Type="http://schemas.openxmlformats.org/officeDocument/2006/relationships/footer" Target="footer271.xml"/><Relationship Id="rId547" Type="http://schemas.openxmlformats.org/officeDocument/2006/relationships/footer" Target="footer270.xml"/><Relationship Id="rId546" Type="http://schemas.openxmlformats.org/officeDocument/2006/relationships/header" Target="header273.xml"/><Relationship Id="rId545" Type="http://schemas.openxmlformats.org/officeDocument/2006/relationships/header" Target="header272.xml"/><Relationship Id="rId544" Type="http://schemas.openxmlformats.org/officeDocument/2006/relationships/footer" Target="footer269.xml"/><Relationship Id="rId543" Type="http://schemas.openxmlformats.org/officeDocument/2006/relationships/footer" Target="footer268.xml"/><Relationship Id="rId542" Type="http://schemas.openxmlformats.org/officeDocument/2006/relationships/footer" Target="footer267.xml"/><Relationship Id="rId541" Type="http://schemas.openxmlformats.org/officeDocument/2006/relationships/header" Target="header271.xml"/><Relationship Id="rId540" Type="http://schemas.openxmlformats.org/officeDocument/2006/relationships/header" Target="header270.xml"/><Relationship Id="rId54" Type="http://schemas.openxmlformats.org/officeDocument/2006/relationships/header" Target="header27.xml"/><Relationship Id="rId539" Type="http://schemas.openxmlformats.org/officeDocument/2006/relationships/header" Target="header269.xml"/><Relationship Id="rId538" Type="http://schemas.openxmlformats.org/officeDocument/2006/relationships/footer" Target="footer266.xml"/><Relationship Id="rId537" Type="http://schemas.openxmlformats.org/officeDocument/2006/relationships/footer" Target="footer265.xml"/><Relationship Id="rId536" Type="http://schemas.openxmlformats.org/officeDocument/2006/relationships/footer" Target="footer264.xml"/><Relationship Id="rId535" Type="http://schemas.openxmlformats.org/officeDocument/2006/relationships/header" Target="header268.xml"/><Relationship Id="rId534" Type="http://schemas.openxmlformats.org/officeDocument/2006/relationships/header" Target="header267.xml"/><Relationship Id="rId533" Type="http://schemas.openxmlformats.org/officeDocument/2006/relationships/header" Target="header266.xml"/><Relationship Id="rId532" Type="http://schemas.openxmlformats.org/officeDocument/2006/relationships/footer" Target="footer263.xml"/><Relationship Id="rId531" Type="http://schemas.openxmlformats.org/officeDocument/2006/relationships/footer" Target="footer262.xml"/><Relationship Id="rId530" Type="http://schemas.openxmlformats.org/officeDocument/2006/relationships/header" Target="header265.xml"/><Relationship Id="rId53" Type="http://schemas.openxmlformats.org/officeDocument/2006/relationships/header" Target="header26.xml"/><Relationship Id="rId529" Type="http://schemas.openxmlformats.org/officeDocument/2006/relationships/header" Target="header264.xml"/><Relationship Id="rId528" Type="http://schemas.openxmlformats.org/officeDocument/2006/relationships/footer" Target="footer261.xml"/><Relationship Id="rId527" Type="http://schemas.openxmlformats.org/officeDocument/2006/relationships/footer" Target="footer260.xml"/><Relationship Id="rId526" Type="http://schemas.openxmlformats.org/officeDocument/2006/relationships/header" Target="header263.xml"/><Relationship Id="rId525" Type="http://schemas.openxmlformats.org/officeDocument/2006/relationships/header" Target="header262.xml"/><Relationship Id="rId524" Type="http://schemas.openxmlformats.org/officeDocument/2006/relationships/footer" Target="footer259.xml"/><Relationship Id="rId523" Type="http://schemas.openxmlformats.org/officeDocument/2006/relationships/footer" Target="footer258.xml"/><Relationship Id="rId522" Type="http://schemas.openxmlformats.org/officeDocument/2006/relationships/footer" Target="footer257.xml"/><Relationship Id="rId521" Type="http://schemas.openxmlformats.org/officeDocument/2006/relationships/header" Target="header261.xml"/><Relationship Id="rId520" Type="http://schemas.openxmlformats.org/officeDocument/2006/relationships/header" Target="header260.xml"/><Relationship Id="rId52" Type="http://schemas.openxmlformats.org/officeDocument/2006/relationships/footer" Target="footer23.xml"/><Relationship Id="rId519" Type="http://schemas.openxmlformats.org/officeDocument/2006/relationships/header" Target="header259.xml"/><Relationship Id="rId518" Type="http://schemas.openxmlformats.org/officeDocument/2006/relationships/footer" Target="footer256.xml"/><Relationship Id="rId517" Type="http://schemas.openxmlformats.org/officeDocument/2006/relationships/footer" Target="footer255.xml"/><Relationship Id="rId516" Type="http://schemas.openxmlformats.org/officeDocument/2006/relationships/header" Target="header258.xml"/><Relationship Id="rId515" Type="http://schemas.openxmlformats.org/officeDocument/2006/relationships/header" Target="header257.xml"/><Relationship Id="rId514" Type="http://schemas.openxmlformats.org/officeDocument/2006/relationships/footer" Target="footer254.xml"/><Relationship Id="rId513" Type="http://schemas.openxmlformats.org/officeDocument/2006/relationships/footer" Target="footer253.xml"/><Relationship Id="rId512" Type="http://schemas.openxmlformats.org/officeDocument/2006/relationships/header" Target="header256.xml"/><Relationship Id="rId511" Type="http://schemas.openxmlformats.org/officeDocument/2006/relationships/header" Target="header255.xml"/><Relationship Id="rId510" Type="http://schemas.openxmlformats.org/officeDocument/2006/relationships/footer" Target="footer252.xml"/><Relationship Id="rId51" Type="http://schemas.openxmlformats.org/officeDocument/2006/relationships/footer" Target="footer22.xml"/><Relationship Id="rId509" Type="http://schemas.openxmlformats.org/officeDocument/2006/relationships/footer" Target="footer251.xml"/><Relationship Id="rId508" Type="http://schemas.openxmlformats.org/officeDocument/2006/relationships/header" Target="header254.xml"/><Relationship Id="rId507" Type="http://schemas.openxmlformats.org/officeDocument/2006/relationships/header" Target="header253.xml"/><Relationship Id="rId506" Type="http://schemas.openxmlformats.org/officeDocument/2006/relationships/footer" Target="footer250.xml"/><Relationship Id="rId505" Type="http://schemas.openxmlformats.org/officeDocument/2006/relationships/footer" Target="footer249.xml"/><Relationship Id="rId504" Type="http://schemas.openxmlformats.org/officeDocument/2006/relationships/header" Target="header252.xml"/><Relationship Id="rId503" Type="http://schemas.openxmlformats.org/officeDocument/2006/relationships/header" Target="header251.xml"/><Relationship Id="rId502" Type="http://schemas.openxmlformats.org/officeDocument/2006/relationships/footer" Target="footer248.xml"/><Relationship Id="rId501" Type="http://schemas.openxmlformats.org/officeDocument/2006/relationships/footer" Target="footer247.xml"/><Relationship Id="rId500" Type="http://schemas.openxmlformats.org/officeDocument/2006/relationships/footer" Target="footer246.xml"/><Relationship Id="rId50" Type="http://schemas.openxmlformats.org/officeDocument/2006/relationships/header" Target="header25.xml"/><Relationship Id="rId5" Type="http://schemas.openxmlformats.org/officeDocument/2006/relationships/header" Target="header1.xml"/><Relationship Id="rId499" Type="http://schemas.openxmlformats.org/officeDocument/2006/relationships/header" Target="header250.xml"/><Relationship Id="rId498" Type="http://schemas.openxmlformats.org/officeDocument/2006/relationships/header" Target="header249.xml"/><Relationship Id="rId497" Type="http://schemas.openxmlformats.org/officeDocument/2006/relationships/header" Target="header248.xml"/><Relationship Id="rId496" Type="http://schemas.openxmlformats.org/officeDocument/2006/relationships/footer" Target="footer245.xml"/><Relationship Id="rId495" Type="http://schemas.openxmlformats.org/officeDocument/2006/relationships/footer" Target="footer244.xml"/><Relationship Id="rId494" Type="http://schemas.openxmlformats.org/officeDocument/2006/relationships/header" Target="header247.xml"/><Relationship Id="rId493" Type="http://schemas.openxmlformats.org/officeDocument/2006/relationships/header" Target="header246.xml"/><Relationship Id="rId492" Type="http://schemas.openxmlformats.org/officeDocument/2006/relationships/footer" Target="footer243.xml"/><Relationship Id="rId491" Type="http://schemas.openxmlformats.org/officeDocument/2006/relationships/footer" Target="footer242.xml"/><Relationship Id="rId490" Type="http://schemas.openxmlformats.org/officeDocument/2006/relationships/header" Target="header245.xml"/><Relationship Id="rId49" Type="http://schemas.openxmlformats.org/officeDocument/2006/relationships/header" Target="header24.xml"/><Relationship Id="rId489" Type="http://schemas.openxmlformats.org/officeDocument/2006/relationships/header" Target="header244.xml"/><Relationship Id="rId488" Type="http://schemas.openxmlformats.org/officeDocument/2006/relationships/footer" Target="footer241.xml"/><Relationship Id="rId487" Type="http://schemas.openxmlformats.org/officeDocument/2006/relationships/footer" Target="footer240.xml"/><Relationship Id="rId486" Type="http://schemas.openxmlformats.org/officeDocument/2006/relationships/header" Target="header243.xml"/><Relationship Id="rId485" Type="http://schemas.openxmlformats.org/officeDocument/2006/relationships/header" Target="header242.xml"/><Relationship Id="rId484" Type="http://schemas.openxmlformats.org/officeDocument/2006/relationships/footer" Target="footer239.xml"/><Relationship Id="rId483" Type="http://schemas.openxmlformats.org/officeDocument/2006/relationships/footer" Target="footer238.xml"/><Relationship Id="rId482" Type="http://schemas.openxmlformats.org/officeDocument/2006/relationships/header" Target="header241.xml"/><Relationship Id="rId481" Type="http://schemas.openxmlformats.org/officeDocument/2006/relationships/header" Target="header240.xml"/><Relationship Id="rId480" Type="http://schemas.openxmlformats.org/officeDocument/2006/relationships/footer" Target="footer237.xml"/><Relationship Id="rId48" Type="http://schemas.openxmlformats.org/officeDocument/2006/relationships/footer" Target="footer21.xml"/><Relationship Id="rId479" Type="http://schemas.openxmlformats.org/officeDocument/2006/relationships/footer" Target="footer236.xml"/><Relationship Id="rId478" Type="http://schemas.openxmlformats.org/officeDocument/2006/relationships/header" Target="header239.xml"/><Relationship Id="rId477" Type="http://schemas.openxmlformats.org/officeDocument/2006/relationships/header" Target="header238.xml"/><Relationship Id="rId476" Type="http://schemas.openxmlformats.org/officeDocument/2006/relationships/footer" Target="footer235.xml"/><Relationship Id="rId475" Type="http://schemas.openxmlformats.org/officeDocument/2006/relationships/footer" Target="footer234.xml"/><Relationship Id="rId474" Type="http://schemas.openxmlformats.org/officeDocument/2006/relationships/footer" Target="footer233.xml"/><Relationship Id="rId473" Type="http://schemas.openxmlformats.org/officeDocument/2006/relationships/header" Target="header237.xml"/><Relationship Id="rId472" Type="http://schemas.openxmlformats.org/officeDocument/2006/relationships/header" Target="header236.xml"/><Relationship Id="rId471" Type="http://schemas.openxmlformats.org/officeDocument/2006/relationships/header" Target="header235.xml"/><Relationship Id="rId470" Type="http://schemas.openxmlformats.org/officeDocument/2006/relationships/footer" Target="footer232.xml"/><Relationship Id="rId47" Type="http://schemas.openxmlformats.org/officeDocument/2006/relationships/footer" Target="footer20.xml"/><Relationship Id="rId469" Type="http://schemas.openxmlformats.org/officeDocument/2006/relationships/footer" Target="footer231.xml"/><Relationship Id="rId468" Type="http://schemas.openxmlformats.org/officeDocument/2006/relationships/footer" Target="footer230.xml"/><Relationship Id="rId467" Type="http://schemas.openxmlformats.org/officeDocument/2006/relationships/header" Target="header234.xml"/><Relationship Id="rId466" Type="http://schemas.openxmlformats.org/officeDocument/2006/relationships/header" Target="header233.xml"/><Relationship Id="rId465" Type="http://schemas.openxmlformats.org/officeDocument/2006/relationships/header" Target="header232.xml"/><Relationship Id="rId464" Type="http://schemas.openxmlformats.org/officeDocument/2006/relationships/footer" Target="footer229.xml"/><Relationship Id="rId463" Type="http://schemas.openxmlformats.org/officeDocument/2006/relationships/footer" Target="footer228.xml"/><Relationship Id="rId462" Type="http://schemas.openxmlformats.org/officeDocument/2006/relationships/header" Target="header231.xml"/><Relationship Id="rId461" Type="http://schemas.openxmlformats.org/officeDocument/2006/relationships/header" Target="header230.xml"/><Relationship Id="rId460" Type="http://schemas.openxmlformats.org/officeDocument/2006/relationships/footer" Target="footer227.xml"/><Relationship Id="rId46" Type="http://schemas.openxmlformats.org/officeDocument/2006/relationships/header" Target="header23.xml"/><Relationship Id="rId459" Type="http://schemas.openxmlformats.org/officeDocument/2006/relationships/footer" Target="footer226.xml"/><Relationship Id="rId458" Type="http://schemas.openxmlformats.org/officeDocument/2006/relationships/header" Target="header229.xml"/><Relationship Id="rId457" Type="http://schemas.openxmlformats.org/officeDocument/2006/relationships/header" Target="header228.xml"/><Relationship Id="rId456" Type="http://schemas.openxmlformats.org/officeDocument/2006/relationships/footer" Target="footer225.xml"/><Relationship Id="rId455" Type="http://schemas.openxmlformats.org/officeDocument/2006/relationships/footer" Target="footer224.xml"/><Relationship Id="rId454" Type="http://schemas.openxmlformats.org/officeDocument/2006/relationships/header" Target="header227.xml"/><Relationship Id="rId453" Type="http://schemas.openxmlformats.org/officeDocument/2006/relationships/header" Target="header226.xml"/><Relationship Id="rId452" Type="http://schemas.openxmlformats.org/officeDocument/2006/relationships/footer" Target="footer223.xml"/><Relationship Id="rId451" Type="http://schemas.openxmlformats.org/officeDocument/2006/relationships/footer" Target="footer222.xml"/><Relationship Id="rId450" Type="http://schemas.openxmlformats.org/officeDocument/2006/relationships/footer" Target="footer221.xml"/><Relationship Id="rId45" Type="http://schemas.openxmlformats.org/officeDocument/2006/relationships/header" Target="header22.xml"/><Relationship Id="rId449" Type="http://schemas.openxmlformats.org/officeDocument/2006/relationships/header" Target="header225.xml"/><Relationship Id="rId448" Type="http://schemas.openxmlformats.org/officeDocument/2006/relationships/header" Target="header224.xml"/><Relationship Id="rId447" Type="http://schemas.openxmlformats.org/officeDocument/2006/relationships/header" Target="header223.xml"/><Relationship Id="rId446" Type="http://schemas.openxmlformats.org/officeDocument/2006/relationships/footer" Target="footer220.xml"/><Relationship Id="rId445" Type="http://schemas.openxmlformats.org/officeDocument/2006/relationships/footer" Target="footer219.xml"/><Relationship Id="rId444" Type="http://schemas.openxmlformats.org/officeDocument/2006/relationships/footer" Target="footer218.xml"/><Relationship Id="rId443" Type="http://schemas.openxmlformats.org/officeDocument/2006/relationships/header" Target="header222.xml"/><Relationship Id="rId442" Type="http://schemas.openxmlformats.org/officeDocument/2006/relationships/header" Target="header221.xml"/><Relationship Id="rId441" Type="http://schemas.openxmlformats.org/officeDocument/2006/relationships/header" Target="header220.xml"/><Relationship Id="rId440" Type="http://schemas.openxmlformats.org/officeDocument/2006/relationships/footer" Target="footer217.xml"/><Relationship Id="rId44" Type="http://schemas.openxmlformats.org/officeDocument/2006/relationships/footer" Target="footer19.xml"/><Relationship Id="rId439" Type="http://schemas.openxmlformats.org/officeDocument/2006/relationships/footer" Target="footer216.xml"/><Relationship Id="rId438" Type="http://schemas.openxmlformats.org/officeDocument/2006/relationships/header" Target="header219.xml"/><Relationship Id="rId437" Type="http://schemas.openxmlformats.org/officeDocument/2006/relationships/header" Target="header218.xml"/><Relationship Id="rId436" Type="http://schemas.openxmlformats.org/officeDocument/2006/relationships/footer" Target="footer215.xml"/><Relationship Id="rId435" Type="http://schemas.openxmlformats.org/officeDocument/2006/relationships/footer" Target="footer214.xml"/><Relationship Id="rId434" Type="http://schemas.openxmlformats.org/officeDocument/2006/relationships/header" Target="header217.xml"/><Relationship Id="rId433" Type="http://schemas.openxmlformats.org/officeDocument/2006/relationships/header" Target="header216.xml"/><Relationship Id="rId432" Type="http://schemas.openxmlformats.org/officeDocument/2006/relationships/footer" Target="footer213.xml"/><Relationship Id="rId431" Type="http://schemas.openxmlformats.org/officeDocument/2006/relationships/footer" Target="footer212.xml"/><Relationship Id="rId430" Type="http://schemas.openxmlformats.org/officeDocument/2006/relationships/header" Target="header215.xml"/><Relationship Id="rId43" Type="http://schemas.openxmlformats.org/officeDocument/2006/relationships/footer" Target="footer18.xml"/><Relationship Id="rId429" Type="http://schemas.openxmlformats.org/officeDocument/2006/relationships/header" Target="header214.xml"/><Relationship Id="rId428" Type="http://schemas.openxmlformats.org/officeDocument/2006/relationships/footer" Target="footer211.xml"/><Relationship Id="rId427" Type="http://schemas.openxmlformats.org/officeDocument/2006/relationships/footer" Target="footer210.xml"/><Relationship Id="rId426" Type="http://schemas.openxmlformats.org/officeDocument/2006/relationships/header" Target="header213.xml"/><Relationship Id="rId425" Type="http://schemas.openxmlformats.org/officeDocument/2006/relationships/header" Target="header212.xml"/><Relationship Id="rId424" Type="http://schemas.openxmlformats.org/officeDocument/2006/relationships/footer" Target="footer209.xml"/><Relationship Id="rId423" Type="http://schemas.openxmlformats.org/officeDocument/2006/relationships/footer" Target="footer208.xml"/><Relationship Id="rId422" Type="http://schemas.openxmlformats.org/officeDocument/2006/relationships/footer" Target="footer207.xml"/><Relationship Id="rId421" Type="http://schemas.openxmlformats.org/officeDocument/2006/relationships/header" Target="header211.xml"/><Relationship Id="rId420" Type="http://schemas.openxmlformats.org/officeDocument/2006/relationships/header" Target="header210.xml"/><Relationship Id="rId42" Type="http://schemas.openxmlformats.org/officeDocument/2006/relationships/footer" Target="footer17.xml"/><Relationship Id="rId419" Type="http://schemas.openxmlformats.org/officeDocument/2006/relationships/header" Target="header209.xml"/><Relationship Id="rId418" Type="http://schemas.openxmlformats.org/officeDocument/2006/relationships/footer" Target="footer206.xml"/><Relationship Id="rId417" Type="http://schemas.openxmlformats.org/officeDocument/2006/relationships/footer" Target="footer205.xml"/><Relationship Id="rId416" Type="http://schemas.openxmlformats.org/officeDocument/2006/relationships/header" Target="header208.xml"/><Relationship Id="rId415" Type="http://schemas.openxmlformats.org/officeDocument/2006/relationships/header" Target="header207.xml"/><Relationship Id="rId414" Type="http://schemas.openxmlformats.org/officeDocument/2006/relationships/footer" Target="footer204.xml"/><Relationship Id="rId413" Type="http://schemas.openxmlformats.org/officeDocument/2006/relationships/footer" Target="footer203.xml"/><Relationship Id="rId412" Type="http://schemas.openxmlformats.org/officeDocument/2006/relationships/header" Target="header206.xml"/><Relationship Id="rId411" Type="http://schemas.openxmlformats.org/officeDocument/2006/relationships/header" Target="header205.xml"/><Relationship Id="rId410" Type="http://schemas.openxmlformats.org/officeDocument/2006/relationships/footer" Target="footer202.xml"/><Relationship Id="rId41" Type="http://schemas.openxmlformats.org/officeDocument/2006/relationships/header" Target="header21.xml"/><Relationship Id="rId409" Type="http://schemas.openxmlformats.org/officeDocument/2006/relationships/footer" Target="footer201.xml"/><Relationship Id="rId408" Type="http://schemas.openxmlformats.org/officeDocument/2006/relationships/header" Target="header204.xml"/><Relationship Id="rId407" Type="http://schemas.openxmlformats.org/officeDocument/2006/relationships/header" Target="header203.xml"/><Relationship Id="rId406" Type="http://schemas.openxmlformats.org/officeDocument/2006/relationships/footer" Target="footer200.xml"/><Relationship Id="rId405" Type="http://schemas.openxmlformats.org/officeDocument/2006/relationships/footer" Target="footer199.xml"/><Relationship Id="rId404" Type="http://schemas.openxmlformats.org/officeDocument/2006/relationships/header" Target="header202.xml"/><Relationship Id="rId403" Type="http://schemas.openxmlformats.org/officeDocument/2006/relationships/header" Target="header201.xml"/><Relationship Id="rId402" Type="http://schemas.openxmlformats.org/officeDocument/2006/relationships/footer" Target="footer198.xml"/><Relationship Id="rId401" Type="http://schemas.openxmlformats.org/officeDocument/2006/relationships/footer" Target="footer197.xml"/><Relationship Id="rId400" Type="http://schemas.openxmlformats.org/officeDocument/2006/relationships/header" Target="header200.xml"/><Relationship Id="rId40" Type="http://schemas.openxmlformats.org/officeDocument/2006/relationships/header" Target="header20.xml"/><Relationship Id="rId4" Type="http://schemas.openxmlformats.org/officeDocument/2006/relationships/endnotes" Target="endnotes.xml"/><Relationship Id="rId399" Type="http://schemas.openxmlformats.org/officeDocument/2006/relationships/header" Target="header199.xml"/><Relationship Id="rId398" Type="http://schemas.openxmlformats.org/officeDocument/2006/relationships/footer" Target="footer196.xml"/><Relationship Id="rId397" Type="http://schemas.openxmlformats.org/officeDocument/2006/relationships/footer" Target="footer195.xml"/><Relationship Id="rId396" Type="http://schemas.openxmlformats.org/officeDocument/2006/relationships/header" Target="header198.xml"/><Relationship Id="rId395" Type="http://schemas.openxmlformats.org/officeDocument/2006/relationships/header" Target="header197.xml"/><Relationship Id="rId394" Type="http://schemas.openxmlformats.org/officeDocument/2006/relationships/footer" Target="footer194.xml"/><Relationship Id="rId393" Type="http://schemas.openxmlformats.org/officeDocument/2006/relationships/footer" Target="footer193.xml"/><Relationship Id="rId392" Type="http://schemas.openxmlformats.org/officeDocument/2006/relationships/footer" Target="footer192.xml"/><Relationship Id="rId391" Type="http://schemas.openxmlformats.org/officeDocument/2006/relationships/header" Target="header196.xml"/><Relationship Id="rId390" Type="http://schemas.openxmlformats.org/officeDocument/2006/relationships/header" Target="header195.xml"/><Relationship Id="rId39" Type="http://schemas.openxmlformats.org/officeDocument/2006/relationships/header" Target="header19.xml"/><Relationship Id="rId389" Type="http://schemas.openxmlformats.org/officeDocument/2006/relationships/header" Target="header194.xml"/><Relationship Id="rId388" Type="http://schemas.openxmlformats.org/officeDocument/2006/relationships/footer" Target="footer191.xml"/><Relationship Id="rId387" Type="http://schemas.openxmlformats.org/officeDocument/2006/relationships/footer" Target="footer190.xml"/><Relationship Id="rId386" Type="http://schemas.openxmlformats.org/officeDocument/2006/relationships/footer" Target="footer189.xml"/><Relationship Id="rId385" Type="http://schemas.openxmlformats.org/officeDocument/2006/relationships/header" Target="header193.xml"/><Relationship Id="rId384" Type="http://schemas.openxmlformats.org/officeDocument/2006/relationships/header" Target="header192.xml"/><Relationship Id="rId383" Type="http://schemas.openxmlformats.org/officeDocument/2006/relationships/header" Target="header191.xml"/><Relationship Id="rId382" Type="http://schemas.openxmlformats.org/officeDocument/2006/relationships/footer" Target="footer188.xml"/><Relationship Id="rId381" Type="http://schemas.openxmlformats.org/officeDocument/2006/relationships/footer" Target="footer187.xml"/><Relationship Id="rId380" Type="http://schemas.openxmlformats.org/officeDocument/2006/relationships/header" Target="header190.xml"/><Relationship Id="rId38" Type="http://schemas.openxmlformats.org/officeDocument/2006/relationships/footer" Target="footer16.xml"/><Relationship Id="rId379" Type="http://schemas.openxmlformats.org/officeDocument/2006/relationships/header" Target="header189.xml"/><Relationship Id="rId378" Type="http://schemas.openxmlformats.org/officeDocument/2006/relationships/footer" Target="footer186.xml"/><Relationship Id="rId377" Type="http://schemas.openxmlformats.org/officeDocument/2006/relationships/footer" Target="footer185.xml"/><Relationship Id="rId376" Type="http://schemas.openxmlformats.org/officeDocument/2006/relationships/footer" Target="footer184.xml"/><Relationship Id="rId375" Type="http://schemas.openxmlformats.org/officeDocument/2006/relationships/header" Target="header188.xml"/><Relationship Id="rId374" Type="http://schemas.openxmlformats.org/officeDocument/2006/relationships/header" Target="header187.xml"/><Relationship Id="rId373" Type="http://schemas.openxmlformats.org/officeDocument/2006/relationships/header" Target="header186.xml"/><Relationship Id="rId372" Type="http://schemas.openxmlformats.org/officeDocument/2006/relationships/footer" Target="footer183.xml"/><Relationship Id="rId371" Type="http://schemas.openxmlformats.org/officeDocument/2006/relationships/footer" Target="footer182.xml"/><Relationship Id="rId370" Type="http://schemas.openxmlformats.org/officeDocument/2006/relationships/header" Target="header185.xml"/><Relationship Id="rId37" Type="http://schemas.openxmlformats.org/officeDocument/2006/relationships/footer" Target="footer15.xml"/><Relationship Id="rId369" Type="http://schemas.openxmlformats.org/officeDocument/2006/relationships/header" Target="header184.xml"/><Relationship Id="rId368" Type="http://schemas.openxmlformats.org/officeDocument/2006/relationships/footer" Target="footer181.xml"/><Relationship Id="rId367" Type="http://schemas.openxmlformats.org/officeDocument/2006/relationships/footer" Target="footer180.xml"/><Relationship Id="rId366" Type="http://schemas.openxmlformats.org/officeDocument/2006/relationships/footer" Target="footer179.xml"/><Relationship Id="rId365" Type="http://schemas.openxmlformats.org/officeDocument/2006/relationships/header" Target="header183.xml"/><Relationship Id="rId364" Type="http://schemas.openxmlformats.org/officeDocument/2006/relationships/header" Target="header182.xml"/><Relationship Id="rId363" Type="http://schemas.openxmlformats.org/officeDocument/2006/relationships/header" Target="header181.xml"/><Relationship Id="rId362" Type="http://schemas.openxmlformats.org/officeDocument/2006/relationships/footer" Target="footer178.xml"/><Relationship Id="rId361" Type="http://schemas.openxmlformats.org/officeDocument/2006/relationships/footer" Target="footer177.xml"/><Relationship Id="rId360" Type="http://schemas.openxmlformats.org/officeDocument/2006/relationships/header" Target="header180.xml"/><Relationship Id="rId36" Type="http://schemas.openxmlformats.org/officeDocument/2006/relationships/footer" Target="footer14.xml"/><Relationship Id="rId359" Type="http://schemas.openxmlformats.org/officeDocument/2006/relationships/header" Target="header179.xml"/><Relationship Id="rId358" Type="http://schemas.openxmlformats.org/officeDocument/2006/relationships/footer" Target="footer176.xml"/><Relationship Id="rId357" Type="http://schemas.openxmlformats.org/officeDocument/2006/relationships/footer" Target="footer175.xml"/><Relationship Id="rId356" Type="http://schemas.openxmlformats.org/officeDocument/2006/relationships/header" Target="header178.xml"/><Relationship Id="rId355" Type="http://schemas.openxmlformats.org/officeDocument/2006/relationships/header" Target="header177.xml"/><Relationship Id="rId354" Type="http://schemas.openxmlformats.org/officeDocument/2006/relationships/footer" Target="footer174.xml"/><Relationship Id="rId353" Type="http://schemas.openxmlformats.org/officeDocument/2006/relationships/footer" Target="footer173.xml"/><Relationship Id="rId352" Type="http://schemas.openxmlformats.org/officeDocument/2006/relationships/footer" Target="footer172.xml"/><Relationship Id="rId351" Type="http://schemas.openxmlformats.org/officeDocument/2006/relationships/header" Target="header176.xml"/><Relationship Id="rId350" Type="http://schemas.openxmlformats.org/officeDocument/2006/relationships/header" Target="header175.xml"/><Relationship Id="rId35" Type="http://schemas.openxmlformats.org/officeDocument/2006/relationships/header" Target="header18.xml"/><Relationship Id="rId349" Type="http://schemas.openxmlformats.org/officeDocument/2006/relationships/header" Target="header174.xml"/><Relationship Id="rId348" Type="http://schemas.openxmlformats.org/officeDocument/2006/relationships/footer" Target="footer171.xml"/><Relationship Id="rId347" Type="http://schemas.openxmlformats.org/officeDocument/2006/relationships/footer" Target="footer170.xml"/><Relationship Id="rId346" Type="http://schemas.openxmlformats.org/officeDocument/2006/relationships/header" Target="header173.xml"/><Relationship Id="rId345" Type="http://schemas.openxmlformats.org/officeDocument/2006/relationships/header" Target="header172.xml"/><Relationship Id="rId344" Type="http://schemas.openxmlformats.org/officeDocument/2006/relationships/footer" Target="footer169.xml"/><Relationship Id="rId343" Type="http://schemas.openxmlformats.org/officeDocument/2006/relationships/footer" Target="footer168.xml"/><Relationship Id="rId342" Type="http://schemas.openxmlformats.org/officeDocument/2006/relationships/header" Target="header171.xml"/><Relationship Id="rId341" Type="http://schemas.openxmlformats.org/officeDocument/2006/relationships/header" Target="header170.xml"/><Relationship Id="rId340" Type="http://schemas.openxmlformats.org/officeDocument/2006/relationships/footer" Target="footer167.xml"/><Relationship Id="rId34" Type="http://schemas.openxmlformats.org/officeDocument/2006/relationships/header" Target="header17.xml"/><Relationship Id="rId339" Type="http://schemas.openxmlformats.org/officeDocument/2006/relationships/footer" Target="footer166.xml"/><Relationship Id="rId338" Type="http://schemas.openxmlformats.org/officeDocument/2006/relationships/header" Target="header169.xml"/><Relationship Id="rId337" Type="http://schemas.openxmlformats.org/officeDocument/2006/relationships/header" Target="header168.xml"/><Relationship Id="rId336" Type="http://schemas.openxmlformats.org/officeDocument/2006/relationships/footer" Target="footer165.xml"/><Relationship Id="rId335" Type="http://schemas.openxmlformats.org/officeDocument/2006/relationships/footer" Target="footer164.xml"/><Relationship Id="rId334" Type="http://schemas.openxmlformats.org/officeDocument/2006/relationships/footer" Target="footer163.xml"/><Relationship Id="rId333" Type="http://schemas.openxmlformats.org/officeDocument/2006/relationships/header" Target="header167.xml"/><Relationship Id="rId332" Type="http://schemas.openxmlformats.org/officeDocument/2006/relationships/header" Target="header166.xml"/><Relationship Id="rId331" Type="http://schemas.openxmlformats.org/officeDocument/2006/relationships/header" Target="header165.xml"/><Relationship Id="rId330" Type="http://schemas.openxmlformats.org/officeDocument/2006/relationships/footer" Target="footer162.xml"/><Relationship Id="rId33" Type="http://schemas.openxmlformats.org/officeDocument/2006/relationships/header" Target="header16.xml"/><Relationship Id="rId329" Type="http://schemas.openxmlformats.org/officeDocument/2006/relationships/footer" Target="footer161.xml"/><Relationship Id="rId328" Type="http://schemas.openxmlformats.org/officeDocument/2006/relationships/footer" Target="footer160.xml"/><Relationship Id="rId327" Type="http://schemas.openxmlformats.org/officeDocument/2006/relationships/header" Target="header164.xml"/><Relationship Id="rId326" Type="http://schemas.openxmlformats.org/officeDocument/2006/relationships/header" Target="header163.xml"/><Relationship Id="rId325" Type="http://schemas.openxmlformats.org/officeDocument/2006/relationships/header" Target="header162.xml"/><Relationship Id="rId324" Type="http://schemas.openxmlformats.org/officeDocument/2006/relationships/footer" Target="footer159.xml"/><Relationship Id="rId323" Type="http://schemas.openxmlformats.org/officeDocument/2006/relationships/footer" Target="footer158.xml"/><Relationship Id="rId322" Type="http://schemas.openxmlformats.org/officeDocument/2006/relationships/header" Target="header161.xml"/><Relationship Id="rId321" Type="http://schemas.openxmlformats.org/officeDocument/2006/relationships/header" Target="header160.xml"/><Relationship Id="rId320" Type="http://schemas.openxmlformats.org/officeDocument/2006/relationships/footer" Target="footer157.xml"/><Relationship Id="rId32" Type="http://schemas.openxmlformats.org/officeDocument/2006/relationships/footer" Target="footer13.xml"/><Relationship Id="rId319" Type="http://schemas.openxmlformats.org/officeDocument/2006/relationships/footer" Target="footer156.xml"/><Relationship Id="rId318" Type="http://schemas.openxmlformats.org/officeDocument/2006/relationships/header" Target="header159.xml"/><Relationship Id="rId317" Type="http://schemas.openxmlformats.org/officeDocument/2006/relationships/header" Target="header158.xml"/><Relationship Id="rId316" Type="http://schemas.openxmlformats.org/officeDocument/2006/relationships/footer" Target="footer155.xml"/><Relationship Id="rId315" Type="http://schemas.openxmlformats.org/officeDocument/2006/relationships/footer" Target="footer154.xml"/><Relationship Id="rId314" Type="http://schemas.openxmlformats.org/officeDocument/2006/relationships/header" Target="header157.xml"/><Relationship Id="rId313" Type="http://schemas.openxmlformats.org/officeDocument/2006/relationships/header" Target="header156.xml"/><Relationship Id="rId312" Type="http://schemas.openxmlformats.org/officeDocument/2006/relationships/footer" Target="footer153.xml"/><Relationship Id="rId311" Type="http://schemas.openxmlformats.org/officeDocument/2006/relationships/footer" Target="footer152.xml"/><Relationship Id="rId310" Type="http://schemas.openxmlformats.org/officeDocument/2006/relationships/header" Target="header155.xml"/><Relationship Id="rId31" Type="http://schemas.openxmlformats.org/officeDocument/2006/relationships/footer" Target="footer12.xml"/><Relationship Id="rId309" Type="http://schemas.openxmlformats.org/officeDocument/2006/relationships/header" Target="header154.xml"/><Relationship Id="rId308" Type="http://schemas.openxmlformats.org/officeDocument/2006/relationships/footer" Target="footer151.xml"/><Relationship Id="rId307" Type="http://schemas.openxmlformats.org/officeDocument/2006/relationships/footer" Target="footer150.xml"/><Relationship Id="rId306" Type="http://schemas.openxmlformats.org/officeDocument/2006/relationships/header" Target="header153.xml"/><Relationship Id="rId305" Type="http://schemas.openxmlformats.org/officeDocument/2006/relationships/header" Target="header152.xml"/><Relationship Id="rId304" Type="http://schemas.openxmlformats.org/officeDocument/2006/relationships/footer" Target="footer149.xml"/><Relationship Id="rId303" Type="http://schemas.openxmlformats.org/officeDocument/2006/relationships/footer" Target="footer148.xml"/><Relationship Id="rId302" Type="http://schemas.openxmlformats.org/officeDocument/2006/relationships/header" Target="header151.xml"/><Relationship Id="rId301" Type="http://schemas.openxmlformats.org/officeDocument/2006/relationships/header" Target="header150.xml"/><Relationship Id="rId300" Type="http://schemas.openxmlformats.org/officeDocument/2006/relationships/footer" Target="footer147.xml"/><Relationship Id="rId30" Type="http://schemas.openxmlformats.org/officeDocument/2006/relationships/footer" Target="footer11.xml"/><Relationship Id="rId3" Type="http://schemas.openxmlformats.org/officeDocument/2006/relationships/footnotes" Target="footnotes.xml"/><Relationship Id="rId299" Type="http://schemas.openxmlformats.org/officeDocument/2006/relationships/footer" Target="footer146.xml"/><Relationship Id="rId298" Type="http://schemas.openxmlformats.org/officeDocument/2006/relationships/header" Target="header149.xml"/><Relationship Id="rId297" Type="http://schemas.openxmlformats.org/officeDocument/2006/relationships/header" Target="header148.xml"/><Relationship Id="rId296" Type="http://schemas.openxmlformats.org/officeDocument/2006/relationships/footer" Target="footer145.xml"/><Relationship Id="rId295" Type="http://schemas.openxmlformats.org/officeDocument/2006/relationships/footer" Target="footer144.xml"/><Relationship Id="rId294" Type="http://schemas.openxmlformats.org/officeDocument/2006/relationships/header" Target="header147.xml"/><Relationship Id="rId293" Type="http://schemas.openxmlformats.org/officeDocument/2006/relationships/header" Target="header146.xml"/><Relationship Id="rId292" Type="http://schemas.openxmlformats.org/officeDocument/2006/relationships/footer" Target="footer143.xml"/><Relationship Id="rId291" Type="http://schemas.openxmlformats.org/officeDocument/2006/relationships/footer" Target="footer142.xml"/><Relationship Id="rId290" Type="http://schemas.openxmlformats.org/officeDocument/2006/relationships/header" Target="header145.xml"/><Relationship Id="rId29" Type="http://schemas.openxmlformats.org/officeDocument/2006/relationships/header" Target="header15.xml"/><Relationship Id="rId289" Type="http://schemas.openxmlformats.org/officeDocument/2006/relationships/header" Target="header144.xml"/><Relationship Id="rId288" Type="http://schemas.openxmlformats.org/officeDocument/2006/relationships/footer" Target="footer141.xml"/><Relationship Id="rId287" Type="http://schemas.openxmlformats.org/officeDocument/2006/relationships/footer" Target="footer140.xml"/><Relationship Id="rId286" Type="http://schemas.openxmlformats.org/officeDocument/2006/relationships/footer" Target="footer139.xml"/><Relationship Id="rId285" Type="http://schemas.openxmlformats.org/officeDocument/2006/relationships/header" Target="header143.xml"/><Relationship Id="rId284" Type="http://schemas.openxmlformats.org/officeDocument/2006/relationships/header" Target="header142.xml"/><Relationship Id="rId283" Type="http://schemas.openxmlformats.org/officeDocument/2006/relationships/header" Target="header141.xml"/><Relationship Id="rId282" Type="http://schemas.openxmlformats.org/officeDocument/2006/relationships/footer" Target="footer138.xml"/><Relationship Id="rId281" Type="http://schemas.openxmlformats.org/officeDocument/2006/relationships/footer" Target="footer137.xml"/><Relationship Id="rId280" Type="http://schemas.openxmlformats.org/officeDocument/2006/relationships/header" Target="header140.xml"/><Relationship Id="rId28" Type="http://schemas.openxmlformats.org/officeDocument/2006/relationships/header" Target="header14.xml"/><Relationship Id="rId279" Type="http://schemas.openxmlformats.org/officeDocument/2006/relationships/header" Target="header139.xml"/><Relationship Id="rId278" Type="http://schemas.openxmlformats.org/officeDocument/2006/relationships/footer" Target="footer136.xml"/><Relationship Id="rId277" Type="http://schemas.openxmlformats.org/officeDocument/2006/relationships/footer" Target="footer135.xml"/><Relationship Id="rId276" Type="http://schemas.openxmlformats.org/officeDocument/2006/relationships/header" Target="header138.xml"/><Relationship Id="rId275" Type="http://schemas.openxmlformats.org/officeDocument/2006/relationships/header" Target="header137.xml"/><Relationship Id="rId274" Type="http://schemas.openxmlformats.org/officeDocument/2006/relationships/footer" Target="footer134.xml"/><Relationship Id="rId273" Type="http://schemas.openxmlformats.org/officeDocument/2006/relationships/footer" Target="footer133.xml"/><Relationship Id="rId272" Type="http://schemas.openxmlformats.org/officeDocument/2006/relationships/header" Target="header136.xml"/><Relationship Id="rId271" Type="http://schemas.openxmlformats.org/officeDocument/2006/relationships/header" Target="header135.xml"/><Relationship Id="rId270" Type="http://schemas.openxmlformats.org/officeDocument/2006/relationships/footer" Target="footer132.xml"/><Relationship Id="rId27" Type="http://schemas.openxmlformats.org/officeDocument/2006/relationships/header" Target="header13.xml"/><Relationship Id="rId269" Type="http://schemas.openxmlformats.org/officeDocument/2006/relationships/footer" Target="footer131.xml"/><Relationship Id="rId268" Type="http://schemas.openxmlformats.org/officeDocument/2006/relationships/header" Target="header134.xml"/><Relationship Id="rId267" Type="http://schemas.openxmlformats.org/officeDocument/2006/relationships/header" Target="header133.xml"/><Relationship Id="rId266" Type="http://schemas.openxmlformats.org/officeDocument/2006/relationships/footer" Target="footer130.xml"/><Relationship Id="rId265" Type="http://schemas.openxmlformats.org/officeDocument/2006/relationships/footer" Target="footer129.xml"/><Relationship Id="rId264" Type="http://schemas.openxmlformats.org/officeDocument/2006/relationships/header" Target="header132.xml"/><Relationship Id="rId263" Type="http://schemas.openxmlformats.org/officeDocument/2006/relationships/header" Target="header131.xml"/><Relationship Id="rId262" Type="http://schemas.openxmlformats.org/officeDocument/2006/relationships/footer" Target="footer128.xml"/><Relationship Id="rId261" Type="http://schemas.openxmlformats.org/officeDocument/2006/relationships/footer" Target="footer127.xml"/><Relationship Id="rId260" Type="http://schemas.openxmlformats.org/officeDocument/2006/relationships/header" Target="header130.xml"/><Relationship Id="rId26" Type="http://schemas.openxmlformats.org/officeDocument/2006/relationships/footer" Target="footer10.xml"/><Relationship Id="rId259" Type="http://schemas.openxmlformats.org/officeDocument/2006/relationships/header" Target="header129.xml"/><Relationship Id="rId258" Type="http://schemas.openxmlformats.org/officeDocument/2006/relationships/footer" Target="footer126.xml"/><Relationship Id="rId257" Type="http://schemas.openxmlformats.org/officeDocument/2006/relationships/footer" Target="footer125.xml"/><Relationship Id="rId256" Type="http://schemas.openxmlformats.org/officeDocument/2006/relationships/header" Target="header128.xml"/><Relationship Id="rId255" Type="http://schemas.openxmlformats.org/officeDocument/2006/relationships/header" Target="header127.xml"/><Relationship Id="rId254" Type="http://schemas.openxmlformats.org/officeDocument/2006/relationships/footer" Target="footer124.xml"/><Relationship Id="rId253" Type="http://schemas.openxmlformats.org/officeDocument/2006/relationships/footer" Target="footer123.xml"/><Relationship Id="rId252" Type="http://schemas.openxmlformats.org/officeDocument/2006/relationships/header" Target="header126.xml"/><Relationship Id="rId251" Type="http://schemas.openxmlformats.org/officeDocument/2006/relationships/header" Target="header125.xml"/><Relationship Id="rId250" Type="http://schemas.openxmlformats.org/officeDocument/2006/relationships/footer" Target="footer122.xml"/><Relationship Id="rId25" Type="http://schemas.openxmlformats.org/officeDocument/2006/relationships/footer" Target="footer9.xml"/><Relationship Id="rId249" Type="http://schemas.openxmlformats.org/officeDocument/2006/relationships/footer" Target="footer121.xml"/><Relationship Id="rId248" Type="http://schemas.openxmlformats.org/officeDocument/2006/relationships/header" Target="header124.xml"/><Relationship Id="rId247" Type="http://schemas.openxmlformats.org/officeDocument/2006/relationships/header" Target="header123.xml"/><Relationship Id="rId246" Type="http://schemas.openxmlformats.org/officeDocument/2006/relationships/footer" Target="footer120.xml"/><Relationship Id="rId245" Type="http://schemas.openxmlformats.org/officeDocument/2006/relationships/footer" Target="footer119.xml"/><Relationship Id="rId244" Type="http://schemas.openxmlformats.org/officeDocument/2006/relationships/footer" Target="footer118.xml"/><Relationship Id="rId243" Type="http://schemas.openxmlformats.org/officeDocument/2006/relationships/header" Target="header122.xml"/><Relationship Id="rId242" Type="http://schemas.openxmlformats.org/officeDocument/2006/relationships/header" Target="header121.xml"/><Relationship Id="rId241" Type="http://schemas.openxmlformats.org/officeDocument/2006/relationships/header" Target="header120.xml"/><Relationship Id="rId240" Type="http://schemas.openxmlformats.org/officeDocument/2006/relationships/footer" Target="footer117.xml"/><Relationship Id="rId24" Type="http://schemas.openxmlformats.org/officeDocument/2006/relationships/header" Target="header12.xml"/><Relationship Id="rId239" Type="http://schemas.openxmlformats.org/officeDocument/2006/relationships/footer" Target="footer116.xml"/><Relationship Id="rId238" Type="http://schemas.openxmlformats.org/officeDocument/2006/relationships/header" Target="header119.xml"/><Relationship Id="rId237" Type="http://schemas.openxmlformats.org/officeDocument/2006/relationships/header" Target="header118.xml"/><Relationship Id="rId236" Type="http://schemas.openxmlformats.org/officeDocument/2006/relationships/footer" Target="footer115.xml"/><Relationship Id="rId235" Type="http://schemas.openxmlformats.org/officeDocument/2006/relationships/footer" Target="footer114.xml"/><Relationship Id="rId234" Type="http://schemas.openxmlformats.org/officeDocument/2006/relationships/header" Target="header117.xml"/><Relationship Id="rId233" Type="http://schemas.openxmlformats.org/officeDocument/2006/relationships/header" Target="header116.xml"/><Relationship Id="rId232" Type="http://schemas.openxmlformats.org/officeDocument/2006/relationships/footer" Target="footer113.xml"/><Relationship Id="rId231" Type="http://schemas.openxmlformats.org/officeDocument/2006/relationships/footer" Target="footer112.xml"/><Relationship Id="rId230" Type="http://schemas.openxmlformats.org/officeDocument/2006/relationships/header" Target="header115.xml"/><Relationship Id="rId23" Type="http://schemas.openxmlformats.org/officeDocument/2006/relationships/header" Target="header11.xml"/><Relationship Id="rId229" Type="http://schemas.openxmlformats.org/officeDocument/2006/relationships/header" Target="header114.xml"/><Relationship Id="rId228" Type="http://schemas.openxmlformats.org/officeDocument/2006/relationships/footer" Target="footer111.xml"/><Relationship Id="rId227" Type="http://schemas.openxmlformats.org/officeDocument/2006/relationships/footer" Target="footer110.xml"/><Relationship Id="rId226" Type="http://schemas.openxmlformats.org/officeDocument/2006/relationships/header" Target="header113.xml"/><Relationship Id="rId225" Type="http://schemas.openxmlformats.org/officeDocument/2006/relationships/header" Target="header112.xml"/><Relationship Id="rId224" Type="http://schemas.openxmlformats.org/officeDocument/2006/relationships/footer" Target="footer109.xml"/><Relationship Id="rId223" Type="http://schemas.openxmlformats.org/officeDocument/2006/relationships/footer" Target="footer108.xml"/><Relationship Id="rId222" Type="http://schemas.openxmlformats.org/officeDocument/2006/relationships/header" Target="header111.xml"/><Relationship Id="rId221" Type="http://schemas.openxmlformats.org/officeDocument/2006/relationships/header" Target="header110.xml"/><Relationship Id="rId220" Type="http://schemas.openxmlformats.org/officeDocument/2006/relationships/footer" Target="footer107.xml"/><Relationship Id="rId22" Type="http://schemas.openxmlformats.org/officeDocument/2006/relationships/footer" Target="footer8.xml"/><Relationship Id="rId219" Type="http://schemas.openxmlformats.org/officeDocument/2006/relationships/footer" Target="footer106.xml"/><Relationship Id="rId218" Type="http://schemas.openxmlformats.org/officeDocument/2006/relationships/footer" Target="footer105.xml"/><Relationship Id="rId217" Type="http://schemas.openxmlformats.org/officeDocument/2006/relationships/header" Target="header109.xml"/><Relationship Id="rId216" Type="http://schemas.openxmlformats.org/officeDocument/2006/relationships/header" Target="header108.xml"/><Relationship Id="rId215" Type="http://schemas.openxmlformats.org/officeDocument/2006/relationships/header" Target="header107.xml"/><Relationship Id="rId214" Type="http://schemas.openxmlformats.org/officeDocument/2006/relationships/footer" Target="footer104.xml"/><Relationship Id="rId213" Type="http://schemas.openxmlformats.org/officeDocument/2006/relationships/footer" Target="footer103.xml"/><Relationship Id="rId212" Type="http://schemas.openxmlformats.org/officeDocument/2006/relationships/header" Target="header106.xml"/><Relationship Id="rId211" Type="http://schemas.openxmlformats.org/officeDocument/2006/relationships/header" Target="header105.xml"/><Relationship Id="rId210" Type="http://schemas.openxmlformats.org/officeDocument/2006/relationships/footer" Target="footer102.xml"/><Relationship Id="rId21" Type="http://schemas.openxmlformats.org/officeDocument/2006/relationships/footer" Target="footer7.xml"/><Relationship Id="rId209" Type="http://schemas.openxmlformats.org/officeDocument/2006/relationships/footer" Target="footer101.xml"/><Relationship Id="rId208" Type="http://schemas.openxmlformats.org/officeDocument/2006/relationships/header" Target="header104.xml"/><Relationship Id="rId207" Type="http://schemas.openxmlformats.org/officeDocument/2006/relationships/header" Target="header103.xml"/><Relationship Id="rId206" Type="http://schemas.openxmlformats.org/officeDocument/2006/relationships/footer" Target="footer100.xml"/><Relationship Id="rId205" Type="http://schemas.openxmlformats.org/officeDocument/2006/relationships/footer" Target="footer99.xml"/><Relationship Id="rId204" Type="http://schemas.openxmlformats.org/officeDocument/2006/relationships/header" Target="header102.xml"/><Relationship Id="rId203" Type="http://schemas.openxmlformats.org/officeDocument/2006/relationships/header" Target="header101.xml"/><Relationship Id="rId202" Type="http://schemas.openxmlformats.org/officeDocument/2006/relationships/footer" Target="footer98.xml"/><Relationship Id="rId201" Type="http://schemas.openxmlformats.org/officeDocument/2006/relationships/footer" Target="footer97.xml"/><Relationship Id="rId200" Type="http://schemas.openxmlformats.org/officeDocument/2006/relationships/footer" Target="footer96.xml"/><Relationship Id="rId20" Type="http://schemas.openxmlformats.org/officeDocument/2006/relationships/header" Target="header10.xml"/><Relationship Id="rId2" Type="http://schemas.openxmlformats.org/officeDocument/2006/relationships/settings" Target="settings.xml"/><Relationship Id="rId199" Type="http://schemas.openxmlformats.org/officeDocument/2006/relationships/header" Target="header100.xml"/><Relationship Id="rId198" Type="http://schemas.openxmlformats.org/officeDocument/2006/relationships/header" Target="header99.xml"/><Relationship Id="rId197" Type="http://schemas.openxmlformats.org/officeDocument/2006/relationships/header" Target="header98.xml"/><Relationship Id="rId196" Type="http://schemas.openxmlformats.org/officeDocument/2006/relationships/footer" Target="footer95.xml"/><Relationship Id="rId195" Type="http://schemas.openxmlformats.org/officeDocument/2006/relationships/footer" Target="footer94.xml"/><Relationship Id="rId194" Type="http://schemas.openxmlformats.org/officeDocument/2006/relationships/header" Target="header97.xml"/><Relationship Id="rId193" Type="http://schemas.openxmlformats.org/officeDocument/2006/relationships/header" Target="header96.xml"/><Relationship Id="rId192" Type="http://schemas.openxmlformats.org/officeDocument/2006/relationships/footer" Target="footer93.xml"/><Relationship Id="rId191" Type="http://schemas.openxmlformats.org/officeDocument/2006/relationships/footer" Target="footer92.xml"/><Relationship Id="rId190" Type="http://schemas.openxmlformats.org/officeDocument/2006/relationships/footer" Target="footer91.xml"/><Relationship Id="rId19" Type="http://schemas.openxmlformats.org/officeDocument/2006/relationships/header" Target="header9.xml"/><Relationship Id="rId189" Type="http://schemas.openxmlformats.org/officeDocument/2006/relationships/header" Target="header95.xml"/><Relationship Id="rId188" Type="http://schemas.openxmlformats.org/officeDocument/2006/relationships/header" Target="header94.xml"/><Relationship Id="rId187" Type="http://schemas.openxmlformats.org/officeDocument/2006/relationships/header" Target="header93.xml"/><Relationship Id="rId186" Type="http://schemas.openxmlformats.org/officeDocument/2006/relationships/footer" Target="footer90.xml"/><Relationship Id="rId185" Type="http://schemas.openxmlformats.org/officeDocument/2006/relationships/footer" Target="footer89.xml"/><Relationship Id="rId184" Type="http://schemas.openxmlformats.org/officeDocument/2006/relationships/header" Target="header92.xml"/><Relationship Id="rId183" Type="http://schemas.openxmlformats.org/officeDocument/2006/relationships/header" Target="header91.xml"/><Relationship Id="rId182" Type="http://schemas.openxmlformats.org/officeDocument/2006/relationships/footer" Target="footer88.xml"/><Relationship Id="rId181" Type="http://schemas.openxmlformats.org/officeDocument/2006/relationships/footer" Target="footer87.xml"/><Relationship Id="rId180" Type="http://schemas.openxmlformats.org/officeDocument/2006/relationships/header" Target="header90.xml"/><Relationship Id="rId18" Type="http://schemas.openxmlformats.org/officeDocument/2006/relationships/footer" Target="footer6.xml"/><Relationship Id="rId179" Type="http://schemas.openxmlformats.org/officeDocument/2006/relationships/header" Target="header89.xml"/><Relationship Id="rId178" Type="http://schemas.openxmlformats.org/officeDocument/2006/relationships/footer" Target="footer86.xml"/><Relationship Id="rId177" Type="http://schemas.openxmlformats.org/officeDocument/2006/relationships/footer" Target="footer85.xml"/><Relationship Id="rId176" Type="http://schemas.openxmlformats.org/officeDocument/2006/relationships/header" Target="header88.xml"/><Relationship Id="rId175" Type="http://schemas.openxmlformats.org/officeDocument/2006/relationships/header" Target="header87.xml"/><Relationship Id="rId174" Type="http://schemas.openxmlformats.org/officeDocument/2006/relationships/footer" Target="footer84.xml"/><Relationship Id="rId173" Type="http://schemas.openxmlformats.org/officeDocument/2006/relationships/footer" Target="footer83.xml"/><Relationship Id="rId172" Type="http://schemas.openxmlformats.org/officeDocument/2006/relationships/footer" Target="footer82.xml"/><Relationship Id="rId171" Type="http://schemas.openxmlformats.org/officeDocument/2006/relationships/header" Target="header86.xml"/><Relationship Id="rId170" Type="http://schemas.openxmlformats.org/officeDocument/2006/relationships/header" Target="header85.xml"/><Relationship Id="rId17" Type="http://schemas.openxmlformats.org/officeDocument/2006/relationships/footer" Target="footer5.xml"/><Relationship Id="rId169" Type="http://schemas.openxmlformats.org/officeDocument/2006/relationships/header" Target="header84.xml"/><Relationship Id="rId168" Type="http://schemas.openxmlformats.org/officeDocument/2006/relationships/footer" Target="footer81.xml"/><Relationship Id="rId167" Type="http://schemas.openxmlformats.org/officeDocument/2006/relationships/footer" Target="footer80.xml"/><Relationship Id="rId166" Type="http://schemas.openxmlformats.org/officeDocument/2006/relationships/footer" Target="footer79.xml"/><Relationship Id="rId165" Type="http://schemas.openxmlformats.org/officeDocument/2006/relationships/header" Target="header83.xml"/><Relationship Id="rId164" Type="http://schemas.openxmlformats.org/officeDocument/2006/relationships/header" Target="header82.xml"/><Relationship Id="rId163" Type="http://schemas.openxmlformats.org/officeDocument/2006/relationships/header" Target="header81.xml"/><Relationship Id="rId162" Type="http://schemas.openxmlformats.org/officeDocument/2006/relationships/footer" Target="footer78.xml"/><Relationship Id="rId161" Type="http://schemas.openxmlformats.org/officeDocument/2006/relationships/footer" Target="footer77.xml"/><Relationship Id="rId160" Type="http://schemas.openxmlformats.org/officeDocument/2006/relationships/footer" Target="footer76.xml"/><Relationship Id="rId16" Type="http://schemas.openxmlformats.org/officeDocument/2006/relationships/footer" Target="footer4.xml"/><Relationship Id="rId159" Type="http://schemas.openxmlformats.org/officeDocument/2006/relationships/header" Target="header80.xml"/><Relationship Id="rId158" Type="http://schemas.openxmlformats.org/officeDocument/2006/relationships/header" Target="header79.xml"/><Relationship Id="rId157" Type="http://schemas.openxmlformats.org/officeDocument/2006/relationships/header" Target="header78.xml"/><Relationship Id="rId156" Type="http://schemas.openxmlformats.org/officeDocument/2006/relationships/footer" Target="footer75.xml"/><Relationship Id="rId155" Type="http://schemas.openxmlformats.org/officeDocument/2006/relationships/footer" Target="footer74.xml"/><Relationship Id="rId154" Type="http://schemas.openxmlformats.org/officeDocument/2006/relationships/header" Target="header77.xml"/><Relationship Id="rId153" Type="http://schemas.openxmlformats.org/officeDocument/2006/relationships/header" Target="header76.xml"/><Relationship Id="rId152" Type="http://schemas.openxmlformats.org/officeDocument/2006/relationships/footer" Target="footer73.xml"/><Relationship Id="rId151" Type="http://schemas.openxmlformats.org/officeDocument/2006/relationships/footer" Target="footer72.xml"/><Relationship Id="rId150" Type="http://schemas.openxmlformats.org/officeDocument/2006/relationships/header" Target="header75.xml"/><Relationship Id="rId15" Type="http://schemas.openxmlformats.org/officeDocument/2006/relationships/header" Target="header8.xml"/><Relationship Id="rId149" Type="http://schemas.openxmlformats.org/officeDocument/2006/relationships/header" Target="header74.xml"/><Relationship Id="rId148" Type="http://schemas.openxmlformats.org/officeDocument/2006/relationships/footer" Target="footer71.xml"/><Relationship Id="rId147" Type="http://schemas.openxmlformats.org/officeDocument/2006/relationships/footer" Target="footer70.xml"/><Relationship Id="rId146" Type="http://schemas.openxmlformats.org/officeDocument/2006/relationships/header" Target="header73.xml"/><Relationship Id="rId145" Type="http://schemas.openxmlformats.org/officeDocument/2006/relationships/header" Target="header72.xml"/><Relationship Id="rId144" Type="http://schemas.openxmlformats.org/officeDocument/2006/relationships/footer" Target="footer69.xml"/><Relationship Id="rId143" Type="http://schemas.openxmlformats.org/officeDocument/2006/relationships/footer" Target="footer68.xml"/><Relationship Id="rId142" Type="http://schemas.openxmlformats.org/officeDocument/2006/relationships/header" Target="header71.xml"/><Relationship Id="rId141" Type="http://schemas.openxmlformats.org/officeDocument/2006/relationships/header" Target="header70.xml"/><Relationship Id="rId140" Type="http://schemas.openxmlformats.org/officeDocument/2006/relationships/footer" Target="footer67.xml"/><Relationship Id="rId14" Type="http://schemas.openxmlformats.org/officeDocument/2006/relationships/header" Target="header7.xml"/><Relationship Id="rId139" Type="http://schemas.openxmlformats.org/officeDocument/2006/relationships/footer" Target="footer66.xml"/><Relationship Id="rId138" Type="http://schemas.openxmlformats.org/officeDocument/2006/relationships/header" Target="header69.xml"/><Relationship Id="rId137" Type="http://schemas.openxmlformats.org/officeDocument/2006/relationships/header" Target="header68.xml"/><Relationship Id="rId136" Type="http://schemas.openxmlformats.org/officeDocument/2006/relationships/footer" Target="footer65.xml"/><Relationship Id="rId135" Type="http://schemas.openxmlformats.org/officeDocument/2006/relationships/footer" Target="footer64.xml"/><Relationship Id="rId134" Type="http://schemas.openxmlformats.org/officeDocument/2006/relationships/header" Target="header67.xml"/><Relationship Id="rId133" Type="http://schemas.openxmlformats.org/officeDocument/2006/relationships/header" Target="header66.xml"/><Relationship Id="rId132" Type="http://schemas.openxmlformats.org/officeDocument/2006/relationships/footer" Target="footer63.xml"/><Relationship Id="rId131" Type="http://schemas.openxmlformats.org/officeDocument/2006/relationships/footer" Target="footer62.xml"/><Relationship Id="rId130" Type="http://schemas.openxmlformats.org/officeDocument/2006/relationships/footer" Target="footer61.xml"/><Relationship Id="rId13" Type="http://schemas.openxmlformats.org/officeDocument/2006/relationships/header" Target="header6.xml"/><Relationship Id="rId129" Type="http://schemas.openxmlformats.org/officeDocument/2006/relationships/header" Target="header65.xml"/><Relationship Id="rId128" Type="http://schemas.openxmlformats.org/officeDocument/2006/relationships/header" Target="header64.xml"/><Relationship Id="rId127" Type="http://schemas.openxmlformats.org/officeDocument/2006/relationships/header" Target="header63.xml"/><Relationship Id="rId126" Type="http://schemas.openxmlformats.org/officeDocument/2006/relationships/footer" Target="footer60.xml"/><Relationship Id="rId125" Type="http://schemas.openxmlformats.org/officeDocument/2006/relationships/footer" Target="footer59.xml"/><Relationship Id="rId124" Type="http://schemas.openxmlformats.org/officeDocument/2006/relationships/header" Target="header62.xml"/><Relationship Id="rId123" Type="http://schemas.openxmlformats.org/officeDocument/2006/relationships/header" Target="header61.xml"/><Relationship Id="rId122" Type="http://schemas.openxmlformats.org/officeDocument/2006/relationships/footer" Target="footer58.xml"/><Relationship Id="rId121" Type="http://schemas.openxmlformats.org/officeDocument/2006/relationships/footer" Target="footer57.xml"/><Relationship Id="rId120" Type="http://schemas.openxmlformats.org/officeDocument/2006/relationships/footer" Target="footer56.xml"/><Relationship Id="rId12" Type="http://schemas.openxmlformats.org/officeDocument/2006/relationships/footer" Target="footer3.xml"/><Relationship Id="rId119" Type="http://schemas.openxmlformats.org/officeDocument/2006/relationships/header" Target="header60.xml"/><Relationship Id="rId118" Type="http://schemas.openxmlformats.org/officeDocument/2006/relationships/header" Target="header59.xml"/><Relationship Id="rId117" Type="http://schemas.openxmlformats.org/officeDocument/2006/relationships/header" Target="header58.xml"/><Relationship Id="rId116" Type="http://schemas.openxmlformats.org/officeDocument/2006/relationships/footer" Target="footer55.xml"/><Relationship Id="rId115" Type="http://schemas.openxmlformats.org/officeDocument/2006/relationships/footer" Target="footer54.xml"/><Relationship Id="rId114" Type="http://schemas.openxmlformats.org/officeDocument/2006/relationships/footer" Target="footer53.xml"/><Relationship Id="rId113" Type="http://schemas.openxmlformats.org/officeDocument/2006/relationships/header" Target="header57.xml"/><Relationship Id="rId112" Type="http://schemas.openxmlformats.org/officeDocument/2006/relationships/header" Target="header56.xml"/><Relationship Id="rId111" Type="http://schemas.openxmlformats.org/officeDocument/2006/relationships/header" Target="header55.xml"/><Relationship Id="rId110" Type="http://schemas.openxmlformats.org/officeDocument/2006/relationships/footer" Target="footer52.xml"/><Relationship Id="rId11" Type="http://schemas.openxmlformats.org/officeDocument/2006/relationships/footer" Target="footer2.xml"/><Relationship Id="rId109" Type="http://schemas.openxmlformats.org/officeDocument/2006/relationships/footer" Target="footer51.xml"/><Relationship Id="rId108" Type="http://schemas.openxmlformats.org/officeDocument/2006/relationships/header" Target="header54.xml"/><Relationship Id="rId107" Type="http://schemas.openxmlformats.org/officeDocument/2006/relationships/header" Target="header53.xml"/><Relationship Id="rId106" Type="http://schemas.openxmlformats.org/officeDocument/2006/relationships/footer" Target="footer50.xml"/><Relationship Id="rId105" Type="http://schemas.openxmlformats.org/officeDocument/2006/relationships/footer" Target="footer49.xml"/><Relationship Id="rId104" Type="http://schemas.openxmlformats.org/officeDocument/2006/relationships/footer" Target="footer48.xml"/><Relationship Id="rId103" Type="http://schemas.openxmlformats.org/officeDocument/2006/relationships/header" Target="header52.xml"/><Relationship Id="rId102" Type="http://schemas.openxmlformats.org/officeDocument/2006/relationships/header" Target="header51.xml"/><Relationship Id="rId101" Type="http://schemas.openxmlformats.org/officeDocument/2006/relationships/header" Target="header50.xml"/><Relationship Id="rId100" Type="http://schemas.openxmlformats.org/officeDocument/2006/relationships/footer" Target="footer47.xml"/><Relationship Id="rId10" Type="http://schemas.openxmlformats.org/officeDocument/2006/relationships/footer" Target="footer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ScaleCrop>false</ScaleCrop>
  <LinksUpToDate>false</LinksUpToDate>
  <Application>WPS Office_11.1.0.10359_F1E327BC-269C-435d-A152-05C5408002CA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2021-04-29T13:12:12Z</dcterms:created>
  <dc:creator>Administrator</dc:creator>
  <cp:lastModifiedBy>梅译之</cp:lastModifiedBy>
  <dcterms:modified xsi:type="dcterms:W3CDTF">2021-04-29T13:13:06Z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2052-11.1.0.10359</vt:lpwstr>
  </property>
  <property fmtid="{D5CDD505-2E9C-101B-9397-08002B2CF9AE}" pid="3" name="ICV">
    <vt:lpwstr>21E085CFFA594E07BE3EE390B1CD784E</vt:lpwstr>
  </property>
</Properties>
</file>